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2BA" w:rsidRPr="006846B3" w:rsidRDefault="00F542BA" w:rsidP="00F542BA">
      <w:pPr>
        <w:jc w:val="center"/>
        <w:rPr>
          <w:rFonts w:ascii="Times New Roman" w:hAnsi="Times New Roman" w:cs="Times New Roman"/>
          <w:color w:val="auto"/>
        </w:rPr>
      </w:pPr>
      <w:r w:rsidRPr="006846B3">
        <w:rPr>
          <w:rFonts w:ascii="Times New Roman" w:hAnsi="Times New Roman" w:cs="Times New Roman"/>
          <w:color w:val="auto"/>
        </w:rPr>
        <w:t>Министерство образования и науки Мурманской области</w:t>
      </w:r>
    </w:p>
    <w:p w:rsidR="00F542BA" w:rsidRPr="006846B3" w:rsidRDefault="00F542BA" w:rsidP="00F542BA">
      <w:pPr>
        <w:jc w:val="center"/>
        <w:rPr>
          <w:rFonts w:ascii="Times New Roman" w:hAnsi="Times New Roman" w:cs="Times New Roman"/>
          <w:color w:val="auto"/>
        </w:rPr>
      </w:pPr>
      <w:r w:rsidRPr="006846B3">
        <w:rPr>
          <w:rFonts w:ascii="Times New Roman" w:hAnsi="Times New Roman" w:cs="Times New Roman"/>
          <w:color w:val="auto"/>
        </w:rPr>
        <w:t xml:space="preserve">Государственное автономное </w:t>
      </w:r>
      <w:r w:rsidR="00E73498" w:rsidRPr="006846B3">
        <w:rPr>
          <w:rFonts w:ascii="Times New Roman" w:hAnsi="Times New Roman" w:cs="Times New Roman"/>
          <w:color w:val="auto"/>
        </w:rPr>
        <w:t xml:space="preserve">профессиональное </w:t>
      </w:r>
      <w:r w:rsidRPr="006846B3">
        <w:rPr>
          <w:rFonts w:ascii="Times New Roman" w:hAnsi="Times New Roman" w:cs="Times New Roman"/>
          <w:color w:val="auto"/>
        </w:rPr>
        <w:t>образовательное учреждение Мурманской области</w:t>
      </w:r>
    </w:p>
    <w:p w:rsidR="00F542BA" w:rsidRPr="006846B3" w:rsidRDefault="00F542BA" w:rsidP="00F542BA">
      <w:pPr>
        <w:jc w:val="center"/>
        <w:rPr>
          <w:rFonts w:ascii="Times New Roman" w:hAnsi="Times New Roman" w:cs="Times New Roman"/>
          <w:color w:val="auto"/>
        </w:rPr>
      </w:pPr>
      <w:r w:rsidRPr="006846B3">
        <w:rPr>
          <w:rFonts w:ascii="Times New Roman" w:hAnsi="Times New Roman" w:cs="Times New Roman"/>
          <w:color w:val="auto"/>
        </w:rPr>
        <w:t xml:space="preserve"> «</w:t>
      </w:r>
      <w:proofErr w:type="spellStart"/>
      <w:r w:rsidRPr="006846B3">
        <w:rPr>
          <w:rFonts w:ascii="Times New Roman" w:hAnsi="Times New Roman" w:cs="Times New Roman"/>
          <w:color w:val="auto"/>
        </w:rPr>
        <w:t>Апатитский</w:t>
      </w:r>
      <w:proofErr w:type="spellEnd"/>
      <w:r w:rsidRPr="006846B3">
        <w:rPr>
          <w:rFonts w:ascii="Times New Roman" w:hAnsi="Times New Roman" w:cs="Times New Roman"/>
          <w:color w:val="auto"/>
        </w:rPr>
        <w:t xml:space="preserve"> политехнический колледж</w:t>
      </w:r>
      <w:r w:rsidR="00E73498" w:rsidRPr="006846B3">
        <w:rPr>
          <w:rFonts w:ascii="Times New Roman" w:hAnsi="Times New Roman" w:cs="Times New Roman"/>
          <w:color w:val="auto"/>
        </w:rPr>
        <w:t xml:space="preserve"> им. Г.А.Голованова</w:t>
      </w:r>
      <w:r w:rsidR="006846B3">
        <w:rPr>
          <w:rFonts w:ascii="Times New Roman" w:hAnsi="Times New Roman" w:cs="Times New Roman"/>
          <w:color w:val="auto"/>
        </w:rPr>
        <w:t>»</w:t>
      </w:r>
      <w:r w:rsidR="00E73498" w:rsidRPr="006846B3">
        <w:rPr>
          <w:rFonts w:ascii="Times New Roman" w:hAnsi="Times New Roman" w:cs="Times New Roman"/>
          <w:color w:val="auto"/>
        </w:rPr>
        <w:t xml:space="preserve"> </w:t>
      </w:r>
    </w:p>
    <w:p w:rsidR="00F542BA" w:rsidRPr="006846B3" w:rsidRDefault="00F542BA" w:rsidP="00F542BA">
      <w:pPr>
        <w:ind w:left="5245"/>
        <w:jc w:val="center"/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ind w:left="5245"/>
        <w:jc w:val="center"/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ind w:left="5245"/>
        <w:jc w:val="center"/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ind w:left="5245"/>
        <w:jc w:val="center"/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ind w:left="5245"/>
        <w:jc w:val="center"/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ind w:left="5245"/>
        <w:jc w:val="center"/>
        <w:rPr>
          <w:rFonts w:ascii="Times New Roman" w:hAnsi="Times New Roman" w:cs="Times New Roman"/>
          <w:color w:val="auto"/>
        </w:rPr>
      </w:pPr>
      <w:r w:rsidRPr="006846B3">
        <w:rPr>
          <w:rFonts w:ascii="Times New Roman" w:hAnsi="Times New Roman" w:cs="Times New Roman"/>
          <w:color w:val="auto"/>
        </w:rPr>
        <w:t>УТВЕРЖДАЮ</w:t>
      </w:r>
    </w:p>
    <w:p w:rsidR="00F542BA" w:rsidRPr="006846B3" w:rsidRDefault="00F542BA" w:rsidP="00F542BA">
      <w:pPr>
        <w:ind w:left="5245"/>
        <w:jc w:val="center"/>
        <w:rPr>
          <w:rFonts w:ascii="Times New Roman" w:hAnsi="Times New Roman" w:cs="Times New Roman"/>
          <w:color w:val="auto"/>
        </w:rPr>
      </w:pPr>
      <w:r w:rsidRPr="006846B3">
        <w:rPr>
          <w:rFonts w:ascii="Times New Roman" w:hAnsi="Times New Roman" w:cs="Times New Roman"/>
          <w:color w:val="auto"/>
        </w:rPr>
        <w:t>Директор ГА</w:t>
      </w:r>
      <w:r w:rsidR="00E73498" w:rsidRPr="006846B3">
        <w:rPr>
          <w:rFonts w:ascii="Times New Roman" w:hAnsi="Times New Roman" w:cs="Times New Roman"/>
          <w:color w:val="auto"/>
        </w:rPr>
        <w:t>П</w:t>
      </w:r>
      <w:r w:rsidRPr="006846B3">
        <w:rPr>
          <w:rFonts w:ascii="Times New Roman" w:hAnsi="Times New Roman" w:cs="Times New Roman"/>
          <w:color w:val="auto"/>
        </w:rPr>
        <w:t>ОУ МО «АПК»</w:t>
      </w:r>
    </w:p>
    <w:p w:rsidR="00F542BA" w:rsidRPr="006846B3" w:rsidRDefault="00F542BA" w:rsidP="00F542BA">
      <w:pPr>
        <w:ind w:left="5245"/>
        <w:jc w:val="center"/>
        <w:rPr>
          <w:rFonts w:ascii="Times New Roman" w:hAnsi="Times New Roman" w:cs="Times New Roman"/>
          <w:color w:val="auto"/>
        </w:rPr>
      </w:pPr>
      <w:r w:rsidRPr="006846B3">
        <w:rPr>
          <w:rFonts w:ascii="Times New Roman" w:hAnsi="Times New Roman" w:cs="Times New Roman"/>
          <w:color w:val="auto"/>
        </w:rPr>
        <w:t>_________________ Л.В. Гришина</w:t>
      </w:r>
    </w:p>
    <w:p w:rsidR="00F542BA" w:rsidRPr="006846B3" w:rsidRDefault="00F542BA" w:rsidP="00F542BA">
      <w:pPr>
        <w:ind w:left="5245"/>
        <w:jc w:val="center"/>
        <w:rPr>
          <w:rFonts w:ascii="Times New Roman" w:hAnsi="Times New Roman" w:cs="Times New Roman"/>
          <w:color w:val="auto"/>
        </w:rPr>
      </w:pPr>
      <w:r w:rsidRPr="006846B3">
        <w:rPr>
          <w:rFonts w:ascii="Times New Roman" w:hAnsi="Times New Roman" w:cs="Times New Roman"/>
          <w:color w:val="auto"/>
        </w:rPr>
        <w:t>«</w:t>
      </w:r>
      <w:r w:rsidR="00B10272" w:rsidRPr="006846B3">
        <w:rPr>
          <w:rFonts w:ascii="Times New Roman" w:hAnsi="Times New Roman" w:cs="Times New Roman"/>
          <w:color w:val="auto"/>
        </w:rPr>
        <w:t>30</w:t>
      </w:r>
      <w:r w:rsidRPr="006846B3">
        <w:rPr>
          <w:rFonts w:ascii="Times New Roman" w:hAnsi="Times New Roman" w:cs="Times New Roman"/>
          <w:color w:val="auto"/>
        </w:rPr>
        <w:t xml:space="preserve">» </w:t>
      </w:r>
      <w:r w:rsidR="00B10272" w:rsidRPr="006846B3">
        <w:rPr>
          <w:rFonts w:ascii="Times New Roman" w:hAnsi="Times New Roman" w:cs="Times New Roman"/>
          <w:color w:val="auto"/>
        </w:rPr>
        <w:t>августа</w:t>
      </w:r>
      <w:r w:rsidRPr="006846B3">
        <w:rPr>
          <w:rFonts w:ascii="Times New Roman" w:hAnsi="Times New Roman" w:cs="Times New Roman"/>
          <w:color w:val="auto"/>
        </w:rPr>
        <w:t xml:space="preserve"> 201</w:t>
      </w:r>
      <w:r w:rsidR="00E73498" w:rsidRPr="006846B3">
        <w:rPr>
          <w:rFonts w:ascii="Times New Roman" w:hAnsi="Times New Roman" w:cs="Times New Roman"/>
          <w:color w:val="auto"/>
        </w:rPr>
        <w:t>7</w:t>
      </w:r>
      <w:r w:rsidRPr="006846B3">
        <w:rPr>
          <w:rFonts w:ascii="Times New Roman" w:hAnsi="Times New Roman" w:cs="Times New Roman"/>
          <w:color w:val="auto"/>
        </w:rPr>
        <w:t xml:space="preserve"> г.</w:t>
      </w:r>
    </w:p>
    <w:p w:rsidR="00F542BA" w:rsidRPr="006846B3" w:rsidRDefault="00F542BA" w:rsidP="00F542BA">
      <w:pPr>
        <w:tabs>
          <w:tab w:val="left" w:pos="5940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F542BA" w:rsidRPr="006846B3" w:rsidRDefault="00F542BA" w:rsidP="00F542BA">
      <w:pPr>
        <w:tabs>
          <w:tab w:val="left" w:pos="5940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F542BA" w:rsidRPr="006846B3" w:rsidRDefault="00F542BA" w:rsidP="00F542BA">
      <w:pPr>
        <w:tabs>
          <w:tab w:val="left" w:pos="5940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F542BA" w:rsidRPr="006846B3" w:rsidRDefault="00F542BA" w:rsidP="00F542BA">
      <w:pPr>
        <w:tabs>
          <w:tab w:val="left" w:pos="5940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F542BA" w:rsidRPr="006846B3" w:rsidRDefault="00F542BA" w:rsidP="00F542BA">
      <w:pPr>
        <w:tabs>
          <w:tab w:val="left" w:pos="5940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F542BA" w:rsidRPr="006846B3" w:rsidRDefault="00F542BA" w:rsidP="00F542BA">
      <w:pPr>
        <w:tabs>
          <w:tab w:val="left" w:pos="5940"/>
        </w:tabs>
        <w:jc w:val="center"/>
        <w:rPr>
          <w:rFonts w:ascii="Times New Roman" w:hAnsi="Times New Roman" w:cs="Times New Roman"/>
          <w:b/>
          <w:color w:val="auto"/>
        </w:rPr>
      </w:pPr>
      <w:r w:rsidRPr="006846B3">
        <w:rPr>
          <w:rFonts w:ascii="Times New Roman" w:hAnsi="Times New Roman" w:cs="Times New Roman"/>
          <w:b/>
          <w:color w:val="auto"/>
        </w:rPr>
        <w:t xml:space="preserve">РАБОЧАЯ ПРОГРАММА </w:t>
      </w:r>
    </w:p>
    <w:p w:rsidR="00F542BA" w:rsidRPr="006846B3" w:rsidRDefault="00F542BA" w:rsidP="00F542BA">
      <w:pPr>
        <w:tabs>
          <w:tab w:val="left" w:pos="5940"/>
        </w:tabs>
        <w:jc w:val="center"/>
        <w:rPr>
          <w:rFonts w:ascii="Times New Roman" w:hAnsi="Times New Roman" w:cs="Times New Roman"/>
          <w:b/>
          <w:color w:val="auto"/>
        </w:rPr>
      </w:pPr>
      <w:r w:rsidRPr="006846B3">
        <w:rPr>
          <w:rFonts w:ascii="Times New Roman" w:hAnsi="Times New Roman" w:cs="Times New Roman"/>
          <w:b/>
          <w:color w:val="auto"/>
        </w:rPr>
        <w:t>УЧЕБНОЙ ДИСЦИПЛИНЫ</w:t>
      </w:r>
    </w:p>
    <w:p w:rsidR="00F542BA" w:rsidRPr="006846B3" w:rsidRDefault="00F542BA" w:rsidP="00F542BA">
      <w:pPr>
        <w:jc w:val="center"/>
        <w:rPr>
          <w:rFonts w:ascii="Times New Roman" w:hAnsi="Times New Roman" w:cs="Times New Roman"/>
          <w:b/>
          <w:color w:val="auto"/>
        </w:rPr>
      </w:pPr>
    </w:p>
    <w:p w:rsidR="00F542BA" w:rsidRPr="006846B3" w:rsidRDefault="00F542BA" w:rsidP="00F542BA">
      <w:pPr>
        <w:jc w:val="center"/>
        <w:rPr>
          <w:rFonts w:ascii="Times New Roman" w:hAnsi="Times New Roman" w:cs="Times New Roman"/>
          <w:b/>
          <w:color w:val="auto"/>
        </w:rPr>
      </w:pPr>
      <w:r w:rsidRPr="006846B3">
        <w:rPr>
          <w:rFonts w:ascii="Times New Roman" w:hAnsi="Times New Roman" w:cs="Times New Roman"/>
          <w:b/>
          <w:color w:val="auto"/>
        </w:rPr>
        <w:t>ОП.0</w:t>
      </w:r>
      <w:r w:rsidR="006846B3" w:rsidRPr="006846B3">
        <w:rPr>
          <w:rFonts w:ascii="Times New Roman" w:hAnsi="Times New Roman" w:cs="Times New Roman"/>
          <w:b/>
          <w:color w:val="auto"/>
        </w:rPr>
        <w:t>5</w:t>
      </w:r>
      <w:r w:rsidRPr="006846B3">
        <w:rPr>
          <w:rFonts w:ascii="Times New Roman" w:hAnsi="Times New Roman" w:cs="Times New Roman"/>
          <w:b/>
          <w:color w:val="auto"/>
        </w:rPr>
        <w:t xml:space="preserve"> Материаловедение</w:t>
      </w:r>
    </w:p>
    <w:p w:rsidR="00F542BA" w:rsidRPr="006846B3" w:rsidRDefault="00F542BA" w:rsidP="00F542BA">
      <w:pPr>
        <w:jc w:val="center"/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jc w:val="center"/>
        <w:rPr>
          <w:rFonts w:ascii="Times New Roman" w:hAnsi="Times New Roman" w:cs="Times New Roman"/>
          <w:color w:val="auto"/>
        </w:rPr>
      </w:pPr>
      <w:r w:rsidRPr="006846B3">
        <w:rPr>
          <w:rFonts w:ascii="Times New Roman" w:hAnsi="Times New Roman" w:cs="Times New Roman"/>
          <w:color w:val="auto"/>
        </w:rPr>
        <w:t>по программе подготовки квалифицированных рабочих, служащих</w:t>
      </w:r>
    </w:p>
    <w:p w:rsidR="00F542BA" w:rsidRPr="006846B3" w:rsidRDefault="00F542BA" w:rsidP="00F542BA">
      <w:pPr>
        <w:jc w:val="center"/>
        <w:rPr>
          <w:rFonts w:ascii="Times New Roman" w:hAnsi="Times New Roman" w:cs="Times New Roman"/>
          <w:color w:val="auto"/>
        </w:rPr>
      </w:pPr>
      <w:r w:rsidRPr="006846B3">
        <w:rPr>
          <w:rFonts w:ascii="Times New Roman" w:hAnsi="Times New Roman" w:cs="Times New Roman"/>
          <w:color w:val="auto"/>
        </w:rPr>
        <w:t>(на базе основного общего образования)</w:t>
      </w:r>
    </w:p>
    <w:p w:rsidR="00F542BA" w:rsidRPr="006846B3" w:rsidRDefault="00F542BA" w:rsidP="00F542BA">
      <w:pPr>
        <w:jc w:val="center"/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auto"/>
        </w:rPr>
      </w:pPr>
      <w:r w:rsidRPr="006846B3">
        <w:rPr>
          <w:rFonts w:ascii="Times New Roman" w:hAnsi="Times New Roman" w:cs="Times New Roman"/>
          <w:color w:val="auto"/>
        </w:rPr>
        <w:t xml:space="preserve">по профессии </w:t>
      </w:r>
      <w:r w:rsidRPr="006846B3">
        <w:rPr>
          <w:rFonts w:ascii="Times New Roman" w:hAnsi="Times New Roman" w:cs="Times New Roman"/>
          <w:b/>
          <w:color w:val="auto"/>
        </w:rPr>
        <w:t xml:space="preserve">29.01.29 «Мастер столярного и мебельного производства» </w:t>
      </w:r>
    </w:p>
    <w:p w:rsidR="00F542BA" w:rsidRPr="006846B3" w:rsidRDefault="00F542BA" w:rsidP="00F542BA">
      <w:pPr>
        <w:jc w:val="center"/>
        <w:rPr>
          <w:rFonts w:ascii="Times New Roman" w:hAnsi="Times New Roman" w:cs="Times New Roman"/>
          <w:b/>
          <w:color w:val="auto"/>
        </w:rPr>
      </w:pPr>
    </w:p>
    <w:p w:rsidR="00F542BA" w:rsidRPr="006846B3" w:rsidRDefault="00F542BA" w:rsidP="00F542BA">
      <w:pPr>
        <w:jc w:val="center"/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jc w:val="center"/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jc w:val="center"/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jc w:val="center"/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jc w:val="center"/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jc w:val="center"/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jc w:val="center"/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jc w:val="center"/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jc w:val="center"/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jc w:val="center"/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jc w:val="center"/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jc w:val="center"/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jc w:val="center"/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jc w:val="center"/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jc w:val="center"/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jc w:val="center"/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jc w:val="center"/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jc w:val="center"/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jc w:val="center"/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jc w:val="center"/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jc w:val="center"/>
        <w:rPr>
          <w:rFonts w:ascii="Times New Roman" w:hAnsi="Times New Roman" w:cs="Times New Roman"/>
          <w:color w:val="auto"/>
        </w:rPr>
      </w:pPr>
    </w:p>
    <w:p w:rsidR="00F542BA" w:rsidRPr="006846B3" w:rsidRDefault="006846B3" w:rsidP="00F542BA">
      <w:pPr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Апатиты</w:t>
      </w:r>
    </w:p>
    <w:p w:rsidR="00F542BA" w:rsidRPr="006846B3" w:rsidRDefault="00F542BA" w:rsidP="00F542BA">
      <w:pPr>
        <w:jc w:val="center"/>
        <w:rPr>
          <w:rFonts w:ascii="Times New Roman" w:hAnsi="Times New Roman" w:cs="Times New Roman"/>
          <w:color w:val="auto"/>
        </w:rPr>
      </w:pPr>
      <w:r w:rsidRPr="006846B3">
        <w:rPr>
          <w:rFonts w:ascii="Times New Roman" w:hAnsi="Times New Roman" w:cs="Times New Roman"/>
          <w:color w:val="auto"/>
        </w:rPr>
        <w:t>201</w:t>
      </w:r>
      <w:r w:rsidR="00E73498" w:rsidRPr="006846B3">
        <w:rPr>
          <w:rFonts w:ascii="Times New Roman" w:hAnsi="Times New Roman" w:cs="Times New Roman"/>
          <w:color w:val="auto"/>
        </w:rPr>
        <w:t>7</w:t>
      </w:r>
    </w:p>
    <w:p w:rsidR="00F542BA" w:rsidRPr="006846B3" w:rsidRDefault="00F542BA" w:rsidP="00F542BA">
      <w:pPr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auto"/>
        </w:rPr>
      </w:pPr>
      <w:r w:rsidRPr="006846B3">
        <w:rPr>
          <w:rFonts w:ascii="Times New Roman" w:hAnsi="Times New Roman" w:cs="Times New Roman"/>
          <w:color w:val="auto"/>
        </w:rPr>
        <w:t>Программа учебной дисциплины ОП.0</w:t>
      </w:r>
      <w:r w:rsidR="006846B3">
        <w:rPr>
          <w:rFonts w:ascii="Times New Roman" w:hAnsi="Times New Roman" w:cs="Times New Roman"/>
          <w:color w:val="auto"/>
        </w:rPr>
        <w:t>5</w:t>
      </w:r>
      <w:r w:rsidRPr="006846B3">
        <w:rPr>
          <w:rFonts w:ascii="Times New Roman" w:hAnsi="Times New Roman" w:cs="Times New Roman"/>
          <w:color w:val="auto"/>
        </w:rPr>
        <w:t xml:space="preserve"> «Материаловедение»</w:t>
      </w:r>
      <w:r w:rsidR="006846B3">
        <w:rPr>
          <w:rFonts w:ascii="Times New Roman" w:hAnsi="Times New Roman" w:cs="Times New Roman"/>
          <w:color w:val="auto"/>
        </w:rPr>
        <w:t xml:space="preserve"> </w:t>
      </w:r>
      <w:r w:rsidRPr="006846B3">
        <w:rPr>
          <w:rFonts w:ascii="Times New Roman" w:hAnsi="Times New Roman" w:cs="Times New Roman"/>
          <w:color w:val="auto"/>
        </w:rPr>
        <w:t xml:space="preserve">разработана на основе Федерального государственного образовательного стандарта по профессии </w:t>
      </w:r>
      <w:r w:rsidRPr="006846B3">
        <w:rPr>
          <w:rFonts w:ascii="Times New Roman" w:hAnsi="Times New Roman" w:cs="Times New Roman"/>
          <w:b/>
          <w:color w:val="auto"/>
        </w:rPr>
        <w:t xml:space="preserve">29.01.29 «Мастер столярного и мебельного производства» </w:t>
      </w:r>
    </w:p>
    <w:p w:rsidR="00F542BA" w:rsidRPr="006846B3" w:rsidRDefault="00F542BA" w:rsidP="00F54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711"/>
        <w:jc w:val="both"/>
        <w:rPr>
          <w:rFonts w:ascii="Times New Roman" w:hAnsi="Times New Roman" w:cs="Times New Roman"/>
          <w:color w:val="auto"/>
        </w:rPr>
      </w:pPr>
      <w:r w:rsidRPr="006846B3">
        <w:rPr>
          <w:rFonts w:ascii="Times New Roman" w:hAnsi="Times New Roman" w:cs="Times New Roman"/>
          <w:color w:val="auto"/>
        </w:rPr>
        <w:t>Организация-разработчик: ГА</w:t>
      </w:r>
      <w:r w:rsidR="00E73498" w:rsidRPr="006846B3">
        <w:rPr>
          <w:rFonts w:ascii="Times New Roman" w:hAnsi="Times New Roman" w:cs="Times New Roman"/>
          <w:color w:val="auto"/>
        </w:rPr>
        <w:t>П</w:t>
      </w:r>
      <w:r w:rsidRPr="006846B3">
        <w:rPr>
          <w:rFonts w:ascii="Times New Roman" w:hAnsi="Times New Roman" w:cs="Times New Roman"/>
          <w:color w:val="auto"/>
        </w:rPr>
        <w:t xml:space="preserve">ОУ </w:t>
      </w:r>
      <w:r w:rsidR="00B10272" w:rsidRPr="006846B3">
        <w:rPr>
          <w:rFonts w:ascii="Times New Roman" w:hAnsi="Times New Roman" w:cs="Times New Roman"/>
          <w:color w:val="auto"/>
        </w:rPr>
        <w:t>МО</w:t>
      </w:r>
      <w:r w:rsidRPr="006846B3">
        <w:rPr>
          <w:rFonts w:ascii="Times New Roman" w:hAnsi="Times New Roman" w:cs="Times New Roman"/>
          <w:color w:val="auto"/>
        </w:rPr>
        <w:t xml:space="preserve"> «А</w:t>
      </w:r>
      <w:r w:rsidR="00B10272" w:rsidRPr="006846B3">
        <w:rPr>
          <w:rFonts w:ascii="Times New Roman" w:hAnsi="Times New Roman" w:cs="Times New Roman"/>
          <w:color w:val="auto"/>
        </w:rPr>
        <w:t>ПК им. Голованова Г.А.</w:t>
      </w:r>
      <w:r w:rsidRPr="006846B3">
        <w:rPr>
          <w:rFonts w:ascii="Times New Roman" w:hAnsi="Times New Roman" w:cs="Times New Roman"/>
          <w:color w:val="auto"/>
        </w:rPr>
        <w:t>»</w:t>
      </w:r>
    </w:p>
    <w:p w:rsidR="00F542BA" w:rsidRPr="006846B3" w:rsidRDefault="00F542BA" w:rsidP="00F54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color w:val="auto"/>
        </w:rPr>
      </w:pPr>
      <w:r w:rsidRPr="006846B3">
        <w:rPr>
          <w:rFonts w:ascii="Times New Roman" w:hAnsi="Times New Roman" w:cs="Times New Roman"/>
          <w:color w:val="auto"/>
        </w:rPr>
        <w:t>Разработчики:</w:t>
      </w:r>
    </w:p>
    <w:p w:rsidR="00F542BA" w:rsidRPr="006846B3" w:rsidRDefault="00F542BA" w:rsidP="00F54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color w:val="auto"/>
        </w:rPr>
      </w:pPr>
      <w:proofErr w:type="spellStart"/>
      <w:r w:rsidRPr="006846B3">
        <w:rPr>
          <w:rFonts w:ascii="Times New Roman" w:hAnsi="Times New Roman" w:cs="Times New Roman"/>
          <w:color w:val="auto"/>
        </w:rPr>
        <w:t>Солодовникова</w:t>
      </w:r>
      <w:proofErr w:type="spellEnd"/>
      <w:r w:rsidRPr="006846B3">
        <w:rPr>
          <w:rFonts w:ascii="Times New Roman" w:hAnsi="Times New Roman" w:cs="Times New Roman"/>
          <w:color w:val="auto"/>
        </w:rPr>
        <w:t xml:space="preserve"> Г.А.- преподаватель спец</w:t>
      </w:r>
      <w:proofErr w:type="gramStart"/>
      <w:r w:rsidRPr="006846B3">
        <w:rPr>
          <w:rFonts w:ascii="Times New Roman" w:hAnsi="Times New Roman" w:cs="Times New Roman"/>
          <w:color w:val="auto"/>
        </w:rPr>
        <w:t>.д</w:t>
      </w:r>
      <w:proofErr w:type="gramEnd"/>
      <w:r w:rsidRPr="006846B3">
        <w:rPr>
          <w:rFonts w:ascii="Times New Roman" w:hAnsi="Times New Roman" w:cs="Times New Roman"/>
          <w:color w:val="auto"/>
        </w:rPr>
        <w:t>исциплин 1-й категории</w:t>
      </w:r>
    </w:p>
    <w:p w:rsidR="00F542BA" w:rsidRPr="006846B3" w:rsidRDefault="00F542BA" w:rsidP="00F54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color w:val="auto"/>
        </w:rPr>
      </w:pPr>
      <w:r w:rsidRPr="006846B3">
        <w:rPr>
          <w:rFonts w:ascii="Times New Roman" w:hAnsi="Times New Roman" w:cs="Times New Roman"/>
          <w:color w:val="auto"/>
        </w:rPr>
        <w:t>Обсуждено на заседании методической комиссии</w:t>
      </w:r>
    </w:p>
    <w:p w:rsidR="00F542BA" w:rsidRPr="006846B3" w:rsidRDefault="00F542BA" w:rsidP="00F54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color w:val="auto"/>
        </w:rPr>
      </w:pPr>
      <w:r w:rsidRPr="006846B3">
        <w:rPr>
          <w:rFonts w:ascii="Times New Roman" w:hAnsi="Times New Roman" w:cs="Times New Roman"/>
          <w:color w:val="auto"/>
        </w:rPr>
        <w:t>Протокол №   от</w:t>
      </w:r>
      <w:r w:rsidR="00B10272" w:rsidRPr="006846B3">
        <w:rPr>
          <w:rFonts w:ascii="Times New Roman" w:hAnsi="Times New Roman" w:cs="Times New Roman"/>
          <w:color w:val="auto"/>
        </w:rPr>
        <w:t xml:space="preserve"> </w:t>
      </w:r>
      <w:r w:rsidR="00E73498" w:rsidRPr="006846B3">
        <w:rPr>
          <w:rFonts w:ascii="Times New Roman" w:hAnsi="Times New Roman" w:cs="Times New Roman"/>
          <w:color w:val="auto"/>
        </w:rPr>
        <w:t>28 мая</w:t>
      </w:r>
      <w:r w:rsidRPr="006846B3">
        <w:rPr>
          <w:rFonts w:ascii="Times New Roman" w:hAnsi="Times New Roman" w:cs="Times New Roman"/>
          <w:color w:val="auto"/>
        </w:rPr>
        <w:t xml:space="preserve"> 201</w:t>
      </w:r>
      <w:r w:rsidR="00E73498" w:rsidRPr="006846B3">
        <w:rPr>
          <w:rFonts w:ascii="Times New Roman" w:hAnsi="Times New Roman" w:cs="Times New Roman"/>
          <w:color w:val="auto"/>
        </w:rPr>
        <w:t>7</w:t>
      </w:r>
      <w:r w:rsidRPr="006846B3">
        <w:rPr>
          <w:rFonts w:ascii="Times New Roman" w:hAnsi="Times New Roman" w:cs="Times New Roman"/>
          <w:color w:val="auto"/>
        </w:rPr>
        <w:t xml:space="preserve">г.  </w:t>
      </w:r>
    </w:p>
    <w:p w:rsidR="00F542BA" w:rsidRPr="006846B3" w:rsidRDefault="00F542BA" w:rsidP="00F542BA">
      <w:pPr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spacing w:line="360" w:lineRule="auto"/>
        <w:rPr>
          <w:rFonts w:ascii="Times New Roman" w:hAnsi="Times New Roman" w:cs="Times New Roman"/>
          <w:color w:val="auto"/>
        </w:rPr>
      </w:pPr>
      <w:r w:rsidRPr="006846B3">
        <w:rPr>
          <w:rFonts w:ascii="Times New Roman" w:hAnsi="Times New Roman" w:cs="Times New Roman"/>
          <w:color w:val="auto"/>
        </w:rPr>
        <w:t xml:space="preserve">Председатель МК           </w:t>
      </w:r>
      <w:r w:rsidR="00E73498" w:rsidRPr="006846B3">
        <w:rPr>
          <w:rFonts w:ascii="Times New Roman" w:hAnsi="Times New Roman" w:cs="Times New Roman"/>
          <w:color w:val="auto"/>
        </w:rPr>
        <w:t>М.Ю. Антонова</w:t>
      </w:r>
    </w:p>
    <w:p w:rsidR="00F542BA" w:rsidRPr="006846B3" w:rsidRDefault="00F542BA" w:rsidP="00F542BA">
      <w:pPr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rPr>
          <w:rFonts w:ascii="Times New Roman" w:hAnsi="Times New Roman" w:cs="Times New Roman"/>
          <w:color w:val="auto"/>
        </w:rPr>
      </w:pPr>
    </w:p>
    <w:p w:rsidR="00F542BA" w:rsidRPr="006846B3" w:rsidRDefault="00F542BA" w:rsidP="00F542BA">
      <w:pPr>
        <w:rPr>
          <w:color w:val="auto"/>
        </w:rPr>
      </w:pPr>
    </w:p>
    <w:p w:rsidR="00F542BA" w:rsidRPr="006846B3" w:rsidRDefault="00F542BA" w:rsidP="00F542BA">
      <w:pPr>
        <w:rPr>
          <w:color w:val="auto"/>
        </w:rPr>
      </w:pPr>
    </w:p>
    <w:p w:rsidR="00F542BA" w:rsidRPr="006846B3" w:rsidRDefault="00F542BA" w:rsidP="00F542BA">
      <w:pPr>
        <w:rPr>
          <w:color w:val="auto"/>
        </w:rPr>
      </w:pPr>
    </w:p>
    <w:p w:rsidR="00F542BA" w:rsidRPr="006846B3" w:rsidRDefault="00F542BA" w:rsidP="00F542BA">
      <w:pPr>
        <w:rPr>
          <w:color w:val="auto"/>
        </w:rPr>
      </w:pPr>
    </w:p>
    <w:p w:rsidR="00F542BA" w:rsidRPr="006846B3" w:rsidRDefault="00F542BA" w:rsidP="00F542BA">
      <w:pPr>
        <w:rPr>
          <w:color w:val="auto"/>
        </w:rPr>
      </w:pPr>
    </w:p>
    <w:p w:rsidR="00F542BA" w:rsidRPr="006846B3" w:rsidRDefault="00F542BA" w:rsidP="00F542BA">
      <w:pPr>
        <w:rPr>
          <w:color w:val="auto"/>
        </w:rPr>
      </w:pPr>
    </w:p>
    <w:p w:rsidR="00F542BA" w:rsidRPr="006846B3" w:rsidRDefault="00F542BA" w:rsidP="00F542BA">
      <w:pPr>
        <w:rPr>
          <w:color w:val="auto"/>
        </w:rPr>
      </w:pPr>
    </w:p>
    <w:p w:rsidR="00F542BA" w:rsidRPr="006846B3" w:rsidRDefault="00F542BA" w:rsidP="00F542BA">
      <w:pPr>
        <w:rPr>
          <w:color w:val="auto"/>
        </w:rPr>
      </w:pPr>
    </w:p>
    <w:p w:rsidR="00F542BA" w:rsidRPr="006846B3" w:rsidRDefault="00F542BA" w:rsidP="00F542BA">
      <w:pPr>
        <w:rPr>
          <w:color w:val="auto"/>
        </w:rPr>
      </w:pPr>
    </w:p>
    <w:p w:rsidR="00F542BA" w:rsidRPr="006846B3" w:rsidRDefault="00F542BA" w:rsidP="00F542BA">
      <w:pPr>
        <w:rPr>
          <w:color w:val="auto"/>
        </w:rPr>
      </w:pPr>
    </w:p>
    <w:p w:rsidR="00F542BA" w:rsidRPr="006846B3" w:rsidRDefault="00F542BA" w:rsidP="00F542BA">
      <w:pPr>
        <w:rPr>
          <w:color w:val="auto"/>
        </w:rPr>
      </w:pPr>
    </w:p>
    <w:p w:rsidR="00F542BA" w:rsidRPr="006846B3" w:rsidRDefault="00F542BA" w:rsidP="00F542BA">
      <w:pPr>
        <w:rPr>
          <w:color w:val="auto"/>
        </w:rPr>
      </w:pPr>
    </w:p>
    <w:p w:rsidR="00F542BA" w:rsidRPr="006846B3" w:rsidRDefault="00F542BA" w:rsidP="00F542BA">
      <w:pPr>
        <w:rPr>
          <w:color w:val="auto"/>
        </w:rPr>
      </w:pPr>
    </w:p>
    <w:p w:rsidR="00F542BA" w:rsidRPr="006846B3" w:rsidRDefault="00F542BA" w:rsidP="00F542BA">
      <w:pPr>
        <w:rPr>
          <w:color w:val="auto"/>
        </w:rPr>
      </w:pPr>
    </w:p>
    <w:p w:rsidR="00F542BA" w:rsidRPr="006846B3" w:rsidRDefault="00F542BA" w:rsidP="00F542BA">
      <w:pPr>
        <w:rPr>
          <w:color w:val="auto"/>
        </w:rPr>
      </w:pPr>
    </w:p>
    <w:p w:rsidR="00F542BA" w:rsidRPr="006846B3" w:rsidRDefault="00F542BA" w:rsidP="00F542BA">
      <w:pPr>
        <w:rPr>
          <w:color w:val="auto"/>
        </w:rPr>
      </w:pPr>
    </w:p>
    <w:p w:rsidR="00F542BA" w:rsidRPr="006846B3" w:rsidRDefault="00F542BA" w:rsidP="00F542BA">
      <w:pPr>
        <w:rPr>
          <w:color w:val="auto"/>
        </w:rPr>
      </w:pPr>
    </w:p>
    <w:p w:rsidR="00F542BA" w:rsidRPr="006846B3" w:rsidRDefault="00F542BA" w:rsidP="00F542BA">
      <w:pPr>
        <w:rPr>
          <w:color w:val="auto"/>
        </w:rPr>
      </w:pPr>
    </w:p>
    <w:p w:rsidR="00F542BA" w:rsidRPr="006846B3" w:rsidRDefault="00F542BA" w:rsidP="00F542BA">
      <w:pPr>
        <w:rPr>
          <w:color w:val="auto"/>
        </w:rPr>
      </w:pPr>
    </w:p>
    <w:p w:rsidR="00F542BA" w:rsidRPr="006846B3" w:rsidRDefault="00F542BA" w:rsidP="00F542BA">
      <w:pPr>
        <w:rPr>
          <w:color w:val="auto"/>
        </w:rPr>
      </w:pPr>
    </w:p>
    <w:p w:rsidR="00F542BA" w:rsidRPr="006846B3" w:rsidRDefault="00F542BA" w:rsidP="00F542BA">
      <w:pPr>
        <w:rPr>
          <w:color w:val="auto"/>
        </w:rPr>
      </w:pPr>
    </w:p>
    <w:p w:rsidR="00F542BA" w:rsidRPr="006846B3" w:rsidRDefault="00F542BA" w:rsidP="00F542BA">
      <w:pPr>
        <w:rPr>
          <w:color w:val="auto"/>
        </w:rPr>
      </w:pPr>
    </w:p>
    <w:p w:rsidR="00F542BA" w:rsidRPr="006846B3" w:rsidRDefault="00F542BA" w:rsidP="00F542B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F542BA" w:rsidRPr="006846B3" w:rsidRDefault="00F542BA" w:rsidP="00F542BA">
      <w:pPr>
        <w:rPr>
          <w:color w:val="auto"/>
        </w:rPr>
      </w:pPr>
    </w:p>
    <w:p w:rsidR="00F542BA" w:rsidRPr="006846B3" w:rsidRDefault="00F542BA" w:rsidP="00F542B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F542BA" w:rsidRPr="006846B3" w:rsidRDefault="00F542BA" w:rsidP="00F542BA">
      <w:pPr>
        <w:rPr>
          <w:color w:val="auto"/>
        </w:rPr>
      </w:pPr>
    </w:p>
    <w:p w:rsidR="00F542BA" w:rsidRPr="006846B3" w:rsidRDefault="00F542BA" w:rsidP="00F542BA">
      <w:pPr>
        <w:rPr>
          <w:color w:val="auto"/>
        </w:rPr>
      </w:pPr>
    </w:p>
    <w:p w:rsidR="00F542BA" w:rsidRPr="006846B3" w:rsidRDefault="00F542BA" w:rsidP="00F542BA">
      <w:pPr>
        <w:rPr>
          <w:color w:val="auto"/>
        </w:rPr>
      </w:pPr>
    </w:p>
    <w:p w:rsidR="00F542BA" w:rsidRPr="006846B3" w:rsidRDefault="00F542BA" w:rsidP="00F542BA">
      <w:pPr>
        <w:rPr>
          <w:color w:val="auto"/>
        </w:rPr>
      </w:pPr>
    </w:p>
    <w:p w:rsidR="00F542BA" w:rsidRPr="006846B3" w:rsidRDefault="00F542BA" w:rsidP="00F542BA">
      <w:pPr>
        <w:rPr>
          <w:color w:val="auto"/>
        </w:rPr>
      </w:pPr>
    </w:p>
    <w:p w:rsidR="00F542BA" w:rsidRPr="006846B3" w:rsidRDefault="00F542BA" w:rsidP="00F542BA">
      <w:pPr>
        <w:rPr>
          <w:color w:val="auto"/>
        </w:rPr>
      </w:pPr>
    </w:p>
    <w:p w:rsidR="00F542BA" w:rsidRPr="006846B3" w:rsidRDefault="00F542BA" w:rsidP="00F542BA">
      <w:pPr>
        <w:rPr>
          <w:color w:val="auto"/>
        </w:rPr>
      </w:pPr>
    </w:p>
    <w:p w:rsidR="00F542BA" w:rsidRPr="006846B3" w:rsidRDefault="00F542BA" w:rsidP="00F542BA">
      <w:pPr>
        <w:rPr>
          <w:color w:val="auto"/>
        </w:rPr>
      </w:pPr>
    </w:p>
    <w:p w:rsidR="00865001" w:rsidRPr="006846B3" w:rsidRDefault="00865001" w:rsidP="00865001">
      <w:pPr>
        <w:rPr>
          <w:rFonts w:ascii="Times New Roman" w:hAnsi="Times New Roman" w:cs="Times New Roman"/>
          <w:color w:val="auto"/>
        </w:rPr>
      </w:pPr>
    </w:p>
    <w:p w:rsidR="00865001" w:rsidRPr="006846B3" w:rsidRDefault="00865001" w:rsidP="00865001">
      <w:pPr>
        <w:rPr>
          <w:rFonts w:ascii="Times New Roman" w:hAnsi="Times New Roman" w:cs="Times New Roman"/>
          <w:color w:val="auto"/>
        </w:rPr>
      </w:pPr>
    </w:p>
    <w:p w:rsidR="00865001" w:rsidRPr="006846B3" w:rsidRDefault="00865001" w:rsidP="00865001">
      <w:pPr>
        <w:rPr>
          <w:rFonts w:ascii="Times New Roman" w:hAnsi="Times New Roman" w:cs="Times New Roman"/>
          <w:color w:val="auto"/>
        </w:rPr>
      </w:pPr>
    </w:p>
    <w:p w:rsidR="00865001" w:rsidRPr="006846B3" w:rsidRDefault="00865001" w:rsidP="008650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6846B3">
        <w:rPr>
          <w:b/>
        </w:rPr>
        <w:t>СОДЕРЖАНИЕ</w:t>
      </w:r>
    </w:p>
    <w:p w:rsidR="00865001" w:rsidRPr="006846B3" w:rsidRDefault="008067C3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auto"/>
        </w:rPr>
      </w:pPr>
      <w:r w:rsidRPr="006846B3">
        <w:rPr>
          <w:rFonts w:ascii="Times New Roman" w:hAnsi="Times New Roman" w:cs="Times New Roman"/>
          <w:color w:val="auto"/>
        </w:rPr>
        <w:t xml:space="preserve">                                                                                                                                          стр.</w:t>
      </w:r>
    </w:p>
    <w:tbl>
      <w:tblPr>
        <w:tblW w:w="12065" w:type="dxa"/>
        <w:tblInd w:w="-993" w:type="dxa"/>
        <w:tblLook w:val="01E0"/>
      </w:tblPr>
      <w:tblGrid>
        <w:gridCol w:w="10207"/>
        <w:gridCol w:w="1858"/>
      </w:tblGrid>
      <w:tr w:rsidR="00865001" w:rsidRPr="006846B3" w:rsidTr="008067C3">
        <w:tc>
          <w:tcPr>
            <w:tcW w:w="10207" w:type="dxa"/>
            <w:shd w:val="clear" w:color="auto" w:fill="auto"/>
          </w:tcPr>
          <w:p w:rsidR="00865001" w:rsidRPr="006846B3" w:rsidRDefault="00865001" w:rsidP="0086500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858" w:type="dxa"/>
            <w:shd w:val="clear" w:color="auto" w:fill="auto"/>
          </w:tcPr>
          <w:p w:rsidR="00865001" w:rsidRPr="006846B3" w:rsidRDefault="00865001" w:rsidP="0086500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865001" w:rsidRPr="006846B3" w:rsidRDefault="00865001" w:rsidP="0086500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65001" w:rsidRPr="006846B3" w:rsidTr="008067C3">
        <w:tc>
          <w:tcPr>
            <w:tcW w:w="10207" w:type="dxa"/>
            <w:shd w:val="clear" w:color="auto" w:fill="auto"/>
          </w:tcPr>
          <w:p w:rsidR="008067C3" w:rsidRPr="006846B3" w:rsidRDefault="00865001" w:rsidP="00A27CF5">
            <w:pPr>
              <w:pStyle w:val="1"/>
              <w:numPr>
                <w:ilvl w:val="0"/>
                <w:numId w:val="22"/>
              </w:numPr>
              <w:tabs>
                <w:tab w:val="clear" w:pos="360"/>
                <w:tab w:val="num" w:pos="644"/>
                <w:tab w:val="left" w:pos="993"/>
              </w:tabs>
              <w:ind w:left="644" w:hanging="77"/>
              <w:jc w:val="both"/>
              <w:rPr>
                <w:b/>
              </w:rPr>
            </w:pPr>
            <w:r w:rsidRPr="006846B3">
              <w:rPr>
                <w:b/>
                <w:caps/>
              </w:rPr>
              <w:t>ПАСПОРТ  ПРОГРАММЫ УЧЕБНОЙ ДИСЦИПЛИНЫ</w:t>
            </w:r>
            <w:r w:rsidR="00B10272" w:rsidRPr="006846B3">
              <w:rPr>
                <w:b/>
                <w:caps/>
              </w:rPr>
              <w:t xml:space="preserve">                               </w:t>
            </w:r>
            <w:r w:rsidR="008067C3" w:rsidRPr="006846B3">
              <w:rPr>
                <w:caps/>
              </w:rPr>
              <w:t>4</w:t>
            </w:r>
          </w:p>
          <w:p w:rsidR="00865001" w:rsidRPr="006846B3" w:rsidRDefault="00865001" w:rsidP="008067C3">
            <w:pPr>
              <w:pStyle w:val="1"/>
              <w:ind w:firstLine="0"/>
              <w:jc w:val="both"/>
              <w:rPr>
                <w:b/>
              </w:rPr>
            </w:pPr>
          </w:p>
        </w:tc>
        <w:tc>
          <w:tcPr>
            <w:tcW w:w="1858" w:type="dxa"/>
            <w:shd w:val="clear" w:color="auto" w:fill="auto"/>
          </w:tcPr>
          <w:p w:rsidR="009C478A" w:rsidRPr="006846B3" w:rsidRDefault="009C478A" w:rsidP="00865001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  <w:p w:rsidR="009C478A" w:rsidRPr="006846B3" w:rsidRDefault="009C478A" w:rsidP="008067C3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865001" w:rsidRPr="006846B3" w:rsidTr="008067C3">
        <w:tc>
          <w:tcPr>
            <w:tcW w:w="10207" w:type="dxa"/>
            <w:shd w:val="clear" w:color="auto" w:fill="auto"/>
          </w:tcPr>
          <w:p w:rsidR="00865001" w:rsidRPr="006846B3" w:rsidRDefault="00865001" w:rsidP="00A27CF5">
            <w:pPr>
              <w:pStyle w:val="1"/>
              <w:numPr>
                <w:ilvl w:val="0"/>
                <w:numId w:val="22"/>
              </w:numPr>
              <w:tabs>
                <w:tab w:val="clear" w:pos="360"/>
                <w:tab w:val="num" w:pos="644"/>
                <w:tab w:val="left" w:pos="993"/>
              </w:tabs>
              <w:ind w:left="644" w:right="-1401" w:hanging="77"/>
              <w:jc w:val="both"/>
              <w:rPr>
                <w:caps/>
              </w:rPr>
            </w:pPr>
            <w:r w:rsidRPr="006846B3">
              <w:rPr>
                <w:b/>
                <w:caps/>
              </w:rPr>
              <w:t>СТРУКТУРА и содержание УЧЕБНОЙ ДИСЦИПЛИНЫ</w:t>
            </w:r>
            <w:r w:rsidR="00B10272" w:rsidRPr="006846B3">
              <w:rPr>
                <w:b/>
                <w:caps/>
              </w:rPr>
              <w:t xml:space="preserve">                       </w:t>
            </w:r>
            <w:r w:rsidR="00505D21" w:rsidRPr="006846B3">
              <w:rPr>
                <w:caps/>
              </w:rPr>
              <w:t>6</w:t>
            </w:r>
          </w:p>
          <w:p w:rsidR="00865001" w:rsidRPr="006846B3" w:rsidRDefault="00865001" w:rsidP="0086500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858" w:type="dxa"/>
            <w:shd w:val="clear" w:color="auto" w:fill="auto"/>
          </w:tcPr>
          <w:p w:rsidR="00865001" w:rsidRPr="006846B3" w:rsidRDefault="00865001" w:rsidP="009C478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865001" w:rsidRPr="006846B3" w:rsidTr="008067C3">
        <w:trPr>
          <w:trHeight w:val="670"/>
        </w:trPr>
        <w:tc>
          <w:tcPr>
            <w:tcW w:w="10207" w:type="dxa"/>
            <w:shd w:val="clear" w:color="auto" w:fill="auto"/>
          </w:tcPr>
          <w:p w:rsidR="00865001" w:rsidRPr="006846B3" w:rsidRDefault="00865001" w:rsidP="00505D21">
            <w:pPr>
              <w:pStyle w:val="1"/>
              <w:numPr>
                <w:ilvl w:val="0"/>
                <w:numId w:val="22"/>
              </w:numPr>
              <w:tabs>
                <w:tab w:val="clear" w:pos="360"/>
                <w:tab w:val="num" w:pos="644"/>
                <w:tab w:val="left" w:pos="993"/>
              </w:tabs>
              <w:ind w:left="644" w:hanging="77"/>
              <w:jc w:val="both"/>
              <w:rPr>
                <w:b/>
                <w:caps/>
              </w:rPr>
            </w:pPr>
            <w:r w:rsidRPr="006846B3">
              <w:rPr>
                <w:b/>
                <w:caps/>
              </w:rPr>
              <w:t>условия реализации  учебной дисциплины</w:t>
            </w:r>
            <w:r w:rsidR="00B10272" w:rsidRPr="006846B3">
              <w:rPr>
                <w:b/>
                <w:caps/>
              </w:rPr>
              <w:t xml:space="preserve">                              </w:t>
            </w:r>
            <w:r w:rsidR="00505D21" w:rsidRPr="006846B3">
              <w:rPr>
                <w:caps/>
              </w:rPr>
              <w:t>12</w:t>
            </w:r>
          </w:p>
        </w:tc>
        <w:tc>
          <w:tcPr>
            <w:tcW w:w="1858" w:type="dxa"/>
            <w:shd w:val="clear" w:color="auto" w:fill="auto"/>
          </w:tcPr>
          <w:p w:rsidR="00865001" w:rsidRPr="006846B3" w:rsidRDefault="00865001" w:rsidP="009C478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865001" w:rsidRPr="006846B3" w:rsidTr="008067C3">
        <w:tc>
          <w:tcPr>
            <w:tcW w:w="10207" w:type="dxa"/>
            <w:shd w:val="clear" w:color="auto" w:fill="auto"/>
          </w:tcPr>
          <w:p w:rsidR="008067C3" w:rsidRPr="006846B3" w:rsidRDefault="00865001" w:rsidP="00A27CF5">
            <w:pPr>
              <w:pStyle w:val="1"/>
              <w:numPr>
                <w:ilvl w:val="0"/>
                <w:numId w:val="22"/>
              </w:numPr>
              <w:tabs>
                <w:tab w:val="clear" w:pos="360"/>
                <w:tab w:val="num" w:pos="644"/>
                <w:tab w:val="left" w:pos="993"/>
              </w:tabs>
              <w:ind w:left="644" w:right="-1102" w:hanging="77"/>
              <w:jc w:val="both"/>
              <w:rPr>
                <w:b/>
                <w:caps/>
              </w:rPr>
            </w:pPr>
            <w:r w:rsidRPr="006846B3">
              <w:rPr>
                <w:b/>
                <w:caps/>
              </w:rPr>
              <w:t>Контроль и оценка результатов Освоения</w:t>
            </w:r>
            <w:r w:rsidR="00B10272" w:rsidRPr="006846B3">
              <w:rPr>
                <w:b/>
                <w:caps/>
              </w:rPr>
              <w:t xml:space="preserve">                                  </w:t>
            </w:r>
            <w:r w:rsidR="00A27CF5" w:rsidRPr="006846B3">
              <w:rPr>
                <w:caps/>
              </w:rPr>
              <w:t>1</w:t>
            </w:r>
            <w:r w:rsidR="006846B3">
              <w:rPr>
                <w:caps/>
              </w:rPr>
              <w:t>4</w:t>
            </w:r>
          </w:p>
          <w:p w:rsidR="00865001" w:rsidRPr="006846B3" w:rsidRDefault="00B10272" w:rsidP="008067C3">
            <w:pPr>
              <w:pStyle w:val="1"/>
              <w:ind w:right="-1102" w:firstLine="0"/>
              <w:jc w:val="both"/>
              <w:rPr>
                <w:b/>
                <w:caps/>
              </w:rPr>
            </w:pPr>
            <w:r w:rsidRPr="006846B3">
              <w:rPr>
                <w:b/>
                <w:caps/>
              </w:rPr>
              <w:t xml:space="preserve">              </w:t>
            </w:r>
            <w:r w:rsidR="00865001" w:rsidRPr="006846B3">
              <w:rPr>
                <w:b/>
                <w:caps/>
              </w:rPr>
              <w:t>учебной дисциплины</w:t>
            </w:r>
          </w:p>
          <w:p w:rsidR="00865001" w:rsidRPr="006846B3" w:rsidRDefault="00865001" w:rsidP="0086500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858" w:type="dxa"/>
            <w:shd w:val="clear" w:color="auto" w:fill="auto"/>
          </w:tcPr>
          <w:p w:rsidR="00865001" w:rsidRPr="006846B3" w:rsidRDefault="00865001" w:rsidP="009C478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bookmarkStart w:id="0" w:name="_GoBack"/>
            <w:bookmarkEnd w:id="0"/>
          </w:p>
        </w:tc>
      </w:tr>
    </w:tbl>
    <w:p w:rsidR="00865001" w:rsidRPr="006846B3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auto"/>
        </w:rPr>
      </w:pPr>
    </w:p>
    <w:p w:rsidR="00865001" w:rsidRPr="006846B3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auto"/>
        </w:rPr>
      </w:pPr>
    </w:p>
    <w:p w:rsidR="00865001" w:rsidRPr="006846B3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auto"/>
        </w:rPr>
      </w:pPr>
    </w:p>
    <w:p w:rsidR="00865001" w:rsidRPr="006846B3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auto"/>
        </w:rPr>
      </w:pPr>
    </w:p>
    <w:p w:rsidR="00865001" w:rsidRPr="006846B3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auto"/>
        </w:rPr>
      </w:pPr>
    </w:p>
    <w:p w:rsidR="00865001" w:rsidRPr="006846B3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auto"/>
        </w:rPr>
      </w:pPr>
    </w:p>
    <w:p w:rsidR="00865001" w:rsidRPr="006846B3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auto"/>
        </w:rPr>
      </w:pPr>
    </w:p>
    <w:p w:rsidR="00865001" w:rsidRPr="006846B3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auto"/>
        </w:rPr>
      </w:pPr>
    </w:p>
    <w:p w:rsidR="00865001" w:rsidRPr="006846B3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auto"/>
        </w:rPr>
      </w:pPr>
    </w:p>
    <w:p w:rsidR="00865001" w:rsidRPr="006846B3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auto"/>
        </w:rPr>
      </w:pPr>
    </w:p>
    <w:p w:rsidR="00865001" w:rsidRPr="006846B3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auto"/>
        </w:rPr>
      </w:pPr>
    </w:p>
    <w:p w:rsidR="00865001" w:rsidRPr="006846B3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auto"/>
        </w:rPr>
      </w:pPr>
    </w:p>
    <w:p w:rsidR="00865001" w:rsidRPr="006846B3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auto"/>
        </w:rPr>
      </w:pPr>
    </w:p>
    <w:p w:rsidR="00865001" w:rsidRPr="006846B3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auto"/>
        </w:rPr>
      </w:pPr>
    </w:p>
    <w:p w:rsidR="00865001" w:rsidRPr="006846B3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auto"/>
        </w:rPr>
      </w:pPr>
    </w:p>
    <w:p w:rsidR="00865001" w:rsidRPr="006846B3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auto"/>
        </w:rPr>
      </w:pPr>
    </w:p>
    <w:p w:rsidR="00865001" w:rsidRPr="006846B3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auto"/>
        </w:rPr>
      </w:pPr>
    </w:p>
    <w:p w:rsidR="00865001" w:rsidRPr="006846B3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auto"/>
        </w:rPr>
      </w:pPr>
    </w:p>
    <w:p w:rsidR="00865001" w:rsidRPr="006846B3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auto"/>
        </w:rPr>
      </w:pPr>
    </w:p>
    <w:p w:rsidR="00865001" w:rsidRPr="006846B3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auto"/>
        </w:rPr>
      </w:pPr>
    </w:p>
    <w:p w:rsidR="00865001" w:rsidRPr="006846B3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auto"/>
        </w:rPr>
      </w:pPr>
    </w:p>
    <w:p w:rsidR="00865001" w:rsidRPr="006846B3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auto"/>
        </w:rPr>
      </w:pPr>
    </w:p>
    <w:p w:rsidR="00865001" w:rsidRPr="006846B3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auto"/>
        </w:rPr>
      </w:pPr>
    </w:p>
    <w:p w:rsidR="00865001" w:rsidRPr="006846B3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auto"/>
        </w:rPr>
      </w:pPr>
    </w:p>
    <w:p w:rsidR="00865001" w:rsidRPr="006846B3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auto"/>
        </w:rPr>
      </w:pPr>
    </w:p>
    <w:p w:rsidR="00865001" w:rsidRPr="006846B3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auto"/>
        </w:rPr>
      </w:pPr>
    </w:p>
    <w:p w:rsidR="00865001" w:rsidRPr="006846B3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auto"/>
        </w:rPr>
      </w:pPr>
    </w:p>
    <w:p w:rsidR="00865001" w:rsidRPr="006846B3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auto"/>
        </w:rPr>
      </w:pPr>
    </w:p>
    <w:p w:rsidR="00865001" w:rsidRPr="006846B3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auto"/>
        </w:rPr>
      </w:pPr>
    </w:p>
    <w:p w:rsidR="00865001" w:rsidRPr="006846B3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auto"/>
        </w:rPr>
      </w:pPr>
    </w:p>
    <w:p w:rsidR="00865001" w:rsidRPr="006846B3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auto"/>
        </w:rPr>
      </w:pPr>
    </w:p>
    <w:p w:rsidR="00865001" w:rsidRPr="006846B3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auto"/>
        </w:rPr>
      </w:pPr>
    </w:p>
    <w:p w:rsidR="00865001" w:rsidRPr="006846B3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auto"/>
        </w:rPr>
      </w:pPr>
    </w:p>
    <w:p w:rsidR="00865001" w:rsidRPr="006846B3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auto"/>
        </w:rPr>
      </w:pPr>
    </w:p>
    <w:p w:rsidR="00865001" w:rsidRPr="006846B3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auto"/>
        </w:rPr>
      </w:pPr>
    </w:p>
    <w:p w:rsidR="00865001" w:rsidRPr="006846B3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auto"/>
        </w:rPr>
      </w:pPr>
    </w:p>
    <w:p w:rsidR="00865001" w:rsidRPr="006846B3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960"/>
        <w:rPr>
          <w:rFonts w:ascii="Times New Roman" w:hAnsi="Times New Roman" w:cs="Times New Roman"/>
          <w:b/>
          <w:caps/>
          <w:color w:val="auto"/>
        </w:rPr>
      </w:pPr>
    </w:p>
    <w:p w:rsidR="00865001" w:rsidRPr="006846B3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960"/>
        <w:rPr>
          <w:rFonts w:ascii="Times New Roman" w:hAnsi="Times New Roman" w:cs="Times New Roman"/>
          <w:b/>
          <w:caps/>
          <w:color w:val="auto"/>
        </w:rPr>
      </w:pPr>
    </w:p>
    <w:p w:rsidR="00865001" w:rsidRPr="006846B3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960"/>
        <w:rPr>
          <w:rFonts w:ascii="Times New Roman" w:hAnsi="Times New Roman" w:cs="Times New Roman"/>
          <w:b/>
          <w:caps/>
          <w:color w:val="auto"/>
        </w:rPr>
      </w:pPr>
    </w:p>
    <w:p w:rsidR="008067C3" w:rsidRDefault="008067C3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960"/>
        <w:rPr>
          <w:rFonts w:ascii="Times New Roman" w:hAnsi="Times New Roman" w:cs="Times New Roman"/>
          <w:b/>
          <w:caps/>
        </w:rPr>
      </w:pPr>
    </w:p>
    <w:p w:rsidR="008067C3" w:rsidRDefault="008067C3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960"/>
        <w:rPr>
          <w:rFonts w:ascii="Times New Roman" w:hAnsi="Times New Roman" w:cs="Times New Roman"/>
          <w:b/>
          <w:caps/>
        </w:rPr>
      </w:pPr>
    </w:p>
    <w:p w:rsidR="004200AD" w:rsidRDefault="004200AD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960" w:right="-568"/>
        <w:jc w:val="right"/>
        <w:rPr>
          <w:rFonts w:ascii="Times New Roman" w:hAnsi="Times New Roman" w:cs="Times New Roman"/>
          <w:caps/>
        </w:rPr>
      </w:pP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960" w:right="-568"/>
        <w:jc w:val="right"/>
        <w:rPr>
          <w:rFonts w:ascii="Times New Roman" w:hAnsi="Times New Roman" w:cs="Times New Roman"/>
          <w:caps/>
        </w:rPr>
      </w:pPr>
      <w:r w:rsidRPr="00865001">
        <w:rPr>
          <w:rFonts w:ascii="Times New Roman" w:hAnsi="Times New Roman" w:cs="Times New Roman"/>
          <w:caps/>
        </w:rPr>
        <w:lastRenderedPageBreak/>
        <w:t xml:space="preserve">     </w:t>
      </w:r>
    </w:p>
    <w:p w:rsidR="00865001" w:rsidRPr="00865001" w:rsidRDefault="00865001" w:rsidP="00865001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</w:rPr>
      </w:pPr>
      <w:r w:rsidRPr="00865001">
        <w:rPr>
          <w:rFonts w:ascii="Times New Roman" w:hAnsi="Times New Roman" w:cs="Times New Roman"/>
          <w:b/>
          <w:caps/>
        </w:rPr>
        <w:t>паспорт  ПРОГРАММЫ УЧЕБНОЙ  ДИСЦИПЛИНЫ</w:t>
      </w:r>
    </w:p>
    <w:p w:rsidR="00865001" w:rsidRPr="00865001" w:rsidRDefault="00F542BA" w:rsidP="006846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ОП 0</w:t>
      </w:r>
      <w:r w:rsidR="006846B3">
        <w:rPr>
          <w:rFonts w:ascii="Times New Roman" w:hAnsi="Times New Roman" w:cs="Times New Roman"/>
          <w:b/>
          <w:caps/>
        </w:rPr>
        <w:t>5</w:t>
      </w:r>
      <w:r>
        <w:rPr>
          <w:rFonts w:ascii="Times New Roman" w:hAnsi="Times New Roman" w:cs="Times New Roman"/>
          <w:b/>
          <w:caps/>
        </w:rPr>
        <w:t xml:space="preserve"> </w:t>
      </w:r>
      <w:r w:rsidR="00865001" w:rsidRPr="00865001">
        <w:rPr>
          <w:rFonts w:ascii="Times New Roman" w:hAnsi="Times New Roman" w:cs="Times New Roman"/>
          <w:b/>
          <w:caps/>
        </w:rPr>
        <w:t xml:space="preserve"> «материаловедение»</w:t>
      </w: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</w:rPr>
      </w:pP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-185"/>
        <w:rPr>
          <w:rFonts w:ascii="Times New Roman" w:hAnsi="Times New Roman" w:cs="Times New Roman"/>
          <w:b/>
        </w:rPr>
      </w:pPr>
      <w:r w:rsidRPr="00865001">
        <w:rPr>
          <w:rFonts w:ascii="Times New Roman" w:hAnsi="Times New Roman" w:cs="Times New Roman"/>
          <w:b/>
        </w:rPr>
        <w:t>1.1. Область применения программы</w:t>
      </w: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-185"/>
        <w:rPr>
          <w:rFonts w:ascii="Times New Roman" w:hAnsi="Times New Roman" w:cs="Times New Roman"/>
        </w:rPr>
      </w:pPr>
      <w:r w:rsidRPr="00865001">
        <w:rPr>
          <w:rFonts w:ascii="Times New Roman" w:hAnsi="Times New Roman" w:cs="Times New Roman"/>
        </w:rPr>
        <w:t>Программа учебной дисциплины является частью основной профессиональной образовательной программы в соответствии с ФГОС по профессии 2</w:t>
      </w:r>
      <w:r w:rsidR="00F542BA">
        <w:rPr>
          <w:rFonts w:ascii="Times New Roman" w:hAnsi="Times New Roman" w:cs="Times New Roman"/>
        </w:rPr>
        <w:t>9.01.09</w:t>
      </w:r>
      <w:r w:rsidRPr="00865001">
        <w:rPr>
          <w:rFonts w:ascii="Times New Roman" w:hAnsi="Times New Roman" w:cs="Times New Roman"/>
        </w:rPr>
        <w:t xml:space="preserve"> «Мастер столярного и мебельного производства».</w:t>
      </w: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-185"/>
        <w:rPr>
          <w:rFonts w:ascii="Times New Roman" w:hAnsi="Times New Roman" w:cs="Times New Roman"/>
        </w:rPr>
      </w:pPr>
      <w:r w:rsidRPr="00865001">
        <w:rPr>
          <w:rFonts w:ascii="Times New Roman" w:hAnsi="Times New Roman" w:cs="Times New Roman"/>
        </w:rPr>
        <w:t>Программа учебной дисциплины может быть использована</w:t>
      </w:r>
      <w:r w:rsidR="006846B3">
        <w:rPr>
          <w:rFonts w:ascii="Times New Roman" w:hAnsi="Times New Roman" w:cs="Times New Roman"/>
        </w:rPr>
        <w:t xml:space="preserve"> </w:t>
      </w:r>
      <w:r w:rsidRPr="00865001">
        <w:rPr>
          <w:rFonts w:ascii="Times New Roman" w:hAnsi="Times New Roman" w:cs="Times New Roman"/>
        </w:rPr>
        <w:t xml:space="preserve">в дополнительном профессиональном образовании (в программах повышения квалификации и переподготовки) и профессиональной подготовке по профессии: </w:t>
      </w:r>
      <w:r w:rsidR="00F542BA">
        <w:rPr>
          <w:rFonts w:ascii="Times New Roman" w:hAnsi="Times New Roman" w:cs="Times New Roman"/>
        </w:rPr>
        <w:t>29.01.09</w:t>
      </w:r>
      <w:r w:rsidRPr="00865001">
        <w:rPr>
          <w:rFonts w:ascii="Times New Roman" w:hAnsi="Times New Roman" w:cs="Times New Roman"/>
        </w:rPr>
        <w:t xml:space="preserve"> «</w:t>
      </w:r>
      <w:r>
        <w:rPr>
          <w:rFonts w:ascii="Times New Roman" w:hAnsi="Times New Roman" w:cs="Times New Roman"/>
        </w:rPr>
        <w:t>М</w:t>
      </w:r>
      <w:r w:rsidRPr="00865001">
        <w:rPr>
          <w:rFonts w:ascii="Times New Roman" w:hAnsi="Times New Roman" w:cs="Times New Roman"/>
        </w:rPr>
        <w:t>астер столярного и мебельного производства».</w:t>
      </w: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-185"/>
        <w:rPr>
          <w:rFonts w:ascii="Times New Roman" w:hAnsi="Times New Roman" w:cs="Times New Roman"/>
        </w:rPr>
      </w:pP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-185"/>
        <w:rPr>
          <w:rFonts w:ascii="Times New Roman" w:hAnsi="Times New Roman" w:cs="Times New Roman"/>
        </w:rPr>
      </w:pPr>
      <w:r w:rsidRPr="00865001">
        <w:rPr>
          <w:rFonts w:ascii="Times New Roman" w:hAnsi="Times New Roman" w:cs="Times New Roman"/>
          <w:b/>
        </w:rPr>
        <w:t xml:space="preserve">1.2. Место дисциплины в структуре основной профессиональной образовательной программы: </w:t>
      </w:r>
      <w:r w:rsidRPr="00865001">
        <w:rPr>
          <w:rFonts w:ascii="Times New Roman" w:hAnsi="Times New Roman" w:cs="Times New Roman"/>
        </w:rPr>
        <w:t xml:space="preserve">дисциплина входит в </w:t>
      </w:r>
      <w:proofErr w:type="spellStart"/>
      <w:r w:rsidRPr="00865001">
        <w:rPr>
          <w:rFonts w:ascii="Times New Roman" w:hAnsi="Times New Roman" w:cs="Times New Roman"/>
        </w:rPr>
        <w:t>общепрофессиональный</w:t>
      </w:r>
      <w:proofErr w:type="spellEnd"/>
      <w:r w:rsidRPr="00865001">
        <w:rPr>
          <w:rFonts w:ascii="Times New Roman" w:hAnsi="Times New Roman" w:cs="Times New Roman"/>
        </w:rPr>
        <w:t xml:space="preserve"> цикл</w:t>
      </w:r>
      <w:r w:rsidR="00F542BA">
        <w:rPr>
          <w:rFonts w:ascii="Times New Roman" w:hAnsi="Times New Roman" w:cs="Times New Roman"/>
        </w:rPr>
        <w:t xml:space="preserve"> профессиональной подготовки</w:t>
      </w:r>
      <w:r w:rsidRPr="00865001">
        <w:rPr>
          <w:rFonts w:ascii="Times New Roman" w:hAnsi="Times New Roman" w:cs="Times New Roman"/>
        </w:rPr>
        <w:t>.</w:t>
      </w: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-185"/>
        <w:rPr>
          <w:rFonts w:ascii="Times New Roman" w:hAnsi="Times New Roman" w:cs="Times New Roman"/>
          <w:b/>
        </w:rPr>
      </w:pPr>
    </w:p>
    <w:p w:rsidR="00865001" w:rsidRPr="00F542BA" w:rsidRDefault="00865001" w:rsidP="00F542BA">
      <w:pPr>
        <w:pStyle w:val="af9"/>
        <w:numPr>
          <w:ilvl w:val="1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hanging="425"/>
        <w:rPr>
          <w:rFonts w:ascii="Times New Roman" w:hAnsi="Times New Roman" w:cs="Times New Roman"/>
          <w:b/>
        </w:rPr>
      </w:pPr>
      <w:r w:rsidRPr="00F542BA">
        <w:rPr>
          <w:rFonts w:ascii="Times New Roman" w:hAnsi="Times New Roman" w:cs="Times New Roman"/>
          <w:b/>
        </w:rPr>
        <w:t>Цели и задачи дисциплины – требования к результатам освоения дисциплины:</w:t>
      </w:r>
    </w:p>
    <w:p w:rsidR="00F542BA" w:rsidRPr="00F542BA" w:rsidRDefault="00F542BA" w:rsidP="00F54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rPr>
          <w:rFonts w:ascii="Times New Roman" w:hAnsi="Times New Roman" w:cs="Times New Roman"/>
        </w:rPr>
      </w:pPr>
      <w:r w:rsidRPr="00F542BA">
        <w:rPr>
          <w:rFonts w:ascii="Times New Roman" w:hAnsi="Times New Roman" w:cs="Times New Roman"/>
          <w:b/>
        </w:rPr>
        <w:t>1.3.1</w:t>
      </w:r>
      <w:r w:rsidRPr="00F542BA">
        <w:rPr>
          <w:rFonts w:ascii="Times New Roman" w:hAnsi="Times New Roman" w:cs="Times New Roman"/>
        </w:rPr>
        <w:t xml:space="preserve"> Выпускник, освоивший ППКРС, должен обладать общими компетенциями, включающими в себя способность: </w:t>
      </w:r>
    </w:p>
    <w:p w:rsidR="00F542BA" w:rsidRPr="00F542BA" w:rsidRDefault="00F542BA" w:rsidP="00F54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F542BA">
        <w:rPr>
          <w:rFonts w:ascii="Times New Roman" w:hAnsi="Times New Roman" w:cs="Times New Roman"/>
        </w:rPr>
        <w:t>ОК 1.</w:t>
      </w:r>
      <w:r w:rsidRPr="00F542BA">
        <w:rPr>
          <w:rFonts w:ascii="Times New Roman" w:hAnsi="Times New Roman" w:cs="Times New Roman"/>
        </w:rPr>
        <w:tab/>
        <w:t>Понимать сущность и социальную значимость своей будущей профессии, проявлять к ней устойчивый интерес.</w:t>
      </w:r>
    </w:p>
    <w:p w:rsidR="00F542BA" w:rsidRPr="00F542BA" w:rsidRDefault="00F542BA" w:rsidP="00F54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F542BA">
        <w:rPr>
          <w:rFonts w:ascii="Times New Roman" w:hAnsi="Times New Roman" w:cs="Times New Roman"/>
        </w:rPr>
        <w:t>ОК 2.</w:t>
      </w:r>
      <w:r w:rsidRPr="00F542BA">
        <w:rPr>
          <w:rFonts w:ascii="Times New Roman" w:hAnsi="Times New Roman" w:cs="Times New Roman"/>
        </w:rPr>
        <w:tab/>
        <w:t>Организовывать собственную деятельность, исходя из цели и способов ее достижения, определённых руководителем.</w:t>
      </w:r>
    </w:p>
    <w:p w:rsidR="00F542BA" w:rsidRPr="00F542BA" w:rsidRDefault="00F542BA" w:rsidP="00F54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F542BA">
        <w:rPr>
          <w:rFonts w:ascii="Times New Roman" w:hAnsi="Times New Roman" w:cs="Times New Roman"/>
        </w:rPr>
        <w:t>ОК 3.</w:t>
      </w:r>
      <w:r w:rsidRPr="00F542BA">
        <w:rPr>
          <w:rFonts w:ascii="Times New Roman" w:hAnsi="Times New Roman" w:cs="Times New Roman"/>
        </w:rPr>
        <w:tab/>
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F542BA" w:rsidRPr="00F542BA" w:rsidRDefault="00F542BA" w:rsidP="00F54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F542BA">
        <w:rPr>
          <w:rFonts w:ascii="Times New Roman" w:hAnsi="Times New Roman" w:cs="Times New Roman"/>
        </w:rPr>
        <w:t>ОК 4.</w:t>
      </w:r>
      <w:r w:rsidRPr="00F542BA">
        <w:rPr>
          <w:rFonts w:ascii="Times New Roman" w:hAnsi="Times New Roman" w:cs="Times New Roman"/>
        </w:rPr>
        <w:tab/>
        <w:t>Осуществлять поиск и использование информации, необходимой для эффективного выполнения профессиональных задач.</w:t>
      </w:r>
    </w:p>
    <w:p w:rsidR="00F542BA" w:rsidRPr="00F542BA" w:rsidRDefault="00F542BA" w:rsidP="00F54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F542BA">
        <w:rPr>
          <w:rFonts w:ascii="Times New Roman" w:hAnsi="Times New Roman" w:cs="Times New Roman"/>
        </w:rPr>
        <w:t>ОК 5.</w:t>
      </w:r>
      <w:r w:rsidRPr="00F542BA">
        <w:rPr>
          <w:rFonts w:ascii="Times New Roman" w:hAnsi="Times New Roman" w:cs="Times New Roman"/>
        </w:rPr>
        <w:tab/>
        <w:t>Использовать информационно-коммуникационные технологии в профессиональной деятельности.</w:t>
      </w:r>
    </w:p>
    <w:p w:rsidR="00F542BA" w:rsidRPr="00F542BA" w:rsidRDefault="00F542BA" w:rsidP="00F54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F542BA">
        <w:rPr>
          <w:rFonts w:ascii="Times New Roman" w:hAnsi="Times New Roman" w:cs="Times New Roman"/>
        </w:rPr>
        <w:t>ОК 6.</w:t>
      </w:r>
      <w:r w:rsidRPr="00F542BA">
        <w:rPr>
          <w:rFonts w:ascii="Times New Roman" w:hAnsi="Times New Roman" w:cs="Times New Roman"/>
        </w:rPr>
        <w:tab/>
        <w:t>Работать в команде, эффективно общаться с коллегами, руководством, клиентами.</w:t>
      </w:r>
    </w:p>
    <w:p w:rsidR="00F542BA" w:rsidRPr="00F542BA" w:rsidRDefault="00F542BA" w:rsidP="00F54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F542BA">
        <w:rPr>
          <w:rFonts w:ascii="Times New Roman" w:hAnsi="Times New Roman" w:cs="Times New Roman"/>
        </w:rPr>
        <w:t>ОК 7.</w:t>
      </w:r>
      <w:r w:rsidRPr="00F542BA">
        <w:rPr>
          <w:rFonts w:ascii="Times New Roman" w:hAnsi="Times New Roman" w:cs="Times New Roman"/>
        </w:rPr>
        <w:tab/>
        <w:t>Исполнять воинскую обязанность, в том числе с применением полученных профессиональных знаний (для юношей).</w:t>
      </w:r>
    </w:p>
    <w:p w:rsidR="00F542BA" w:rsidRPr="00F542BA" w:rsidRDefault="00F542BA" w:rsidP="00F54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F542BA" w:rsidRPr="00F542BA" w:rsidRDefault="00F542BA" w:rsidP="00F54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rPr>
          <w:rFonts w:ascii="Times New Roman" w:hAnsi="Times New Roman" w:cs="Times New Roman"/>
        </w:rPr>
      </w:pPr>
      <w:r w:rsidRPr="00F542BA">
        <w:rPr>
          <w:rFonts w:ascii="Times New Roman" w:hAnsi="Times New Roman" w:cs="Times New Roman"/>
          <w:b/>
        </w:rPr>
        <w:t>2.3.2</w:t>
      </w:r>
      <w:r w:rsidRPr="00F542BA">
        <w:rPr>
          <w:rFonts w:ascii="Times New Roman" w:hAnsi="Times New Roman" w:cs="Times New Roman"/>
        </w:rPr>
        <w:t xml:space="preserve"> Выпускник, освоивший ППКРС, должен обладать профессиональными компетенциями, соответствующими основному виду профессиональной деятельности:</w:t>
      </w:r>
    </w:p>
    <w:p w:rsidR="00F542BA" w:rsidRPr="00F542BA" w:rsidRDefault="00F542BA" w:rsidP="00F54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F542BA">
        <w:rPr>
          <w:rFonts w:ascii="Times New Roman" w:hAnsi="Times New Roman" w:cs="Times New Roman"/>
        </w:rPr>
        <w:t>ПК 2.1.</w:t>
      </w:r>
      <w:r w:rsidRPr="00F542BA">
        <w:rPr>
          <w:rFonts w:ascii="Times New Roman" w:hAnsi="Times New Roman" w:cs="Times New Roman"/>
        </w:rPr>
        <w:tab/>
        <w:t>Производить подбор и раскрой заготовок, механическую обработку  столярных и мебельных изделий.</w:t>
      </w:r>
    </w:p>
    <w:p w:rsidR="00F542BA" w:rsidRPr="00F542BA" w:rsidRDefault="00F542BA" w:rsidP="00F54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F542BA">
        <w:rPr>
          <w:rFonts w:ascii="Times New Roman" w:hAnsi="Times New Roman" w:cs="Times New Roman"/>
        </w:rPr>
        <w:t>ПК 2.2.</w:t>
      </w:r>
      <w:r w:rsidRPr="00F542BA">
        <w:rPr>
          <w:rFonts w:ascii="Times New Roman" w:hAnsi="Times New Roman" w:cs="Times New Roman"/>
        </w:rPr>
        <w:tab/>
        <w:t>Выполнять столярные соединения.</w:t>
      </w:r>
    </w:p>
    <w:p w:rsidR="00F542BA" w:rsidRPr="00F542BA" w:rsidRDefault="00F542BA" w:rsidP="00F54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F542BA">
        <w:rPr>
          <w:rFonts w:ascii="Times New Roman" w:hAnsi="Times New Roman" w:cs="Times New Roman"/>
        </w:rPr>
        <w:t>ПК 2.3.</w:t>
      </w:r>
      <w:r w:rsidRPr="00F542BA">
        <w:rPr>
          <w:rFonts w:ascii="Times New Roman" w:hAnsi="Times New Roman" w:cs="Times New Roman"/>
        </w:rPr>
        <w:tab/>
        <w:t>Ремонтировать и реставрировать столярные и мебельные изделия.</w:t>
      </w:r>
    </w:p>
    <w:p w:rsidR="00F542BA" w:rsidRPr="00F542BA" w:rsidRDefault="00F542BA" w:rsidP="00F54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F542BA">
        <w:rPr>
          <w:rFonts w:ascii="Times New Roman" w:hAnsi="Times New Roman" w:cs="Times New Roman"/>
        </w:rPr>
        <w:t>ПК 2.4.</w:t>
      </w:r>
      <w:r w:rsidRPr="00F542BA">
        <w:rPr>
          <w:rFonts w:ascii="Times New Roman" w:hAnsi="Times New Roman" w:cs="Times New Roman"/>
        </w:rPr>
        <w:tab/>
        <w:t>Конструировать столярные изделия и мебель.</w:t>
      </w:r>
    </w:p>
    <w:p w:rsidR="00F542BA" w:rsidRPr="00F542BA" w:rsidRDefault="00F542BA" w:rsidP="00F54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F542BA">
        <w:rPr>
          <w:rFonts w:ascii="Times New Roman" w:hAnsi="Times New Roman" w:cs="Times New Roman"/>
        </w:rPr>
        <w:t>ПК 4.1.</w:t>
      </w:r>
      <w:r w:rsidRPr="00F542BA">
        <w:rPr>
          <w:rFonts w:ascii="Times New Roman" w:hAnsi="Times New Roman" w:cs="Times New Roman"/>
        </w:rPr>
        <w:tab/>
        <w:t>Производить сборку узлов, сборочных единиц и изделий из древесины и древесных материалов.</w:t>
      </w:r>
    </w:p>
    <w:p w:rsidR="00F542BA" w:rsidRPr="00F542BA" w:rsidRDefault="00F542BA" w:rsidP="00F54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F542BA">
        <w:rPr>
          <w:rFonts w:ascii="Times New Roman" w:hAnsi="Times New Roman" w:cs="Times New Roman"/>
        </w:rPr>
        <w:t>ПК 4.2.</w:t>
      </w:r>
      <w:r w:rsidRPr="00F542BA">
        <w:rPr>
          <w:rFonts w:ascii="Times New Roman" w:hAnsi="Times New Roman" w:cs="Times New Roman"/>
        </w:rPr>
        <w:tab/>
        <w:t>Устанавливать крепежную арматуру и фурнитуру на изделия из древесины и древесных материалов.</w:t>
      </w:r>
    </w:p>
    <w:p w:rsidR="00F542BA" w:rsidRPr="00F542BA" w:rsidRDefault="00F542BA" w:rsidP="00F54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F542BA">
        <w:rPr>
          <w:rFonts w:ascii="Times New Roman" w:hAnsi="Times New Roman" w:cs="Times New Roman"/>
        </w:rPr>
        <w:t>ПК 4.3.</w:t>
      </w:r>
      <w:r w:rsidRPr="00F542BA">
        <w:rPr>
          <w:rFonts w:ascii="Times New Roman" w:hAnsi="Times New Roman" w:cs="Times New Roman"/>
        </w:rPr>
        <w:tab/>
        <w:t>Устанавливать стекольные изделия и зеркала на изделия из древесины и древесных материалов.</w:t>
      </w:r>
    </w:p>
    <w:p w:rsidR="00F542BA" w:rsidRPr="00F542BA" w:rsidRDefault="00F542BA" w:rsidP="00F54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F542BA">
        <w:rPr>
          <w:rFonts w:ascii="Times New Roman" w:hAnsi="Times New Roman" w:cs="Times New Roman"/>
        </w:rPr>
        <w:t>ПК 4.4.</w:t>
      </w:r>
      <w:r w:rsidRPr="00F542BA">
        <w:rPr>
          <w:rFonts w:ascii="Times New Roman" w:hAnsi="Times New Roman" w:cs="Times New Roman"/>
        </w:rPr>
        <w:tab/>
        <w:t>Выполнять обшивку и обвязку изделий из древесины и древесных материалов обшивочными и обвязочными материалами.</w:t>
      </w:r>
    </w:p>
    <w:p w:rsidR="00F542BA" w:rsidRPr="00F542BA" w:rsidRDefault="00F542BA" w:rsidP="00F54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F542BA">
        <w:rPr>
          <w:rFonts w:ascii="Times New Roman" w:hAnsi="Times New Roman" w:cs="Times New Roman"/>
        </w:rPr>
        <w:t>ПК 4.5.</w:t>
      </w:r>
      <w:r w:rsidRPr="00F542BA">
        <w:rPr>
          <w:rFonts w:ascii="Times New Roman" w:hAnsi="Times New Roman" w:cs="Times New Roman"/>
        </w:rPr>
        <w:tab/>
        <w:t>Проверять точность и качество сборки, работу всех составных элементов изделия.</w:t>
      </w:r>
    </w:p>
    <w:p w:rsidR="00F542BA" w:rsidRPr="00F542BA" w:rsidRDefault="00F542BA" w:rsidP="00F54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rPr>
          <w:rFonts w:ascii="Times New Roman" w:hAnsi="Times New Roman" w:cs="Times New Roman"/>
          <w:b/>
        </w:rPr>
      </w:pPr>
      <w:r w:rsidRPr="00865001">
        <w:rPr>
          <w:rFonts w:ascii="Times New Roman" w:hAnsi="Times New Roman" w:cs="Times New Roman"/>
        </w:rPr>
        <w:t xml:space="preserve">В результате освоения дисциплины обучающийся должен </w:t>
      </w:r>
      <w:r w:rsidRPr="00865001">
        <w:rPr>
          <w:rFonts w:ascii="Times New Roman" w:hAnsi="Times New Roman" w:cs="Times New Roman"/>
          <w:b/>
        </w:rPr>
        <w:t>уметь:</w:t>
      </w: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-366"/>
        <w:rPr>
          <w:rFonts w:ascii="Times New Roman" w:hAnsi="Times New Roman" w:cs="Times New Roman"/>
        </w:rPr>
      </w:pPr>
      <w:r w:rsidRPr="00865001">
        <w:rPr>
          <w:rFonts w:ascii="Times New Roman" w:hAnsi="Times New Roman" w:cs="Times New Roman"/>
        </w:rPr>
        <w:t xml:space="preserve">      -</w:t>
      </w:r>
      <w:r w:rsidRPr="00865001">
        <w:rPr>
          <w:rFonts w:ascii="Times New Roman" w:hAnsi="Times New Roman" w:cs="Times New Roman"/>
          <w:lang w:val="en-US"/>
        </w:rPr>
        <w:t> </w:t>
      </w:r>
      <w:r w:rsidRPr="00865001">
        <w:rPr>
          <w:rFonts w:ascii="Times New Roman" w:hAnsi="Times New Roman" w:cs="Times New Roman"/>
        </w:rPr>
        <w:t>подбирать и применять в работе основные конструкционные и вспомогательные материалы для изготовления столярных и мебельных изделий;</w:t>
      </w: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-546"/>
        <w:rPr>
          <w:rFonts w:ascii="Times New Roman" w:hAnsi="Times New Roman" w:cs="Times New Roman"/>
        </w:rPr>
      </w:pPr>
      <w:r w:rsidRPr="00865001">
        <w:rPr>
          <w:rFonts w:ascii="Times New Roman" w:hAnsi="Times New Roman" w:cs="Times New Roman"/>
        </w:rPr>
        <w:t xml:space="preserve">      - определять породы древесины, сортировать древесину по порокам, рационально использовать ее при изготовлении столярных и мебельных изделий;</w:t>
      </w: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rPr>
          <w:rFonts w:ascii="Times New Roman" w:hAnsi="Times New Roman" w:cs="Times New Roman"/>
        </w:rPr>
      </w:pPr>
      <w:r w:rsidRPr="00865001">
        <w:rPr>
          <w:rFonts w:ascii="Times New Roman" w:hAnsi="Times New Roman" w:cs="Times New Roman"/>
        </w:rPr>
        <w:t xml:space="preserve">      - хранить и сушить </w:t>
      </w:r>
      <w:proofErr w:type="spellStart"/>
      <w:r w:rsidRPr="00865001">
        <w:rPr>
          <w:rFonts w:ascii="Times New Roman" w:hAnsi="Times New Roman" w:cs="Times New Roman"/>
        </w:rPr>
        <w:t>лес</w:t>
      </w:r>
      <w:proofErr w:type="gramStart"/>
      <w:r w:rsidRPr="00865001">
        <w:rPr>
          <w:rFonts w:ascii="Times New Roman" w:hAnsi="Times New Roman" w:cs="Times New Roman"/>
        </w:rPr>
        <w:t>о</w:t>
      </w:r>
      <w:proofErr w:type="spellEnd"/>
      <w:r w:rsidRPr="00865001">
        <w:rPr>
          <w:rFonts w:ascii="Times New Roman" w:hAnsi="Times New Roman" w:cs="Times New Roman"/>
        </w:rPr>
        <w:t>-</w:t>
      </w:r>
      <w:proofErr w:type="gramEnd"/>
      <w:r w:rsidRPr="00865001">
        <w:rPr>
          <w:rFonts w:ascii="Times New Roman" w:hAnsi="Times New Roman" w:cs="Times New Roman"/>
        </w:rPr>
        <w:t xml:space="preserve"> и пиломатериалы;</w:t>
      </w: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rPr>
          <w:rFonts w:ascii="Times New Roman" w:hAnsi="Times New Roman" w:cs="Times New Roman"/>
        </w:rPr>
      </w:pPr>
      <w:r w:rsidRPr="00865001">
        <w:rPr>
          <w:rFonts w:ascii="Times New Roman" w:hAnsi="Times New Roman" w:cs="Times New Roman"/>
        </w:rPr>
        <w:lastRenderedPageBreak/>
        <w:t xml:space="preserve">      - подбирать и применять в работе древесные материалы (шпон, фанеру, древесностружечные и древесноволокнистые плиты) для изготовления столярных и мебельных изделий;</w:t>
      </w: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-546"/>
        <w:rPr>
          <w:rFonts w:ascii="Times New Roman" w:hAnsi="Times New Roman" w:cs="Times New Roman"/>
        </w:rPr>
      </w:pPr>
      <w:r w:rsidRPr="00865001">
        <w:rPr>
          <w:rFonts w:ascii="Times New Roman" w:hAnsi="Times New Roman" w:cs="Times New Roman"/>
        </w:rPr>
        <w:t xml:space="preserve">      - подбирать и применять в работе крепежные изделия, арматуру, фурнитуру, стекольные изделия, зеркала и другие вспомогательные материалы.</w:t>
      </w: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rPr>
          <w:rFonts w:ascii="Times New Roman" w:hAnsi="Times New Roman" w:cs="Times New Roman"/>
        </w:rPr>
      </w:pP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rPr>
          <w:rFonts w:ascii="Times New Roman" w:hAnsi="Times New Roman" w:cs="Times New Roman"/>
          <w:b/>
        </w:rPr>
      </w:pPr>
      <w:r w:rsidRPr="00865001">
        <w:rPr>
          <w:rFonts w:ascii="Times New Roman" w:hAnsi="Times New Roman" w:cs="Times New Roman"/>
        </w:rPr>
        <w:t xml:space="preserve">В результате освоения дисциплины обучающийся должен </w:t>
      </w:r>
      <w:r w:rsidRPr="00865001">
        <w:rPr>
          <w:rFonts w:ascii="Times New Roman" w:hAnsi="Times New Roman" w:cs="Times New Roman"/>
          <w:b/>
        </w:rPr>
        <w:t>знать:</w:t>
      </w: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rPr>
          <w:rFonts w:ascii="Times New Roman" w:hAnsi="Times New Roman" w:cs="Times New Roman"/>
        </w:rPr>
      </w:pPr>
      <w:r w:rsidRPr="00865001">
        <w:rPr>
          <w:rFonts w:ascii="Times New Roman" w:hAnsi="Times New Roman" w:cs="Times New Roman"/>
        </w:rPr>
        <w:t xml:space="preserve">     - конструкционные и вспомогательные материалы для изготовления столярных и мебельных изделий;</w:t>
      </w: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rPr>
          <w:rFonts w:ascii="Times New Roman" w:hAnsi="Times New Roman" w:cs="Times New Roman"/>
        </w:rPr>
      </w:pPr>
      <w:r w:rsidRPr="00865001">
        <w:rPr>
          <w:rFonts w:ascii="Times New Roman" w:hAnsi="Times New Roman" w:cs="Times New Roman"/>
        </w:rPr>
        <w:t xml:space="preserve">     - строение дерева и древесины, ее физические, химические и механические свойства, специфику применения при производстве столярных и мебельных изделий;</w:t>
      </w: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rPr>
          <w:rFonts w:ascii="Times New Roman" w:hAnsi="Times New Roman" w:cs="Times New Roman"/>
        </w:rPr>
      </w:pPr>
      <w:r w:rsidRPr="00865001">
        <w:rPr>
          <w:rFonts w:ascii="Times New Roman" w:hAnsi="Times New Roman" w:cs="Times New Roman"/>
        </w:rPr>
        <w:t xml:space="preserve">     - основные породы древесины, их характеристику, пороки и сортность древесины, основы лесного товароведения;</w:t>
      </w: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rPr>
          <w:rFonts w:ascii="Times New Roman" w:hAnsi="Times New Roman" w:cs="Times New Roman"/>
        </w:rPr>
      </w:pPr>
      <w:r w:rsidRPr="00865001">
        <w:rPr>
          <w:rFonts w:ascii="Times New Roman" w:hAnsi="Times New Roman" w:cs="Times New Roman"/>
        </w:rPr>
        <w:t xml:space="preserve">     - правила хранения и сушки </w:t>
      </w:r>
      <w:proofErr w:type="spellStart"/>
      <w:r w:rsidRPr="00865001">
        <w:rPr>
          <w:rFonts w:ascii="Times New Roman" w:hAnsi="Times New Roman" w:cs="Times New Roman"/>
        </w:rPr>
        <w:t>лес</w:t>
      </w:r>
      <w:proofErr w:type="gramStart"/>
      <w:r w:rsidRPr="00865001">
        <w:rPr>
          <w:rFonts w:ascii="Times New Roman" w:hAnsi="Times New Roman" w:cs="Times New Roman"/>
        </w:rPr>
        <w:t>о</w:t>
      </w:r>
      <w:proofErr w:type="spellEnd"/>
      <w:r w:rsidRPr="00865001">
        <w:rPr>
          <w:rFonts w:ascii="Times New Roman" w:hAnsi="Times New Roman" w:cs="Times New Roman"/>
        </w:rPr>
        <w:t>-</w:t>
      </w:r>
      <w:proofErr w:type="gramEnd"/>
      <w:r w:rsidRPr="00865001">
        <w:rPr>
          <w:rFonts w:ascii="Times New Roman" w:hAnsi="Times New Roman" w:cs="Times New Roman"/>
        </w:rPr>
        <w:t xml:space="preserve"> и пиломатериалов;</w:t>
      </w: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rPr>
          <w:rFonts w:ascii="Times New Roman" w:hAnsi="Times New Roman" w:cs="Times New Roman"/>
        </w:rPr>
      </w:pPr>
      <w:r w:rsidRPr="00865001">
        <w:rPr>
          <w:rFonts w:ascii="Times New Roman" w:hAnsi="Times New Roman" w:cs="Times New Roman"/>
        </w:rPr>
        <w:t xml:space="preserve">     - специфику и сортимент древесных материалов, область их применения;</w:t>
      </w:r>
    </w:p>
    <w:p w:rsid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rPr>
          <w:rFonts w:ascii="Times New Roman" w:hAnsi="Times New Roman" w:cs="Times New Roman"/>
        </w:rPr>
      </w:pPr>
      <w:r w:rsidRPr="00865001">
        <w:rPr>
          <w:rFonts w:ascii="Times New Roman" w:hAnsi="Times New Roman" w:cs="Times New Roman"/>
        </w:rPr>
        <w:t xml:space="preserve">     - специфику и сортимент крепежных деталей, арматуры, фурнитуры, стекольных изделий, зеркал и других вспомогательных материалов.</w:t>
      </w:r>
    </w:p>
    <w:p w:rsidR="00477188" w:rsidRDefault="00477188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rPr>
          <w:rFonts w:ascii="Times New Roman" w:hAnsi="Times New Roman" w:cs="Times New Roman"/>
        </w:rPr>
      </w:pPr>
    </w:p>
    <w:p w:rsidR="00477188" w:rsidRDefault="00477188" w:rsidP="00477188">
      <w:pPr>
        <w:ind w:left="-426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Структура рабочей программы предусматривает использование следующих уровней усвоения учебного материала:</w:t>
      </w:r>
    </w:p>
    <w:p w:rsidR="00477188" w:rsidRDefault="00477188" w:rsidP="00477188">
      <w:pPr>
        <w:ind w:left="-426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 – </w:t>
      </w:r>
      <w:proofErr w:type="gramStart"/>
      <w:r>
        <w:rPr>
          <w:rFonts w:ascii="Times New Roman" w:hAnsi="Times New Roman" w:cs="Times New Roman"/>
        </w:rPr>
        <w:t>ознакомительный</w:t>
      </w:r>
      <w:proofErr w:type="gramEnd"/>
      <w:r>
        <w:rPr>
          <w:rFonts w:ascii="Times New Roman" w:hAnsi="Times New Roman" w:cs="Times New Roman"/>
        </w:rPr>
        <w:t xml:space="preserve"> (узнавание ранее изученных объектов, их свойств)</w:t>
      </w:r>
    </w:p>
    <w:p w:rsidR="00477188" w:rsidRDefault="00477188" w:rsidP="00477188">
      <w:pPr>
        <w:ind w:left="284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 – </w:t>
      </w:r>
      <w:proofErr w:type="gramStart"/>
      <w:r>
        <w:rPr>
          <w:rFonts w:ascii="Times New Roman" w:hAnsi="Times New Roman" w:cs="Times New Roman"/>
        </w:rPr>
        <w:t>репродуктивный</w:t>
      </w:r>
      <w:proofErr w:type="gramEnd"/>
      <w:r>
        <w:rPr>
          <w:rFonts w:ascii="Times New Roman" w:hAnsi="Times New Roman" w:cs="Times New Roman"/>
        </w:rPr>
        <w:t xml:space="preserve"> (выполнение действий по образцу, инструкции или под руководством     преподавателя)</w:t>
      </w:r>
    </w:p>
    <w:p w:rsidR="00477188" w:rsidRDefault="00477188" w:rsidP="00477188">
      <w:pPr>
        <w:ind w:left="-426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 – </w:t>
      </w:r>
      <w:proofErr w:type="gramStart"/>
      <w:r>
        <w:rPr>
          <w:rFonts w:ascii="Times New Roman" w:hAnsi="Times New Roman" w:cs="Times New Roman"/>
        </w:rPr>
        <w:t>продуктивный</w:t>
      </w:r>
      <w:proofErr w:type="gramEnd"/>
      <w:r>
        <w:rPr>
          <w:rFonts w:ascii="Times New Roman" w:hAnsi="Times New Roman" w:cs="Times New Roman"/>
        </w:rPr>
        <w:t xml:space="preserve"> (планирование или самостоятельное выполнение заданий).</w:t>
      </w:r>
    </w:p>
    <w:p w:rsidR="00477188" w:rsidRDefault="00477188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rPr>
          <w:rFonts w:ascii="Times New Roman" w:hAnsi="Times New Roman" w:cs="Times New Roman"/>
        </w:rPr>
      </w:pPr>
    </w:p>
    <w:p w:rsidR="00865001" w:rsidRPr="00B10272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color w:val="auto"/>
        </w:rPr>
      </w:pPr>
      <w:r w:rsidRPr="00B10272">
        <w:rPr>
          <w:rFonts w:ascii="Times New Roman" w:hAnsi="Times New Roman" w:cs="Times New Roman"/>
          <w:b/>
          <w:color w:val="auto"/>
        </w:rPr>
        <w:t>1.4. Рекомендуемое количество часов на освоение программы дисциплины:</w:t>
      </w:r>
    </w:p>
    <w:p w:rsidR="00865001" w:rsidRPr="00B10272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color w:val="auto"/>
        </w:rPr>
      </w:pPr>
      <w:r w:rsidRPr="00B10272">
        <w:rPr>
          <w:rFonts w:ascii="Times New Roman" w:hAnsi="Times New Roman" w:cs="Times New Roman"/>
          <w:color w:val="auto"/>
        </w:rPr>
        <w:t xml:space="preserve">максимальной учебной нагрузки </w:t>
      </w:r>
      <w:proofErr w:type="gramStart"/>
      <w:r w:rsidRPr="00B10272">
        <w:rPr>
          <w:rFonts w:ascii="Times New Roman" w:hAnsi="Times New Roman" w:cs="Times New Roman"/>
          <w:color w:val="auto"/>
        </w:rPr>
        <w:t>обучающегося</w:t>
      </w:r>
      <w:proofErr w:type="gramEnd"/>
      <w:r w:rsidRPr="00B10272">
        <w:rPr>
          <w:rFonts w:ascii="Times New Roman" w:hAnsi="Times New Roman" w:cs="Times New Roman"/>
          <w:color w:val="auto"/>
        </w:rPr>
        <w:t xml:space="preserve"> </w:t>
      </w:r>
      <w:r w:rsidR="00B10272" w:rsidRPr="006846B3">
        <w:rPr>
          <w:rFonts w:ascii="Times New Roman" w:hAnsi="Times New Roman" w:cs="Times New Roman"/>
          <w:b/>
          <w:color w:val="auto"/>
        </w:rPr>
        <w:t>78</w:t>
      </w:r>
      <w:r w:rsidRPr="006846B3">
        <w:rPr>
          <w:rFonts w:ascii="Times New Roman" w:hAnsi="Times New Roman" w:cs="Times New Roman"/>
          <w:b/>
          <w:color w:val="auto"/>
        </w:rPr>
        <w:t xml:space="preserve"> час</w:t>
      </w:r>
      <w:r w:rsidR="00B10272" w:rsidRPr="006846B3">
        <w:rPr>
          <w:rFonts w:ascii="Times New Roman" w:hAnsi="Times New Roman" w:cs="Times New Roman"/>
          <w:b/>
          <w:color w:val="auto"/>
        </w:rPr>
        <w:t>ов</w:t>
      </w:r>
      <w:r w:rsidRPr="00B10272">
        <w:rPr>
          <w:rFonts w:ascii="Times New Roman" w:hAnsi="Times New Roman" w:cs="Times New Roman"/>
          <w:color w:val="auto"/>
        </w:rPr>
        <w:t>, в том числе:</w:t>
      </w:r>
    </w:p>
    <w:p w:rsidR="00865001" w:rsidRPr="00B10272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color w:val="auto"/>
        </w:rPr>
      </w:pPr>
      <w:r w:rsidRPr="00B10272">
        <w:rPr>
          <w:rFonts w:ascii="Times New Roman" w:hAnsi="Times New Roman" w:cs="Times New Roman"/>
          <w:color w:val="auto"/>
        </w:rPr>
        <w:t xml:space="preserve">обязательной аудиторной учебной нагрузки обучающегося </w:t>
      </w:r>
      <w:r w:rsidR="00E73498" w:rsidRPr="00B10272">
        <w:rPr>
          <w:rFonts w:ascii="Times New Roman" w:hAnsi="Times New Roman" w:cs="Times New Roman"/>
          <w:b/>
          <w:color w:val="auto"/>
        </w:rPr>
        <w:t>52</w:t>
      </w:r>
      <w:r w:rsidRPr="00B10272">
        <w:rPr>
          <w:rFonts w:ascii="Times New Roman" w:hAnsi="Times New Roman" w:cs="Times New Roman"/>
          <w:b/>
          <w:color w:val="auto"/>
        </w:rPr>
        <w:t xml:space="preserve"> часа</w:t>
      </w:r>
      <w:r w:rsidRPr="00B10272">
        <w:rPr>
          <w:rFonts w:ascii="Times New Roman" w:hAnsi="Times New Roman" w:cs="Times New Roman"/>
          <w:color w:val="auto"/>
        </w:rPr>
        <w:t>;</w:t>
      </w:r>
    </w:p>
    <w:p w:rsidR="00865001" w:rsidRPr="00B10272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color w:val="auto"/>
        </w:rPr>
      </w:pPr>
      <w:r w:rsidRPr="00B10272">
        <w:rPr>
          <w:rFonts w:ascii="Times New Roman" w:hAnsi="Times New Roman" w:cs="Times New Roman"/>
          <w:color w:val="auto"/>
        </w:rPr>
        <w:t xml:space="preserve">самостоятельной работы </w:t>
      </w:r>
      <w:proofErr w:type="gramStart"/>
      <w:r w:rsidRPr="00B10272">
        <w:rPr>
          <w:rFonts w:ascii="Times New Roman" w:hAnsi="Times New Roman" w:cs="Times New Roman"/>
          <w:color w:val="auto"/>
        </w:rPr>
        <w:t>обучающегося</w:t>
      </w:r>
      <w:proofErr w:type="gramEnd"/>
      <w:r w:rsidRPr="00B10272">
        <w:rPr>
          <w:rFonts w:ascii="Times New Roman" w:hAnsi="Times New Roman" w:cs="Times New Roman"/>
          <w:color w:val="auto"/>
        </w:rPr>
        <w:t xml:space="preserve"> </w:t>
      </w:r>
      <w:r w:rsidR="00B10272" w:rsidRPr="006846B3">
        <w:rPr>
          <w:rFonts w:ascii="Times New Roman" w:hAnsi="Times New Roman" w:cs="Times New Roman"/>
          <w:b/>
          <w:color w:val="auto"/>
        </w:rPr>
        <w:t>26</w:t>
      </w:r>
      <w:r w:rsidRPr="006846B3">
        <w:rPr>
          <w:rFonts w:ascii="Times New Roman" w:hAnsi="Times New Roman" w:cs="Times New Roman"/>
          <w:b/>
          <w:color w:val="auto"/>
        </w:rPr>
        <w:t xml:space="preserve"> час</w:t>
      </w:r>
      <w:r w:rsidR="00B10272" w:rsidRPr="006846B3">
        <w:rPr>
          <w:rFonts w:ascii="Times New Roman" w:hAnsi="Times New Roman" w:cs="Times New Roman"/>
          <w:b/>
          <w:color w:val="auto"/>
        </w:rPr>
        <w:t>ов</w:t>
      </w:r>
      <w:r w:rsidRPr="00B10272">
        <w:rPr>
          <w:rFonts w:ascii="Times New Roman" w:hAnsi="Times New Roman" w:cs="Times New Roman"/>
          <w:color w:val="auto"/>
        </w:rPr>
        <w:t>.</w:t>
      </w:r>
    </w:p>
    <w:p w:rsidR="00865001" w:rsidRPr="00E73498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color w:val="FF0000"/>
        </w:rPr>
      </w:pPr>
    </w:p>
    <w:p w:rsidR="00865001" w:rsidRPr="00E73498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color w:val="FF0000"/>
        </w:rPr>
      </w:pPr>
    </w:p>
    <w:p w:rsidR="00865001" w:rsidRPr="00E73498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color w:val="FF0000"/>
        </w:rPr>
      </w:pPr>
    </w:p>
    <w:p w:rsidR="00865001" w:rsidRPr="00E73498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color w:val="FF0000"/>
        </w:rPr>
      </w:pPr>
    </w:p>
    <w:p w:rsidR="00865001" w:rsidRPr="00E73498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color w:val="FF0000"/>
        </w:rPr>
      </w:pPr>
    </w:p>
    <w:p w:rsid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</w:rPr>
      </w:pPr>
    </w:p>
    <w:p w:rsid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</w:rPr>
      </w:pPr>
    </w:p>
    <w:p w:rsid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</w:rPr>
      </w:pPr>
    </w:p>
    <w:p w:rsid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</w:rPr>
      </w:pP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</w:rPr>
      </w:pPr>
    </w:p>
    <w:p w:rsid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</w:rPr>
      </w:pPr>
    </w:p>
    <w:p w:rsid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</w:rPr>
      </w:pPr>
    </w:p>
    <w:p w:rsidR="00F542BA" w:rsidRDefault="00F542BA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</w:rPr>
      </w:pPr>
    </w:p>
    <w:p w:rsidR="00F542BA" w:rsidRDefault="00F542BA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</w:rPr>
      </w:pPr>
    </w:p>
    <w:p w:rsidR="00F542BA" w:rsidRDefault="00F542BA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</w:rPr>
      </w:pPr>
    </w:p>
    <w:p w:rsidR="00F542BA" w:rsidRDefault="00F542BA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</w:rPr>
      </w:pPr>
    </w:p>
    <w:p w:rsidR="00A66A1C" w:rsidRDefault="00A66A1C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</w:rPr>
      </w:pPr>
    </w:p>
    <w:p w:rsidR="00A66A1C" w:rsidRDefault="00A66A1C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</w:rPr>
      </w:pPr>
    </w:p>
    <w:p w:rsidR="00A66A1C" w:rsidRDefault="00A66A1C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</w:rPr>
      </w:pPr>
    </w:p>
    <w:p w:rsidR="00A66A1C" w:rsidRDefault="00A66A1C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</w:rPr>
      </w:pPr>
    </w:p>
    <w:p w:rsidR="00A66A1C" w:rsidRDefault="00A66A1C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</w:rPr>
      </w:pPr>
    </w:p>
    <w:p w:rsidR="00A66A1C" w:rsidRDefault="00A66A1C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</w:rPr>
      </w:pPr>
    </w:p>
    <w:p w:rsidR="00A66A1C" w:rsidRDefault="00A66A1C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</w:rPr>
      </w:pPr>
    </w:p>
    <w:p w:rsidR="00A66A1C" w:rsidRDefault="00A66A1C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</w:rPr>
      </w:pPr>
    </w:p>
    <w:p w:rsidR="00A66A1C" w:rsidRDefault="00A66A1C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</w:rPr>
      </w:pPr>
    </w:p>
    <w:p w:rsidR="00F542BA" w:rsidRDefault="00F542BA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</w:rPr>
      </w:pPr>
    </w:p>
    <w:p w:rsidR="00F542BA" w:rsidRDefault="00F542BA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</w:rPr>
      </w:pPr>
    </w:p>
    <w:p w:rsidR="00F542BA" w:rsidRDefault="00F542BA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</w:rPr>
      </w:pPr>
    </w:p>
    <w:p w:rsidR="00865001" w:rsidRPr="00865001" w:rsidRDefault="005A3006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56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</w:rPr>
      </w:pP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</w:rPr>
      </w:pPr>
      <w:r w:rsidRPr="00865001">
        <w:rPr>
          <w:rFonts w:ascii="Times New Roman" w:hAnsi="Times New Roman" w:cs="Times New Roman"/>
          <w:b/>
        </w:rPr>
        <w:t>2. СТРУКТУРА И СОДЕРЖАНИЕ УЧЕБНОЙ ДИСЦИПЛИНЫ</w:t>
      </w: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</w:rPr>
      </w:pP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u w:val="single"/>
        </w:rPr>
      </w:pPr>
      <w:r w:rsidRPr="00865001">
        <w:rPr>
          <w:rFonts w:ascii="Times New Roman" w:hAnsi="Times New Roman" w:cs="Times New Roman"/>
          <w:b/>
        </w:rPr>
        <w:t xml:space="preserve">2.1. Объем учебной дисциплины и виды учебной </w:t>
      </w:r>
      <w:r w:rsidR="00CA0885">
        <w:rPr>
          <w:rFonts w:ascii="Times New Roman" w:hAnsi="Times New Roman" w:cs="Times New Roman"/>
          <w:b/>
        </w:rPr>
        <w:t>деятельности</w:t>
      </w: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  <w:b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865001" w:rsidRPr="00865001" w:rsidTr="009C478A">
        <w:trPr>
          <w:trHeight w:val="460"/>
        </w:trPr>
        <w:tc>
          <w:tcPr>
            <w:tcW w:w="7904" w:type="dxa"/>
            <w:shd w:val="clear" w:color="auto" w:fill="auto"/>
          </w:tcPr>
          <w:p w:rsidR="00865001" w:rsidRPr="00865001" w:rsidRDefault="00865001" w:rsidP="00CA0885">
            <w:pPr>
              <w:jc w:val="center"/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  <w:b/>
              </w:rPr>
              <w:t xml:space="preserve">Вид учебной </w:t>
            </w:r>
            <w:r w:rsidR="00CA0885">
              <w:rPr>
                <w:rFonts w:ascii="Times New Roman" w:hAnsi="Times New Roman" w:cs="Times New Roman"/>
                <w:b/>
              </w:rPr>
              <w:t>деятельности</w:t>
            </w:r>
          </w:p>
        </w:tc>
        <w:tc>
          <w:tcPr>
            <w:tcW w:w="1564" w:type="dxa"/>
            <w:shd w:val="clear" w:color="auto" w:fill="auto"/>
          </w:tcPr>
          <w:p w:rsidR="00865001" w:rsidRPr="00865001" w:rsidRDefault="00865001" w:rsidP="00865001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65001">
              <w:rPr>
                <w:rFonts w:ascii="Times New Roman" w:hAnsi="Times New Roman" w:cs="Times New Roman"/>
                <w:b/>
                <w:i/>
                <w:iCs/>
              </w:rPr>
              <w:t xml:space="preserve">Количество часов </w:t>
            </w:r>
          </w:p>
        </w:tc>
      </w:tr>
      <w:tr w:rsidR="00865001" w:rsidRPr="00865001" w:rsidTr="009C478A">
        <w:trPr>
          <w:trHeight w:val="285"/>
        </w:trPr>
        <w:tc>
          <w:tcPr>
            <w:tcW w:w="7904" w:type="dxa"/>
            <w:shd w:val="clear" w:color="auto" w:fill="auto"/>
          </w:tcPr>
          <w:p w:rsidR="00865001" w:rsidRPr="00865001" w:rsidRDefault="00865001" w:rsidP="00CA0885">
            <w:pPr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</w:rPr>
              <w:t>Максимальн</w:t>
            </w:r>
            <w:r w:rsidR="00CA0885">
              <w:rPr>
                <w:rFonts w:ascii="Times New Roman" w:hAnsi="Times New Roman" w:cs="Times New Roman"/>
                <w:b/>
              </w:rPr>
              <w:t>ый объем</w:t>
            </w:r>
            <w:r w:rsidRPr="00865001">
              <w:rPr>
                <w:rFonts w:ascii="Times New Roman" w:hAnsi="Times New Roman" w:cs="Times New Roman"/>
                <w:b/>
              </w:rPr>
              <w:t xml:space="preserve"> учебн</w:t>
            </w:r>
            <w:r w:rsidR="00CA0885">
              <w:rPr>
                <w:rFonts w:ascii="Times New Roman" w:hAnsi="Times New Roman" w:cs="Times New Roman"/>
                <w:b/>
              </w:rPr>
              <w:t>ой</w:t>
            </w:r>
            <w:r w:rsidRPr="00865001">
              <w:rPr>
                <w:rFonts w:ascii="Times New Roman" w:hAnsi="Times New Roman" w:cs="Times New Roman"/>
                <w:b/>
              </w:rPr>
              <w:t xml:space="preserve"> нагрузк</w:t>
            </w:r>
            <w:r w:rsidR="00CA0885">
              <w:rPr>
                <w:rFonts w:ascii="Times New Roman" w:hAnsi="Times New Roman" w:cs="Times New Roman"/>
                <w:b/>
              </w:rPr>
              <w:t>и по дисциплине</w:t>
            </w:r>
            <w:r w:rsidRPr="00865001">
              <w:rPr>
                <w:rFonts w:ascii="Times New Roman" w:hAnsi="Times New Roman" w:cs="Times New Roman"/>
                <w:b/>
              </w:rPr>
              <w:t xml:space="preserve"> (всего)</w:t>
            </w:r>
          </w:p>
        </w:tc>
        <w:tc>
          <w:tcPr>
            <w:tcW w:w="1564" w:type="dxa"/>
            <w:shd w:val="clear" w:color="auto" w:fill="auto"/>
          </w:tcPr>
          <w:p w:rsidR="00865001" w:rsidRPr="00B10272" w:rsidRDefault="00B10272" w:rsidP="00B10272">
            <w:pPr>
              <w:jc w:val="center"/>
              <w:rPr>
                <w:rFonts w:ascii="Times New Roman" w:hAnsi="Times New Roman" w:cs="Times New Roman"/>
                <w:b/>
                <w:iCs/>
                <w:color w:val="auto"/>
              </w:rPr>
            </w:pPr>
            <w:r w:rsidRPr="00B10272">
              <w:rPr>
                <w:rFonts w:ascii="Times New Roman" w:hAnsi="Times New Roman" w:cs="Times New Roman"/>
                <w:b/>
                <w:iCs/>
                <w:color w:val="auto"/>
              </w:rPr>
              <w:t>78</w:t>
            </w:r>
          </w:p>
        </w:tc>
      </w:tr>
      <w:tr w:rsidR="00865001" w:rsidRPr="00865001" w:rsidTr="009C478A">
        <w:tc>
          <w:tcPr>
            <w:tcW w:w="7904" w:type="dxa"/>
            <w:shd w:val="clear" w:color="auto" w:fill="auto"/>
          </w:tcPr>
          <w:p w:rsidR="00865001" w:rsidRPr="00865001" w:rsidRDefault="00865001" w:rsidP="00865001">
            <w:pPr>
              <w:jc w:val="both"/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shd w:val="clear" w:color="auto" w:fill="auto"/>
          </w:tcPr>
          <w:p w:rsidR="00865001" w:rsidRPr="00B10272" w:rsidRDefault="00E73498" w:rsidP="00E73498">
            <w:pPr>
              <w:jc w:val="center"/>
              <w:rPr>
                <w:rFonts w:ascii="Times New Roman" w:hAnsi="Times New Roman" w:cs="Times New Roman"/>
                <w:b/>
                <w:iCs/>
                <w:color w:val="auto"/>
              </w:rPr>
            </w:pPr>
            <w:r w:rsidRPr="00B10272">
              <w:rPr>
                <w:rFonts w:ascii="Times New Roman" w:hAnsi="Times New Roman" w:cs="Times New Roman"/>
                <w:b/>
                <w:iCs/>
                <w:color w:val="auto"/>
              </w:rPr>
              <w:t>52</w:t>
            </w:r>
          </w:p>
        </w:tc>
      </w:tr>
      <w:tr w:rsidR="00865001" w:rsidRPr="00865001" w:rsidTr="00166FDB">
        <w:trPr>
          <w:trHeight w:val="225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CA0885" w:rsidRPr="00865001" w:rsidRDefault="00865001" w:rsidP="00865001">
            <w:pPr>
              <w:jc w:val="both"/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:rsidR="00865001" w:rsidRPr="00B10272" w:rsidRDefault="00865001" w:rsidP="00865001">
            <w:pPr>
              <w:jc w:val="center"/>
              <w:rPr>
                <w:rFonts w:ascii="Times New Roman" w:hAnsi="Times New Roman" w:cs="Times New Roman"/>
                <w:b/>
                <w:iCs/>
                <w:color w:val="auto"/>
              </w:rPr>
            </w:pPr>
          </w:p>
        </w:tc>
      </w:tr>
      <w:tr w:rsidR="00166FDB" w:rsidRPr="00865001" w:rsidTr="00166FDB">
        <w:trPr>
          <w:trHeight w:val="245"/>
        </w:trPr>
        <w:tc>
          <w:tcPr>
            <w:tcW w:w="7904" w:type="dxa"/>
            <w:tcBorders>
              <w:top w:val="single" w:sz="4" w:space="0" w:color="auto"/>
            </w:tcBorders>
            <w:shd w:val="clear" w:color="auto" w:fill="auto"/>
          </w:tcPr>
          <w:p w:rsidR="00166FDB" w:rsidRPr="00865001" w:rsidRDefault="006E6673" w:rsidP="00166FD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Лекции, </w:t>
            </w:r>
            <w:r w:rsidR="00166FDB">
              <w:rPr>
                <w:rFonts w:ascii="Times New Roman" w:hAnsi="Times New Roman" w:cs="Times New Roman"/>
              </w:rPr>
              <w:t>уроки</w:t>
            </w: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</w:tcPr>
          <w:p w:rsidR="00166FDB" w:rsidRPr="00B10272" w:rsidRDefault="00E51B62" w:rsidP="00E51B62">
            <w:pPr>
              <w:jc w:val="center"/>
              <w:rPr>
                <w:rFonts w:ascii="Times New Roman" w:hAnsi="Times New Roman" w:cs="Times New Roman"/>
                <w:b/>
                <w:iCs/>
                <w:color w:val="auto"/>
              </w:rPr>
            </w:pPr>
            <w:r>
              <w:rPr>
                <w:rFonts w:ascii="Times New Roman" w:hAnsi="Times New Roman" w:cs="Times New Roman"/>
                <w:b/>
                <w:iCs/>
                <w:color w:val="auto"/>
                <w:lang w:val="en-US"/>
              </w:rPr>
              <w:t>30</w:t>
            </w:r>
          </w:p>
        </w:tc>
      </w:tr>
      <w:tr w:rsidR="00865001" w:rsidRPr="00865001" w:rsidTr="00CA0885">
        <w:trPr>
          <w:trHeight w:val="255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865001" w:rsidRPr="00865001" w:rsidRDefault="00CA0885" w:rsidP="00CA08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:rsidR="00865001" w:rsidRPr="00B10272" w:rsidRDefault="00E51B62" w:rsidP="00E51B62">
            <w:pPr>
              <w:jc w:val="center"/>
              <w:rPr>
                <w:rFonts w:ascii="Times New Roman" w:hAnsi="Times New Roman" w:cs="Times New Roman"/>
                <w:b/>
                <w:iCs/>
                <w:color w:val="auto"/>
              </w:rPr>
            </w:pPr>
            <w:r>
              <w:rPr>
                <w:rFonts w:ascii="Times New Roman" w:hAnsi="Times New Roman" w:cs="Times New Roman"/>
                <w:b/>
                <w:iCs/>
                <w:color w:val="auto"/>
                <w:lang w:val="en-US"/>
              </w:rPr>
              <w:t>22</w:t>
            </w:r>
          </w:p>
        </w:tc>
      </w:tr>
      <w:tr w:rsidR="00CA0885" w:rsidRPr="00865001" w:rsidTr="00CA0885">
        <w:trPr>
          <w:trHeight w:val="285"/>
        </w:trPr>
        <w:tc>
          <w:tcPr>
            <w:tcW w:w="7904" w:type="dxa"/>
            <w:tcBorders>
              <w:top w:val="single" w:sz="4" w:space="0" w:color="auto"/>
            </w:tcBorders>
            <w:shd w:val="clear" w:color="auto" w:fill="auto"/>
          </w:tcPr>
          <w:p w:rsidR="00CA0885" w:rsidRPr="00865001" w:rsidRDefault="00CA0885" w:rsidP="00CA088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</w:tcPr>
          <w:p w:rsidR="00CA0885" w:rsidRPr="00B10272" w:rsidRDefault="00CA0885" w:rsidP="00865001">
            <w:pPr>
              <w:jc w:val="center"/>
              <w:rPr>
                <w:rFonts w:ascii="Times New Roman" w:hAnsi="Times New Roman" w:cs="Times New Roman"/>
                <w:b/>
                <w:iCs/>
                <w:color w:val="auto"/>
              </w:rPr>
            </w:pPr>
          </w:p>
        </w:tc>
      </w:tr>
      <w:tr w:rsidR="00865001" w:rsidRPr="00865001" w:rsidTr="009C478A">
        <w:trPr>
          <w:trHeight w:val="300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865001" w:rsidRPr="00865001" w:rsidRDefault="00865001" w:rsidP="00CA088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:rsidR="00865001" w:rsidRPr="00B10272" w:rsidRDefault="00865001" w:rsidP="00865001">
            <w:pPr>
              <w:jc w:val="center"/>
              <w:rPr>
                <w:rFonts w:ascii="Times New Roman" w:hAnsi="Times New Roman" w:cs="Times New Roman"/>
                <w:b/>
                <w:iCs/>
                <w:color w:val="auto"/>
              </w:rPr>
            </w:pPr>
          </w:p>
        </w:tc>
      </w:tr>
      <w:tr w:rsidR="00865001" w:rsidRPr="00865001" w:rsidTr="009C478A">
        <w:trPr>
          <w:trHeight w:val="345"/>
        </w:trPr>
        <w:tc>
          <w:tcPr>
            <w:tcW w:w="7904" w:type="dxa"/>
            <w:tcBorders>
              <w:top w:val="single" w:sz="4" w:space="0" w:color="auto"/>
            </w:tcBorders>
            <w:shd w:val="clear" w:color="auto" w:fill="auto"/>
          </w:tcPr>
          <w:p w:rsidR="00865001" w:rsidRPr="00CA0885" w:rsidRDefault="00CA0885" w:rsidP="008650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A0885">
              <w:rPr>
                <w:rFonts w:ascii="Times New Roman" w:hAnsi="Times New Roman" w:cs="Times New Roman"/>
                <w:b/>
              </w:rPr>
              <w:t>Консультации</w:t>
            </w:r>
          </w:p>
          <w:p w:rsidR="00865001" w:rsidRPr="00CA0885" w:rsidRDefault="00CA0885" w:rsidP="00CA088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A0885">
              <w:rPr>
                <w:rFonts w:ascii="Times New Roman" w:hAnsi="Times New Roman" w:cs="Times New Roman"/>
                <w:b/>
              </w:rPr>
              <w:t>Внеаудиторная учебная нагрузка (самостоятельная работа)</w:t>
            </w: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</w:tcPr>
          <w:p w:rsidR="00865001" w:rsidRPr="00B10272" w:rsidRDefault="00CA0885" w:rsidP="00865001">
            <w:pPr>
              <w:jc w:val="center"/>
              <w:rPr>
                <w:rFonts w:ascii="Times New Roman" w:hAnsi="Times New Roman" w:cs="Times New Roman"/>
                <w:b/>
                <w:iCs/>
                <w:color w:val="auto"/>
              </w:rPr>
            </w:pPr>
            <w:r w:rsidRPr="00B10272">
              <w:rPr>
                <w:rFonts w:ascii="Times New Roman" w:hAnsi="Times New Roman" w:cs="Times New Roman"/>
                <w:b/>
                <w:iCs/>
                <w:color w:val="auto"/>
              </w:rPr>
              <w:t>10</w:t>
            </w:r>
          </w:p>
          <w:p w:rsidR="00CA0885" w:rsidRPr="00B10272" w:rsidRDefault="00B10272" w:rsidP="00B10272">
            <w:pPr>
              <w:jc w:val="center"/>
              <w:rPr>
                <w:rFonts w:ascii="Times New Roman" w:hAnsi="Times New Roman" w:cs="Times New Roman"/>
                <w:b/>
                <w:iCs/>
                <w:color w:val="auto"/>
              </w:rPr>
            </w:pPr>
            <w:r w:rsidRPr="00B10272">
              <w:rPr>
                <w:rFonts w:ascii="Times New Roman" w:hAnsi="Times New Roman" w:cs="Times New Roman"/>
                <w:b/>
                <w:iCs/>
                <w:color w:val="auto"/>
              </w:rPr>
              <w:t>26</w:t>
            </w:r>
          </w:p>
        </w:tc>
      </w:tr>
      <w:tr w:rsidR="00865001" w:rsidRPr="00865001" w:rsidTr="00CA0885">
        <w:trPr>
          <w:trHeight w:val="250"/>
        </w:trPr>
        <w:tc>
          <w:tcPr>
            <w:tcW w:w="7904" w:type="dxa"/>
            <w:shd w:val="clear" w:color="auto" w:fill="auto"/>
          </w:tcPr>
          <w:p w:rsidR="00865001" w:rsidRPr="00865001" w:rsidRDefault="00CA0885" w:rsidP="006E66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Итоговая аттестация в форме </w:t>
            </w:r>
          </w:p>
        </w:tc>
        <w:tc>
          <w:tcPr>
            <w:tcW w:w="1564" w:type="dxa"/>
            <w:shd w:val="clear" w:color="auto" w:fill="auto"/>
          </w:tcPr>
          <w:p w:rsidR="00865001" w:rsidRPr="00865001" w:rsidRDefault="006E6673" w:rsidP="00865001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экзамена</w:t>
            </w:r>
          </w:p>
        </w:tc>
      </w:tr>
    </w:tbl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</w:rPr>
      </w:pP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</w:rPr>
      </w:pP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</w:rPr>
      </w:pP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</w:rPr>
      </w:pP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</w:rPr>
      </w:pP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</w:rPr>
      </w:pP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</w:rPr>
      </w:pP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</w:rPr>
      </w:pP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</w:rPr>
      </w:pP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</w:rPr>
      </w:pP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</w:rPr>
      </w:pP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</w:rPr>
      </w:pP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</w:rPr>
      </w:pP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</w:rPr>
      </w:pP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</w:rPr>
      </w:pP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</w:rPr>
      </w:pP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</w:rPr>
      </w:pP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</w:rPr>
      </w:pP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</w:rPr>
      </w:pP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</w:rPr>
      </w:pP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</w:rPr>
      </w:pP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</w:rPr>
      </w:pPr>
    </w:p>
    <w:p w:rsidR="00865001" w:rsidRP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</w:rPr>
      </w:pPr>
    </w:p>
    <w:p w:rsid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</w:rPr>
      </w:pPr>
    </w:p>
    <w:p w:rsidR="00E74DE9" w:rsidRDefault="00E74DE9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</w:rPr>
      </w:pPr>
    </w:p>
    <w:p w:rsidR="00E74DE9" w:rsidRDefault="00E74DE9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</w:rPr>
      </w:pPr>
    </w:p>
    <w:p w:rsidR="00E74DE9" w:rsidRDefault="00E74DE9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</w:rPr>
      </w:pPr>
    </w:p>
    <w:p w:rsidR="00E74DE9" w:rsidRDefault="00E74DE9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</w:rPr>
      </w:pPr>
    </w:p>
    <w:p w:rsidR="00E74DE9" w:rsidRDefault="00E74DE9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</w:rPr>
      </w:pPr>
    </w:p>
    <w:p w:rsidR="00E74DE9" w:rsidRDefault="00E74DE9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</w:rPr>
      </w:pPr>
    </w:p>
    <w:p w:rsidR="00E74DE9" w:rsidRDefault="00E74DE9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</w:rPr>
      </w:pPr>
    </w:p>
    <w:p w:rsidR="00E74DE9" w:rsidRDefault="00E74DE9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</w:rPr>
      </w:pPr>
    </w:p>
    <w:p w:rsidR="00E74DE9" w:rsidRPr="00865001" w:rsidRDefault="00E74DE9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</w:rPr>
      </w:pPr>
    </w:p>
    <w:p w:rsidR="00865001" w:rsidRDefault="00865001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</w:rPr>
      </w:pPr>
    </w:p>
    <w:p w:rsidR="006E6673" w:rsidRDefault="006E6673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</w:rPr>
      </w:pPr>
    </w:p>
    <w:p w:rsidR="006E6673" w:rsidRDefault="006E6673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</w:rPr>
      </w:pPr>
    </w:p>
    <w:p w:rsidR="005A3006" w:rsidRDefault="005A3006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</w:rPr>
      </w:pPr>
    </w:p>
    <w:p w:rsidR="005A3006" w:rsidRDefault="005A3006" w:rsidP="00865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</w:rPr>
      </w:pPr>
    </w:p>
    <w:p w:rsidR="005A3006" w:rsidRDefault="006846B3" w:rsidP="006846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b/>
          <w:caps/>
        </w:rPr>
        <w:sectPr w:rsidR="005A3006" w:rsidSect="00865001">
          <w:pgSz w:w="11906" w:h="16838"/>
          <w:pgMar w:top="426" w:right="850" w:bottom="284" w:left="1701" w:header="0" w:footer="6" w:gutter="0"/>
          <w:cols w:space="720"/>
          <w:noEndnote/>
          <w:titlePg/>
          <w:docGrid w:linePitch="360"/>
        </w:sectPr>
      </w:pPr>
      <w:r>
        <w:rPr>
          <w:rFonts w:ascii="Times New Roman" w:hAnsi="Times New Roman" w:cs="Times New Roman"/>
          <w:caps/>
        </w:rPr>
        <w:t xml:space="preserve">  </w:t>
      </w:r>
      <w:r w:rsidR="005A3006" w:rsidRPr="005A3006">
        <w:rPr>
          <w:rFonts w:ascii="Times New Roman" w:hAnsi="Times New Roman" w:cs="Times New Roman"/>
          <w:caps/>
        </w:rPr>
        <w:t>6</w:t>
      </w:r>
    </w:p>
    <w:p w:rsidR="004200AD" w:rsidRPr="00865001" w:rsidRDefault="004200AD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rPr>
          <w:rFonts w:ascii="Times New Roman" w:hAnsi="Times New Roman" w:cs="Times New Roman"/>
          <w:b/>
        </w:rPr>
      </w:pPr>
      <w:r w:rsidRPr="00865001">
        <w:rPr>
          <w:rFonts w:ascii="Times New Roman" w:hAnsi="Times New Roman" w:cs="Times New Roman"/>
          <w:b/>
          <w:caps/>
        </w:rPr>
        <w:lastRenderedPageBreak/>
        <w:t>2.2. Т</w:t>
      </w:r>
      <w:r w:rsidRPr="00865001">
        <w:rPr>
          <w:rFonts w:ascii="Times New Roman" w:hAnsi="Times New Roman" w:cs="Times New Roman"/>
          <w:b/>
        </w:rPr>
        <w:t xml:space="preserve">ематический план и содержание учебной дисциплины </w:t>
      </w:r>
    </w:p>
    <w:p w:rsidR="004200AD" w:rsidRPr="00865001" w:rsidRDefault="004200AD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567"/>
        <w:gridCol w:w="10773"/>
        <w:gridCol w:w="1163"/>
        <w:gridCol w:w="1105"/>
      </w:tblGrid>
      <w:tr w:rsidR="004200AD" w:rsidRPr="00865001" w:rsidTr="00A66A1C">
        <w:tc>
          <w:tcPr>
            <w:tcW w:w="1702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  <w:bCs/>
              </w:rPr>
              <w:t>Наименование темы</w:t>
            </w:r>
          </w:p>
        </w:tc>
        <w:tc>
          <w:tcPr>
            <w:tcW w:w="11340" w:type="dxa"/>
            <w:gridSpan w:val="2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  <w:bCs/>
              </w:rPr>
              <w:t xml:space="preserve"> Содержание учебного материала, лабораторные и практические работы, самостоятельная работа </w:t>
            </w:r>
            <w:proofErr w:type="gramStart"/>
            <w:r w:rsidRPr="00865001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1163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  <w:tc>
          <w:tcPr>
            <w:tcW w:w="1105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65001">
              <w:rPr>
                <w:rFonts w:ascii="Times New Roman" w:hAnsi="Times New Roman" w:cs="Times New Roman"/>
                <w:b/>
                <w:bCs/>
              </w:rPr>
              <w:t>Уров</w:t>
            </w:r>
            <w:proofErr w:type="spellEnd"/>
            <w:r w:rsidRPr="00865001"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proofErr w:type="spellStart"/>
            <w:r w:rsidRPr="00865001">
              <w:rPr>
                <w:rFonts w:ascii="Times New Roman" w:hAnsi="Times New Roman" w:cs="Times New Roman"/>
                <w:b/>
                <w:bCs/>
              </w:rPr>
              <w:t>осв</w:t>
            </w:r>
            <w:proofErr w:type="spellEnd"/>
            <w:r w:rsidRPr="00865001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</w:tr>
      <w:tr w:rsidR="004200AD" w:rsidRPr="00865001" w:rsidTr="00A66A1C">
        <w:tc>
          <w:tcPr>
            <w:tcW w:w="1702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</w:rPr>
              <w:t xml:space="preserve">         1</w:t>
            </w:r>
          </w:p>
        </w:tc>
        <w:tc>
          <w:tcPr>
            <w:tcW w:w="11340" w:type="dxa"/>
            <w:gridSpan w:val="2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</w:rPr>
              <w:t xml:space="preserve">                                          2</w:t>
            </w:r>
          </w:p>
        </w:tc>
        <w:tc>
          <w:tcPr>
            <w:tcW w:w="1163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05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4200AD" w:rsidRPr="00865001" w:rsidTr="00E43C1F">
        <w:trPr>
          <w:trHeight w:val="240"/>
        </w:trPr>
        <w:tc>
          <w:tcPr>
            <w:tcW w:w="1702" w:type="dxa"/>
            <w:vMerge w:val="restart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</w:rPr>
              <w:t>Тема № 1</w:t>
            </w:r>
          </w:p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Введение</w:t>
            </w:r>
          </w:p>
        </w:tc>
        <w:tc>
          <w:tcPr>
            <w:tcW w:w="11340" w:type="dxa"/>
            <w:gridSpan w:val="2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163" w:type="dxa"/>
            <w:shd w:val="clear" w:color="auto" w:fill="F2F2F2" w:themeFill="background1" w:themeFillShade="F2"/>
          </w:tcPr>
          <w:p w:rsidR="004200AD" w:rsidRPr="00865001" w:rsidRDefault="00E73498" w:rsidP="00E734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05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200AD" w:rsidRPr="00865001" w:rsidTr="00A66A1C">
        <w:trPr>
          <w:trHeight w:val="587"/>
        </w:trPr>
        <w:tc>
          <w:tcPr>
            <w:tcW w:w="1702" w:type="dxa"/>
            <w:vMerge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 w:val="restart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773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Применение древесины и древесных материалов (фанеры, ДВП, ДСП и др.) в различных областях промышленности, для изготовления столярных и мебельных изделий.</w:t>
            </w:r>
          </w:p>
        </w:tc>
        <w:tc>
          <w:tcPr>
            <w:tcW w:w="1163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4200AD" w:rsidRPr="00865001" w:rsidRDefault="004200AD" w:rsidP="00E734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00AD" w:rsidRPr="00865001" w:rsidTr="00A66A1C">
        <w:trPr>
          <w:trHeight w:val="339"/>
        </w:trPr>
        <w:tc>
          <w:tcPr>
            <w:tcW w:w="1702" w:type="dxa"/>
            <w:vMerge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997F47">
              <w:rPr>
                <w:rFonts w:ascii="Times New Roman" w:hAnsi="Times New Roman"/>
                <w:b/>
              </w:rPr>
              <w:t>Аудиторные учебные занятия</w:t>
            </w:r>
          </w:p>
        </w:tc>
        <w:tc>
          <w:tcPr>
            <w:tcW w:w="1163" w:type="dxa"/>
          </w:tcPr>
          <w:p w:rsidR="004200AD" w:rsidRPr="00997F47" w:rsidRDefault="00E73498" w:rsidP="00E734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5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200AD" w:rsidRPr="00865001" w:rsidTr="00A66A1C">
        <w:trPr>
          <w:trHeight w:val="216"/>
        </w:trPr>
        <w:tc>
          <w:tcPr>
            <w:tcW w:w="1702" w:type="dxa"/>
            <w:vMerge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997F47">
              <w:rPr>
                <w:rFonts w:ascii="Times New Roman" w:hAnsi="Times New Roman"/>
              </w:rPr>
              <w:t>в том числе по видам:</w:t>
            </w:r>
          </w:p>
        </w:tc>
        <w:tc>
          <w:tcPr>
            <w:tcW w:w="1163" w:type="dxa"/>
          </w:tcPr>
          <w:p w:rsidR="004200AD" w:rsidRPr="00997F47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200AD" w:rsidRPr="00865001" w:rsidTr="00A66A1C">
        <w:trPr>
          <w:trHeight w:val="248"/>
        </w:trPr>
        <w:tc>
          <w:tcPr>
            <w:tcW w:w="1702" w:type="dxa"/>
            <w:vMerge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</w:tcPr>
          <w:p w:rsidR="004200AD" w:rsidRPr="00997F47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997F47">
              <w:rPr>
                <w:rFonts w:ascii="Times New Roman" w:hAnsi="Times New Roman"/>
                <w:b/>
              </w:rPr>
              <w:t>Лекции</w:t>
            </w:r>
          </w:p>
        </w:tc>
        <w:tc>
          <w:tcPr>
            <w:tcW w:w="1163" w:type="dxa"/>
          </w:tcPr>
          <w:p w:rsidR="004200AD" w:rsidRPr="00997F47" w:rsidRDefault="00E73498" w:rsidP="00E734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5" w:type="dxa"/>
          </w:tcPr>
          <w:p w:rsidR="004200AD" w:rsidRPr="006846B3" w:rsidRDefault="006846B3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6846B3">
              <w:rPr>
                <w:rFonts w:ascii="Times New Roman" w:hAnsi="Times New Roman" w:cs="Times New Roman"/>
              </w:rPr>
              <w:t>1</w:t>
            </w:r>
          </w:p>
        </w:tc>
      </w:tr>
      <w:tr w:rsidR="004200AD" w:rsidRPr="006B4F68" w:rsidTr="00E43C1F">
        <w:trPr>
          <w:trHeight w:val="239"/>
        </w:trPr>
        <w:tc>
          <w:tcPr>
            <w:tcW w:w="1702" w:type="dxa"/>
            <w:vMerge w:val="restart"/>
            <w:tcBorders>
              <w:righ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</w:rPr>
              <w:t>Тема № 2</w:t>
            </w:r>
          </w:p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</w:rPr>
              <w:t>«Строение дерева и древесины»</w:t>
            </w:r>
          </w:p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0" w:type="dxa"/>
            <w:gridSpan w:val="2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163" w:type="dxa"/>
            <w:shd w:val="clear" w:color="auto" w:fill="F2F2F2" w:themeFill="background1" w:themeFillShade="F2"/>
          </w:tcPr>
          <w:p w:rsidR="004200AD" w:rsidRPr="00865001" w:rsidRDefault="008C3AFE" w:rsidP="008C3AF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05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200AD" w:rsidRPr="00865001" w:rsidTr="00A66A1C">
        <w:trPr>
          <w:trHeight w:val="343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773" w:type="dxa"/>
          </w:tcPr>
          <w:p w:rsidR="004200AD" w:rsidRPr="00865001" w:rsidRDefault="004200AD" w:rsidP="00E734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Основные части дерева</w:t>
            </w:r>
            <w:r w:rsidR="00E73498">
              <w:rPr>
                <w:rFonts w:ascii="Times New Roman" w:hAnsi="Times New Roman" w:cs="Times New Roman"/>
              </w:rPr>
              <w:t>.</w:t>
            </w:r>
            <w:r w:rsidRPr="00865001">
              <w:rPr>
                <w:rFonts w:ascii="Times New Roman" w:hAnsi="Times New Roman" w:cs="Times New Roman"/>
              </w:rPr>
              <w:t xml:space="preserve"> Главные разрезы ствола.</w:t>
            </w:r>
            <w:r w:rsidR="00E73498" w:rsidRPr="00865001">
              <w:rPr>
                <w:rFonts w:ascii="Times New Roman" w:hAnsi="Times New Roman" w:cs="Times New Roman"/>
              </w:rPr>
              <w:t xml:space="preserve"> Макроскопическое и микроскопическое строение древесины.</w:t>
            </w:r>
          </w:p>
        </w:tc>
        <w:tc>
          <w:tcPr>
            <w:tcW w:w="1163" w:type="dxa"/>
          </w:tcPr>
          <w:p w:rsidR="004200AD" w:rsidRPr="00865001" w:rsidRDefault="004200AD" w:rsidP="008A4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00AD" w:rsidRPr="00865001" w:rsidTr="00A66A1C">
        <w:trPr>
          <w:trHeight w:val="210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997F47">
              <w:rPr>
                <w:rFonts w:ascii="Times New Roman" w:hAnsi="Times New Roman"/>
                <w:b/>
              </w:rPr>
              <w:t>Аудиторные учебные занятия</w:t>
            </w:r>
          </w:p>
        </w:tc>
        <w:tc>
          <w:tcPr>
            <w:tcW w:w="1163" w:type="dxa"/>
          </w:tcPr>
          <w:p w:rsidR="004200AD" w:rsidRPr="00997F47" w:rsidRDefault="00E73498" w:rsidP="00E734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05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200AD" w:rsidRPr="00865001" w:rsidTr="00A66A1C">
        <w:trPr>
          <w:trHeight w:val="195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</w:tcPr>
          <w:p w:rsidR="004200AD" w:rsidRPr="00997F47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 w:rsidRPr="00997F47">
              <w:rPr>
                <w:rFonts w:ascii="Times New Roman" w:hAnsi="Times New Roman"/>
              </w:rPr>
              <w:t>в том числе по видам:</w:t>
            </w:r>
          </w:p>
        </w:tc>
        <w:tc>
          <w:tcPr>
            <w:tcW w:w="1163" w:type="dxa"/>
          </w:tcPr>
          <w:p w:rsidR="004200AD" w:rsidRPr="00997F47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200AD" w:rsidRPr="00865001" w:rsidTr="00A66A1C">
        <w:trPr>
          <w:trHeight w:val="324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</w:tcPr>
          <w:p w:rsidR="004200AD" w:rsidRPr="00997F47" w:rsidRDefault="00E51B62" w:rsidP="00E51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Лекции</w:t>
            </w:r>
          </w:p>
        </w:tc>
        <w:tc>
          <w:tcPr>
            <w:tcW w:w="1163" w:type="dxa"/>
          </w:tcPr>
          <w:p w:rsidR="004200AD" w:rsidRPr="00997F47" w:rsidRDefault="003F37E5" w:rsidP="003F3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5" w:type="dxa"/>
          </w:tcPr>
          <w:p w:rsidR="004200AD" w:rsidRPr="006846B3" w:rsidRDefault="006846B3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6846B3">
              <w:rPr>
                <w:rFonts w:ascii="Times New Roman" w:hAnsi="Times New Roman" w:cs="Times New Roman"/>
              </w:rPr>
              <w:t>1</w:t>
            </w:r>
          </w:p>
        </w:tc>
      </w:tr>
      <w:tr w:rsidR="004200AD" w:rsidRPr="00865001" w:rsidTr="00A66A1C">
        <w:trPr>
          <w:trHeight w:val="192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  <w:gridSpan w:val="2"/>
            <w:tcBorders>
              <w:lef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Практические</w:t>
            </w:r>
            <w:r w:rsidRPr="00865001">
              <w:rPr>
                <w:rFonts w:ascii="Times New Roman" w:hAnsi="Times New Roman" w:cs="Times New Roman"/>
                <w:b/>
              </w:rPr>
              <w:t xml:space="preserve"> работы</w:t>
            </w:r>
          </w:p>
        </w:tc>
        <w:tc>
          <w:tcPr>
            <w:tcW w:w="1163" w:type="dxa"/>
            <w:tcBorders>
              <w:left w:val="single" w:sz="4" w:space="0" w:color="auto"/>
            </w:tcBorders>
          </w:tcPr>
          <w:p w:rsidR="004200AD" w:rsidRPr="00865001" w:rsidRDefault="00E43C1F" w:rsidP="00E4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105" w:type="dxa"/>
            <w:tcBorders>
              <w:lef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200AD" w:rsidRPr="00865001" w:rsidTr="00A66A1C">
        <w:trPr>
          <w:trHeight w:val="525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200AD" w:rsidRPr="00865001" w:rsidRDefault="00E43C1F" w:rsidP="00E4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773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Определение на торцевых разрезах пород дерева заболони, ядра, годичных слоев, ранней и поздней древесины.</w:t>
            </w:r>
          </w:p>
        </w:tc>
        <w:tc>
          <w:tcPr>
            <w:tcW w:w="1163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5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2</w:t>
            </w:r>
          </w:p>
        </w:tc>
      </w:tr>
      <w:tr w:rsidR="004200AD" w:rsidRPr="00865001" w:rsidTr="00A66A1C">
        <w:trPr>
          <w:trHeight w:val="263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200AD" w:rsidRPr="00865001" w:rsidRDefault="00E43C1F" w:rsidP="00E4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773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Изучение на основных разрезах микроскопического строения типичных хвойных пород.</w:t>
            </w:r>
          </w:p>
        </w:tc>
        <w:tc>
          <w:tcPr>
            <w:tcW w:w="1163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5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2</w:t>
            </w:r>
          </w:p>
        </w:tc>
      </w:tr>
      <w:tr w:rsidR="004200AD" w:rsidRPr="00865001" w:rsidTr="00E43C1F">
        <w:trPr>
          <w:trHeight w:val="845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</w:tcPr>
          <w:p w:rsidR="004200AD" w:rsidRPr="008C3AFE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</w:rPr>
            </w:pPr>
            <w:r w:rsidRPr="008C3AFE">
              <w:rPr>
                <w:rFonts w:ascii="Times New Roman" w:hAnsi="Times New Roman" w:cs="Times New Roman"/>
                <w:b/>
                <w:color w:val="auto"/>
              </w:rPr>
              <w:t>Самостоятельная работа</w:t>
            </w:r>
            <w:r w:rsidRPr="008C3AFE">
              <w:rPr>
                <w:rFonts w:ascii="Times New Roman" w:hAnsi="Times New Roman"/>
                <w:b/>
                <w:color w:val="auto"/>
              </w:rPr>
              <w:t xml:space="preserve"> </w:t>
            </w:r>
            <w:proofErr w:type="gramStart"/>
            <w:r w:rsidRPr="008C3AFE">
              <w:rPr>
                <w:rFonts w:ascii="Times New Roman" w:hAnsi="Times New Roman"/>
                <w:b/>
                <w:color w:val="auto"/>
              </w:rPr>
              <w:t>обучающихся</w:t>
            </w:r>
            <w:proofErr w:type="gramEnd"/>
            <w:r w:rsidRPr="008C3AFE">
              <w:rPr>
                <w:rFonts w:ascii="Times New Roman" w:hAnsi="Times New Roman"/>
                <w:b/>
                <w:color w:val="auto"/>
              </w:rPr>
              <w:t>:</w:t>
            </w:r>
          </w:p>
          <w:p w:rsidR="004200AD" w:rsidRPr="008C3AFE" w:rsidRDefault="004200AD" w:rsidP="00A66A1C">
            <w:pPr>
              <w:rPr>
                <w:rFonts w:ascii="Times New Roman" w:hAnsi="Times New Roman"/>
                <w:color w:val="auto"/>
              </w:rPr>
            </w:pPr>
            <w:r w:rsidRPr="008C3AFE">
              <w:rPr>
                <w:rFonts w:ascii="Times New Roman" w:hAnsi="Times New Roman"/>
                <w:color w:val="auto"/>
              </w:rPr>
              <w:t>- составление опорного конспекта;</w:t>
            </w:r>
          </w:p>
          <w:p w:rsidR="004200AD" w:rsidRPr="008C3AFE" w:rsidRDefault="004200AD" w:rsidP="00495317">
            <w:pPr>
              <w:rPr>
                <w:rFonts w:ascii="Times New Roman" w:hAnsi="Times New Roman" w:cs="Times New Roman"/>
                <w:color w:val="auto"/>
              </w:rPr>
            </w:pPr>
            <w:r w:rsidRPr="008C3AFE">
              <w:rPr>
                <w:rFonts w:ascii="Times New Roman" w:hAnsi="Times New Roman"/>
                <w:color w:val="auto"/>
              </w:rPr>
              <w:t>- оформление отчетов по лабораторным занятиям и подготовка к их защите</w:t>
            </w:r>
          </w:p>
        </w:tc>
        <w:tc>
          <w:tcPr>
            <w:tcW w:w="1163" w:type="dxa"/>
          </w:tcPr>
          <w:p w:rsidR="004200AD" w:rsidRPr="008C3AFE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4200AD" w:rsidRPr="008C3AFE" w:rsidRDefault="00E51B62" w:rsidP="00E51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8C3AFE">
              <w:rPr>
                <w:rFonts w:ascii="Times New Roman" w:hAnsi="Times New Roman" w:cs="Times New Roman"/>
                <w:b/>
                <w:color w:val="auto"/>
                <w:lang w:val="en-US"/>
              </w:rPr>
              <w:t>2</w:t>
            </w:r>
          </w:p>
        </w:tc>
        <w:tc>
          <w:tcPr>
            <w:tcW w:w="1105" w:type="dxa"/>
          </w:tcPr>
          <w:p w:rsidR="004200AD" w:rsidRPr="008C3AFE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  <w:p w:rsidR="004200AD" w:rsidRPr="008C3AFE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8C3AFE"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4200AD" w:rsidRPr="00865001" w:rsidTr="00E43C1F">
        <w:trPr>
          <w:trHeight w:val="184"/>
        </w:trPr>
        <w:tc>
          <w:tcPr>
            <w:tcW w:w="1702" w:type="dxa"/>
            <w:vMerge w:val="restart"/>
            <w:tcBorders>
              <w:righ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</w:rPr>
              <w:t>Тема № 3</w:t>
            </w:r>
          </w:p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</w:rPr>
              <w:t xml:space="preserve">«Основные породы древесины, их </w:t>
            </w:r>
            <w:proofErr w:type="spellStart"/>
            <w:r w:rsidRPr="00865001">
              <w:rPr>
                <w:rFonts w:ascii="Times New Roman" w:hAnsi="Times New Roman" w:cs="Times New Roman"/>
              </w:rPr>
              <w:t>хар-ки</w:t>
            </w:r>
            <w:proofErr w:type="spellEnd"/>
            <w:r w:rsidRPr="00865001">
              <w:rPr>
                <w:rFonts w:ascii="Times New Roman" w:hAnsi="Times New Roman" w:cs="Times New Roman"/>
              </w:rPr>
              <w:t xml:space="preserve"> и применение»</w:t>
            </w:r>
          </w:p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  <w:gridSpan w:val="2"/>
            <w:tcBorders>
              <w:lef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</w:rPr>
              <w:lastRenderedPageBreak/>
              <w:t>Содержание</w:t>
            </w:r>
          </w:p>
        </w:tc>
        <w:tc>
          <w:tcPr>
            <w:tcW w:w="1163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4200AD" w:rsidRPr="00865001" w:rsidRDefault="008C3AFE" w:rsidP="008C3AF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105" w:type="dxa"/>
            <w:tcBorders>
              <w:lef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200AD" w:rsidRPr="00865001" w:rsidTr="00A66A1C">
        <w:trPr>
          <w:trHeight w:val="345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773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</w:rPr>
              <w:t>Хвойные</w:t>
            </w:r>
            <w:r w:rsidR="0042228B">
              <w:rPr>
                <w:rFonts w:ascii="Times New Roman" w:hAnsi="Times New Roman" w:cs="Times New Roman"/>
              </w:rPr>
              <w:t>, лиственные и иноземные</w:t>
            </w:r>
            <w:r w:rsidRPr="00865001">
              <w:rPr>
                <w:rFonts w:ascii="Times New Roman" w:hAnsi="Times New Roman" w:cs="Times New Roman"/>
              </w:rPr>
              <w:t xml:space="preserve"> породы древесины, </w:t>
            </w:r>
            <w:r w:rsidR="0042228B">
              <w:rPr>
                <w:rFonts w:ascii="Times New Roman" w:hAnsi="Times New Roman" w:cs="Times New Roman"/>
              </w:rPr>
              <w:t xml:space="preserve">их </w:t>
            </w:r>
            <w:r w:rsidRPr="00865001">
              <w:rPr>
                <w:rFonts w:ascii="Times New Roman" w:hAnsi="Times New Roman" w:cs="Times New Roman"/>
              </w:rPr>
              <w:t>свойства</w:t>
            </w:r>
          </w:p>
        </w:tc>
        <w:tc>
          <w:tcPr>
            <w:tcW w:w="1163" w:type="dxa"/>
          </w:tcPr>
          <w:p w:rsidR="004200AD" w:rsidRPr="00865001" w:rsidRDefault="004200AD" w:rsidP="00422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5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200AD" w:rsidRPr="00865001" w:rsidTr="00A66A1C">
        <w:trPr>
          <w:trHeight w:val="225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997F47">
              <w:rPr>
                <w:rFonts w:ascii="Times New Roman" w:hAnsi="Times New Roman"/>
                <w:b/>
              </w:rPr>
              <w:t>Аудиторные учебные занятия</w:t>
            </w:r>
          </w:p>
        </w:tc>
        <w:tc>
          <w:tcPr>
            <w:tcW w:w="1163" w:type="dxa"/>
          </w:tcPr>
          <w:p w:rsidR="004200AD" w:rsidRPr="00865001" w:rsidRDefault="0042228B" w:rsidP="00422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05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00AD" w:rsidRPr="00865001" w:rsidTr="00A66A1C">
        <w:trPr>
          <w:trHeight w:val="180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</w:tcPr>
          <w:p w:rsidR="004200AD" w:rsidRPr="0089575C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89575C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163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00AD" w:rsidRPr="00865001" w:rsidTr="00A66A1C">
        <w:trPr>
          <w:trHeight w:val="278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</w:tcPr>
          <w:p w:rsidR="004200AD" w:rsidRDefault="00E51B62" w:rsidP="00E51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</w:rPr>
              <w:t>Лекции</w:t>
            </w:r>
          </w:p>
        </w:tc>
        <w:tc>
          <w:tcPr>
            <w:tcW w:w="1163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5" w:type="dxa"/>
          </w:tcPr>
          <w:p w:rsidR="004200AD" w:rsidRPr="00865001" w:rsidRDefault="006846B3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200AD" w:rsidRPr="00865001" w:rsidTr="00A66A1C">
        <w:trPr>
          <w:trHeight w:val="300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  <w:gridSpan w:val="2"/>
            <w:tcBorders>
              <w:lef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166FDB">
              <w:rPr>
                <w:rFonts w:ascii="Times New Roman" w:hAnsi="Times New Roman" w:cs="Times New Roman"/>
                <w:b/>
              </w:rPr>
              <w:t xml:space="preserve">Практические </w:t>
            </w:r>
            <w:r w:rsidRPr="00865001">
              <w:rPr>
                <w:rFonts w:ascii="Times New Roman" w:hAnsi="Times New Roman" w:cs="Times New Roman"/>
                <w:b/>
              </w:rPr>
              <w:t xml:space="preserve">работы  </w:t>
            </w:r>
          </w:p>
        </w:tc>
        <w:tc>
          <w:tcPr>
            <w:tcW w:w="1163" w:type="dxa"/>
            <w:tcBorders>
              <w:lef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105" w:type="dxa"/>
            <w:tcBorders>
              <w:lef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00AD" w:rsidRPr="00865001" w:rsidTr="00A66A1C">
        <w:trPr>
          <w:trHeight w:val="241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773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 xml:space="preserve">Определение хвойных </w:t>
            </w:r>
            <w:r w:rsidR="0042228B">
              <w:rPr>
                <w:rFonts w:ascii="Times New Roman" w:hAnsi="Times New Roman" w:cs="Times New Roman"/>
              </w:rPr>
              <w:t xml:space="preserve">и лиственных </w:t>
            </w:r>
            <w:r w:rsidRPr="00865001">
              <w:rPr>
                <w:rFonts w:ascii="Times New Roman" w:hAnsi="Times New Roman" w:cs="Times New Roman"/>
              </w:rPr>
              <w:t>пород древесины по внешним признакам.</w:t>
            </w:r>
          </w:p>
        </w:tc>
        <w:tc>
          <w:tcPr>
            <w:tcW w:w="1163" w:type="dxa"/>
          </w:tcPr>
          <w:p w:rsidR="004200AD" w:rsidRPr="00865001" w:rsidRDefault="0042228B" w:rsidP="00422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5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2</w:t>
            </w:r>
          </w:p>
        </w:tc>
      </w:tr>
      <w:tr w:rsidR="004200AD" w:rsidRPr="00865001" w:rsidTr="00A66A1C">
        <w:trPr>
          <w:trHeight w:val="546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773" w:type="dxa"/>
            <w:tcBorders>
              <w:left w:val="single" w:sz="4" w:space="0" w:color="auto"/>
            </w:tcBorders>
          </w:tcPr>
          <w:p w:rsidR="004200AD" w:rsidRPr="008C3AFE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auto"/>
              </w:rPr>
            </w:pPr>
            <w:r w:rsidRPr="008C3AFE"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proofErr w:type="gramStart"/>
            <w:r w:rsidRPr="008C3AFE">
              <w:rPr>
                <w:rFonts w:ascii="Times New Roman" w:hAnsi="Times New Roman" w:cs="Times New Roman"/>
                <w:b/>
                <w:color w:val="auto"/>
              </w:rPr>
              <w:t>обучающихся</w:t>
            </w:r>
            <w:proofErr w:type="gramEnd"/>
            <w:r w:rsidRPr="008C3AFE">
              <w:rPr>
                <w:rFonts w:ascii="Times New Roman" w:hAnsi="Times New Roman" w:cs="Times New Roman"/>
                <w:b/>
                <w:color w:val="auto"/>
              </w:rPr>
              <w:t>:</w:t>
            </w:r>
          </w:p>
          <w:p w:rsidR="004200AD" w:rsidRPr="008C3AFE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auto"/>
              </w:rPr>
            </w:pPr>
            <w:r w:rsidRPr="008C3AFE">
              <w:rPr>
                <w:rFonts w:ascii="Times New Roman" w:hAnsi="Times New Roman" w:cs="Times New Roman"/>
                <w:b/>
                <w:color w:val="auto"/>
              </w:rPr>
              <w:t xml:space="preserve">- </w:t>
            </w:r>
            <w:r w:rsidRPr="008C3AFE">
              <w:rPr>
                <w:rFonts w:ascii="Times New Roman" w:hAnsi="Times New Roman" w:cs="Times New Roman"/>
                <w:color w:val="auto"/>
              </w:rPr>
              <w:t>подготовка презентаций</w:t>
            </w:r>
          </w:p>
          <w:p w:rsidR="004200AD" w:rsidRPr="008C3AFE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  <w:r w:rsidRPr="008C3AFE">
              <w:rPr>
                <w:rFonts w:ascii="Times New Roman" w:hAnsi="Times New Roman"/>
                <w:color w:val="auto"/>
              </w:rPr>
              <w:t>- оформление отчетов по лабораторным занятиям и подготовка к их защите</w:t>
            </w:r>
          </w:p>
        </w:tc>
        <w:tc>
          <w:tcPr>
            <w:tcW w:w="1163" w:type="dxa"/>
          </w:tcPr>
          <w:p w:rsidR="004200AD" w:rsidRPr="008C3AFE" w:rsidRDefault="00E51B62" w:rsidP="00E51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8C3AFE">
              <w:rPr>
                <w:rFonts w:ascii="Times New Roman" w:hAnsi="Times New Roman" w:cs="Times New Roman"/>
                <w:b/>
                <w:color w:val="auto"/>
                <w:lang w:val="en-US"/>
              </w:rPr>
              <w:t>3</w:t>
            </w:r>
          </w:p>
        </w:tc>
        <w:tc>
          <w:tcPr>
            <w:tcW w:w="1105" w:type="dxa"/>
          </w:tcPr>
          <w:p w:rsidR="004200AD" w:rsidRPr="008C3AFE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8C3AFE"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4200AD" w:rsidRPr="00865001" w:rsidTr="0042228B">
        <w:trPr>
          <w:trHeight w:val="289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  <w:tcBorders>
              <w:lef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</w:rPr>
              <w:t xml:space="preserve">Контрольная работа </w:t>
            </w:r>
          </w:p>
        </w:tc>
        <w:tc>
          <w:tcPr>
            <w:tcW w:w="1163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5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2</w:t>
            </w:r>
          </w:p>
        </w:tc>
      </w:tr>
      <w:tr w:rsidR="004200AD" w:rsidRPr="00865001" w:rsidTr="00E43C1F">
        <w:trPr>
          <w:trHeight w:val="252"/>
        </w:trPr>
        <w:tc>
          <w:tcPr>
            <w:tcW w:w="1702" w:type="dxa"/>
            <w:vMerge w:val="restart"/>
            <w:tcBorders>
              <w:righ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</w:rPr>
              <w:lastRenderedPageBreak/>
              <w:t>Тема № 4</w:t>
            </w:r>
          </w:p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</w:rPr>
              <w:t>«</w:t>
            </w:r>
            <w:r w:rsidR="0042228B">
              <w:rPr>
                <w:rFonts w:ascii="Times New Roman" w:hAnsi="Times New Roman" w:cs="Times New Roman"/>
              </w:rPr>
              <w:t xml:space="preserve">Основные свойства </w:t>
            </w:r>
            <w:r w:rsidRPr="00865001">
              <w:rPr>
                <w:rFonts w:ascii="Times New Roman" w:hAnsi="Times New Roman" w:cs="Times New Roman"/>
              </w:rPr>
              <w:t>древесины»</w:t>
            </w:r>
          </w:p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  <w:gridSpan w:val="2"/>
            <w:tcBorders>
              <w:left w:val="single" w:sz="4" w:space="0" w:color="auto"/>
              <w:right w:val="nil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163" w:type="dxa"/>
            <w:tcBorders>
              <w:left w:val="single" w:sz="4" w:space="0" w:color="auto"/>
              <w:right w:val="nil"/>
            </w:tcBorders>
            <w:shd w:val="clear" w:color="auto" w:fill="F2F2F2" w:themeFill="background1" w:themeFillShade="F2"/>
          </w:tcPr>
          <w:p w:rsidR="004200AD" w:rsidRPr="00865001" w:rsidRDefault="008C3AFE" w:rsidP="008C3A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200AD" w:rsidRPr="00865001" w:rsidTr="00A66A1C">
        <w:trPr>
          <w:trHeight w:val="383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</w:rPr>
              <w:t>1</w:t>
            </w:r>
          </w:p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</w:tcPr>
          <w:p w:rsidR="004200AD" w:rsidRPr="00865001" w:rsidRDefault="0042228B" w:rsidP="00422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Физические химические, механические и технологические свойства древесины.</w:t>
            </w:r>
            <w:r w:rsidR="004200AD" w:rsidRPr="00865001">
              <w:rPr>
                <w:rFonts w:ascii="Times New Roman" w:hAnsi="Times New Roman" w:cs="Times New Roman"/>
              </w:rPr>
              <w:t xml:space="preserve"> Влажность, плотность, тепл</w:t>
            </w:r>
            <w:proofErr w:type="gramStart"/>
            <w:r w:rsidR="004200AD" w:rsidRPr="00865001">
              <w:rPr>
                <w:rFonts w:ascii="Times New Roman" w:hAnsi="Times New Roman" w:cs="Times New Roman"/>
              </w:rPr>
              <w:t>о-</w:t>
            </w:r>
            <w:proofErr w:type="gramEnd"/>
            <w:r w:rsidR="004200AD" w:rsidRPr="0086500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4200AD" w:rsidRPr="00865001">
              <w:rPr>
                <w:rFonts w:ascii="Times New Roman" w:hAnsi="Times New Roman" w:cs="Times New Roman"/>
              </w:rPr>
              <w:t>звуко</w:t>
            </w:r>
            <w:proofErr w:type="spellEnd"/>
            <w:r w:rsidR="004200AD" w:rsidRPr="00865001">
              <w:rPr>
                <w:rFonts w:ascii="Times New Roman" w:hAnsi="Times New Roman" w:cs="Times New Roman"/>
              </w:rPr>
              <w:t>-,  и электропроводность</w:t>
            </w:r>
            <w:r>
              <w:rPr>
                <w:rFonts w:ascii="Times New Roman" w:hAnsi="Times New Roman" w:cs="Times New Roman"/>
              </w:rPr>
              <w:t>,</w:t>
            </w:r>
            <w:r w:rsidRPr="00865001">
              <w:rPr>
                <w:rFonts w:ascii="Times New Roman" w:hAnsi="Times New Roman" w:cs="Times New Roman"/>
              </w:rPr>
              <w:t xml:space="preserve"> прочность, твердость, </w:t>
            </w:r>
            <w:proofErr w:type="spellStart"/>
            <w:r w:rsidRPr="00865001">
              <w:rPr>
                <w:rFonts w:ascii="Times New Roman" w:hAnsi="Times New Roman" w:cs="Times New Roman"/>
              </w:rPr>
              <w:t>деформативность</w:t>
            </w:r>
            <w:proofErr w:type="spellEnd"/>
            <w:r w:rsidRPr="008650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древесины</w:t>
            </w:r>
            <w:r w:rsidRPr="008650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63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200AD" w:rsidRPr="00865001" w:rsidRDefault="004200AD" w:rsidP="00BA4B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00AD" w:rsidRPr="00865001" w:rsidTr="00A66A1C">
        <w:trPr>
          <w:trHeight w:val="321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997F47">
              <w:rPr>
                <w:rFonts w:ascii="Times New Roman" w:hAnsi="Times New Roman"/>
                <w:b/>
              </w:rPr>
              <w:t>Аудиторные учебные занятия</w:t>
            </w:r>
          </w:p>
        </w:tc>
        <w:tc>
          <w:tcPr>
            <w:tcW w:w="1163" w:type="dxa"/>
          </w:tcPr>
          <w:p w:rsidR="004200AD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05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200AD" w:rsidRPr="00865001" w:rsidTr="00A66A1C">
        <w:trPr>
          <w:trHeight w:val="210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997F47">
              <w:rPr>
                <w:rFonts w:ascii="Times New Roman" w:hAnsi="Times New Roman"/>
              </w:rPr>
              <w:t>в том числе по видам</w:t>
            </w:r>
          </w:p>
        </w:tc>
        <w:tc>
          <w:tcPr>
            <w:tcW w:w="1163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200AD" w:rsidRPr="00865001" w:rsidTr="00A66A1C">
        <w:trPr>
          <w:trHeight w:val="217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</w:tcPr>
          <w:p w:rsidR="004200AD" w:rsidRPr="00997F47" w:rsidRDefault="00E51B62" w:rsidP="00E51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Лекции</w:t>
            </w:r>
          </w:p>
        </w:tc>
        <w:tc>
          <w:tcPr>
            <w:tcW w:w="1163" w:type="dxa"/>
          </w:tcPr>
          <w:p w:rsidR="004200AD" w:rsidRPr="00865001" w:rsidRDefault="008A4BE8" w:rsidP="008A4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05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200AD" w:rsidRPr="00865001" w:rsidTr="00A66A1C">
        <w:trPr>
          <w:trHeight w:val="270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Практические</w:t>
            </w:r>
            <w:r w:rsidRPr="00865001">
              <w:rPr>
                <w:rFonts w:ascii="Times New Roman" w:hAnsi="Times New Roman" w:cs="Times New Roman"/>
                <w:b/>
              </w:rPr>
              <w:t xml:space="preserve"> работы</w:t>
            </w: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200AD" w:rsidRPr="00EA6A81" w:rsidRDefault="00EA6A81" w:rsidP="00EA6A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6A8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4200AD" w:rsidRPr="00865001" w:rsidTr="00A66A1C">
        <w:trPr>
          <w:trHeight w:val="600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773" w:type="dxa"/>
            <w:tcBorders>
              <w:top w:val="nil"/>
              <w:left w:val="single" w:sz="4" w:space="0" w:color="auto"/>
            </w:tcBorders>
          </w:tcPr>
          <w:p w:rsidR="004200AD" w:rsidRPr="00865001" w:rsidRDefault="004200AD" w:rsidP="00422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 xml:space="preserve">Определение по натуральным образцам  цвета, блеска, запаха, текстуры  хвойных </w:t>
            </w:r>
            <w:r w:rsidR="0042228B">
              <w:rPr>
                <w:rFonts w:ascii="Times New Roman" w:hAnsi="Times New Roman" w:cs="Times New Roman"/>
              </w:rPr>
              <w:t xml:space="preserve">и лиственных </w:t>
            </w:r>
            <w:r w:rsidRPr="00865001">
              <w:rPr>
                <w:rFonts w:ascii="Times New Roman" w:hAnsi="Times New Roman" w:cs="Times New Roman"/>
              </w:rPr>
              <w:t>пород древесины</w:t>
            </w:r>
            <w:r w:rsidR="0042228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</w:tcBorders>
          </w:tcPr>
          <w:p w:rsidR="004200AD" w:rsidRPr="00865001" w:rsidRDefault="004200AD" w:rsidP="00A66A1C">
            <w:pPr>
              <w:jc w:val="center"/>
              <w:rPr>
                <w:rFonts w:ascii="Times New Roman" w:hAnsi="Times New Roman" w:cs="Times New Roman"/>
              </w:rPr>
            </w:pPr>
          </w:p>
          <w:p w:rsidR="004200AD" w:rsidRPr="00865001" w:rsidRDefault="004200AD" w:rsidP="00A66A1C">
            <w:pPr>
              <w:jc w:val="center"/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5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2</w:t>
            </w:r>
          </w:p>
        </w:tc>
      </w:tr>
      <w:tr w:rsidR="004200AD" w:rsidRPr="00865001" w:rsidTr="00A66A1C">
        <w:trPr>
          <w:trHeight w:val="345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773" w:type="dxa"/>
            <w:tcBorders>
              <w:lef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 xml:space="preserve">Изучение </w:t>
            </w:r>
            <w:proofErr w:type="gramStart"/>
            <w:r w:rsidRPr="00865001">
              <w:rPr>
                <w:rFonts w:ascii="Times New Roman" w:hAnsi="Times New Roman" w:cs="Times New Roman"/>
              </w:rPr>
              <w:t>методов определения влажности образцов различных пород древесины</w:t>
            </w:r>
            <w:proofErr w:type="gramEnd"/>
            <w:r w:rsidRPr="008650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63" w:type="dxa"/>
            <w:tcBorders>
              <w:left w:val="single" w:sz="4" w:space="0" w:color="auto"/>
            </w:tcBorders>
          </w:tcPr>
          <w:p w:rsidR="004200AD" w:rsidRPr="00865001" w:rsidRDefault="0042228B" w:rsidP="00422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5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2</w:t>
            </w:r>
          </w:p>
        </w:tc>
      </w:tr>
      <w:tr w:rsidR="004200AD" w:rsidRPr="00865001" w:rsidTr="00A66A1C">
        <w:trPr>
          <w:trHeight w:val="297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0773" w:type="dxa"/>
            <w:tcBorders>
              <w:left w:val="single" w:sz="4" w:space="0" w:color="auto"/>
            </w:tcBorders>
          </w:tcPr>
          <w:p w:rsidR="004200AD" w:rsidRPr="00865001" w:rsidRDefault="004200AD" w:rsidP="00422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Определение усушки</w:t>
            </w:r>
            <w:r w:rsidR="0042228B">
              <w:rPr>
                <w:rFonts w:ascii="Times New Roman" w:hAnsi="Times New Roman" w:cs="Times New Roman"/>
              </w:rPr>
              <w:t>,</w:t>
            </w:r>
            <w:r w:rsidRPr="00865001">
              <w:rPr>
                <w:rFonts w:ascii="Times New Roman" w:hAnsi="Times New Roman" w:cs="Times New Roman"/>
              </w:rPr>
              <w:t xml:space="preserve"> разбухания </w:t>
            </w:r>
            <w:r w:rsidR="0042228B">
              <w:rPr>
                <w:rFonts w:ascii="Times New Roman" w:hAnsi="Times New Roman" w:cs="Times New Roman"/>
              </w:rPr>
              <w:t xml:space="preserve">и плотности </w:t>
            </w:r>
            <w:r w:rsidRPr="00865001">
              <w:rPr>
                <w:rFonts w:ascii="Times New Roman" w:hAnsi="Times New Roman" w:cs="Times New Roman"/>
              </w:rPr>
              <w:t>образцов пиломатериала.</w:t>
            </w:r>
          </w:p>
        </w:tc>
        <w:tc>
          <w:tcPr>
            <w:tcW w:w="1163" w:type="dxa"/>
            <w:tcBorders>
              <w:left w:val="single" w:sz="4" w:space="0" w:color="auto"/>
            </w:tcBorders>
          </w:tcPr>
          <w:p w:rsidR="004200AD" w:rsidRPr="00865001" w:rsidRDefault="00EA6A81" w:rsidP="00EA6A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5" w:type="dxa"/>
          </w:tcPr>
          <w:p w:rsidR="004200AD" w:rsidRPr="00865001" w:rsidRDefault="004200AD" w:rsidP="00A6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2</w:t>
            </w:r>
          </w:p>
        </w:tc>
      </w:tr>
      <w:tr w:rsidR="00953C0A" w:rsidRPr="00865001" w:rsidTr="00495317">
        <w:trPr>
          <w:trHeight w:val="297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Определение предела прочности при сжатии и растяжении</w:t>
            </w:r>
            <w:r>
              <w:rPr>
                <w:rFonts w:ascii="Times New Roman" w:hAnsi="Times New Roman" w:cs="Times New Roman"/>
              </w:rPr>
              <w:t>, изгибе</w:t>
            </w:r>
            <w:r w:rsidRPr="00865001">
              <w:rPr>
                <w:rFonts w:ascii="Times New Roman" w:hAnsi="Times New Roman" w:cs="Times New Roman"/>
              </w:rPr>
              <w:t xml:space="preserve"> древесины вдоль волокон.</w:t>
            </w:r>
          </w:p>
        </w:tc>
        <w:tc>
          <w:tcPr>
            <w:tcW w:w="1163" w:type="dxa"/>
            <w:tcBorders>
              <w:left w:val="single" w:sz="4" w:space="0" w:color="auto"/>
            </w:tcBorders>
          </w:tcPr>
          <w:p w:rsidR="00953C0A" w:rsidRDefault="00EA6A81" w:rsidP="00EA6A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5" w:type="dxa"/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C0A" w:rsidRPr="00865001" w:rsidTr="00A66A1C">
        <w:trPr>
          <w:trHeight w:val="747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  <w:tcBorders>
              <w:left w:val="single" w:sz="4" w:space="0" w:color="auto"/>
            </w:tcBorders>
          </w:tcPr>
          <w:p w:rsidR="00953C0A" w:rsidRPr="008C3AFE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  <w:r w:rsidRPr="008C3AFE"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proofErr w:type="gramStart"/>
            <w:r w:rsidRPr="008C3AFE">
              <w:rPr>
                <w:rFonts w:ascii="Times New Roman" w:hAnsi="Times New Roman" w:cs="Times New Roman"/>
                <w:b/>
                <w:color w:val="auto"/>
              </w:rPr>
              <w:t>обучающихся</w:t>
            </w:r>
            <w:proofErr w:type="gramEnd"/>
            <w:r w:rsidRPr="008C3AFE">
              <w:rPr>
                <w:rFonts w:ascii="Times New Roman" w:hAnsi="Times New Roman" w:cs="Times New Roman"/>
                <w:b/>
                <w:color w:val="auto"/>
              </w:rPr>
              <w:t>:</w:t>
            </w:r>
          </w:p>
          <w:p w:rsidR="00953C0A" w:rsidRPr="008C3AFE" w:rsidRDefault="00953C0A" w:rsidP="00953C0A">
            <w:pPr>
              <w:pStyle w:val="ae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C3AFE">
              <w:rPr>
                <w:rFonts w:ascii="Times New Roman" w:hAnsi="Times New Roman" w:cs="Times New Roman"/>
                <w:color w:val="auto"/>
              </w:rPr>
              <w:t>-</w:t>
            </w:r>
            <w:r w:rsidRPr="008C3AFE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оформление отчетов по лабораторным работам и подготовка их к защите</w:t>
            </w:r>
          </w:p>
          <w:p w:rsidR="00953C0A" w:rsidRPr="008C3AFE" w:rsidRDefault="00953C0A" w:rsidP="00953C0A">
            <w:pPr>
              <w:pStyle w:val="ae"/>
              <w:rPr>
                <w:rFonts w:ascii="Times New Roman" w:hAnsi="Times New Roman" w:cs="Times New Roman"/>
                <w:color w:val="auto"/>
              </w:rPr>
            </w:pPr>
            <w:r w:rsidRPr="008C3AFE">
              <w:rPr>
                <w:rFonts w:ascii="Times New Roman" w:hAnsi="Times New Roman" w:cs="Times New Roman"/>
                <w:color w:val="auto"/>
              </w:rPr>
              <w:t>- выполнение тестовых заданий в программе «</w:t>
            </w:r>
            <w:proofErr w:type="spellStart"/>
            <w:r w:rsidRPr="008C3AFE">
              <w:rPr>
                <w:rFonts w:ascii="Times New Roman" w:hAnsi="Times New Roman" w:cs="Times New Roman"/>
                <w:color w:val="auto"/>
                <w:lang w:val="en-US"/>
              </w:rPr>
              <w:t>Mastertest</w:t>
            </w:r>
            <w:proofErr w:type="spellEnd"/>
            <w:r w:rsidRPr="008C3AFE">
              <w:rPr>
                <w:rFonts w:ascii="Times New Roman" w:hAnsi="Times New Roman" w:cs="Times New Roman"/>
                <w:color w:val="auto"/>
              </w:rPr>
              <w:t>»</w:t>
            </w:r>
          </w:p>
        </w:tc>
        <w:tc>
          <w:tcPr>
            <w:tcW w:w="1163" w:type="dxa"/>
            <w:tcBorders>
              <w:left w:val="single" w:sz="4" w:space="0" w:color="auto"/>
            </w:tcBorders>
          </w:tcPr>
          <w:p w:rsidR="00953C0A" w:rsidRPr="008C3AFE" w:rsidRDefault="00953C0A" w:rsidP="00953C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953C0A" w:rsidRPr="008C3AFE" w:rsidRDefault="00E51B62" w:rsidP="00E51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8C3AFE">
              <w:rPr>
                <w:rFonts w:ascii="Times New Roman" w:hAnsi="Times New Roman" w:cs="Times New Roman"/>
                <w:b/>
                <w:color w:val="auto"/>
                <w:lang w:val="en-US"/>
              </w:rPr>
              <w:t>3</w:t>
            </w:r>
          </w:p>
        </w:tc>
        <w:tc>
          <w:tcPr>
            <w:tcW w:w="1105" w:type="dxa"/>
          </w:tcPr>
          <w:p w:rsidR="00953C0A" w:rsidRPr="008C3AFE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  <w:p w:rsidR="00953C0A" w:rsidRPr="008C3AFE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8C3AFE"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953C0A" w:rsidRPr="00865001" w:rsidTr="00A66A1C">
        <w:trPr>
          <w:trHeight w:val="157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</w:rPr>
              <w:t>Контрольная работа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3</w:t>
            </w:r>
          </w:p>
        </w:tc>
      </w:tr>
      <w:tr w:rsidR="00953C0A" w:rsidRPr="00865001" w:rsidTr="00E43C1F">
        <w:trPr>
          <w:trHeight w:val="270"/>
        </w:trPr>
        <w:tc>
          <w:tcPr>
            <w:tcW w:w="1702" w:type="dxa"/>
            <w:vMerge w:val="restart"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</w:rPr>
              <w:t xml:space="preserve">Тема № </w:t>
            </w:r>
            <w:r>
              <w:rPr>
                <w:rFonts w:ascii="Times New Roman" w:hAnsi="Times New Roman" w:cs="Times New Roman"/>
                <w:b/>
              </w:rPr>
              <w:t>5</w:t>
            </w: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«Пороки древесины»</w:t>
            </w: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953C0A" w:rsidRPr="00865001" w:rsidRDefault="008C3AFE" w:rsidP="008C3A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53C0A" w:rsidRPr="00865001" w:rsidTr="00A66A1C">
        <w:trPr>
          <w:trHeight w:val="337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Понятие порока древесины, основные группы, их влияние на качество древесины.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C0A" w:rsidRPr="00865001" w:rsidTr="00A66A1C">
        <w:trPr>
          <w:trHeight w:val="225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997F47">
              <w:rPr>
                <w:rFonts w:ascii="Times New Roman" w:hAnsi="Times New Roman"/>
                <w:b/>
              </w:rPr>
              <w:t>Аудиторные учебные занятия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8C3AFE" w:rsidP="008C3A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C0A" w:rsidRPr="00865001" w:rsidTr="00A66A1C">
        <w:trPr>
          <w:trHeight w:val="195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997F47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 w:rsidRPr="00997F47">
              <w:rPr>
                <w:rFonts w:ascii="Times New Roman" w:hAnsi="Times New Roman"/>
              </w:rPr>
              <w:t>в том числе по видам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C0A" w:rsidRPr="00865001" w:rsidTr="00A66A1C">
        <w:trPr>
          <w:trHeight w:val="115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997F47" w:rsidRDefault="00E51B62" w:rsidP="00E51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Лекции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8A4BE8" w:rsidP="008A4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C0A" w:rsidRPr="00865001" w:rsidTr="00A66A1C">
        <w:trPr>
          <w:trHeight w:val="94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Практические</w:t>
            </w:r>
            <w:r w:rsidRPr="00865001">
              <w:rPr>
                <w:rFonts w:ascii="Times New Roman" w:hAnsi="Times New Roman" w:cs="Times New Roman"/>
                <w:b/>
              </w:rPr>
              <w:t xml:space="preserve"> работы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EA6A81" w:rsidP="00EA6A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53C0A" w:rsidRPr="00865001" w:rsidTr="00A66A1C">
        <w:trPr>
          <w:trHeight w:val="203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Изучение видов трещин, их разновидностей, измерение размеров.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53C0A" w:rsidRPr="00865001" w:rsidTr="00A66A1C">
        <w:trPr>
          <w:trHeight w:val="197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953C0A" w:rsidRPr="00865001" w:rsidRDefault="00EA6A81" w:rsidP="00EA6A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Изучение дефектов древесины и пиломатериала, деформаций.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53C0A" w:rsidRPr="00865001" w:rsidTr="00A66A1C">
        <w:trPr>
          <w:trHeight w:val="333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EA6A81" w:rsidP="00EA6A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Определение на образцах древесины видов сучков, их характеристики.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EA6A81" w:rsidP="00EA6A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53C0A" w:rsidRPr="00865001" w:rsidTr="00A66A1C">
        <w:trPr>
          <w:trHeight w:val="585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C3AFE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  <w:r w:rsidRPr="008C3AFE"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proofErr w:type="gramStart"/>
            <w:r w:rsidRPr="008C3AFE">
              <w:rPr>
                <w:rFonts w:ascii="Times New Roman" w:hAnsi="Times New Roman" w:cs="Times New Roman"/>
                <w:b/>
                <w:color w:val="auto"/>
              </w:rPr>
              <w:t>обучающихся</w:t>
            </w:r>
            <w:proofErr w:type="gramEnd"/>
            <w:r w:rsidRPr="008C3AFE">
              <w:rPr>
                <w:rFonts w:ascii="Times New Roman" w:hAnsi="Times New Roman" w:cs="Times New Roman"/>
                <w:b/>
                <w:color w:val="auto"/>
              </w:rPr>
              <w:t>:</w:t>
            </w:r>
          </w:p>
          <w:p w:rsidR="00953C0A" w:rsidRPr="008C3AFE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</w:rPr>
            </w:pPr>
            <w:r w:rsidRPr="008C3AFE">
              <w:rPr>
                <w:rFonts w:ascii="Times New Roman" w:hAnsi="Times New Roman"/>
                <w:color w:val="auto"/>
              </w:rPr>
              <w:t>- повторение и закрепление изученного материала с использованием конспекта лекции, учебника</w:t>
            </w:r>
          </w:p>
          <w:p w:rsidR="00953C0A" w:rsidRPr="008C3AFE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</w:rPr>
            </w:pPr>
            <w:r w:rsidRPr="008C3AFE">
              <w:rPr>
                <w:rFonts w:ascii="Times New Roman" w:hAnsi="Times New Roman" w:cs="Times New Roman"/>
                <w:color w:val="auto"/>
              </w:rPr>
              <w:t>-  подготовка презентации</w:t>
            </w:r>
          </w:p>
          <w:p w:rsidR="00953C0A" w:rsidRPr="008C3AFE" w:rsidRDefault="00953C0A" w:rsidP="00495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auto"/>
              </w:rPr>
            </w:pPr>
            <w:r w:rsidRPr="008C3AFE">
              <w:rPr>
                <w:rFonts w:ascii="Times New Roman" w:hAnsi="Times New Roman" w:cs="Times New Roman"/>
                <w:color w:val="auto"/>
              </w:rPr>
              <w:t>- оформление отчетов по лабораторным занятиям и подготовка к их защите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C3AFE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  <w:p w:rsidR="00953C0A" w:rsidRPr="008C3AFE" w:rsidRDefault="00495317" w:rsidP="00495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8C3AFE"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C3AFE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953C0A" w:rsidRPr="008C3AFE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8C3AFE"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953C0A" w:rsidRPr="00865001" w:rsidTr="00A66A1C">
        <w:trPr>
          <w:trHeight w:val="235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</w:rPr>
              <w:t>Контрольная работа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953C0A" w:rsidRPr="00E213C9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E213C9">
              <w:rPr>
                <w:rFonts w:ascii="Times New Roman" w:hAnsi="Times New Roman" w:cs="Times New Roman"/>
              </w:rPr>
              <w:t>3</w:t>
            </w:r>
          </w:p>
        </w:tc>
      </w:tr>
      <w:tr w:rsidR="00953C0A" w:rsidRPr="00865001" w:rsidTr="005A3006">
        <w:trPr>
          <w:trHeight w:val="330"/>
        </w:trPr>
        <w:tc>
          <w:tcPr>
            <w:tcW w:w="1702" w:type="dxa"/>
            <w:vMerge w:val="restart"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  <w:b/>
              </w:rPr>
              <w:t xml:space="preserve">Тема № </w:t>
            </w:r>
            <w:r w:rsidR="00495317">
              <w:rPr>
                <w:rFonts w:ascii="Times New Roman" w:hAnsi="Times New Roman" w:cs="Times New Roman"/>
                <w:b/>
              </w:rPr>
              <w:t>6</w:t>
            </w:r>
            <w:r w:rsidRPr="00865001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865001">
              <w:rPr>
                <w:rFonts w:ascii="Times New Roman" w:hAnsi="Times New Roman" w:cs="Times New Roman"/>
              </w:rPr>
              <w:t>Классиф</w:t>
            </w:r>
            <w:r w:rsidRPr="00361058">
              <w:rPr>
                <w:rFonts w:ascii="Times New Roman" w:hAnsi="Times New Roman" w:cs="Times New Roman"/>
              </w:rPr>
              <w:t>-</w:t>
            </w:r>
            <w:r w:rsidRPr="00865001">
              <w:rPr>
                <w:rFonts w:ascii="Times New Roman" w:hAnsi="Times New Roman" w:cs="Times New Roman"/>
              </w:rPr>
              <w:t>ция</w:t>
            </w:r>
            <w:proofErr w:type="spellEnd"/>
            <w:r w:rsidRPr="00865001">
              <w:rPr>
                <w:rFonts w:ascii="Times New Roman" w:hAnsi="Times New Roman" w:cs="Times New Roman"/>
              </w:rPr>
              <w:t xml:space="preserve"> </w:t>
            </w:r>
            <w:r w:rsidRPr="00865001">
              <w:rPr>
                <w:rFonts w:ascii="Times New Roman" w:hAnsi="Times New Roman" w:cs="Times New Roman"/>
              </w:rPr>
              <w:lastRenderedPageBreak/>
              <w:t xml:space="preserve">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стандарт-я</w:t>
            </w:r>
            <w:proofErr w:type="spellEnd"/>
            <w:proofErr w:type="gramEnd"/>
            <w:r w:rsidRPr="00865001">
              <w:rPr>
                <w:rFonts w:ascii="Times New Roman" w:hAnsi="Times New Roman" w:cs="Times New Roman"/>
              </w:rPr>
              <w:t xml:space="preserve"> л</w:t>
            </w:r>
            <w:r>
              <w:rPr>
                <w:rFonts w:ascii="Times New Roman" w:hAnsi="Times New Roman" w:cs="Times New Roman"/>
              </w:rPr>
              <w:t>/</w:t>
            </w:r>
            <w:r w:rsidRPr="00865001">
              <w:rPr>
                <w:rFonts w:ascii="Times New Roman" w:hAnsi="Times New Roman" w:cs="Times New Roman"/>
              </w:rPr>
              <w:t>материалов»</w:t>
            </w: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</w:rPr>
              <w:lastRenderedPageBreak/>
              <w:t>Содержание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953C0A" w:rsidRPr="00865001" w:rsidRDefault="008C3AFE" w:rsidP="008C3A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53C0A" w:rsidRPr="00865001" w:rsidTr="00A66A1C">
        <w:trPr>
          <w:trHeight w:val="150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</w:rPr>
              <w:t>Характеристика круглых лесоматериалов, хранение круглого леса.</w:t>
            </w:r>
            <w:r w:rsidR="00495317" w:rsidRPr="00865001">
              <w:rPr>
                <w:rFonts w:ascii="Times New Roman" w:hAnsi="Times New Roman" w:cs="Times New Roman"/>
              </w:rPr>
              <w:t xml:space="preserve"> Характеристика пиломатериалов </w:t>
            </w:r>
            <w:r w:rsidR="00495317" w:rsidRPr="00865001">
              <w:rPr>
                <w:rFonts w:ascii="Times New Roman" w:hAnsi="Times New Roman" w:cs="Times New Roman"/>
              </w:rPr>
              <w:lastRenderedPageBreak/>
              <w:t>хвойных и лиственных пород.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C0A" w:rsidRPr="00865001" w:rsidTr="00A66A1C">
        <w:trPr>
          <w:trHeight w:val="195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997F47">
              <w:rPr>
                <w:rFonts w:ascii="Times New Roman" w:hAnsi="Times New Roman"/>
                <w:b/>
              </w:rPr>
              <w:t>Аудиторные учебные занятия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8C3AFE" w:rsidP="008C3A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C0A" w:rsidRPr="00865001" w:rsidTr="00A66A1C">
        <w:trPr>
          <w:trHeight w:val="180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997F47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 w:rsidRPr="00997F47">
              <w:rPr>
                <w:rFonts w:ascii="Times New Roman" w:hAnsi="Times New Roman"/>
              </w:rPr>
              <w:t>в том числе по видам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C0A" w:rsidRPr="00865001" w:rsidTr="00A66A1C">
        <w:trPr>
          <w:trHeight w:val="183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997F47" w:rsidRDefault="00E51B62" w:rsidP="00E51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Лекции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495317" w:rsidP="00495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C0A" w:rsidRPr="00865001" w:rsidTr="00A66A1C">
        <w:trPr>
          <w:trHeight w:val="240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Практические </w:t>
            </w:r>
            <w:r w:rsidRPr="00865001">
              <w:rPr>
                <w:rFonts w:ascii="Times New Roman" w:hAnsi="Times New Roman" w:cs="Times New Roman"/>
                <w:b/>
              </w:rPr>
              <w:t xml:space="preserve">работы    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EA6A81" w:rsidP="00EA6A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53C0A" w:rsidRPr="00865001" w:rsidTr="00A66A1C">
        <w:trPr>
          <w:trHeight w:val="255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Измерение и определение объема круглых лесоматериалов и пиломатериалов, заготовок.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EA6A81" w:rsidP="00EA6A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2</w:t>
            </w:r>
          </w:p>
        </w:tc>
      </w:tr>
      <w:tr w:rsidR="00953C0A" w:rsidRPr="00865001" w:rsidTr="00495317">
        <w:trPr>
          <w:trHeight w:val="781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C3AFE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auto"/>
              </w:rPr>
            </w:pPr>
            <w:r w:rsidRPr="008C3AFE"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proofErr w:type="gramStart"/>
            <w:r w:rsidRPr="008C3AFE">
              <w:rPr>
                <w:rFonts w:ascii="Times New Roman" w:hAnsi="Times New Roman" w:cs="Times New Roman"/>
                <w:b/>
                <w:color w:val="auto"/>
              </w:rPr>
              <w:t>обучающихся</w:t>
            </w:r>
            <w:proofErr w:type="gramEnd"/>
            <w:r w:rsidRPr="008C3AFE">
              <w:rPr>
                <w:rFonts w:ascii="Times New Roman" w:hAnsi="Times New Roman" w:cs="Times New Roman"/>
                <w:b/>
                <w:color w:val="auto"/>
              </w:rPr>
              <w:t xml:space="preserve">:  </w:t>
            </w:r>
          </w:p>
          <w:p w:rsidR="00953C0A" w:rsidRPr="008C3AFE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auto"/>
              </w:rPr>
            </w:pPr>
            <w:r w:rsidRPr="008C3AFE">
              <w:rPr>
                <w:rFonts w:ascii="Times New Roman" w:hAnsi="Times New Roman" w:cs="Times New Roman"/>
                <w:color w:val="auto"/>
              </w:rPr>
              <w:t>- подготовка реферата</w:t>
            </w:r>
          </w:p>
          <w:p w:rsidR="00953C0A" w:rsidRPr="008C3AFE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auto"/>
              </w:rPr>
            </w:pPr>
            <w:r w:rsidRPr="008C3AFE">
              <w:rPr>
                <w:rFonts w:ascii="Times New Roman" w:hAnsi="Times New Roman" w:cs="Times New Roman"/>
                <w:color w:val="auto"/>
              </w:rPr>
              <w:t>- оформление отчетов по лабораторным занятиям и подготовка к их защите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C3AFE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  <w:p w:rsidR="00953C0A" w:rsidRPr="008C3AFE" w:rsidRDefault="00495317" w:rsidP="00495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8C3AFE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C3AFE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953C0A" w:rsidRPr="008C3AFE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8C3AFE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953C0A" w:rsidRPr="00865001" w:rsidTr="005A3006">
        <w:trPr>
          <w:trHeight w:val="360"/>
        </w:trPr>
        <w:tc>
          <w:tcPr>
            <w:tcW w:w="1702" w:type="dxa"/>
            <w:vMerge w:val="restart"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  <w:b/>
              </w:rPr>
              <w:t xml:space="preserve">Тема № </w:t>
            </w:r>
            <w:r w:rsidR="00485156">
              <w:rPr>
                <w:rFonts w:ascii="Times New Roman" w:hAnsi="Times New Roman" w:cs="Times New Roman"/>
                <w:b/>
              </w:rPr>
              <w:t>7</w:t>
            </w: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«Материалы на основе древесины»</w:t>
            </w: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953C0A" w:rsidRPr="00865001" w:rsidRDefault="008C3AFE" w:rsidP="008C3A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C0A" w:rsidRPr="00865001" w:rsidTr="00485156">
        <w:trPr>
          <w:trHeight w:val="560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</w:rPr>
              <w:t xml:space="preserve"> Материалы на основе древесины: строганный и лущеный шпон; фанера и фанерные плиты; клееные гнутые заготовки, столярные плиты и щиты; древесноволокнистые и древесностружечные плиты.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953C0A" w:rsidRPr="00865001" w:rsidRDefault="00953C0A" w:rsidP="00485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C0A" w:rsidRPr="00865001" w:rsidTr="00A66A1C">
        <w:trPr>
          <w:trHeight w:val="210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997F47">
              <w:rPr>
                <w:rFonts w:ascii="Times New Roman" w:hAnsi="Times New Roman"/>
                <w:b/>
              </w:rPr>
              <w:t>Аудиторные учебные занятия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C0A" w:rsidRPr="00865001" w:rsidTr="00A66A1C">
        <w:trPr>
          <w:trHeight w:val="210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997F47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 w:rsidRPr="00997F47">
              <w:rPr>
                <w:rFonts w:ascii="Times New Roman" w:hAnsi="Times New Roman"/>
              </w:rPr>
              <w:t>в том числе по видам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485156" w:rsidP="00485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C0A" w:rsidRPr="00865001" w:rsidTr="00A66A1C">
        <w:trPr>
          <w:trHeight w:val="239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997F47" w:rsidRDefault="00E51B62" w:rsidP="00E51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Лекции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8A4BE8" w:rsidP="008A4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6846B3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53C0A" w:rsidRPr="00865001" w:rsidTr="00A66A1C">
        <w:trPr>
          <w:trHeight w:val="205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485156" w:rsidP="00485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Практические</w:t>
            </w:r>
            <w:r w:rsidR="00953C0A" w:rsidRPr="00865001">
              <w:rPr>
                <w:rFonts w:ascii="Times New Roman" w:hAnsi="Times New Roman" w:cs="Times New Roman"/>
                <w:b/>
              </w:rPr>
              <w:t xml:space="preserve"> работы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166FDB" w:rsidRDefault="00485156" w:rsidP="00485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C0A" w:rsidRPr="00865001" w:rsidTr="00A66A1C">
        <w:trPr>
          <w:trHeight w:val="360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 xml:space="preserve">Распознавание по образцам видов листовых древесных материалов по внешним </w:t>
            </w:r>
            <w:proofErr w:type="spellStart"/>
            <w:r w:rsidRPr="00865001">
              <w:rPr>
                <w:rFonts w:ascii="Times New Roman" w:hAnsi="Times New Roman" w:cs="Times New Roman"/>
              </w:rPr>
              <w:t>признакам</w:t>
            </w:r>
            <w:proofErr w:type="gramStart"/>
            <w:r w:rsidRPr="00865001">
              <w:rPr>
                <w:rFonts w:ascii="Times New Roman" w:hAnsi="Times New Roman" w:cs="Times New Roman"/>
              </w:rPr>
              <w:t>.</w:t>
            </w:r>
            <w:r w:rsidR="00485156" w:rsidRPr="00865001">
              <w:rPr>
                <w:rFonts w:ascii="Times New Roman" w:hAnsi="Times New Roman" w:cs="Times New Roman"/>
              </w:rPr>
              <w:t>О</w:t>
            </w:r>
            <w:proofErr w:type="gramEnd"/>
            <w:r w:rsidR="00485156" w:rsidRPr="00865001">
              <w:rPr>
                <w:rFonts w:ascii="Times New Roman" w:hAnsi="Times New Roman" w:cs="Times New Roman"/>
              </w:rPr>
              <w:t>ценка</w:t>
            </w:r>
            <w:proofErr w:type="spellEnd"/>
            <w:r w:rsidR="00485156" w:rsidRPr="00865001">
              <w:rPr>
                <w:rFonts w:ascii="Times New Roman" w:hAnsi="Times New Roman" w:cs="Times New Roman"/>
              </w:rPr>
              <w:t xml:space="preserve"> качества фанеры, шпона, ДВП, ДСП по внешним признакам.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5" w:type="dxa"/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2</w:t>
            </w:r>
          </w:p>
        </w:tc>
      </w:tr>
      <w:tr w:rsidR="00953C0A" w:rsidRPr="00865001" w:rsidTr="00A66A1C">
        <w:trPr>
          <w:trHeight w:val="502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</w:tcBorders>
          </w:tcPr>
          <w:p w:rsidR="00953C0A" w:rsidRPr="008C3AFE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auto"/>
              </w:rPr>
            </w:pPr>
            <w:r w:rsidRPr="008C3AFE"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proofErr w:type="gramStart"/>
            <w:r w:rsidRPr="008C3AFE">
              <w:rPr>
                <w:rFonts w:ascii="Times New Roman" w:hAnsi="Times New Roman" w:cs="Times New Roman"/>
                <w:b/>
                <w:color w:val="auto"/>
              </w:rPr>
              <w:t>обучающихся</w:t>
            </w:r>
            <w:proofErr w:type="gramEnd"/>
            <w:r w:rsidRPr="008C3AFE">
              <w:rPr>
                <w:rFonts w:ascii="Times New Roman" w:hAnsi="Times New Roman" w:cs="Times New Roman"/>
                <w:b/>
                <w:color w:val="auto"/>
              </w:rPr>
              <w:t>:</w:t>
            </w:r>
          </w:p>
          <w:p w:rsidR="00953C0A" w:rsidRPr="008C3AFE" w:rsidRDefault="00953C0A" w:rsidP="00485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auto"/>
              </w:rPr>
            </w:pPr>
            <w:r w:rsidRPr="008C3AFE">
              <w:rPr>
                <w:rFonts w:ascii="Times New Roman" w:hAnsi="Times New Roman" w:cs="Times New Roman"/>
                <w:color w:val="auto"/>
              </w:rPr>
              <w:t>- подготовка презентации</w:t>
            </w:r>
          </w:p>
        </w:tc>
        <w:tc>
          <w:tcPr>
            <w:tcW w:w="1163" w:type="dxa"/>
            <w:tcBorders>
              <w:top w:val="single" w:sz="4" w:space="0" w:color="auto"/>
            </w:tcBorders>
          </w:tcPr>
          <w:p w:rsidR="00953C0A" w:rsidRPr="008C3AFE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953C0A" w:rsidRPr="008C3AFE" w:rsidRDefault="00485156" w:rsidP="00485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8C3AFE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105" w:type="dxa"/>
          </w:tcPr>
          <w:p w:rsidR="00953C0A" w:rsidRPr="008C3AFE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953C0A" w:rsidRPr="008C3AFE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8C3AFE"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953C0A" w:rsidRPr="00865001" w:rsidTr="00A66A1C">
        <w:trPr>
          <w:trHeight w:val="208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</w:rPr>
              <w:t xml:space="preserve">Контрольная работа 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5" w:type="dxa"/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53C0A" w:rsidRPr="00865001" w:rsidTr="005A3006">
        <w:trPr>
          <w:trHeight w:val="345"/>
        </w:trPr>
        <w:tc>
          <w:tcPr>
            <w:tcW w:w="1702" w:type="dxa"/>
            <w:vMerge w:val="restart"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</w:rPr>
              <w:t xml:space="preserve">Тема № </w:t>
            </w:r>
            <w:r w:rsidR="00485156">
              <w:rPr>
                <w:rFonts w:ascii="Times New Roman" w:hAnsi="Times New Roman" w:cs="Times New Roman"/>
                <w:b/>
              </w:rPr>
              <w:t>8</w:t>
            </w:r>
            <w:r w:rsidRPr="00865001">
              <w:rPr>
                <w:rFonts w:ascii="Times New Roman" w:hAnsi="Times New Roman" w:cs="Times New Roman"/>
              </w:rPr>
              <w:t xml:space="preserve"> «Клеи»</w:t>
            </w: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953C0A" w:rsidRPr="00865001" w:rsidRDefault="008C3AFE" w:rsidP="008C3A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105" w:type="dxa"/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C0A" w:rsidRPr="00865001" w:rsidTr="00A66A1C">
        <w:trPr>
          <w:trHeight w:val="437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Виды клеев животного и синтетического происхождения. Универсальные клеи. Назначение, основные свойства и применение.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953C0A" w:rsidRPr="00865001" w:rsidRDefault="00953C0A" w:rsidP="00485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C0A" w:rsidRPr="00865001" w:rsidTr="00A66A1C">
        <w:trPr>
          <w:trHeight w:val="210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997F47">
              <w:rPr>
                <w:rFonts w:ascii="Times New Roman" w:hAnsi="Times New Roman"/>
                <w:b/>
              </w:rPr>
              <w:t>Аудиторные учебные занятия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2256BC" w:rsidRDefault="00485156" w:rsidP="00485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05" w:type="dxa"/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C0A" w:rsidRPr="00865001" w:rsidTr="00A66A1C">
        <w:trPr>
          <w:trHeight w:val="210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997F47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 w:rsidRPr="00997F47">
              <w:rPr>
                <w:rFonts w:ascii="Times New Roman" w:hAnsi="Times New Roman"/>
              </w:rPr>
              <w:t>в том числе по видам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C0A" w:rsidRPr="00865001" w:rsidTr="00A66A1C">
        <w:trPr>
          <w:trHeight w:val="70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997F47" w:rsidRDefault="00E51B62" w:rsidP="00E51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Лекции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2256BC" w:rsidRDefault="00283854" w:rsidP="00283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5" w:type="dxa"/>
          </w:tcPr>
          <w:p w:rsidR="00953C0A" w:rsidRPr="00865001" w:rsidRDefault="006846B3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53C0A" w:rsidRPr="00865001" w:rsidTr="00A66A1C">
        <w:trPr>
          <w:trHeight w:val="288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2256BC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EA6A81" w:rsidRDefault="00EA6A81" w:rsidP="00EA6A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A6A8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05" w:type="dxa"/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C0A" w:rsidRPr="00865001" w:rsidTr="00A66A1C">
        <w:trPr>
          <w:trHeight w:val="345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Определение прочности склеивания древесины с использованием различных видов клеев.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EA6A81" w:rsidP="00EA6A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5" w:type="dxa"/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2</w:t>
            </w:r>
          </w:p>
        </w:tc>
      </w:tr>
      <w:tr w:rsidR="00953C0A" w:rsidRPr="00865001" w:rsidTr="00A66A1C">
        <w:trPr>
          <w:trHeight w:val="345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C3AFE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auto"/>
              </w:rPr>
            </w:pPr>
            <w:r w:rsidRPr="008C3AFE"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proofErr w:type="gramStart"/>
            <w:r w:rsidRPr="008C3AFE">
              <w:rPr>
                <w:rFonts w:ascii="Times New Roman" w:hAnsi="Times New Roman" w:cs="Times New Roman"/>
                <w:b/>
                <w:color w:val="auto"/>
              </w:rPr>
              <w:t>обучающихся</w:t>
            </w:r>
            <w:proofErr w:type="gramEnd"/>
            <w:r w:rsidRPr="008C3AFE">
              <w:rPr>
                <w:rFonts w:ascii="Times New Roman" w:hAnsi="Times New Roman" w:cs="Times New Roman"/>
                <w:b/>
                <w:color w:val="auto"/>
              </w:rPr>
              <w:t>:</w:t>
            </w:r>
          </w:p>
          <w:p w:rsidR="00953C0A" w:rsidRPr="008C3AFE" w:rsidRDefault="00953C0A" w:rsidP="00485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auto"/>
              </w:rPr>
            </w:pPr>
            <w:r w:rsidRPr="008C3AFE">
              <w:rPr>
                <w:rFonts w:ascii="Times New Roman" w:hAnsi="Times New Roman" w:cs="Times New Roman"/>
                <w:color w:val="auto"/>
              </w:rPr>
              <w:t>- составление опорного конспекта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C3AFE" w:rsidRDefault="00485156" w:rsidP="00485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8C3AFE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105" w:type="dxa"/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3</w:t>
            </w:r>
          </w:p>
        </w:tc>
      </w:tr>
      <w:tr w:rsidR="00953C0A" w:rsidRPr="00865001" w:rsidTr="008C3AFE">
        <w:trPr>
          <w:trHeight w:val="293"/>
        </w:trPr>
        <w:tc>
          <w:tcPr>
            <w:tcW w:w="1702" w:type="dxa"/>
            <w:vMerge w:val="restart"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</w:rPr>
              <w:t xml:space="preserve">Тема № </w:t>
            </w:r>
            <w:r w:rsidR="00AA56B1">
              <w:rPr>
                <w:rFonts w:ascii="Times New Roman" w:hAnsi="Times New Roman" w:cs="Times New Roman"/>
                <w:b/>
              </w:rPr>
              <w:t>9</w:t>
            </w:r>
          </w:p>
          <w:p w:rsidR="00953C0A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lastRenderedPageBreak/>
              <w:t>«</w:t>
            </w:r>
            <w:proofErr w:type="spellStart"/>
            <w:r w:rsidRPr="00865001">
              <w:rPr>
                <w:rFonts w:ascii="Times New Roman" w:hAnsi="Times New Roman" w:cs="Times New Roman"/>
              </w:rPr>
              <w:t>Лакокрасоч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proofErr w:type="spellStart"/>
            <w:r w:rsidRPr="00865001">
              <w:rPr>
                <w:rFonts w:ascii="Times New Roman" w:hAnsi="Times New Roman" w:cs="Times New Roman"/>
              </w:rPr>
              <w:t>ные</w:t>
            </w:r>
            <w:proofErr w:type="spellEnd"/>
            <w:r w:rsidRPr="00865001">
              <w:rPr>
                <w:rFonts w:ascii="Times New Roman" w:hAnsi="Times New Roman" w:cs="Times New Roman"/>
              </w:rPr>
              <w:t xml:space="preserve"> </w:t>
            </w: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материалы»</w:t>
            </w: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  <w:b/>
              </w:rPr>
              <w:lastRenderedPageBreak/>
              <w:t>Содержание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953C0A" w:rsidRPr="00865001" w:rsidRDefault="008C3AFE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105" w:type="dxa"/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C0A" w:rsidRPr="00865001" w:rsidTr="00AA56B1">
        <w:trPr>
          <w:trHeight w:val="612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proofErr w:type="gramStart"/>
            <w:r w:rsidRPr="00865001">
              <w:rPr>
                <w:rFonts w:ascii="Times New Roman" w:hAnsi="Times New Roman" w:cs="Times New Roman"/>
              </w:rPr>
              <w:t>Красящие вещества, наполнители, растворители, разбавители, пластификаторы, пленкообразующие вещества, грунтовки, шпатлевки, лаки, политуры, краски и эмали.</w:t>
            </w:r>
            <w:proofErr w:type="gramEnd"/>
            <w:r w:rsidRPr="00865001">
              <w:rPr>
                <w:rFonts w:ascii="Times New Roman" w:hAnsi="Times New Roman" w:cs="Times New Roman"/>
              </w:rPr>
              <w:t xml:space="preserve"> Назначение и применение.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/>
              </w:rPr>
            </w:pPr>
          </w:p>
          <w:p w:rsidR="00953C0A" w:rsidRPr="00865001" w:rsidRDefault="00953C0A" w:rsidP="008C3A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C0A" w:rsidRPr="00865001" w:rsidTr="00A66A1C">
        <w:trPr>
          <w:trHeight w:val="210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997F47">
              <w:rPr>
                <w:rFonts w:ascii="Times New Roman" w:hAnsi="Times New Roman"/>
                <w:b/>
              </w:rPr>
              <w:t>Аудиторные учебные занятия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2256BC" w:rsidRDefault="006846B3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05" w:type="dxa"/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C0A" w:rsidRPr="00865001" w:rsidTr="00A66A1C">
        <w:trPr>
          <w:trHeight w:val="210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997F47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 w:rsidRPr="00997F47">
              <w:rPr>
                <w:rFonts w:ascii="Times New Roman" w:hAnsi="Times New Roman"/>
              </w:rPr>
              <w:t>в том числе по видам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AA56B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C0A" w:rsidRPr="00865001" w:rsidTr="00A66A1C">
        <w:trPr>
          <w:trHeight w:val="237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997F47" w:rsidRDefault="00E51B62" w:rsidP="00E51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Лекции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2256BC" w:rsidRDefault="00283854" w:rsidP="00283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5" w:type="dxa"/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C0A" w:rsidRPr="00865001" w:rsidTr="00A66A1C">
        <w:trPr>
          <w:trHeight w:val="270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Практические </w:t>
            </w:r>
            <w:r w:rsidRPr="00865001">
              <w:rPr>
                <w:rFonts w:ascii="Times New Roman" w:hAnsi="Times New Roman" w:cs="Times New Roman"/>
                <w:b/>
              </w:rPr>
              <w:t>работы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EA6A81" w:rsidP="00EA6A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05" w:type="dxa"/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C0A" w:rsidRPr="00865001" w:rsidTr="00A66A1C">
        <w:trPr>
          <w:trHeight w:val="267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Определение красочных составов, наполнителей, растворителей и разбавителей.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EA6A81" w:rsidP="00EA6A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5" w:type="dxa"/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2</w:t>
            </w:r>
          </w:p>
        </w:tc>
      </w:tr>
      <w:tr w:rsidR="00953C0A" w:rsidRPr="00865001" w:rsidTr="00A66A1C">
        <w:trPr>
          <w:trHeight w:val="830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C3AFE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auto"/>
              </w:rPr>
            </w:pPr>
            <w:r w:rsidRPr="008C3AFE"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proofErr w:type="gramStart"/>
            <w:r w:rsidRPr="008C3AFE">
              <w:rPr>
                <w:rFonts w:ascii="Times New Roman" w:hAnsi="Times New Roman" w:cs="Times New Roman"/>
                <w:b/>
                <w:color w:val="auto"/>
              </w:rPr>
              <w:t>обучающихся</w:t>
            </w:r>
            <w:proofErr w:type="gramEnd"/>
            <w:r w:rsidRPr="008C3AFE">
              <w:rPr>
                <w:rFonts w:ascii="Times New Roman" w:hAnsi="Times New Roman" w:cs="Times New Roman"/>
                <w:b/>
                <w:color w:val="auto"/>
              </w:rPr>
              <w:t xml:space="preserve">: </w:t>
            </w:r>
          </w:p>
          <w:p w:rsidR="00953C0A" w:rsidRPr="008C3AFE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auto"/>
              </w:rPr>
            </w:pPr>
            <w:r w:rsidRPr="008C3AFE">
              <w:rPr>
                <w:rFonts w:ascii="Times New Roman" w:hAnsi="Times New Roman"/>
                <w:color w:val="auto"/>
              </w:rPr>
              <w:t>- составление таблиц (краски, лаки)</w:t>
            </w:r>
          </w:p>
          <w:p w:rsidR="00953C0A" w:rsidRPr="008C3AFE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auto"/>
              </w:rPr>
            </w:pPr>
            <w:r w:rsidRPr="008C3AFE">
              <w:rPr>
                <w:rFonts w:ascii="Times New Roman" w:hAnsi="Times New Roman" w:cs="Times New Roman"/>
                <w:color w:val="auto"/>
              </w:rPr>
              <w:t>- оформление отчетов по лабораторным занятиям и подготовка к их защите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C3AFE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953C0A" w:rsidRPr="008C3AFE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8C3AFE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105" w:type="dxa"/>
          </w:tcPr>
          <w:p w:rsidR="00953C0A" w:rsidRPr="008C3AFE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953C0A" w:rsidRPr="008C3AFE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8C3AFE"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283854" w:rsidRPr="00865001" w:rsidTr="005A3006">
        <w:trPr>
          <w:trHeight w:val="271"/>
        </w:trPr>
        <w:tc>
          <w:tcPr>
            <w:tcW w:w="1702" w:type="dxa"/>
            <w:vMerge w:val="restart"/>
            <w:tcBorders>
              <w:right w:val="single" w:sz="4" w:space="0" w:color="auto"/>
            </w:tcBorders>
          </w:tcPr>
          <w:p w:rsidR="00283854" w:rsidRPr="00865001" w:rsidRDefault="00283854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</w:t>
            </w:r>
            <w:r w:rsidRPr="00865001">
              <w:rPr>
                <w:rFonts w:ascii="Times New Roman" w:hAnsi="Times New Roman" w:cs="Times New Roman"/>
                <w:b/>
              </w:rPr>
              <w:t>ема № 1</w:t>
            </w:r>
            <w:r>
              <w:rPr>
                <w:rFonts w:ascii="Times New Roman" w:hAnsi="Times New Roman" w:cs="Times New Roman"/>
                <w:b/>
              </w:rPr>
              <w:t>0</w:t>
            </w:r>
          </w:p>
          <w:p w:rsidR="00283854" w:rsidRPr="00865001" w:rsidRDefault="00283854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</w:rPr>
              <w:t>«Металлические крепежные изделия»</w:t>
            </w: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3854" w:rsidRPr="00865001" w:rsidRDefault="00283854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283854" w:rsidRPr="00865001" w:rsidRDefault="008C3AFE" w:rsidP="008C3A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105" w:type="dxa"/>
          </w:tcPr>
          <w:p w:rsidR="00283854" w:rsidRPr="00865001" w:rsidRDefault="00283854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854" w:rsidRPr="00865001" w:rsidTr="00A66A1C">
        <w:trPr>
          <w:trHeight w:val="552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283854" w:rsidRPr="00865001" w:rsidRDefault="00283854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83854" w:rsidRPr="00865001" w:rsidRDefault="00283854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3854" w:rsidRPr="00865001" w:rsidRDefault="00283854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Металлические крепежные изделия (гвозди, шурупы, болты, скобы), приборы и изделия для окон и дверей, виды, их назначение и применение.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283854" w:rsidRPr="00865001" w:rsidRDefault="00283854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283854" w:rsidRPr="00865001" w:rsidRDefault="00283854" w:rsidP="008C3A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283854" w:rsidRPr="00865001" w:rsidRDefault="00283854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  <w:p w:rsidR="00283854" w:rsidRPr="00865001" w:rsidRDefault="00283854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854" w:rsidRPr="00865001" w:rsidTr="00A66A1C">
        <w:trPr>
          <w:trHeight w:val="210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283854" w:rsidRPr="00865001" w:rsidRDefault="00283854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283854" w:rsidRPr="00865001" w:rsidRDefault="00283854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3854" w:rsidRPr="00865001" w:rsidRDefault="00283854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997F47">
              <w:rPr>
                <w:rFonts w:ascii="Times New Roman" w:hAnsi="Times New Roman"/>
                <w:b/>
              </w:rPr>
              <w:t>Аудиторные учебные занятия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283854" w:rsidRPr="00865001" w:rsidRDefault="006846B3" w:rsidP="00AA5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05" w:type="dxa"/>
          </w:tcPr>
          <w:p w:rsidR="00283854" w:rsidRPr="00865001" w:rsidRDefault="00283854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854" w:rsidRPr="00865001" w:rsidTr="00A66A1C">
        <w:trPr>
          <w:trHeight w:val="180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283854" w:rsidRPr="00865001" w:rsidRDefault="00283854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283854" w:rsidRPr="00865001" w:rsidRDefault="00283854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3854" w:rsidRPr="00997F47" w:rsidRDefault="00283854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 w:rsidRPr="00997F47">
              <w:rPr>
                <w:rFonts w:ascii="Times New Roman" w:hAnsi="Times New Roman"/>
              </w:rPr>
              <w:t>в том числе по видам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283854" w:rsidRPr="00865001" w:rsidRDefault="00283854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283854" w:rsidRPr="00865001" w:rsidRDefault="00283854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854" w:rsidRPr="00865001" w:rsidTr="00A66A1C">
        <w:trPr>
          <w:trHeight w:val="137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283854" w:rsidRPr="00865001" w:rsidRDefault="00283854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83854" w:rsidRPr="00865001" w:rsidRDefault="00283854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3854" w:rsidRPr="00997F47" w:rsidRDefault="00283854" w:rsidP="00E51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Лекции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283854" w:rsidRPr="00AA56B1" w:rsidRDefault="00283854" w:rsidP="00283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5" w:type="dxa"/>
          </w:tcPr>
          <w:p w:rsidR="00283854" w:rsidRPr="00865001" w:rsidRDefault="00283854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854" w:rsidRPr="00865001" w:rsidTr="00A66A1C">
        <w:trPr>
          <w:trHeight w:val="269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283854" w:rsidRPr="00865001" w:rsidRDefault="00283854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3854" w:rsidRPr="00865001" w:rsidRDefault="00283854" w:rsidP="00AA5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Практические</w:t>
            </w:r>
            <w:r w:rsidRPr="00865001">
              <w:rPr>
                <w:rFonts w:ascii="Times New Roman" w:hAnsi="Times New Roman" w:cs="Times New Roman"/>
                <w:b/>
              </w:rPr>
              <w:t xml:space="preserve"> работы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283854" w:rsidRPr="00AA56B1" w:rsidRDefault="00283854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A56B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105" w:type="dxa"/>
          </w:tcPr>
          <w:p w:rsidR="00283854" w:rsidRPr="00865001" w:rsidRDefault="00283854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854" w:rsidRPr="00865001" w:rsidTr="00A66A1C">
        <w:trPr>
          <w:trHeight w:val="345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283854" w:rsidRPr="00865001" w:rsidRDefault="00283854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3854" w:rsidRPr="00865001" w:rsidRDefault="00283854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3854" w:rsidRPr="00865001" w:rsidRDefault="00283854" w:rsidP="00AA5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</w:t>
            </w:r>
            <w:r w:rsidRPr="00865001">
              <w:rPr>
                <w:rFonts w:ascii="Times New Roman" w:hAnsi="Times New Roman" w:cs="Times New Roman"/>
              </w:rPr>
              <w:t xml:space="preserve"> металлических крепежных изделий для соединения столярных и мебельных изделий.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283854" w:rsidRPr="00865001" w:rsidRDefault="00283854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5" w:type="dxa"/>
          </w:tcPr>
          <w:p w:rsidR="00283854" w:rsidRPr="00865001" w:rsidRDefault="00283854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2</w:t>
            </w:r>
          </w:p>
        </w:tc>
      </w:tr>
      <w:tr w:rsidR="00283854" w:rsidRPr="00865001" w:rsidTr="0010156A">
        <w:trPr>
          <w:trHeight w:val="823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283854" w:rsidRPr="00865001" w:rsidRDefault="00283854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83854" w:rsidRPr="00865001" w:rsidRDefault="00283854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3854" w:rsidRPr="008C3AFE" w:rsidRDefault="00283854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auto"/>
              </w:rPr>
            </w:pPr>
            <w:r w:rsidRPr="008C3AFE"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proofErr w:type="gramStart"/>
            <w:r w:rsidRPr="008C3AFE">
              <w:rPr>
                <w:rFonts w:ascii="Times New Roman" w:hAnsi="Times New Roman" w:cs="Times New Roman"/>
                <w:b/>
                <w:color w:val="auto"/>
              </w:rPr>
              <w:t>обучающихся</w:t>
            </w:r>
            <w:proofErr w:type="gramEnd"/>
            <w:r w:rsidRPr="008C3AFE">
              <w:rPr>
                <w:rFonts w:ascii="Times New Roman" w:hAnsi="Times New Roman" w:cs="Times New Roman"/>
                <w:b/>
                <w:color w:val="auto"/>
              </w:rPr>
              <w:t>:</w:t>
            </w:r>
          </w:p>
          <w:p w:rsidR="00283854" w:rsidRPr="008C3AFE" w:rsidRDefault="00283854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auto"/>
              </w:rPr>
            </w:pPr>
            <w:r w:rsidRPr="008C3AFE">
              <w:rPr>
                <w:rFonts w:ascii="Times New Roman" w:hAnsi="Times New Roman" w:cs="Times New Roman"/>
                <w:b/>
                <w:color w:val="auto"/>
              </w:rPr>
              <w:t xml:space="preserve">- </w:t>
            </w:r>
            <w:r w:rsidRPr="008C3AFE">
              <w:rPr>
                <w:rFonts w:ascii="Times New Roman" w:hAnsi="Times New Roman" w:cs="Times New Roman"/>
                <w:color w:val="auto"/>
              </w:rPr>
              <w:t>подготовка презентации</w:t>
            </w:r>
          </w:p>
          <w:p w:rsidR="00283854" w:rsidRPr="008C3AFE" w:rsidRDefault="00283854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auto"/>
              </w:rPr>
            </w:pPr>
            <w:r w:rsidRPr="008C3AFE">
              <w:rPr>
                <w:rFonts w:ascii="Times New Roman" w:hAnsi="Times New Roman" w:cs="Times New Roman"/>
                <w:color w:val="auto"/>
              </w:rPr>
              <w:t>- оформление отчетов по лабораторным занятиям и подготовка к их защите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283854" w:rsidRPr="008C3AFE" w:rsidRDefault="00283854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83854" w:rsidRPr="008C3AFE" w:rsidRDefault="00283854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8C3AFE"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1105" w:type="dxa"/>
          </w:tcPr>
          <w:p w:rsidR="00283854" w:rsidRPr="008C3AFE" w:rsidRDefault="00283854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83854" w:rsidRPr="008C3AFE" w:rsidRDefault="00283854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8C3AFE"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283854" w:rsidRPr="00865001" w:rsidTr="0010156A">
        <w:trPr>
          <w:trHeight w:val="264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283854" w:rsidRPr="00865001" w:rsidRDefault="00283854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83854" w:rsidRPr="00865001" w:rsidRDefault="00283854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3854" w:rsidRPr="00AA56B1" w:rsidRDefault="00283854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FF0000"/>
              </w:rPr>
            </w:pPr>
            <w:r w:rsidRPr="00865001">
              <w:rPr>
                <w:rFonts w:ascii="Times New Roman" w:hAnsi="Times New Roman" w:cs="Times New Roman"/>
                <w:b/>
              </w:rPr>
              <w:t>Контрольная работа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283854" w:rsidRPr="00283854" w:rsidRDefault="00283854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28385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105" w:type="dxa"/>
          </w:tcPr>
          <w:p w:rsidR="00283854" w:rsidRPr="00283854" w:rsidRDefault="00283854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283854"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953C0A" w:rsidRPr="00865001" w:rsidTr="005A3006">
        <w:trPr>
          <w:trHeight w:val="147"/>
        </w:trPr>
        <w:tc>
          <w:tcPr>
            <w:tcW w:w="1702" w:type="dxa"/>
            <w:vMerge w:val="restart"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</w:rPr>
              <w:t>Тема № 1</w:t>
            </w:r>
            <w:r w:rsidR="00AA56B1">
              <w:rPr>
                <w:rFonts w:ascii="Times New Roman" w:hAnsi="Times New Roman" w:cs="Times New Roman"/>
                <w:b/>
              </w:rPr>
              <w:t>1</w:t>
            </w: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«Мебельная фурнитура»</w:t>
            </w: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  <w:b/>
              </w:rPr>
              <w:lastRenderedPageBreak/>
              <w:t>Содержание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953C0A" w:rsidRPr="00865001" w:rsidRDefault="008C3AFE" w:rsidP="008C3A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105" w:type="dxa"/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C0A" w:rsidRPr="00865001" w:rsidTr="00A66A1C">
        <w:trPr>
          <w:trHeight w:val="345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 xml:space="preserve">Виды стяжек и крепежных изделий применяемых для соединений деталей и узлов </w:t>
            </w:r>
            <w:proofErr w:type="spellStart"/>
            <w:r w:rsidRPr="00865001">
              <w:rPr>
                <w:rFonts w:ascii="Times New Roman" w:hAnsi="Times New Roman" w:cs="Times New Roman"/>
              </w:rPr>
              <w:t>мебели</w:t>
            </w:r>
            <w:proofErr w:type="gramStart"/>
            <w:r w:rsidRPr="00865001">
              <w:rPr>
                <w:rFonts w:ascii="Times New Roman" w:hAnsi="Times New Roman" w:cs="Times New Roman"/>
              </w:rPr>
              <w:t>.</w:t>
            </w:r>
            <w:r w:rsidR="00AA56B1" w:rsidRPr="00865001">
              <w:rPr>
                <w:rFonts w:ascii="Times New Roman" w:hAnsi="Times New Roman" w:cs="Times New Roman"/>
              </w:rPr>
              <w:t>З</w:t>
            </w:r>
            <w:proofErr w:type="gramEnd"/>
            <w:r w:rsidR="00AA56B1" w:rsidRPr="00865001">
              <w:rPr>
                <w:rFonts w:ascii="Times New Roman" w:hAnsi="Times New Roman" w:cs="Times New Roman"/>
              </w:rPr>
              <w:t>апорная</w:t>
            </w:r>
            <w:proofErr w:type="spellEnd"/>
            <w:r w:rsidR="00AA56B1" w:rsidRPr="00865001">
              <w:rPr>
                <w:rFonts w:ascii="Times New Roman" w:hAnsi="Times New Roman" w:cs="Times New Roman"/>
              </w:rPr>
              <w:t xml:space="preserve"> фурнитура, петли и изделия для функционального оборудования корпусной мебели.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953C0A" w:rsidP="008C3A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C0A" w:rsidRPr="00865001" w:rsidTr="00A66A1C">
        <w:trPr>
          <w:trHeight w:val="225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997F47">
              <w:rPr>
                <w:rFonts w:ascii="Times New Roman" w:hAnsi="Times New Roman"/>
                <w:b/>
              </w:rPr>
              <w:t>Аудиторные учебные занятия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8C3AFE" w:rsidP="008C3A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05" w:type="dxa"/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C0A" w:rsidRPr="00865001" w:rsidTr="00A66A1C">
        <w:trPr>
          <w:trHeight w:val="285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997F47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 w:rsidRPr="00997F47">
              <w:rPr>
                <w:rFonts w:ascii="Times New Roman" w:hAnsi="Times New Roman"/>
              </w:rPr>
              <w:t>в том числе по видам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C0A" w:rsidRPr="00865001" w:rsidTr="00A66A1C">
        <w:trPr>
          <w:trHeight w:val="275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Default="00E51B62" w:rsidP="00E51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</w:rPr>
              <w:t>Лекции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C52E4C" w:rsidP="00C52E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05" w:type="dxa"/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C0A" w:rsidRPr="00865001" w:rsidTr="00A66A1C">
        <w:trPr>
          <w:trHeight w:val="330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AA56B1" w:rsidP="00AA5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Практические</w:t>
            </w:r>
            <w:r w:rsidR="00953C0A" w:rsidRPr="00865001">
              <w:rPr>
                <w:rFonts w:ascii="Times New Roman" w:hAnsi="Times New Roman" w:cs="Times New Roman"/>
                <w:b/>
              </w:rPr>
              <w:t xml:space="preserve"> работы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A4BE8" w:rsidRDefault="00EA6A81" w:rsidP="00EA6A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8A4BE8"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1105" w:type="dxa"/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C0A" w:rsidRPr="00865001" w:rsidTr="00A66A1C">
        <w:trPr>
          <w:trHeight w:val="353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8650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Изучение видов стяжек (клиновых, шурупных, эксцентриковых и др.)</w:t>
            </w:r>
            <w:r w:rsidR="00E43C1F">
              <w:rPr>
                <w:rFonts w:ascii="Times New Roman" w:hAnsi="Times New Roman" w:cs="Times New Roman"/>
              </w:rPr>
              <w:t xml:space="preserve"> и запорной фурнитуры</w:t>
            </w:r>
            <w:r w:rsidRPr="008650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EA6A81" w:rsidP="00EA6A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5" w:type="dxa"/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2</w:t>
            </w:r>
          </w:p>
        </w:tc>
      </w:tr>
      <w:tr w:rsidR="00953C0A" w:rsidRPr="00865001" w:rsidTr="00A66A1C">
        <w:trPr>
          <w:trHeight w:val="255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E43C1F" w:rsidP="00E4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Выбор петель для оконных и дверных блоков.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EA6A81" w:rsidP="00EA6A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5" w:type="dxa"/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2</w:t>
            </w:r>
          </w:p>
        </w:tc>
      </w:tr>
      <w:tr w:rsidR="00953C0A" w:rsidRPr="00865001" w:rsidTr="00A66A1C">
        <w:trPr>
          <w:trHeight w:val="285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E43C1F" w:rsidP="00E4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Изучение изделий для функционального оборудования мебели.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EA6A81" w:rsidP="00EA6A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5" w:type="dxa"/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2</w:t>
            </w:r>
          </w:p>
        </w:tc>
      </w:tr>
      <w:tr w:rsidR="00953C0A" w:rsidRPr="00865001" w:rsidTr="00A66A1C">
        <w:trPr>
          <w:trHeight w:val="966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C3AFE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auto"/>
              </w:rPr>
            </w:pPr>
            <w:r w:rsidRPr="008C3AFE"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  <w:proofErr w:type="gramStart"/>
            <w:r w:rsidRPr="008C3AFE">
              <w:rPr>
                <w:rFonts w:ascii="Times New Roman" w:hAnsi="Times New Roman" w:cs="Times New Roman"/>
                <w:b/>
                <w:color w:val="auto"/>
              </w:rPr>
              <w:t>обучающихся</w:t>
            </w:r>
            <w:proofErr w:type="gramEnd"/>
            <w:r w:rsidRPr="008C3AFE">
              <w:rPr>
                <w:rFonts w:ascii="Times New Roman" w:hAnsi="Times New Roman" w:cs="Times New Roman"/>
                <w:b/>
                <w:color w:val="auto"/>
              </w:rPr>
              <w:t>:</w:t>
            </w:r>
          </w:p>
          <w:p w:rsidR="00953C0A" w:rsidRPr="008C3AFE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auto"/>
              </w:rPr>
            </w:pPr>
            <w:r w:rsidRPr="008C3AFE">
              <w:rPr>
                <w:rFonts w:ascii="Times New Roman" w:hAnsi="Times New Roman" w:cs="Times New Roman"/>
                <w:color w:val="auto"/>
              </w:rPr>
              <w:t>- подготовка реферата</w:t>
            </w:r>
          </w:p>
          <w:p w:rsidR="00953C0A" w:rsidRPr="008C3AFE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auto"/>
              </w:rPr>
            </w:pPr>
            <w:r w:rsidRPr="008C3AFE">
              <w:rPr>
                <w:rFonts w:ascii="Times New Roman" w:hAnsi="Times New Roman" w:cs="Times New Roman"/>
                <w:color w:val="auto"/>
              </w:rPr>
              <w:t>- оформление отчетов по лабораторным занятиям и подготовка к их защите</w:t>
            </w:r>
          </w:p>
          <w:p w:rsidR="00953C0A" w:rsidRPr="008C3AFE" w:rsidRDefault="00953C0A" w:rsidP="00953C0A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8C3AFE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- выполнение тестовых заданий в </w:t>
            </w:r>
            <w:r w:rsidRPr="008C3AFE">
              <w:rPr>
                <w:rFonts w:ascii="Times New Roman" w:hAnsi="Times New Roman" w:cs="Times New Roman"/>
                <w:color w:val="auto"/>
              </w:rPr>
              <w:t>программе «</w:t>
            </w:r>
            <w:proofErr w:type="spellStart"/>
            <w:r w:rsidRPr="008C3AFE">
              <w:rPr>
                <w:rFonts w:ascii="Times New Roman" w:hAnsi="Times New Roman" w:cs="Times New Roman"/>
                <w:color w:val="auto"/>
                <w:lang w:val="en-US"/>
              </w:rPr>
              <w:t>Mastertest</w:t>
            </w:r>
            <w:proofErr w:type="spellEnd"/>
            <w:r w:rsidRPr="008C3AFE">
              <w:rPr>
                <w:rFonts w:ascii="Times New Roman" w:hAnsi="Times New Roman" w:cs="Times New Roman"/>
                <w:color w:val="auto"/>
              </w:rPr>
              <w:t>»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C3AFE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  <w:p w:rsidR="00953C0A" w:rsidRPr="008C3AFE" w:rsidRDefault="00E51B62" w:rsidP="00E51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8C3AFE">
              <w:rPr>
                <w:rFonts w:ascii="Times New Roman" w:hAnsi="Times New Roman" w:cs="Times New Roman"/>
                <w:b/>
                <w:color w:val="auto"/>
                <w:lang w:val="en-US"/>
              </w:rPr>
              <w:t>3</w:t>
            </w:r>
          </w:p>
        </w:tc>
        <w:tc>
          <w:tcPr>
            <w:tcW w:w="1105" w:type="dxa"/>
          </w:tcPr>
          <w:p w:rsidR="00953C0A" w:rsidRPr="008C3AFE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953C0A" w:rsidRPr="008C3AFE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8C3AFE"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953C0A" w:rsidRPr="00865001" w:rsidTr="00A66A1C">
        <w:trPr>
          <w:trHeight w:val="243"/>
        </w:trPr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C0A" w:rsidRPr="00865001" w:rsidRDefault="00E43C1F" w:rsidP="00E4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Итоговая контрольная</w:t>
            </w:r>
            <w:r w:rsidR="00953C0A" w:rsidRPr="00865001">
              <w:rPr>
                <w:rFonts w:ascii="Times New Roman" w:hAnsi="Times New Roman" w:cs="Times New Roman"/>
                <w:b/>
              </w:rPr>
              <w:t xml:space="preserve"> работа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5" w:type="dxa"/>
          </w:tcPr>
          <w:p w:rsidR="00953C0A" w:rsidRPr="00865001" w:rsidRDefault="00953C0A" w:rsidP="00953C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865001">
              <w:rPr>
                <w:rFonts w:ascii="Times New Roman" w:hAnsi="Times New Roman" w:cs="Times New Roman"/>
              </w:rPr>
              <w:t>2</w:t>
            </w:r>
          </w:p>
        </w:tc>
      </w:tr>
    </w:tbl>
    <w:p w:rsidR="004200AD" w:rsidRPr="00865001" w:rsidRDefault="004200AD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</w:rPr>
      </w:pPr>
    </w:p>
    <w:p w:rsidR="004200AD" w:rsidRPr="002559F5" w:rsidRDefault="00C52E4C" w:rsidP="00C52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</w:t>
      </w:r>
      <w:r w:rsidR="004200AD" w:rsidRPr="00865001">
        <w:rPr>
          <w:rFonts w:ascii="Times New Roman" w:hAnsi="Times New Roman" w:cs="Times New Roman"/>
          <w:b/>
        </w:rPr>
        <w:t xml:space="preserve">Итого:             </w:t>
      </w:r>
      <w:r w:rsidR="00E43C1F">
        <w:rPr>
          <w:rFonts w:ascii="Times New Roman" w:hAnsi="Times New Roman" w:cs="Times New Roman"/>
          <w:b/>
        </w:rPr>
        <w:t xml:space="preserve">   </w:t>
      </w:r>
      <w:r w:rsidR="008C3AFE">
        <w:rPr>
          <w:rFonts w:ascii="Times New Roman" w:hAnsi="Times New Roman" w:cs="Times New Roman"/>
          <w:b/>
        </w:rPr>
        <w:t xml:space="preserve">  </w:t>
      </w:r>
      <w:r w:rsidR="00E43C1F">
        <w:rPr>
          <w:rFonts w:ascii="Times New Roman" w:hAnsi="Times New Roman" w:cs="Times New Roman"/>
          <w:b/>
        </w:rPr>
        <w:t xml:space="preserve"> </w:t>
      </w:r>
      <w:r w:rsidR="008C3AFE">
        <w:rPr>
          <w:rFonts w:ascii="Times New Roman" w:hAnsi="Times New Roman" w:cs="Times New Roman"/>
          <w:b/>
        </w:rPr>
        <w:t>78</w:t>
      </w:r>
    </w:p>
    <w:p w:rsidR="004200AD" w:rsidRDefault="004200AD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</w:rPr>
      </w:pPr>
    </w:p>
    <w:p w:rsidR="004200AD" w:rsidRDefault="004200AD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</w:rPr>
      </w:pPr>
    </w:p>
    <w:p w:rsidR="004200AD" w:rsidRDefault="004200AD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</w:rPr>
      </w:pPr>
    </w:p>
    <w:p w:rsidR="004200AD" w:rsidRDefault="004200AD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</w:rPr>
      </w:pPr>
    </w:p>
    <w:p w:rsidR="004200AD" w:rsidRDefault="004200AD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</w:rPr>
      </w:pPr>
    </w:p>
    <w:p w:rsidR="004200AD" w:rsidRDefault="004200AD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</w:rPr>
      </w:pPr>
    </w:p>
    <w:p w:rsidR="004200AD" w:rsidRDefault="004200AD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</w:rPr>
      </w:pPr>
    </w:p>
    <w:p w:rsidR="004200AD" w:rsidRDefault="004200AD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</w:rPr>
      </w:pPr>
    </w:p>
    <w:p w:rsidR="004200AD" w:rsidRDefault="004200AD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</w:rPr>
      </w:pPr>
    </w:p>
    <w:p w:rsidR="004200AD" w:rsidRDefault="004200AD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</w:rPr>
      </w:pPr>
    </w:p>
    <w:p w:rsidR="004200AD" w:rsidRDefault="004200AD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</w:rPr>
      </w:pPr>
    </w:p>
    <w:p w:rsidR="004200AD" w:rsidRDefault="004200AD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</w:rPr>
      </w:pPr>
    </w:p>
    <w:p w:rsidR="004200AD" w:rsidRDefault="004200AD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</w:rPr>
      </w:pPr>
    </w:p>
    <w:p w:rsidR="004200AD" w:rsidRDefault="004200AD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</w:rPr>
      </w:pPr>
    </w:p>
    <w:p w:rsidR="004200AD" w:rsidRDefault="004200AD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</w:rPr>
      </w:pPr>
    </w:p>
    <w:p w:rsidR="005A3006" w:rsidRDefault="005A3006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</w:rPr>
      </w:pPr>
    </w:p>
    <w:p w:rsidR="005A3006" w:rsidRDefault="005A3006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</w:rPr>
      </w:pPr>
    </w:p>
    <w:p w:rsidR="005A3006" w:rsidRDefault="005A3006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</w:rPr>
      </w:pPr>
    </w:p>
    <w:p w:rsidR="005A3006" w:rsidRDefault="005A3006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</w:rPr>
      </w:pPr>
    </w:p>
    <w:p w:rsidR="005A3006" w:rsidRDefault="005A3006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</w:rPr>
      </w:pPr>
    </w:p>
    <w:p w:rsidR="005A3006" w:rsidRDefault="005A3006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</w:rPr>
      </w:pPr>
    </w:p>
    <w:p w:rsidR="005A3006" w:rsidRDefault="005A3006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</w:rPr>
      </w:pPr>
    </w:p>
    <w:p w:rsidR="005A3006" w:rsidRDefault="005A3006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</w:rPr>
      </w:pPr>
    </w:p>
    <w:p w:rsidR="004200AD" w:rsidRDefault="004200AD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</w:rPr>
      </w:pPr>
    </w:p>
    <w:p w:rsidR="004200AD" w:rsidRDefault="004200AD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</w:rPr>
      </w:pPr>
    </w:p>
    <w:p w:rsidR="004200AD" w:rsidRDefault="004200AD" w:rsidP="00420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</w:rPr>
      </w:pPr>
    </w:p>
    <w:p w:rsidR="004200AD" w:rsidRDefault="004200AD" w:rsidP="00420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</w:rPr>
      </w:pPr>
    </w:p>
    <w:p w:rsidR="004200AD" w:rsidRDefault="004200AD" w:rsidP="00420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</w:rPr>
      </w:pPr>
    </w:p>
    <w:p w:rsidR="004A42DB" w:rsidRPr="004A42DB" w:rsidRDefault="004A42DB" w:rsidP="004A42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firstLine="0"/>
        <w:jc w:val="right"/>
        <w:rPr>
          <w:caps/>
        </w:rPr>
      </w:pPr>
    </w:p>
    <w:p w:rsidR="00865001" w:rsidRPr="00865001" w:rsidRDefault="00865001" w:rsidP="00A66A1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1418"/>
        <w:rPr>
          <w:b/>
          <w:caps/>
        </w:rPr>
      </w:pPr>
      <w:r w:rsidRPr="00865001">
        <w:rPr>
          <w:b/>
          <w:caps/>
        </w:rPr>
        <w:t>3. условия реализации программы дисциплины</w:t>
      </w:r>
    </w:p>
    <w:p w:rsidR="00865001" w:rsidRPr="00865001" w:rsidRDefault="00865001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1418"/>
        <w:rPr>
          <w:rFonts w:ascii="Times New Roman" w:hAnsi="Times New Roman" w:cs="Times New Roman"/>
          <w:b/>
          <w:bCs/>
        </w:rPr>
      </w:pPr>
      <w:r w:rsidRPr="00865001">
        <w:rPr>
          <w:rFonts w:ascii="Times New Roman" w:hAnsi="Times New Roman" w:cs="Times New Roman"/>
          <w:b/>
          <w:bCs/>
        </w:rPr>
        <w:t>3.1. Требования к минимальному материально-техническому обеспечению</w:t>
      </w:r>
    </w:p>
    <w:p w:rsidR="00865001" w:rsidRPr="00865001" w:rsidRDefault="00865001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1418"/>
        <w:rPr>
          <w:rFonts w:ascii="Times New Roman" w:hAnsi="Times New Roman" w:cs="Times New Roman"/>
        </w:rPr>
      </w:pPr>
      <w:r w:rsidRPr="00865001">
        <w:rPr>
          <w:rFonts w:ascii="Times New Roman" w:hAnsi="Times New Roman" w:cs="Times New Roman"/>
        </w:rPr>
        <w:t>Реализация программы дисциплины требует наличие учебного кабинета</w:t>
      </w:r>
    </w:p>
    <w:p w:rsidR="00865001" w:rsidRPr="00865001" w:rsidRDefault="00865001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1418"/>
        <w:rPr>
          <w:rFonts w:ascii="Times New Roman" w:hAnsi="Times New Roman" w:cs="Times New Roman"/>
          <w:bCs/>
        </w:rPr>
      </w:pPr>
      <w:r w:rsidRPr="00865001">
        <w:rPr>
          <w:rFonts w:ascii="Times New Roman" w:hAnsi="Times New Roman" w:cs="Times New Roman"/>
        </w:rPr>
        <w:t>«Технология столярных и мебельных работ», столярной мастерской, склада лесоматериалов.</w:t>
      </w:r>
    </w:p>
    <w:p w:rsidR="00865001" w:rsidRPr="00865001" w:rsidRDefault="00865001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1418"/>
        <w:rPr>
          <w:rFonts w:ascii="Times New Roman" w:hAnsi="Times New Roman" w:cs="Times New Roman"/>
          <w:b/>
          <w:bCs/>
        </w:rPr>
      </w:pPr>
      <w:r w:rsidRPr="00865001">
        <w:rPr>
          <w:rFonts w:ascii="Times New Roman" w:hAnsi="Times New Roman" w:cs="Times New Roman"/>
          <w:b/>
          <w:bCs/>
        </w:rPr>
        <w:t>Оборудование учебного кабинета:</w:t>
      </w:r>
    </w:p>
    <w:p w:rsidR="00865001" w:rsidRPr="00865001" w:rsidRDefault="00865001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1418"/>
        <w:rPr>
          <w:rFonts w:ascii="Times New Roman" w:hAnsi="Times New Roman" w:cs="Times New Roman"/>
          <w:bCs/>
        </w:rPr>
      </w:pPr>
      <w:r w:rsidRPr="00865001">
        <w:rPr>
          <w:rFonts w:ascii="Times New Roman" w:hAnsi="Times New Roman" w:cs="Times New Roman"/>
          <w:bCs/>
        </w:rPr>
        <w:t xml:space="preserve">- посадочные места по количеству </w:t>
      </w:r>
      <w:proofErr w:type="gramStart"/>
      <w:r w:rsidRPr="00865001">
        <w:rPr>
          <w:rFonts w:ascii="Times New Roman" w:hAnsi="Times New Roman" w:cs="Times New Roman"/>
          <w:bCs/>
        </w:rPr>
        <w:t>обучающихся</w:t>
      </w:r>
      <w:proofErr w:type="gramEnd"/>
      <w:r w:rsidRPr="00865001">
        <w:rPr>
          <w:rFonts w:ascii="Times New Roman" w:hAnsi="Times New Roman" w:cs="Times New Roman"/>
          <w:bCs/>
        </w:rPr>
        <w:t>;</w:t>
      </w:r>
    </w:p>
    <w:p w:rsidR="00865001" w:rsidRPr="00865001" w:rsidRDefault="00865001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1418"/>
        <w:rPr>
          <w:rFonts w:ascii="Times New Roman" w:hAnsi="Times New Roman" w:cs="Times New Roman"/>
          <w:bCs/>
        </w:rPr>
      </w:pPr>
      <w:r w:rsidRPr="00865001">
        <w:rPr>
          <w:rFonts w:ascii="Times New Roman" w:hAnsi="Times New Roman" w:cs="Times New Roman"/>
          <w:bCs/>
        </w:rPr>
        <w:t>- рабочее место преподавателя;</w:t>
      </w:r>
    </w:p>
    <w:p w:rsidR="00865001" w:rsidRPr="00865001" w:rsidRDefault="00865001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1418"/>
        <w:rPr>
          <w:rFonts w:ascii="Times New Roman" w:hAnsi="Times New Roman" w:cs="Times New Roman"/>
          <w:bCs/>
        </w:rPr>
      </w:pPr>
      <w:r w:rsidRPr="00865001">
        <w:rPr>
          <w:rFonts w:ascii="Times New Roman" w:hAnsi="Times New Roman" w:cs="Times New Roman"/>
          <w:bCs/>
        </w:rPr>
        <w:t>- доска учебная;</w:t>
      </w:r>
    </w:p>
    <w:p w:rsidR="00865001" w:rsidRPr="00865001" w:rsidRDefault="00865001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1418"/>
        <w:rPr>
          <w:rFonts w:ascii="Times New Roman" w:hAnsi="Times New Roman" w:cs="Times New Roman"/>
          <w:bCs/>
        </w:rPr>
      </w:pPr>
      <w:r w:rsidRPr="00865001">
        <w:rPr>
          <w:rFonts w:ascii="Times New Roman" w:hAnsi="Times New Roman" w:cs="Times New Roman"/>
          <w:bCs/>
        </w:rPr>
        <w:t>- стенды: «Породы древесины»,</w:t>
      </w:r>
    </w:p>
    <w:p w:rsidR="00865001" w:rsidRPr="00865001" w:rsidRDefault="00865001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1418"/>
        <w:rPr>
          <w:rFonts w:ascii="Times New Roman" w:hAnsi="Times New Roman" w:cs="Times New Roman"/>
          <w:bCs/>
        </w:rPr>
      </w:pPr>
      <w:r w:rsidRPr="00865001">
        <w:rPr>
          <w:rFonts w:ascii="Times New Roman" w:hAnsi="Times New Roman" w:cs="Times New Roman"/>
          <w:bCs/>
        </w:rPr>
        <w:t xml:space="preserve">                «Виды древесностружечных и древесноволокнистых плит», </w:t>
      </w:r>
    </w:p>
    <w:p w:rsidR="00865001" w:rsidRPr="00865001" w:rsidRDefault="00865001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1418"/>
        <w:rPr>
          <w:rFonts w:ascii="Times New Roman" w:hAnsi="Times New Roman" w:cs="Times New Roman"/>
          <w:bCs/>
        </w:rPr>
      </w:pPr>
      <w:r w:rsidRPr="00865001">
        <w:rPr>
          <w:rFonts w:ascii="Times New Roman" w:hAnsi="Times New Roman" w:cs="Times New Roman"/>
          <w:bCs/>
        </w:rPr>
        <w:t xml:space="preserve">                «Приборы и фурнитура для оконных и дверных блоков, мебельных</w:t>
      </w:r>
    </w:p>
    <w:p w:rsidR="00865001" w:rsidRPr="00865001" w:rsidRDefault="00865001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1418"/>
        <w:rPr>
          <w:rFonts w:ascii="Times New Roman" w:hAnsi="Times New Roman" w:cs="Times New Roman"/>
          <w:bCs/>
        </w:rPr>
      </w:pPr>
      <w:r w:rsidRPr="00865001">
        <w:rPr>
          <w:rFonts w:ascii="Times New Roman" w:hAnsi="Times New Roman" w:cs="Times New Roman"/>
          <w:bCs/>
        </w:rPr>
        <w:t xml:space="preserve">                  изделий», </w:t>
      </w:r>
    </w:p>
    <w:p w:rsidR="00865001" w:rsidRPr="00865001" w:rsidRDefault="00865001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1418"/>
        <w:rPr>
          <w:rFonts w:ascii="Times New Roman" w:hAnsi="Times New Roman" w:cs="Times New Roman"/>
          <w:bCs/>
        </w:rPr>
      </w:pPr>
      <w:r w:rsidRPr="00865001">
        <w:rPr>
          <w:rFonts w:ascii="Times New Roman" w:hAnsi="Times New Roman" w:cs="Times New Roman"/>
          <w:bCs/>
        </w:rPr>
        <w:t xml:space="preserve">                «Виды пиломатериала»;</w:t>
      </w:r>
    </w:p>
    <w:p w:rsidR="00865001" w:rsidRPr="00865001" w:rsidRDefault="00865001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1418"/>
        <w:rPr>
          <w:rFonts w:ascii="Times New Roman" w:hAnsi="Times New Roman" w:cs="Times New Roman"/>
          <w:bCs/>
        </w:rPr>
      </w:pPr>
      <w:r w:rsidRPr="00865001">
        <w:rPr>
          <w:rFonts w:ascii="Times New Roman" w:hAnsi="Times New Roman" w:cs="Times New Roman"/>
          <w:bCs/>
        </w:rPr>
        <w:t>- плакаты и таблицы.</w:t>
      </w:r>
    </w:p>
    <w:p w:rsidR="00865001" w:rsidRPr="00865001" w:rsidRDefault="00865001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1418"/>
        <w:rPr>
          <w:rFonts w:ascii="Times New Roman" w:hAnsi="Times New Roman" w:cs="Times New Roman"/>
          <w:b/>
          <w:bCs/>
        </w:rPr>
      </w:pPr>
      <w:r w:rsidRPr="00865001">
        <w:rPr>
          <w:rFonts w:ascii="Times New Roman" w:hAnsi="Times New Roman" w:cs="Times New Roman"/>
          <w:b/>
          <w:bCs/>
        </w:rPr>
        <w:t>Оборудование столярной мастерской:</w:t>
      </w:r>
    </w:p>
    <w:p w:rsidR="00865001" w:rsidRPr="00865001" w:rsidRDefault="00865001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1418"/>
        <w:rPr>
          <w:rFonts w:ascii="Times New Roman" w:hAnsi="Times New Roman" w:cs="Times New Roman"/>
          <w:bCs/>
        </w:rPr>
      </w:pPr>
      <w:r w:rsidRPr="00865001">
        <w:rPr>
          <w:rFonts w:ascii="Times New Roman" w:hAnsi="Times New Roman" w:cs="Times New Roman"/>
          <w:bCs/>
        </w:rPr>
        <w:t>- рабочие столы (верстаки);</w:t>
      </w:r>
    </w:p>
    <w:p w:rsidR="00865001" w:rsidRPr="00865001" w:rsidRDefault="00865001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1418"/>
        <w:rPr>
          <w:rFonts w:ascii="Times New Roman" w:hAnsi="Times New Roman" w:cs="Times New Roman"/>
          <w:bCs/>
        </w:rPr>
      </w:pPr>
      <w:r w:rsidRPr="00865001">
        <w:rPr>
          <w:rFonts w:ascii="Times New Roman" w:hAnsi="Times New Roman" w:cs="Times New Roman"/>
          <w:bCs/>
        </w:rPr>
        <w:t>- демонстрационный стол (верстак);</w:t>
      </w:r>
    </w:p>
    <w:p w:rsidR="00865001" w:rsidRPr="00865001" w:rsidRDefault="00865001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1418"/>
        <w:rPr>
          <w:rFonts w:ascii="Times New Roman" w:hAnsi="Times New Roman" w:cs="Times New Roman"/>
          <w:bCs/>
        </w:rPr>
      </w:pPr>
      <w:r w:rsidRPr="00865001">
        <w:rPr>
          <w:rFonts w:ascii="Times New Roman" w:hAnsi="Times New Roman" w:cs="Times New Roman"/>
          <w:bCs/>
        </w:rPr>
        <w:t>- доска учебная;</w:t>
      </w:r>
    </w:p>
    <w:p w:rsidR="00865001" w:rsidRPr="00865001" w:rsidRDefault="00865001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1418"/>
        <w:rPr>
          <w:rFonts w:ascii="Times New Roman" w:hAnsi="Times New Roman" w:cs="Times New Roman"/>
          <w:bCs/>
        </w:rPr>
      </w:pPr>
      <w:r w:rsidRPr="00865001">
        <w:rPr>
          <w:rFonts w:ascii="Times New Roman" w:hAnsi="Times New Roman" w:cs="Times New Roman"/>
          <w:bCs/>
        </w:rPr>
        <w:t>- шкафы для хранения инструмента и образцов;</w:t>
      </w:r>
    </w:p>
    <w:p w:rsidR="002559F5" w:rsidRDefault="00865001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1418"/>
        <w:rPr>
          <w:rFonts w:ascii="Times New Roman" w:hAnsi="Times New Roman" w:cs="Times New Roman"/>
          <w:bCs/>
        </w:rPr>
      </w:pPr>
      <w:proofErr w:type="gramStart"/>
      <w:r w:rsidRPr="00865001">
        <w:rPr>
          <w:rFonts w:ascii="Times New Roman" w:hAnsi="Times New Roman" w:cs="Times New Roman"/>
          <w:bCs/>
        </w:rPr>
        <w:t>- образцы пиломатериала с видами пороков (сучки, трещины, грибковые</w:t>
      </w:r>
      <w:r w:rsidR="002559F5">
        <w:rPr>
          <w:rFonts w:ascii="Times New Roman" w:hAnsi="Times New Roman" w:cs="Times New Roman"/>
          <w:bCs/>
        </w:rPr>
        <w:t xml:space="preserve"> поражения</w:t>
      </w:r>
      <w:r w:rsidRPr="00865001">
        <w:rPr>
          <w:rFonts w:ascii="Times New Roman" w:hAnsi="Times New Roman" w:cs="Times New Roman"/>
          <w:bCs/>
        </w:rPr>
        <w:t xml:space="preserve">, </w:t>
      </w:r>
      <w:proofErr w:type="gramEnd"/>
    </w:p>
    <w:p w:rsidR="00865001" w:rsidRPr="00865001" w:rsidRDefault="00865001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1418"/>
        <w:rPr>
          <w:rFonts w:ascii="Times New Roman" w:hAnsi="Times New Roman" w:cs="Times New Roman"/>
          <w:bCs/>
        </w:rPr>
      </w:pPr>
      <w:r w:rsidRPr="00865001">
        <w:rPr>
          <w:rFonts w:ascii="Times New Roman" w:hAnsi="Times New Roman" w:cs="Times New Roman"/>
          <w:bCs/>
        </w:rPr>
        <w:t xml:space="preserve">химические окраски, </w:t>
      </w:r>
      <w:proofErr w:type="spellStart"/>
      <w:r w:rsidRPr="00865001">
        <w:rPr>
          <w:rFonts w:ascii="Times New Roman" w:hAnsi="Times New Roman" w:cs="Times New Roman"/>
          <w:bCs/>
        </w:rPr>
        <w:t>крень</w:t>
      </w:r>
      <w:proofErr w:type="spellEnd"/>
      <w:r w:rsidRPr="00865001">
        <w:rPr>
          <w:rFonts w:ascii="Times New Roman" w:hAnsi="Times New Roman" w:cs="Times New Roman"/>
          <w:bCs/>
        </w:rPr>
        <w:t xml:space="preserve">, дефекты обработки и др.);  </w:t>
      </w:r>
    </w:p>
    <w:p w:rsidR="00865001" w:rsidRPr="00865001" w:rsidRDefault="002559F5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right="-366" w:hanging="1418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</w:t>
      </w:r>
      <w:r w:rsidR="00865001" w:rsidRPr="00865001">
        <w:rPr>
          <w:rFonts w:ascii="Times New Roman" w:hAnsi="Times New Roman" w:cs="Times New Roman"/>
          <w:bCs/>
        </w:rPr>
        <w:t xml:space="preserve"> образцы древесных пород цилиндрической формы с основными разрезами</w:t>
      </w:r>
      <w:r>
        <w:rPr>
          <w:rFonts w:ascii="Times New Roman" w:hAnsi="Times New Roman" w:cs="Times New Roman"/>
          <w:bCs/>
        </w:rPr>
        <w:t>;</w:t>
      </w:r>
    </w:p>
    <w:p w:rsidR="00865001" w:rsidRPr="00865001" w:rsidRDefault="002559F5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right="-366" w:hanging="1418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- образцы пород древесины: </w:t>
      </w:r>
      <w:r w:rsidR="00865001" w:rsidRPr="00865001">
        <w:rPr>
          <w:rFonts w:ascii="Times New Roman" w:hAnsi="Times New Roman" w:cs="Times New Roman"/>
          <w:bCs/>
        </w:rPr>
        <w:t xml:space="preserve">ядровых, </w:t>
      </w:r>
      <w:proofErr w:type="spellStart"/>
      <w:r w:rsidR="00865001" w:rsidRPr="00865001">
        <w:rPr>
          <w:rFonts w:ascii="Times New Roman" w:hAnsi="Times New Roman" w:cs="Times New Roman"/>
          <w:bCs/>
        </w:rPr>
        <w:t>безъядровых</w:t>
      </w:r>
      <w:proofErr w:type="spellEnd"/>
      <w:r w:rsidR="00865001" w:rsidRPr="00865001">
        <w:rPr>
          <w:rFonts w:ascii="Times New Roman" w:hAnsi="Times New Roman" w:cs="Times New Roman"/>
          <w:bCs/>
        </w:rPr>
        <w:t xml:space="preserve">, </w:t>
      </w:r>
      <w:proofErr w:type="spellStart"/>
      <w:r w:rsidR="00865001" w:rsidRPr="00865001">
        <w:rPr>
          <w:rFonts w:ascii="Times New Roman" w:hAnsi="Times New Roman" w:cs="Times New Roman"/>
          <w:bCs/>
        </w:rPr>
        <w:t>заболоневых</w:t>
      </w:r>
      <w:proofErr w:type="spellEnd"/>
      <w:r w:rsidR="00865001" w:rsidRPr="00865001">
        <w:rPr>
          <w:rFonts w:ascii="Times New Roman" w:hAnsi="Times New Roman" w:cs="Times New Roman"/>
          <w:bCs/>
        </w:rPr>
        <w:t>;</w:t>
      </w:r>
    </w:p>
    <w:p w:rsidR="00865001" w:rsidRPr="00865001" w:rsidRDefault="00715F05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1418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</w:t>
      </w:r>
      <w:r w:rsidR="00865001" w:rsidRPr="00865001">
        <w:rPr>
          <w:rFonts w:ascii="Times New Roman" w:hAnsi="Times New Roman" w:cs="Times New Roman"/>
          <w:bCs/>
        </w:rPr>
        <w:t xml:space="preserve"> образцы ДВП</w:t>
      </w:r>
      <w:proofErr w:type="gramStart"/>
      <w:r w:rsidR="00865001" w:rsidRPr="00865001">
        <w:rPr>
          <w:rFonts w:ascii="Times New Roman" w:hAnsi="Times New Roman" w:cs="Times New Roman"/>
          <w:bCs/>
        </w:rPr>
        <w:t>,Д</w:t>
      </w:r>
      <w:proofErr w:type="gramEnd"/>
      <w:r w:rsidR="00865001" w:rsidRPr="00865001">
        <w:rPr>
          <w:rFonts w:ascii="Times New Roman" w:hAnsi="Times New Roman" w:cs="Times New Roman"/>
          <w:bCs/>
        </w:rPr>
        <w:t>СП, фанеры, шпона, МДФ;</w:t>
      </w:r>
    </w:p>
    <w:p w:rsidR="00865001" w:rsidRPr="00865001" w:rsidRDefault="00715F05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1418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</w:t>
      </w:r>
      <w:r w:rsidR="00865001" w:rsidRPr="00865001">
        <w:rPr>
          <w:rFonts w:ascii="Times New Roman" w:hAnsi="Times New Roman" w:cs="Times New Roman"/>
          <w:bCs/>
        </w:rPr>
        <w:t xml:space="preserve"> образцы клеев (мездровый, костный, синтетические и др.); </w:t>
      </w:r>
    </w:p>
    <w:p w:rsidR="00865001" w:rsidRPr="00865001" w:rsidRDefault="00715F05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1418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</w:t>
      </w:r>
      <w:r w:rsidR="00865001" w:rsidRPr="00865001">
        <w:rPr>
          <w:rFonts w:ascii="Times New Roman" w:hAnsi="Times New Roman" w:cs="Times New Roman"/>
          <w:bCs/>
        </w:rPr>
        <w:t xml:space="preserve"> образцы красок, лаков, растворителей, разбавителей;</w:t>
      </w:r>
    </w:p>
    <w:p w:rsidR="00865001" w:rsidRPr="00865001" w:rsidRDefault="00715F05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1418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</w:t>
      </w:r>
      <w:r w:rsidR="00865001" w:rsidRPr="00865001">
        <w:rPr>
          <w:rFonts w:ascii="Times New Roman" w:hAnsi="Times New Roman" w:cs="Times New Roman"/>
          <w:bCs/>
        </w:rPr>
        <w:t xml:space="preserve"> образцы лиственных и хвойных пород древесины;</w:t>
      </w:r>
    </w:p>
    <w:p w:rsidR="00865001" w:rsidRPr="00865001" w:rsidRDefault="00715F05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1418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</w:t>
      </w:r>
      <w:r w:rsidR="00865001" w:rsidRPr="00865001">
        <w:rPr>
          <w:rFonts w:ascii="Times New Roman" w:hAnsi="Times New Roman" w:cs="Times New Roman"/>
          <w:bCs/>
        </w:rPr>
        <w:t xml:space="preserve"> образцы отделочных материалов, полиролей, пленок;</w:t>
      </w:r>
    </w:p>
    <w:p w:rsidR="00865001" w:rsidRPr="00865001" w:rsidRDefault="00715F05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1418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</w:t>
      </w:r>
      <w:r w:rsidR="00865001" w:rsidRPr="00865001">
        <w:rPr>
          <w:rFonts w:ascii="Times New Roman" w:hAnsi="Times New Roman" w:cs="Times New Roman"/>
          <w:bCs/>
        </w:rPr>
        <w:t xml:space="preserve"> образцы досок, брусков, бруса, горбыля;</w:t>
      </w:r>
    </w:p>
    <w:p w:rsidR="00865001" w:rsidRPr="00865001" w:rsidRDefault="00715F05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1418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</w:t>
      </w:r>
      <w:r w:rsidR="00865001" w:rsidRPr="00865001">
        <w:rPr>
          <w:rFonts w:ascii="Times New Roman" w:hAnsi="Times New Roman" w:cs="Times New Roman"/>
          <w:bCs/>
        </w:rPr>
        <w:t xml:space="preserve"> образцы профилированных деталей: наличника, плинтуса, половой доски</w:t>
      </w:r>
      <w:r>
        <w:rPr>
          <w:rFonts w:ascii="Times New Roman" w:hAnsi="Times New Roman" w:cs="Times New Roman"/>
          <w:bCs/>
        </w:rPr>
        <w:t>.</w:t>
      </w:r>
    </w:p>
    <w:p w:rsidR="004A42DB" w:rsidRDefault="004A42DB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1418"/>
        <w:rPr>
          <w:rFonts w:ascii="Times New Roman" w:hAnsi="Times New Roman" w:cs="Times New Roman"/>
          <w:b/>
          <w:bCs/>
        </w:rPr>
      </w:pPr>
    </w:p>
    <w:p w:rsidR="00865001" w:rsidRPr="00865001" w:rsidRDefault="00865001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1418"/>
        <w:rPr>
          <w:rFonts w:ascii="Times New Roman" w:hAnsi="Times New Roman" w:cs="Times New Roman"/>
          <w:b/>
          <w:bCs/>
        </w:rPr>
      </w:pPr>
      <w:r w:rsidRPr="00865001">
        <w:rPr>
          <w:rFonts w:ascii="Times New Roman" w:hAnsi="Times New Roman" w:cs="Times New Roman"/>
          <w:b/>
          <w:bCs/>
        </w:rPr>
        <w:t>Склад лесоматериалов:</w:t>
      </w:r>
    </w:p>
    <w:p w:rsidR="00865001" w:rsidRPr="00865001" w:rsidRDefault="00865001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1418"/>
        <w:rPr>
          <w:rFonts w:ascii="Times New Roman" w:hAnsi="Times New Roman" w:cs="Times New Roman"/>
          <w:bCs/>
        </w:rPr>
      </w:pPr>
      <w:r w:rsidRPr="00865001">
        <w:rPr>
          <w:rFonts w:ascii="Times New Roman" w:hAnsi="Times New Roman" w:cs="Times New Roman"/>
          <w:b/>
          <w:bCs/>
        </w:rPr>
        <w:t xml:space="preserve">- </w:t>
      </w:r>
      <w:proofErr w:type="spellStart"/>
      <w:r w:rsidRPr="00865001">
        <w:rPr>
          <w:rFonts w:ascii="Times New Roman" w:hAnsi="Times New Roman" w:cs="Times New Roman"/>
          <w:bCs/>
        </w:rPr>
        <w:t>пиоматериал</w:t>
      </w:r>
      <w:proofErr w:type="spellEnd"/>
      <w:r w:rsidRPr="00865001">
        <w:rPr>
          <w:rFonts w:ascii="Times New Roman" w:hAnsi="Times New Roman" w:cs="Times New Roman"/>
          <w:bCs/>
        </w:rPr>
        <w:t xml:space="preserve"> обрезной толщиной </w:t>
      </w:r>
      <w:smartTag w:uri="urn:schemas-microsoft-com:office:smarttags" w:element="metricconverter">
        <w:smartTagPr>
          <w:attr w:name="ProductID" w:val="50 мм"/>
        </w:smartTagPr>
        <w:r w:rsidRPr="00865001">
          <w:rPr>
            <w:rFonts w:ascii="Times New Roman" w:hAnsi="Times New Roman" w:cs="Times New Roman"/>
            <w:bCs/>
          </w:rPr>
          <w:t>50 мм</w:t>
        </w:r>
      </w:smartTag>
      <w:r w:rsidRPr="00865001">
        <w:rPr>
          <w:rFonts w:ascii="Times New Roman" w:hAnsi="Times New Roman" w:cs="Times New Roman"/>
          <w:bCs/>
        </w:rPr>
        <w:t xml:space="preserve">, </w:t>
      </w:r>
      <w:smartTag w:uri="urn:schemas-microsoft-com:office:smarttags" w:element="metricconverter">
        <w:smartTagPr>
          <w:attr w:name="ProductID" w:val="40 мм"/>
        </w:smartTagPr>
        <w:r w:rsidRPr="00865001">
          <w:rPr>
            <w:rFonts w:ascii="Times New Roman" w:hAnsi="Times New Roman" w:cs="Times New Roman"/>
            <w:bCs/>
          </w:rPr>
          <w:t>40 мм</w:t>
        </w:r>
      </w:smartTag>
      <w:r w:rsidRPr="00865001">
        <w:rPr>
          <w:rFonts w:ascii="Times New Roman" w:hAnsi="Times New Roman" w:cs="Times New Roman"/>
          <w:bCs/>
        </w:rPr>
        <w:t xml:space="preserve">, </w:t>
      </w:r>
      <w:smartTag w:uri="urn:schemas-microsoft-com:office:smarttags" w:element="metricconverter">
        <w:smartTagPr>
          <w:attr w:name="ProductID" w:val="30 мм"/>
        </w:smartTagPr>
        <w:r w:rsidRPr="00865001">
          <w:rPr>
            <w:rFonts w:ascii="Times New Roman" w:hAnsi="Times New Roman" w:cs="Times New Roman"/>
            <w:bCs/>
          </w:rPr>
          <w:t>30 мм</w:t>
        </w:r>
      </w:smartTag>
      <w:r w:rsidRPr="00865001">
        <w:rPr>
          <w:rFonts w:ascii="Times New Roman" w:hAnsi="Times New Roman" w:cs="Times New Roman"/>
          <w:bCs/>
        </w:rPr>
        <w:t xml:space="preserve">, </w:t>
      </w:r>
      <w:smartTag w:uri="urn:schemas-microsoft-com:office:smarttags" w:element="metricconverter">
        <w:smartTagPr>
          <w:attr w:name="ProductID" w:val="25 мм"/>
        </w:smartTagPr>
        <w:r w:rsidRPr="00865001">
          <w:rPr>
            <w:rFonts w:ascii="Times New Roman" w:hAnsi="Times New Roman" w:cs="Times New Roman"/>
            <w:bCs/>
          </w:rPr>
          <w:t>25 мм</w:t>
        </w:r>
      </w:smartTag>
    </w:p>
    <w:p w:rsidR="00865001" w:rsidRPr="00865001" w:rsidRDefault="00865001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1418"/>
        <w:rPr>
          <w:rFonts w:ascii="Times New Roman" w:hAnsi="Times New Roman" w:cs="Times New Roman"/>
          <w:bCs/>
        </w:rPr>
      </w:pPr>
      <w:r w:rsidRPr="00865001">
        <w:rPr>
          <w:rFonts w:ascii="Times New Roman" w:hAnsi="Times New Roman" w:cs="Times New Roman"/>
          <w:bCs/>
        </w:rPr>
        <w:t xml:space="preserve">- пиломатериал </w:t>
      </w:r>
      <w:proofErr w:type="spellStart"/>
      <w:r w:rsidRPr="00865001">
        <w:rPr>
          <w:rFonts w:ascii="Times New Roman" w:hAnsi="Times New Roman" w:cs="Times New Roman"/>
          <w:bCs/>
        </w:rPr>
        <w:t>необрезной</w:t>
      </w:r>
      <w:proofErr w:type="spellEnd"/>
    </w:p>
    <w:p w:rsidR="00865001" w:rsidRPr="00865001" w:rsidRDefault="00865001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1418"/>
        <w:rPr>
          <w:rFonts w:ascii="Times New Roman" w:hAnsi="Times New Roman" w:cs="Times New Roman"/>
          <w:bCs/>
        </w:rPr>
      </w:pPr>
      <w:r w:rsidRPr="00865001">
        <w:rPr>
          <w:rFonts w:ascii="Times New Roman" w:hAnsi="Times New Roman" w:cs="Times New Roman"/>
          <w:bCs/>
        </w:rPr>
        <w:t>- круглый лесоматериал.</w:t>
      </w:r>
    </w:p>
    <w:p w:rsidR="00865001" w:rsidRPr="00865001" w:rsidRDefault="00865001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1418"/>
        <w:jc w:val="right"/>
        <w:rPr>
          <w:rFonts w:ascii="Times New Roman" w:hAnsi="Times New Roman" w:cs="Times New Roman"/>
          <w:bCs/>
        </w:rPr>
      </w:pPr>
    </w:p>
    <w:p w:rsidR="00865001" w:rsidRPr="00865001" w:rsidRDefault="00865001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right="-426" w:hanging="1418"/>
        <w:rPr>
          <w:rFonts w:ascii="Times New Roman" w:hAnsi="Times New Roman" w:cs="Times New Roman"/>
          <w:bCs/>
        </w:rPr>
      </w:pPr>
      <w:r w:rsidRPr="00865001">
        <w:rPr>
          <w:rFonts w:ascii="Times New Roman" w:hAnsi="Times New Roman" w:cs="Times New Roman"/>
          <w:b/>
          <w:bCs/>
        </w:rPr>
        <w:t>Технические средства обучения</w:t>
      </w:r>
      <w:r w:rsidRPr="00865001">
        <w:rPr>
          <w:rFonts w:ascii="Times New Roman" w:hAnsi="Times New Roman" w:cs="Times New Roman"/>
          <w:bCs/>
        </w:rPr>
        <w:t>:</w:t>
      </w:r>
    </w:p>
    <w:p w:rsidR="00865001" w:rsidRPr="00865001" w:rsidRDefault="00865001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1418"/>
        <w:rPr>
          <w:rFonts w:ascii="Times New Roman" w:hAnsi="Times New Roman" w:cs="Times New Roman"/>
          <w:bCs/>
        </w:rPr>
      </w:pPr>
      <w:r w:rsidRPr="00865001">
        <w:rPr>
          <w:rFonts w:ascii="Times New Roman" w:hAnsi="Times New Roman" w:cs="Times New Roman"/>
          <w:bCs/>
        </w:rPr>
        <w:t xml:space="preserve">- компьютер с программным обеспечением, проектор, экран  </w:t>
      </w:r>
    </w:p>
    <w:p w:rsidR="00865001" w:rsidRPr="00865001" w:rsidRDefault="00865001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1418"/>
        <w:rPr>
          <w:rFonts w:ascii="Times New Roman" w:hAnsi="Times New Roman" w:cs="Times New Roman"/>
          <w:bCs/>
        </w:rPr>
      </w:pPr>
      <w:r w:rsidRPr="00865001">
        <w:rPr>
          <w:rFonts w:ascii="Times New Roman" w:hAnsi="Times New Roman" w:cs="Times New Roman"/>
          <w:bCs/>
        </w:rPr>
        <w:t xml:space="preserve">- </w:t>
      </w:r>
      <w:proofErr w:type="spellStart"/>
      <w:r w:rsidRPr="00865001">
        <w:rPr>
          <w:rFonts w:ascii="Times New Roman" w:hAnsi="Times New Roman" w:cs="Times New Roman"/>
          <w:bCs/>
        </w:rPr>
        <w:t>электровлагомеры</w:t>
      </w:r>
      <w:proofErr w:type="spellEnd"/>
    </w:p>
    <w:p w:rsidR="00865001" w:rsidRPr="00865001" w:rsidRDefault="00865001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1418"/>
        <w:rPr>
          <w:rFonts w:ascii="Times New Roman" w:hAnsi="Times New Roman" w:cs="Times New Roman"/>
          <w:bCs/>
        </w:rPr>
      </w:pPr>
      <w:r w:rsidRPr="00865001">
        <w:rPr>
          <w:rFonts w:ascii="Times New Roman" w:hAnsi="Times New Roman" w:cs="Times New Roman"/>
          <w:bCs/>
        </w:rPr>
        <w:t>- лупы</w:t>
      </w:r>
    </w:p>
    <w:p w:rsidR="00865001" w:rsidRPr="00865001" w:rsidRDefault="00865001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1418"/>
        <w:rPr>
          <w:rFonts w:ascii="Times New Roman" w:hAnsi="Times New Roman" w:cs="Times New Roman"/>
          <w:bCs/>
        </w:rPr>
      </w:pPr>
      <w:r w:rsidRPr="00865001">
        <w:rPr>
          <w:rFonts w:ascii="Times New Roman" w:hAnsi="Times New Roman" w:cs="Times New Roman"/>
          <w:bCs/>
        </w:rPr>
        <w:t>- линейки</w:t>
      </w:r>
    </w:p>
    <w:p w:rsidR="00865001" w:rsidRPr="00865001" w:rsidRDefault="00865001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1418"/>
        <w:rPr>
          <w:rFonts w:ascii="Times New Roman" w:hAnsi="Times New Roman" w:cs="Times New Roman"/>
          <w:bCs/>
        </w:rPr>
      </w:pPr>
      <w:r w:rsidRPr="00865001">
        <w:rPr>
          <w:rFonts w:ascii="Times New Roman" w:hAnsi="Times New Roman" w:cs="Times New Roman"/>
          <w:bCs/>
        </w:rPr>
        <w:t>- микроскоп</w:t>
      </w:r>
    </w:p>
    <w:p w:rsidR="00865001" w:rsidRPr="00865001" w:rsidRDefault="00865001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1418"/>
        <w:rPr>
          <w:rFonts w:ascii="Times New Roman" w:hAnsi="Times New Roman" w:cs="Times New Roman"/>
          <w:bCs/>
        </w:rPr>
      </w:pPr>
      <w:r w:rsidRPr="00865001">
        <w:rPr>
          <w:rFonts w:ascii="Times New Roman" w:hAnsi="Times New Roman" w:cs="Times New Roman"/>
          <w:bCs/>
        </w:rPr>
        <w:t>- стальные щупы</w:t>
      </w:r>
    </w:p>
    <w:p w:rsidR="00865001" w:rsidRPr="00865001" w:rsidRDefault="00865001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1418"/>
        <w:rPr>
          <w:rFonts w:ascii="Times New Roman" w:hAnsi="Times New Roman" w:cs="Times New Roman"/>
          <w:bCs/>
        </w:rPr>
      </w:pPr>
      <w:r w:rsidRPr="00865001">
        <w:rPr>
          <w:rFonts w:ascii="Times New Roman" w:hAnsi="Times New Roman" w:cs="Times New Roman"/>
          <w:bCs/>
        </w:rPr>
        <w:t>- штангенциркули</w:t>
      </w:r>
    </w:p>
    <w:p w:rsidR="00865001" w:rsidRPr="00865001" w:rsidRDefault="00865001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1418"/>
        <w:rPr>
          <w:rFonts w:ascii="Times New Roman" w:hAnsi="Times New Roman" w:cs="Times New Roman"/>
          <w:bCs/>
        </w:rPr>
      </w:pPr>
      <w:r w:rsidRPr="00865001">
        <w:rPr>
          <w:rFonts w:ascii="Times New Roman" w:hAnsi="Times New Roman" w:cs="Times New Roman"/>
          <w:bCs/>
        </w:rPr>
        <w:t>- рулетки</w:t>
      </w:r>
    </w:p>
    <w:p w:rsidR="00865001" w:rsidRPr="00865001" w:rsidRDefault="00865001" w:rsidP="00A66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1418"/>
        <w:rPr>
          <w:rFonts w:ascii="Times New Roman" w:hAnsi="Times New Roman" w:cs="Times New Roman"/>
          <w:bCs/>
        </w:rPr>
      </w:pPr>
      <w:r w:rsidRPr="00865001">
        <w:rPr>
          <w:rFonts w:ascii="Times New Roman" w:hAnsi="Times New Roman" w:cs="Times New Roman"/>
          <w:bCs/>
        </w:rPr>
        <w:t>- технические весы</w:t>
      </w:r>
    </w:p>
    <w:p w:rsidR="00865001" w:rsidRPr="00865001" w:rsidRDefault="00865001" w:rsidP="005A3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1418"/>
        <w:rPr>
          <w:rFonts w:ascii="Times New Roman" w:hAnsi="Times New Roman" w:cs="Times New Roman"/>
          <w:bCs/>
        </w:rPr>
      </w:pPr>
      <w:r w:rsidRPr="00865001">
        <w:rPr>
          <w:rFonts w:ascii="Times New Roman" w:hAnsi="Times New Roman" w:cs="Times New Roman"/>
          <w:bCs/>
        </w:rPr>
        <w:t>- струбцины</w:t>
      </w:r>
    </w:p>
    <w:p w:rsidR="00715F05" w:rsidRPr="00715F05" w:rsidRDefault="00715F05" w:rsidP="00715F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568" w:firstLine="0"/>
        <w:jc w:val="right"/>
      </w:pPr>
      <w:r w:rsidRPr="00715F05">
        <w:t>1</w:t>
      </w:r>
      <w:r w:rsidR="00C738F5">
        <w:t>3</w:t>
      </w:r>
    </w:p>
    <w:p w:rsidR="00865001" w:rsidRPr="00865001" w:rsidRDefault="00865001" w:rsidP="00A66A1C">
      <w:pPr>
        <w:pStyle w:val="1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851"/>
        <w:rPr>
          <w:b/>
        </w:rPr>
      </w:pPr>
      <w:r w:rsidRPr="00865001">
        <w:rPr>
          <w:b/>
        </w:rPr>
        <w:t>3.2. Информационное обеспечение обучения</w:t>
      </w:r>
    </w:p>
    <w:p w:rsidR="004200AD" w:rsidRDefault="00865001" w:rsidP="00A66A1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851"/>
        <w:rPr>
          <w:rFonts w:ascii="Times New Roman" w:hAnsi="Times New Roman" w:cs="Times New Roman"/>
          <w:b/>
          <w:bCs/>
        </w:rPr>
      </w:pPr>
      <w:r w:rsidRPr="00865001">
        <w:rPr>
          <w:rFonts w:ascii="Times New Roman" w:hAnsi="Times New Roman" w:cs="Times New Roman"/>
          <w:b/>
          <w:bCs/>
        </w:rPr>
        <w:t xml:space="preserve">Учебники: </w:t>
      </w:r>
    </w:p>
    <w:p w:rsidR="004464E3" w:rsidRDefault="004464E3" w:rsidP="00A66A1C">
      <w:pPr>
        <w:pStyle w:val="af9"/>
        <w:numPr>
          <w:ilvl w:val="0"/>
          <w:numId w:val="28"/>
        </w:numPr>
        <w:tabs>
          <w:tab w:val="left" w:pos="0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284"/>
        <w:rPr>
          <w:rFonts w:ascii="Times New Roman" w:hAnsi="Times New Roman" w:cs="Times New Roman"/>
          <w:bCs/>
        </w:rPr>
      </w:pPr>
      <w:r w:rsidRPr="004464E3">
        <w:rPr>
          <w:rFonts w:ascii="Times New Roman" w:hAnsi="Times New Roman" w:cs="Times New Roman"/>
          <w:bCs/>
        </w:rPr>
        <w:t xml:space="preserve">Степанов В.А. Материаловедение для профессий, связанных с обработкой дерева: </w:t>
      </w:r>
      <w:proofErr w:type="spellStart"/>
      <w:r w:rsidRPr="004464E3">
        <w:rPr>
          <w:rFonts w:ascii="Times New Roman" w:hAnsi="Times New Roman" w:cs="Times New Roman"/>
          <w:bCs/>
        </w:rPr>
        <w:t>Учеб</w:t>
      </w:r>
      <w:proofErr w:type="gramStart"/>
      <w:r w:rsidRPr="004464E3">
        <w:rPr>
          <w:rFonts w:ascii="Times New Roman" w:hAnsi="Times New Roman" w:cs="Times New Roman"/>
          <w:bCs/>
        </w:rPr>
        <w:t>.п</w:t>
      </w:r>
      <w:proofErr w:type="gramEnd"/>
      <w:r w:rsidRPr="004464E3">
        <w:rPr>
          <w:rFonts w:ascii="Times New Roman" w:hAnsi="Times New Roman" w:cs="Times New Roman"/>
          <w:bCs/>
        </w:rPr>
        <w:t>особие.-М</w:t>
      </w:r>
      <w:proofErr w:type="spellEnd"/>
      <w:r w:rsidRPr="004464E3">
        <w:rPr>
          <w:rFonts w:ascii="Times New Roman" w:hAnsi="Times New Roman" w:cs="Times New Roman"/>
          <w:bCs/>
        </w:rPr>
        <w:t>.: Академия, 201</w:t>
      </w:r>
      <w:r w:rsidR="005A3006">
        <w:rPr>
          <w:rFonts w:ascii="Times New Roman" w:hAnsi="Times New Roman" w:cs="Times New Roman"/>
          <w:bCs/>
        </w:rPr>
        <w:t>5</w:t>
      </w:r>
      <w:r w:rsidRPr="004464E3">
        <w:rPr>
          <w:rFonts w:ascii="Times New Roman" w:hAnsi="Times New Roman" w:cs="Times New Roman"/>
          <w:bCs/>
        </w:rPr>
        <w:t>.</w:t>
      </w:r>
    </w:p>
    <w:p w:rsidR="004200AD" w:rsidRPr="004464E3" w:rsidRDefault="004464E3" w:rsidP="00A66A1C">
      <w:pPr>
        <w:pStyle w:val="af9"/>
        <w:numPr>
          <w:ilvl w:val="0"/>
          <w:numId w:val="28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283"/>
        <w:rPr>
          <w:rFonts w:ascii="Times New Roman" w:hAnsi="Times New Roman" w:cs="Times New Roman"/>
          <w:b/>
          <w:bCs/>
        </w:rPr>
      </w:pPr>
      <w:r w:rsidRPr="004464E3">
        <w:rPr>
          <w:rFonts w:ascii="Times New Roman" w:eastAsia="Calibri" w:hAnsi="Times New Roman" w:cs="Times New Roman"/>
        </w:rPr>
        <w:t>Степанов Б. А. Материаловедение для профессий, связанных с обработкой древесины: Учебник (электронная версия). – М.: Академия,2015.</w:t>
      </w:r>
    </w:p>
    <w:p w:rsidR="004464E3" w:rsidRDefault="004464E3" w:rsidP="00A66A1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851"/>
        <w:rPr>
          <w:rFonts w:ascii="Times New Roman" w:hAnsi="Times New Roman" w:cs="Times New Roman"/>
          <w:b/>
          <w:bCs/>
        </w:rPr>
      </w:pPr>
    </w:p>
    <w:p w:rsidR="00865001" w:rsidRDefault="004464E3" w:rsidP="00A66A1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85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Дополнительная литература</w:t>
      </w:r>
      <w:r w:rsidR="00865001" w:rsidRPr="00865001">
        <w:rPr>
          <w:rFonts w:ascii="Times New Roman" w:hAnsi="Times New Roman" w:cs="Times New Roman"/>
          <w:bCs/>
        </w:rPr>
        <w:t>:</w:t>
      </w:r>
    </w:p>
    <w:p w:rsidR="00477188" w:rsidRPr="00477188" w:rsidRDefault="00477188" w:rsidP="00A66A1C">
      <w:pPr>
        <w:pStyle w:val="af9"/>
        <w:numPr>
          <w:ilvl w:val="0"/>
          <w:numId w:val="29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283"/>
        <w:rPr>
          <w:rFonts w:ascii="Times New Roman" w:hAnsi="Times New Roman" w:cs="Times New Roman"/>
          <w:bCs/>
        </w:rPr>
      </w:pPr>
      <w:proofErr w:type="spellStart"/>
      <w:r w:rsidRPr="00477188">
        <w:rPr>
          <w:rFonts w:ascii="Times New Roman" w:hAnsi="Times New Roman" w:cs="Times New Roman"/>
          <w:bCs/>
        </w:rPr>
        <w:t>Основин</w:t>
      </w:r>
      <w:proofErr w:type="spellEnd"/>
      <w:r w:rsidRPr="00477188">
        <w:rPr>
          <w:rFonts w:ascii="Times New Roman" w:hAnsi="Times New Roman" w:cs="Times New Roman"/>
          <w:bCs/>
        </w:rPr>
        <w:t xml:space="preserve"> В.Н. Справочник по строительным материалам и изделиям.- Ростов </w:t>
      </w:r>
      <w:proofErr w:type="spellStart"/>
      <w:r w:rsidRPr="00477188">
        <w:rPr>
          <w:rFonts w:ascii="Times New Roman" w:hAnsi="Times New Roman" w:cs="Times New Roman"/>
          <w:bCs/>
        </w:rPr>
        <w:t>н</w:t>
      </w:r>
      <w:proofErr w:type="spellEnd"/>
      <w:r w:rsidRPr="00477188">
        <w:rPr>
          <w:rFonts w:ascii="Times New Roman" w:hAnsi="Times New Roman" w:cs="Times New Roman"/>
          <w:bCs/>
        </w:rPr>
        <w:t>/Дону: Феникс, 201</w:t>
      </w:r>
      <w:r w:rsidR="005A3006">
        <w:rPr>
          <w:rFonts w:ascii="Times New Roman" w:hAnsi="Times New Roman" w:cs="Times New Roman"/>
          <w:bCs/>
        </w:rPr>
        <w:t>4</w:t>
      </w:r>
      <w:r w:rsidRPr="00477188">
        <w:rPr>
          <w:rFonts w:ascii="Times New Roman" w:hAnsi="Times New Roman" w:cs="Times New Roman"/>
          <w:bCs/>
        </w:rPr>
        <w:t>.</w:t>
      </w:r>
    </w:p>
    <w:p w:rsidR="00477188" w:rsidRPr="00477188" w:rsidRDefault="00477188" w:rsidP="00A66A1C">
      <w:pPr>
        <w:pStyle w:val="af9"/>
        <w:numPr>
          <w:ilvl w:val="0"/>
          <w:numId w:val="29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283"/>
        <w:rPr>
          <w:rFonts w:ascii="Times New Roman" w:hAnsi="Times New Roman" w:cs="Times New Roman"/>
          <w:bCs/>
        </w:rPr>
      </w:pPr>
      <w:r w:rsidRPr="00477188">
        <w:rPr>
          <w:rFonts w:ascii="Times New Roman" w:hAnsi="Times New Roman" w:cs="Times New Roman"/>
          <w:bCs/>
        </w:rPr>
        <w:t>Белов Н.А. Работа с дерева. Серия «Учебный курс». Ростов-на-Дону:  «Феникс»,201</w:t>
      </w:r>
      <w:r w:rsidR="005A3006">
        <w:rPr>
          <w:rFonts w:ascii="Times New Roman" w:hAnsi="Times New Roman" w:cs="Times New Roman"/>
          <w:bCs/>
        </w:rPr>
        <w:t>6</w:t>
      </w:r>
      <w:r w:rsidRPr="00477188">
        <w:rPr>
          <w:rFonts w:ascii="Times New Roman" w:hAnsi="Times New Roman" w:cs="Times New Roman"/>
          <w:bCs/>
        </w:rPr>
        <w:t>.</w:t>
      </w:r>
    </w:p>
    <w:p w:rsidR="00477188" w:rsidRDefault="00477188" w:rsidP="00A66A1C">
      <w:pPr>
        <w:pStyle w:val="af9"/>
        <w:numPr>
          <w:ilvl w:val="0"/>
          <w:numId w:val="29"/>
        </w:numPr>
        <w:tabs>
          <w:tab w:val="left" w:pos="0"/>
          <w:tab w:val="left" w:pos="851"/>
          <w:tab w:val="left" w:pos="993"/>
          <w:tab w:val="left" w:pos="226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283"/>
        <w:rPr>
          <w:rFonts w:ascii="Times New Roman" w:hAnsi="Times New Roman" w:cs="Times New Roman"/>
          <w:bCs/>
        </w:rPr>
      </w:pPr>
      <w:r w:rsidRPr="00477188">
        <w:rPr>
          <w:rFonts w:ascii="Times New Roman" w:hAnsi="Times New Roman" w:cs="Times New Roman"/>
          <w:bCs/>
        </w:rPr>
        <w:t xml:space="preserve">Михайлова И.А. Новинки строительного рынка. – М.: </w:t>
      </w:r>
      <w:proofErr w:type="spellStart"/>
      <w:r w:rsidRPr="00477188">
        <w:rPr>
          <w:rFonts w:ascii="Times New Roman" w:hAnsi="Times New Roman" w:cs="Times New Roman"/>
          <w:bCs/>
        </w:rPr>
        <w:t>Эксмо</w:t>
      </w:r>
      <w:proofErr w:type="spellEnd"/>
      <w:r w:rsidRPr="00477188">
        <w:rPr>
          <w:rFonts w:ascii="Times New Roman" w:hAnsi="Times New Roman" w:cs="Times New Roman"/>
          <w:bCs/>
        </w:rPr>
        <w:t>, 201</w:t>
      </w:r>
      <w:r w:rsidR="00B10272">
        <w:rPr>
          <w:rFonts w:ascii="Times New Roman" w:hAnsi="Times New Roman" w:cs="Times New Roman"/>
          <w:bCs/>
        </w:rPr>
        <w:t>6</w:t>
      </w:r>
      <w:r w:rsidRPr="00477188">
        <w:rPr>
          <w:rFonts w:ascii="Times New Roman" w:hAnsi="Times New Roman" w:cs="Times New Roman"/>
          <w:bCs/>
        </w:rPr>
        <w:t>.</w:t>
      </w:r>
    </w:p>
    <w:p w:rsidR="00477188" w:rsidRPr="00477188" w:rsidRDefault="00477188" w:rsidP="00A66A1C">
      <w:pPr>
        <w:pStyle w:val="af9"/>
        <w:numPr>
          <w:ilvl w:val="0"/>
          <w:numId w:val="29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283"/>
        <w:rPr>
          <w:rFonts w:ascii="Times New Roman" w:hAnsi="Times New Roman" w:cs="Times New Roman"/>
          <w:bCs/>
        </w:rPr>
      </w:pPr>
      <w:r w:rsidRPr="00477188">
        <w:rPr>
          <w:rFonts w:ascii="Times New Roman" w:hAnsi="Times New Roman" w:cs="Times New Roman"/>
          <w:bCs/>
        </w:rPr>
        <w:t>Марычев А.С. Новейший справочник столяра.- М.: ЛАДА;  ЦИТАДЕЛЬТРЕЙД, 201</w:t>
      </w:r>
      <w:r w:rsidR="00B10272">
        <w:rPr>
          <w:rFonts w:ascii="Times New Roman" w:hAnsi="Times New Roman" w:cs="Times New Roman"/>
          <w:bCs/>
        </w:rPr>
        <w:t>7</w:t>
      </w:r>
      <w:r w:rsidRPr="00477188">
        <w:rPr>
          <w:rFonts w:ascii="Times New Roman" w:hAnsi="Times New Roman" w:cs="Times New Roman"/>
          <w:bCs/>
        </w:rPr>
        <w:t>.</w:t>
      </w:r>
    </w:p>
    <w:p w:rsidR="00477188" w:rsidRPr="00477188" w:rsidRDefault="00477188" w:rsidP="005A3006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568" w:firstLine="284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477188">
        <w:rPr>
          <w:rFonts w:ascii="Times New Roman" w:hAnsi="Times New Roman" w:cs="Times New Roman"/>
          <w:bCs/>
        </w:rPr>
        <w:t>Григорьев М.А. Столярные работы, современный справочник.- М.: ЛАДА,201</w:t>
      </w:r>
      <w:r w:rsidR="005A3006">
        <w:rPr>
          <w:rFonts w:ascii="Times New Roman" w:hAnsi="Times New Roman" w:cs="Times New Roman"/>
          <w:bCs/>
        </w:rPr>
        <w:t>6</w:t>
      </w:r>
    </w:p>
    <w:p w:rsidR="004464E3" w:rsidRPr="00865001" w:rsidRDefault="004464E3" w:rsidP="00A66A1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851"/>
        <w:rPr>
          <w:rFonts w:ascii="Times New Roman" w:hAnsi="Times New Roman" w:cs="Times New Roman"/>
          <w:bCs/>
        </w:rPr>
      </w:pPr>
    </w:p>
    <w:p w:rsidR="00865001" w:rsidRPr="00865001" w:rsidRDefault="00865001" w:rsidP="00A66A1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851"/>
        <w:rPr>
          <w:rFonts w:ascii="Times New Roman" w:hAnsi="Times New Roman" w:cs="Times New Roman"/>
          <w:b/>
          <w:bCs/>
        </w:rPr>
      </w:pPr>
      <w:r w:rsidRPr="00865001">
        <w:rPr>
          <w:rFonts w:ascii="Times New Roman" w:hAnsi="Times New Roman" w:cs="Times New Roman"/>
          <w:b/>
          <w:bCs/>
        </w:rPr>
        <w:t>Методические пособия:</w:t>
      </w:r>
    </w:p>
    <w:p w:rsidR="00865001" w:rsidRPr="00865001" w:rsidRDefault="00865001" w:rsidP="00A66A1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right="-726" w:hanging="851"/>
        <w:rPr>
          <w:rFonts w:ascii="Times New Roman" w:hAnsi="Times New Roman" w:cs="Times New Roman"/>
          <w:bCs/>
        </w:rPr>
      </w:pPr>
      <w:r w:rsidRPr="00865001">
        <w:rPr>
          <w:rFonts w:ascii="Times New Roman" w:hAnsi="Times New Roman" w:cs="Times New Roman"/>
          <w:bCs/>
        </w:rPr>
        <w:t xml:space="preserve">В.Д. </w:t>
      </w:r>
      <w:proofErr w:type="spellStart"/>
      <w:r w:rsidRPr="00865001">
        <w:rPr>
          <w:rFonts w:ascii="Times New Roman" w:hAnsi="Times New Roman" w:cs="Times New Roman"/>
          <w:bCs/>
        </w:rPr>
        <w:t>Чмырь</w:t>
      </w:r>
      <w:proofErr w:type="spellEnd"/>
      <w:r w:rsidRPr="00865001">
        <w:rPr>
          <w:rFonts w:ascii="Times New Roman" w:hAnsi="Times New Roman" w:cs="Times New Roman"/>
          <w:bCs/>
        </w:rPr>
        <w:t xml:space="preserve"> «Лабораторные работы по материаловедению для столяров»</w:t>
      </w:r>
    </w:p>
    <w:p w:rsidR="00865001" w:rsidRDefault="00865001" w:rsidP="00A66A1C">
      <w:pPr>
        <w:tabs>
          <w:tab w:val="left" w:pos="0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851"/>
        <w:rPr>
          <w:rFonts w:ascii="Times New Roman" w:hAnsi="Times New Roman" w:cs="Times New Roman"/>
          <w:bCs/>
        </w:rPr>
      </w:pPr>
      <w:r w:rsidRPr="00865001">
        <w:rPr>
          <w:rFonts w:ascii="Times New Roman" w:hAnsi="Times New Roman" w:cs="Times New Roman"/>
          <w:bCs/>
        </w:rPr>
        <w:t xml:space="preserve">Я.А. </w:t>
      </w:r>
      <w:proofErr w:type="spellStart"/>
      <w:r w:rsidRPr="00865001">
        <w:rPr>
          <w:rFonts w:ascii="Times New Roman" w:hAnsi="Times New Roman" w:cs="Times New Roman"/>
          <w:bCs/>
        </w:rPr>
        <w:t>Станко</w:t>
      </w:r>
      <w:proofErr w:type="spellEnd"/>
      <w:r w:rsidRPr="00865001">
        <w:rPr>
          <w:rFonts w:ascii="Times New Roman" w:hAnsi="Times New Roman" w:cs="Times New Roman"/>
          <w:bCs/>
        </w:rPr>
        <w:t xml:space="preserve"> «Лабораторные работы по материаловедению»</w:t>
      </w:r>
    </w:p>
    <w:p w:rsidR="00477188" w:rsidRPr="00865001" w:rsidRDefault="00477188" w:rsidP="00A66A1C">
      <w:pPr>
        <w:tabs>
          <w:tab w:val="left" w:pos="0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851"/>
        <w:rPr>
          <w:rFonts w:ascii="Times New Roman" w:hAnsi="Times New Roman" w:cs="Times New Roman"/>
          <w:bCs/>
        </w:rPr>
      </w:pPr>
    </w:p>
    <w:p w:rsidR="00865001" w:rsidRPr="00865001" w:rsidRDefault="00865001" w:rsidP="00A66A1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851"/>
        <w:rPr>
          <w:rFonts w:ascii="Times New Roman" w:hAnsi="Times New Roman" w:cs="Times New Roman"/>
          <w:b/>
          <w:bCs/>
        </w:rPr>
      </w:pPr>
      <w:r w:rsidRPr="00865001">
        <w:rPr>
          <w:rFonts w:ascii="Times New Roman" w:hAnsi="Times New Roman" w:cs="Times New Roman"/>
          <w:b/>
          <w:bCs/>
        </w:rPr>
        <w:t>Сайд в интернете</w:t>
      </w:r>
      <w:proofErr w:type="gramStart"/>
      <w:r w:rsidRPr="00865001">
        <w:rPr>
          <w:rFonts w:ascii="Times New Roman" w:hAnsi="Times New Roman" w:cs="Times New Roman"/>
          <w:b/>
          <w:bCs/>
        </w:rPr>
        <w:t xml:space="preserve"> :</w:t>
      </w:r>
      <w:proofErr w:type="gramEnd"/>
    </w:p>
    <w:p w:rsidR="00865001" w:rsidRPr="00865001" w:rsidRDefault="00865001" w:rsidP="00A66A1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851"/>
        <w:rPr>
          <w:rFonts w:ascii="Times New Roman" w:hAnsi="Times New Roman" w:cs="Times New Roman"/>
          <w:bCs/>
        </w:rPr>
      </w:pPr>
      <w:r w:rsidRPr="00865001">
        <w:rPr>
          <w:rFonts w:ascii="Times New Roman" w:hAnsi="Times New Roman" w:cs="Times New Roman"/>
          <w:bCs/>
        </w:rPr>
        <w:t xml:space="preserve">Электронная библиотека </w:t>
      </w:r>
      <w:proofErr w:type="spellStart"/>
      <w:r w:rsidRPr="00865001">
        <w:rPr>
          <w:rFonts w:ascii="Times New Roman" w:hAnsi="Times New Roman" w:cs="Times New Roman"/>
          <w:bCs/>
          <w:lang w:val="en-US"/>
        </w:rPr>
        <w:t>Razym</w:t>
      </w:r>
      <w:proofErr w:type="spellEnd"/>
      <w:r w:rsidRPr="00865001">
        <w:rPr>
          <w:rFonts w:ascii="Times New Roman" w:hAnsi="Times New Roman" w:cs="Times New Roman"/>
          <w:bCs/>
        </w:rPr>
        <w:t>.</w:t>
      </w:r>
      <w:proofErr w:type="spellStart"/>
      <w:r w:rsidRPr="00865001">
        <w:rPr>
          <w:rFonts w:ascii="Times New Roman" w:hAnsi="Times New Roman" w:cs="Times New Roman"/>
          <w:bCs/>
          <w:lang w:val="en-US"/>
        </w:rPr>
        <w:t>ru</w:t>
      </w:r>
      <w:proofErr w:type="spellEnd"/>
    </w:p>
    <w:p w:rsidR="00865001" w:rsidRPr="00865001" w:rsidRDefault="00865001" w:rsidP="00A66A1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851"/>
        <w:rPr>
          <w:rFonts w:ascii="Times New Roman" w:hAnsi="Times New Roman" w:cs="Times New Roman"/>
          <w:bCs/>
          <w:lang w:val="en-US"/>
        </w:rPr>
      </w:pPr>
      <w:proofErr w:type="gramStart"/>
      <w:r w:rsidRPr="00865001">
        <w:rPr>
          <w:rFonts w:ascii="Times New Roman" w:hAnsi="Times New Roman" w:cs="Times New Roman"/>
          <w:bCs/>
          <w:lang w:val="en-US"/>
        </w:rPr>
        <w:t>…</w:t>
      </w:r>
      <w:proofErr w:type="spellStart"/>
      <w:r w:rsidRPr="00865001">
        <w:rPr>
          <w:rFonts w:ascii="Times New Roman" w:hAnsi="Times New Roman" w:cs="Times New Roman"/>
          <w:bCs/>
          <w:lang w:val="en-US"/>
        </w:rPr>
        <w:t>materialovedenie</w:t>
      </w:r>
      <w:proofErr w:type="spellEnd"/>
      <w:r w:rsidRPr="00865001">
        <w:rPr>
          <w:rFonts w:ascii="Times New Roman" w:hAnsi="Times New Roman" w:cs="Times New Roman"/>
          <w:bCs/>
          <w:lang w:val="en-US"/>
        </w:rPr>
        <w:t>…</w:t>
      </w:r>
      <w:proofErr w:type="spellStart"/>
      <w:r w:rsidRPr="00865001">
        <w:rPr>
          <w:rFonts w:ascii="Times New Roman" w:hAnsi="Times New Roman" w:cs="Times New Roman"/>
          <w:bCs/>
          <w:lang w:val="en-US"/>
        </w:rPr>
        <w:t>stoljarov</w:t>
      </w:r>
      <w:proofErr w:type="spellEnd"/>
      <w:r w:rsidRPr="00865001">
        <w:rPr>
          <w:rFonts w:ascii="Times New Roman" w:hAnsi="Times New Roman" w:cs="Times New Roman"/>
          <w:bCs/>
          <w:lang w:val="en-US"/>
        </w:rPr>
        <w:t>…</w:t>
      </w:r>
      <w:proofErr w:type="gramEnd"/>
    </w:p>
    <w:p w:rsidR="00865001" w:rsidRPr="00865001" w:rsidRDefault="00865001" w:rsidP="00A66A1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851"/>
        <w:rPr>
          <w:rFonts w:ascii="Times New Roman" w:hAnsi="Times New Roman" w:cs="Times New Roman"/>
          <w:bCs/>
          <w:lang w:val="en-US"/>
        </w:rPr>
      </w:pPr>
      <w:proofErr w:type="gramStart"/>
      <w:r w:rsidRPr="00865001">
        <w:rPr>
          <w:rFonts w:ascii="Times New Roman" w:hAnsi="Times New Roman" w:cs="Times New Roman"/>
          <w:bCs/>
          <w:lang w:val="en-US"/>
        </w:rPr>
        <w:t>…</w:t>
      </w:r>
      <w:proofErr w:type="spellStart"/>
      <w:r w:rsidRPr="00865001">
        <w:rPr>
          <w:rFonts w:ascii="Times New Roman" w:hAnsi="Times New Roman" w:cs="Times New Roman"/>
          <w:bCs/>
          <w:lang w:val="en-US"/>
        </w:rPr>
        <w:t>materialovedenie_diya_stoljarov</w:t>
      </w:r>
      <w:proofErr w:type="spellEnd"/>
      <w:r w:rsidRPr="00865001">
        <w:rPr>
          <w:rFonts w:ascii="Times New Roman" w:hAnsi="Times New Roman" w:cs="Times New Roman"/>
          <w:bCs/>
          <w:lang w:val="en-US"/>
        </w:rPr>
        <w:t>…</w:t>
      </w:r>
      <w:proofErr w:type="gramEnd"/>
    </w:p>
    <w:p w:rsidR="00865001" w:rsidRPr="002013CB" w:rsidRDefault="00865001" w:rsidP="00A66A1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851"/>
        <w:rPr>
          <w:rFonts w:ascii="Times New Roman" w:hAnsi="Times New Roman" w:cs="Times New Roman"/>
          <w:bCs/>
        </w:rPr>
      </w:pPr>
      <w:proofErr w:type="spellStart"/>
      <w:r w:rsidRPr="00865001">
        <w:rPr>
          <w:rFonts w:ascii="Times New Roman" w:hAnsi="Times New Roman" w:cs="Times New Roman"/>
          <w:bCs/>
          <w:lang w:val="en-US"/>
        </w:rPr>
        <w:t>kodes</w:t>
      </w:r>
      <w:proofErr w:type="spellEnd"/>
      <w:r w:rsidRPr="009C478A">
        <w:rPr>
          <w:rFonts w:ascii="Times New Roman" w:hAnsi="Times New Roman" w:cs="Times New Roman"/>
          <w:bCs/>
        </w:rPr>
        <w:t>.</w:t>
      </w:r>
      <w:proofErr w:type="spellStart"/>
      <w:r w:rsidRPr="00865001">
        <w:rPr>
          <w:rFonts w:ascii="Times New Roman" w:hAnsi="Times New Roman" w:cs="Times New Roman"/>
          <w:bCs/>
          <w:lang w:val="en-US"/>
        </w:rPr>
        <w:t>ru</w:t>
      </w:r>
      <w:proofErr w:type="spellEnd"/>
    </w:p>
    <w:p w:rsidR="00477188" w:rsidRDefault="00477188" w:rsidP="00A66A1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851"/>
        <w:rPr>
          <w:rFonts w:ascii="Times New Roman" w:hAnsi="Times New Roman" w:cs="Times New Roman"/>
          <w:bCs/>
        </w:rPr>
      </w:pPr>
    </w:p>
    <w:p w:rsidR="00020A2E" w:rsidRPr="00865001" w:rsidRDefault="00020A2E" w:rsidP="00020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</w:rPr>
      </w:pPr>
    </w:p>
    <w:p w:rsidR="00020A2E" w:rsidRPr="00865001" w:rsidRDefault="00020A2E" w:rsidP="00020A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right="819" w:firstLine="0"/>
        <w:rPr>
          <w:b/>
          <w:caps/>
        </w:rPr>
      </w:pPr>
      <w:r w:rsidRPr="00865001">
        <w:rPr>
          <w:b/>
          <w:caps/>
        </w:rPr>
        <w:t>4. Контроль и оценка результатов освоения Дисциплины</w:t>
      </w:r>
    </w:p>
    <w:p w:rsidR="00020A2E" w:rsidRPr="00865001" w:rsidRDefault="00020A2E" w:rsidP="00020A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right="819" w:firstLine="0"/>
        <w:jc w:val="both"/>
      </w:pPr>
      <w:r w:rsidRPr="00865001">
        <w:rPr>
          <w:b/>
        </w:rPr>
        <w:t>Контроль</w:t>
      </w:r>
      <w:r>
        <w:rPr>
          <w:b/>
        </w:rPr>
        <w:t>ная</w:t>
      </w:r>
      <w:r w:rsidRPr="00865001">
        <w:rPr>
          <w:b/>
        </w:rPr>
        <w:t xml:space="preserve"> оценка</w:t>
      </w:r>
      <w:r w:rsidRPr="00865001"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865001">
        <w:t>обучающимися</w:t>
      </w:r>
      <w:proofErr w:type="gramEnd"/>
      <w:r w:rsidRPr="00865001">
        <w:t xml:space="preserve"> индивидуальных заданий, проектов, исследований.</w:t>
      </w:r>
    </w:p>
    <w:p w:rsidR="00020A2E" w:rsidRPr="00865001" w:rsidRDefault="00020A2E" w:rsidP="00020A2E">
      <w:pPr>
        <w:ind w:left="426" w:right="819"/>
        <w:rPr>
          <w:rFonts w:ascii="Times New Roman" w:hAnsi="Times New Roman" w:cs="Times New Roman"/>
        </w:rPr>
      </w:pPr>
    </w:p>
    <w:tbl>
      <w:tblPr>
        <w:tblW w:w="133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98"/>
        <w:gridCol w:w="3901"/>
      </w:tblGrid>
      <w:tr w:rsidR="00020A2E" w:rsidRPr="00865001" w:rsidTr="0042228B">
        <w:trPr>
          <w:jc w:val="center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A2E" w:rsidRPr="00865001" w:rsidRDefault="00020A2E" w:rsidP="0042228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5001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  <w:p w:rsidR="00020A2E" w:rsidRPr="00865001" w:rsidRDefault="00020A2E" w:rsidP="0042228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5001">
              <w:rPr>
                <w:rFonts w:ascii="Times New Roman" w:hAnsi="Times New Roman" w:cs="Times New Roman"/>
                <w:b/>
                <w:bCs/>
              </w:rPr>
              <w:t>(освоенные умения, усвоенные знания)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A2E" w:rsidRPr="00865001" w:rsidRDefault="00020A2E" w:rsidP="0042228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5001">
              <w:rPr>
                <w:rFonts w:ascii="Times New Roman" w:hAnsi="Times New Roman" w:cs="Times New Roman"/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020A2E" w:rsidRPr="00865001" w:rsidTr="0042228B">
        <w:trPr>
          <w:jc w:val="center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A2E" w:rsidRPr="00865001" w:rsidRDefault="00020A2E" w:rsidP="0042228B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865001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A2E" w:rsidRPr="00865001" w:rsidRDefault="00020A2E" w:rsidP="0042228B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865001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</w:tr>
      <w:tr w:rsidR="00020A2E" w:rsidRPr="00865001" w:rsidTr="0042228B">
        <w:trPr>
          <w:jc w:val="center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A2E" w:rsidRPr="00865001" w:rsidRDefault="00020A2E" w:rsidP="0042228B">
            <w:pPr>
              <w:rPr>
                <w:rFonts w:ascii="Times New Roman" w:hAnsi="Times New Roman" w:cs="Times New Roman"/>
                <w:b/>
                <w:bCs/>
              </w:rPr>
            </w:pPr>
            <w:r w:rsidRPr="00865001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A2E" w:rsidRPr="00865001" w:rsidRDefault="00020A2E" w:rsidP="0042228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20A2E" w:rsidRPr="00865001" w:rsidTr="0042228B">
        <w:trPr>
          <w:trHeight w:val="2592"/>
          <w:jc w:val="center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0A2E" w:rsidRPr="00865001" w:rsidRDefault="00020A2E" w:rsidP="0042228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п</w:t>
            </w:r>
            <w:r w:rsidRPr="00865001">
              <w:rPr>
                <w:rFonts w:ascii="Times New Roman" w:hAnsi="Times New Roman" w:cs="Times New Roman"/>
                <w:bCs/>
              </w:rPr>
              <w:t>одбирать и применять в работе основные конструкционные и вспомогательные материалы для изготовления столярных и мебельных работ</w:t>
            </w:r>
            <w:r>
              <w:rPr>
                <w:rFonts w:ascii="Times New Roman" w:hAnsi="Times New Roman" w:cs="Times New Roman"/>
                <w:bCs/>
              </w:rPr>
              <w:t>;</w:t>
            </w:r>
          </w:p>
          <w:p w:rsidR="00020A2E" w:rsidRPr="00865001" w:rsidRDefault="00020A2E" w:rsidP="0042228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о</w:t>
            </w:r>
            <w:r w:rsidRPr="00865001">
              <w:rPr>
                <w:rFonts w:ascii="Times New Roman" w:hAnsi="Times New Roman" w:cs="Times New Roman"/>
                <w:bCs/>
              </w:rPr>
              <w:t>пределять породы древесины</w:t>
            </w:r>
            <w:r>
              <w:rPr>
                <w:rFonts w:ascii="Times New Roman" w:hAnsi="Times New Roman" w:cs="Times New Roman"/>
                <w:bCs/>
              </w:rPr>
              <w:t>;</w:t>
            </w:r>
          </w:p>
          <w:p w:rsidR="00020A2E" w:rsidRPr="00865001" w:rsidRDefault="00020A2E" w:rsidP="0042228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с</w:t>
            </w:r>
            <w:r w:rsidRPr="00865001">
              <w:rPr>
                <w:rFonts w:ascii="Times New Roman" w:hAnsi="Times New Roman" w:cs="Times New Roman"/>
                <w:bCs/>
              </w:rPr>
              <w:t>ортировать древесину по порокам</w:t>
            </w:r>
            <w:r>
              <w:rPr>
                <w:rFonts w:ascii="Times New Roman" w:hAnsi="Times New Roman" w:cs="Times New Roman"/>
                <w:bCs/>
              </w:rPr>
              <w:t>;</w:t>
            </w:r>
          </w:p>
          <w:p w:rsidR="00020A2E" w:rsidRPr="00865001" w:rsidRDefault="00020A2E" w:rsidP="0042228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х</w:t>
            </w:r>
            <w:r w:rsidRPr="00865001">
              <w:rPr>
                <w:rFonts w:ascii="Times New Roman" w:hAnsi="Times New Roman" w:cs="Times New Roman"/>
                <w:bCs/>
              </w:rPr>
              <w:t>ранить и сушить лесоматериалы и пиломатериалы</w:t>
            </w:r>
          </w:p>
          <w:p w:rsidR="00020A2E" w:rsidRPr="00865001" w:rsidRDefault="00020A2E" w:rsidP="0042228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п</w:t>
            </w:r>
            <w:r w:rsidRPr="00865001">
              <w:rPr>
                <w:rFonts w:ascii="Times New Roman" w:hAnsi="Times New Roman" w:cs="Times New Roman"/>
                <w:bCs/>
              </w:rPr>
              <w:t>одбирать и применять в работе древесные материалы (шпон, ДВП, ДСП, фанеру)</w:t>
            </w:r>
            <w:r>
              <w:rPr>
                <w:rFonts w:ascii="Times New Roman" w:hAnsi="Times New Roman" w:cs="Times New Roman"/>
                <w:bCs/>
              </w:rPr>
              <w:t>;</w:t>
            </w:r>
          </w:p>
          <w:p w:rsidR="00020A2E" w:rsidRPr="00865001" w:rsidRDefault="00020A2E" w:rsidP="0042228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п</w:t>
            </w:r>
            <w:r w:rsidRPr="00865001">
              <w:rPr>
                <w:rFonts w:ascii="Times New Roman" w:hAnsi="Times New Roman" w:cs="Times New Roman"/>
                <w:bCs/>
              </w:rPr>
              <w:t>одбирать и применять в работе крепежные изделия, арматуру, фурнитуру, стекольные изделия, зеркала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0A2E" w:rsidRPr="004464E3" w:rsidRDefault="00020A2E" w:rsidP="0042228B">
            <w:pPr>
              <w:suppressAutoHyphens/>
              <w:rPr>
                <w:rFonts w:ascii="Times New Roman" w:hAnsi="Times New Roman" w:cs="Times New Roman"/>
                <w:bCs/>
                <w:i/>
              </w:rPr>
            </w:pPr>
            <w:r w:rsidRPr="004464E3">
              <w:rPr>
                <w:rFonts w:ascii="Times New Roman" w:hAnsi="Times New Roman" w:cs="Times New Roman"/>
                <w:i/>
                <w:iCs/>
                <w:spacing w:val="2"/>
              </w:rPr>
              <w:t>Комбинированный:</w:t>
            </w:r>
          </w:p>
          <w:p w:rsidR="00020A2E" w:rsidRPr="004464E3" w:rsidRDefault="00020A2E" w:rsidP="0042228B">
            <w:pPr>
              <w:suppressAutoHyphens/>
              <w:rPr>
                <w:rFonts w:ascii="Times New Roman" w:hAnsi="Times New Roman" w:cs="Times New Roman"/>
                <w:bCs/>
              </w:rPr>
            </w:pPr>
            <w:r w:rsidRPr="004464E3">
              <w:rPr>
                <w:rFonts w:ascii="Times New Roman" w:hAnsi="Times New Roman" w:cs="Times New Roman"/>
                <w:bCs/>
              </w:rPr>
              <w:t>тестирование</w:t>
            </w:r>
          </w:p>
          <w:p w:rsidR="00020A2E" w:rsidRPr="004464E3" w:rsidRDefault="00020A2E" w:rsidP="0042228B">
            <w:pPr>
              <w:suppressAutoHyphens/>
              <w:rPr>
                <w:rFonts w:ascii="Times New Roman" w:hAnsi="Times New Roman" w:cs="Times New Roman"/>
                <w:bCs/>
              </w:rPr>
            </w:pPr>
            <w:r w:rsidRPr="004464E3">
              <w:rPr>
                <w:rFonts w:ascii="Times New Roman" w:hAnsi="Times New Roman" w:cs="Times New Roman"/>
                <w:bCs/>
              </w:rPr>
              <w:t>контрольная работа</w:t>
            </w:r>
          </w:p>
          <w:p w:rsidR="00020A2E" w:rsidRPr="004464E3" w:rsidRDefault="00020A2E" w:rsidP="0042228B">
            <w:pPr>
              <w:suppressAutoHyphens/>
              <w:rPr>
                <w:rFonts w:ascii="Times New Roman" w:hAnsi="Times New Roman" w:cs="Times New Roman"/>
                <w:bCs/>
              </w:rPr>
            </w:pPr>
            <w:r w:rsidRPr="004464E3">
              <w:rPr>
                <w:rFonts w:ascii="Times New Roman" w:hAnsi="Times New Roman" w:cs="Times New Roman"/>
                <w:bCs/>
              </w:rPr>
              <w:t>устный опрос</w:t>
            </w:r>
          </w:p>
          <w:p w:rsidR="00020A2E" w:rsidRPr="004464E3" w:rsidRDefault="00020A2E" w:rsidP="0042228B">
            <w:pPr>
              <w:spacing w:before="120"/>
              <w:ind w:right="58"/>
              <w:rPr>
                <w:rFonts w:ascii="Times New Roman" w:hAnsi="Times New Roman" w:cs="Times New Roman"/>
                <w:iCs/>
                <w:spacing w:val="2"/>
              </w:rPr>
            </w:pPr>
            <w:r w:rsidRPr="004464E3">
              <w:rPr>
                <w:rFonts w:ascii="Times New Roman" w:hAnsi="Times New Roman" w:cs="Times New Roman"/>
                <w:i/>
                <w:iCs/>
                <w:spacing w:val="2"/>
              </w:rPr>
              <w:t>Индивидуальный:</w:t>
            </w:r>
            <w:r w:rsidR="00B10272">
              <w:rPr>
                <w:rFonts w:ascii="Times New Roman" w:hAnsi="Times New Roman" w:cs="Times New Roman"/>
                <w:i/>
                <w:iCs/>
                <w:spacing w:val="2"/>
              </w:rPr>
              <w:t xml:space="preserve"> </w:t>
            </w:r>
            <w:r w:rsidRPr="004464E3">
              <w:rPr>
                <w:rFonts w:ascii="Times New Roman" w:hAnsi="Times New Roman" w:cs="Times New Roman"/>
              </w:rPr>
              <w:t>творческие работы разных видов, поиск информации в сети, интернет.</w:t>
            </w:r>
          </w:p>
          <w:p w:rsidR="00020A2E" w:rsidRPr="00865001" w:rsidRDefault="00020A2E" w:rsidP="0042228B">
            <w:pPr>
              <w:suppressAutoHyphens/>
              <w:rPr>
                <w:rFonts w:ascii="Times New Roman" w:hAnsi="Times New Roman" w:cs="Times New Roman"/>
                <w:bCs/>
              </w:rPr>
            </w:pPr>
            <w:proofErr w:type="gramStart"/>
            <w:r w:rsidRPr="004464E3">
              <w:rPr>
                <w:rFonts w:ascii="Times New Roman" w:hAnsi="Times New Roman" w:cs="Times New Roman"/>
                <w:i/>
                <w:iCs/>
                <w:spacing w:val="2"/>
              </w:rPr>
              <w:t>Групповая</w:t>
            </w:r>
            <w:proofErr w:type="gramEnd"/>
            <w:r w:rsidRPr="004464E3">
              <w:rPr>
                <w:rFonts w:ascii="Times New Roman" w:hAnsi="Times New Roman" w:cs="Times New Roman"/>
                <w:iCs/>
                <w:spacing w:val="2"/>
              </w:rPr>
              <w:t>: заслушивание рефератов</w:t>
            </w:r>
          </w:p>
        </w:tc>
      </w:tr>
      <w:tr w:rsidR="00020A2E" w:rsidRPr="00865001" w:rsidTr="0042228B">
        <w:trPr>
          <w:jc w:val="center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A2E" w:rsidRPr="00865001" w:rsidRDefault="00020A2E" w:rsidP="0042228B">
            <w:pPr>
              <w:rPr>
                <w:rFonts w:ascii="Times New Roman" w:hAnsi="Times New Roman" w:cs="Times New Roman"/>
                <w:b/>
                <w:bCs/>
              </w:rPr>
            </w:pPr>
            <w:r w:rsidRPr="00865001"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A2E" w:rsidRPr="00865001" w:rsidRDefault="00020A2E" w:rsidP="0042228B">
            <w:pPr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020A2E" w:rsidRPr="00865001" w:rsidTr="0042228B">
        <w:trPr>
          <w:trHeight w:val="3083"/>
          <w:jc w:val="center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0A2E" w:rsidRPr="00865001" w:rsidRDefault="00020A2E" w:rsidP="0042228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к</w:t>
            </w:r>
            <w:r w:rsidRPr="00865001">
              <w:rPr>
                <w:rFonts w:ascii="Times New Roman" w:hAnsi="Times New Roman" w:cs="Times New Roman"/>
                <w:bCs/>
              </w:rPr>
              <w:t>онструкционные и вспомогательные материалы для производства столярных и мебельных работ</w:t>
            </w:r>
            <w:r>
              <w:rPr>
                <w:rFonts w:ascii="Times New Roman" w:hAnsi="Times New Roman" w:cs="Times New Roman"/>
                <w:bCs/>
              </w:rPr>
              <w:t>;</w:t>
            </w:r>
          </w:p>
          <w:p w:rsidR="00020A2E" w:rsidRPr="00865001" w:rsidRDefault="00020A2E" w:rsidP="0042228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с</w:t>
            </w:r>
            <w:r w:rsidRPr="00865001">
              <w:rPr>
                <w:rFonts w:ascii="Times New Roman" w:hAnsi="Times New Roman" w:cs="Times New Roman"/>
                <w:bCs/>
              </w:rPr>
              <w:t>троение дерева и древесины</w:t>
            </w:r>
            <w:r>
              <w:rPr>
                <w:rFonts w:ascii="Times New Roman" w:hAnsi="Times New Roman" w:cs="Times New Roman"/>
                <w:bCs/>
              </w:rPr>
              <w:t>;</w:t>
            </w:r>
          </w:p>
          <w:p w:rsidR="00020A2E" w:rsidRPr="00865001" w:rsidRDefault="00020A2E" w:rsidP="0042228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ф</w:t>
            </w:r>
            <w:r w:rsidRPr="00865001">
              <w:rPr>
                <w:rFonts w:ascii="Times New Roman" w:hAnsi="Times New Roman" w:cs="Times New Roman"/>
                <w:bCs/>
              </w:rPr>
              <w:t>изические, химические и механические свойства древесины</w:t>
            </w:r>
            <w:r>
              <w:rPr>
                <w:rFonts w:ascii="Times New Roman" w:hAnsi="Times New Roman" w:cs="Times New Roman"/>
                <w:bCs/>
              </w:rPr>
              <w:t>;</w:t>
            </w:r>
          </w:p>
          <w:p w:rsidR="00020A2E" w:rsidRPr="00865001" w:rsidRDefault="00020A2E" w:rsidP="0042228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о</w:t>
            </w:r>
            <w:r w:rsidRPr="00865001">
              <w:rPr>
                <w:rFonts w:ascii="Times New Roman" w:hAnsi="Times New Roman" w:cs="Times New Roman"/>
                <w:bCs/>
              </w:rPr>
              <w:t>сновные породы древесины, их характеристику</w:t>
            </w:r>
            <w:r>
              <w:rPr>
                <w:rFonts w:ascii="Times New Roman" w:hAnsi="Times New Roman" w:cs="Times New Roman"/>
                <w:bCs/>
              </w:rPr>
              <w:t>;</w:t>
            </w:r>
          </w:p>
          <w:p w:rsidR="00020A2E" w:rsidRPr="00865001" w:rsidRDefault="00020A2E" w:rsidP="0042228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п</w:t>
            </w:r>
            <w:r w:rsidRPr="00865001">
              <w:rPr>
                <w:rFonts w:ascii="Times New Roman" w:hAnsi="Times New Roman" w:cs="Times New Roman"/>
                <w:bCs/>
              </w:rPr>
              <w:t>ороки  и сортность древесины</w:t>
            </w:r>
            <w:r>
              <w:rPr>
                <w:rFonts w:ascii="Times New Roman" w:hAnsi="Times New Roman" w:cs="Times New Roman"/>
                <w:bCs/>
              </w:rPr>
              <w:t>;</w:t>
            </w:r>
          </w:p>
          <w:p w:rsidR="00020A2E" w:rsidRPr="00865001" w:rsidRDefault="00020A2E" w:rsidP="0042228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п</w:t>
            </w:r>
            <w:r w:rsidRPr="00865001">
              <w:rPr>
                <w:rFonts w:ascii="Times New Roman" w:hAnsi="Times New Roman" w:cs="Times New Roman"/>
                <w:bCs/>
              </w:rPr>
              <w:t xml:space="preserve">равила хранения и сушки </w:t>
            </w:r>
            <w:proofErr w:type="spellStart"/>
            <w:r w:rsidRPr="00865001">
              <w:rPr>
                <w:rFonts w:ascii="Times New Roman" w:hAnsi="Times New Roman" w:cs="Times New Roman"/>
                <w:bCs/>
              </w:rPr>
              <w:t>лес</w:t>
            </w:r>
            <w:proofErr w:type="gramStart"/>
            <w:r w:rsidRPr="00865001">
              <w:rPr>
                <w:rFonts w:ascii="Times New Roman" w:hAnsi="Times New Roman" w:cs="Times New Roman"/>
                <w:bCs/>
              </w:rPr>
              <w:t>о</w:t>
            </w:r>
            <w:proofErr w:type="spellEnd"/>
            <w:r w:rsidRPr="00865001">
              <w:rPr>
                <w:rFonts w:ascii="Times New Roman" w:hAnsi="Times New Roman" w:cs="Times New Roman"/>
                <w:bCs/>
              </w:rPr>
              <w:t>-</w:t>
            </w:r>
            <w:proofErr w:type="gramEnd"/>
            <w:r w:rsidRPr="00865001">
              <w:rPr>
                <w:rFonts w:ascii="Times New Roman" w:hAnsi="Times New Roman" w:cs="Times New Roman"/>
                <w:bCs/>
              </w:rPr>
              <w:t xml:space="preserve"> и пиломатериалов</w:t>
            </w:r>
          </w:p>
          <w:p w:rsidR="00020A2E" w:rsidRPr="00865001" w:rsidRDefault="00020A2E" w:rsidP="0042228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с</w:t>
            </w:r>
            <w:r w:rsidRPr="00865001">
              <w:rPr>
                <w:rFonts w:ascii="Times New Roman" w:hAnsi="Times New Roman" w:cs="Times New Roman"/>
                <w:bCs/>
              </w:rPr>
              <w:t>пецифику и сортимент древесных материалов, область их применения</w:t>
            </w:r>
            <w:r>
              <w:rPr>
                <w:rFonts w:ascii="Times New Roman" w:hAnsi="Times New Roman" w:cs="Times New Roman"/>
                <w:bCs/>
              </w:rPr>
              <w:t>;</w:t>
            </w:r>
          </w:p>
          <w:p w:rsidR="00020A2E" w:rsidRPr="00865001" w:rsidRDefault="00020A2E" w:rsidP="0042228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с</w:t>
            </w:r>
            <w:r w:rsidRPr="00865001">
              <w:rPr>
                <w:rFonts w:ascii="Times New Roman" w:hAnsi="Times New Roman" w:cs="Times New Roman"/>
                <w:bCs/>
              </w:rPr>
              <w:t>пецифику и сортимент крепежных деталей, арматуры, фурнитуры, стекольных изделий, зеркал и других вспомогательных материалов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0A2E" w:rsidRPr="004464E3" w:rsidRDefault="00020A2E" w:rsidP="0042228B">
            <w:pPr>
              <w:suppressAutoHyphens/>
              <w:rPr>
                <w:rFonts w:ascii="Times New Roman" w:hAnsi="Times New Roman" w:cs="Times New Roman"/>
                <w:bCs/>
                <w:i/>
              </w:rPr>
            </w:pPr>
            <w:r w:rsidRPr="004464E3">
              <w:rPr>
                <w:rFonts w:ascii="Times New Roman" w:hAnsi="Times New Roman" w:cs="Times New Roman"/>
                <w:i/>
                <w:iCs/>
                <w:spacing w:val="2"/>
              </w:rPr>
              <w:t>Комбинированный:</w:t>
            </w:r>
          </w:p>
          <w:p w:rsidR="00020A2E" w:rsidRPr="004464E3" w:rsidRDefault="00020A2E" w:rsidP="0042228B">
            <w:pPr>
              <w:suppressAutoHyphens/>
              <w:rPr>
                <w:rFonts w:ascii="Times New Roman" w:hAnsi="Times New Roman" w:cs="Times New Roman"/>
                <w:bCs/>
              </w:rPr>
            </w:pPr>
            <w:r w:rsidRPr="004464E3">
              <w:rPr>
                <w:rFonts w:ascii="Times New Roman" w:hAnsi="Times New Roman" w:cs="Times New Roman"/>
                <w:bCs/>
              </w:rPr>
              <w:t>Тестирование</w:t>
            </w:r>
          </w:p>
          <w:p w:rsidR="00020A2E" w:rsidRPr="004464E3" w:rsidRDefault="00020A2E" w:rsidP="0042228B">
            <w:pPr>
              <w:suppressAutoHyphens/>
              <w:rPr>
                <w:rFonts w:ascii="Times New Roman" w:hAnsi="Times New Roman" w:cs="Times New Roman"/>
                <w:bCs/>
              </w:rPr>
            </w:pPr>
            <w:r w:rsidRPr="004464E3">
              <w:rPr>
                <w:rFonts w:ascii="Times New Roman" w:hAnsi="Times New Roman" w:cs="Times New Roman"/>
                <w:bCs/>
              </w:rPr>
              <w:t>Контрольная работа</w:t>
            </w:r>
          </w:p>
          <w:p w:rsidR="00020A2E" w:rsidRPr="004464E3" w:rsidRDefault="00020A2E" w:rsidP="0042228B">
            <w:pPr>
              <w:suppressAutoHyphens/>
              <w:rPr>
                <w:rFonts w:ascii="Times New Roman" w:hAnsi="Times New Roman" w:cs="Times New Roman"/>
                <w:bCs/>
              </w:rPr>
            </w:pPr>
            <w:r w:rsidRPr="004464E3">
              <w:rPr>
                <w:rFonts w:ascii="Times New Roman" w:hAnsi="Times New Roman" w:cs="Times New Roman"/>
                <w:bCs/>
              </w:rPr>
              <w:t>Устный опрос</w:t>
            </w:r>
          </w:p>
          <w:p w:rsidR="00020A2E" w:rsidRPr="004464E3" w:rsidRDefault="00020A2E" w:rsidP="0042228B">
            <w:pPr>
              <w:spacing w:before="120"/>
              <w:ind w:right="58"/>
              <w:rPr>
                <w:rFonts w:ascii="Times New Roman" w:hAnsi="Times New Roman" w:cs="Times New Roman"/>
                <w:iCs/>
                <w:spacing w:val="2"/>
              </w:rPr>
            </w:pPr>
            <w:r w:rsidRPr="004464E3">
              <w:rPr>
                <w:rFonts w:ascii="Times New Roman" w:hAnsi="Times New Roman" w:cs="Times New Roman"/>
                <w:i/>
                <w:iCs/>
                <w:spacing w:val="2"/>
              </w:rPr>
              <w:t>Индивидуальный:</w:t>
            </w:r>
            <w:r w:rsidR="00B10272">
              <w:rPr>
                <w:rFonts w:ascii="Times New Roman" w:hAnsi="Times New Roman" w:cs="Times New Roman"/>
                <w:i/>
                <w:iCs/>
                <w:spacing w:val="2"/>
              </w:rPr>
              <w:t xml:space="preserve"> </w:t>
            </w:r>
            <w:r w:rsidRPr="004464E3">
              <w:rPr>
                <w:rFonts w:ascii="Times New Roman" w:hAnsi="Times New Roman" w:cs="Times New Roman"/>
              </w:rPr>
              <w:t>творческие работы разных видов, поиск информации в сети Интернет.</w:t>
            </w:r>
          </w:p>
          <w:p w:rsidR="00020A2E" w:rsidRPr="00865001" w:rsidRDefault="00020A2E" w:rsidP="0042228B">
            <w:pPr>
              <w:jc w:val="both"/>
              <w:rPr>
                <w:rFonts w:ascii="Times New Roman" w:hAnsi="Times New Roman" w:cs="Times New Roman"/>
                <w:bCs/>
              </w:rPr>
            </w:pPr>
            <w:proofErr w:type="gramStart"/>
            <w:r w:rsidRPr="004464E3">
              <w:rPr>
                <w:rFonts w:ascii="Times New Roman" w:hAnsi="Times New Roman" w:cs="Times New Roman"/>
                <w:i/>
                <w:iCs/>
                <w:spacing w:val="2"/>
              </w:rPr>
              <w:t>Групповая</w:t>
            </w:r>
            <w:proofErr w:type="gramEnd"/>
            <w:r w:rsidRPr="004464E3">
              <w:rPr>
                <w:rFonts w:ascii="Times New Roman" w:hAnsi="Times New Roman" w:cs="Times New Roman"/>
                <w:i/>
                <w:iCs/>
                <w:spacing w:val="2"/>
              </w:rPr>
              <w:t>:</w:t>
            </w:r>
            <w:r w:rsidRPr="004464E3">
              <w:rPr>
                <w:rFonts w:ascii="Times New Roman" w:hAnsi="Times New Roman" w:cs="Times New Roman"/>
                <w:iCs/>
                <w:spacing w:val="2"/>
              </w:rPr>
              <w:t xml:space="preserve"> просмотр компьютерных презентаций</w:t>
            </w:r>
          </w:p>
        </w:tc>
      </w:tr>
    </w:tbl>
    <w:p w:rsidR="00020A2E" w:rsidRPr="00865001" w:rsidRDefault="00020A2E" w:rsidP="00020A2E">
      <w:pPr>
        <w:rPr>
          <w:rFonts w:ascii="Times New Roman" w:hAnsi="Times New Roman" w:cs="Times New Roman"/>
          <w:b/>
        </w:rPr>
      </w:pPr>
    </w:p>
    <w:p w:rsidR="00020A2E" w:rsidRPr="00865001" w:rsidRDefault="00020A2E" w:rsidP="00020A2E">
      <w:pPr>
        <w:rPr>
          <w:rFonts w:ascii="Times New Roman" w:hAnsi="Times New Roman" w:cs="Times New Roman"/>
          <w:color w:val="auto"/>
        </w:rPr>
      </w:pPr>
    </w:p>
    <w:p w:rsidR="00020A2E" w:rsidRPr="009C478A" w:rsidRDefault="00020A2E" w:rsidP="00A66A1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851"/>
        <w:rPr>
          <w:rFonts w:ascii="Times New Roman" w:hAnsi="Times New Roman" w:cs="Times New Roman"/>
          <w:bCs/>
        </w:rPr>
      </w:pPr>
    </w:p>
    <w:sectPr w:rsidR="00020A2E" w:rsidRPr="009C478A" w:rsidSect="00A66A1C">
      <w:pgSz w:w="16838" w:h="11906" w:orient="landscape"/>
      <w:pgMar w:top="850" w:right="284" w:bottom="993" w:left="1276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111" w:rsidRDefault="00220111" w:rsidP="0003285E">
      <w:r>
        <w:separator/>
      </w:r>
    </w:p>
  </w:endnote>
  <w:endnote w:type="continuationSeparator" w:id="0">
    <w:p w:rsidR="00220111" w:rsidRDefault="00220111" w:rsidP="000328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111" w:rsidRDefault="00220111" w:rsidP="0003285E">
      <w:r>
        <w:separator/>
      </w:r>
    </w:p>
  </w:footnote>
  <w:footnote w:type="continuationSeparator" w:id="0">
    <w:p w:rsidR="00220111" w:rsidRDefault="00220111" w:rsidP="000328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1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1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1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1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1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1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1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1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1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decimal"/>
      <w:lvlText w:val="07250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07250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07250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07250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07250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07250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07250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07250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07250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decimal"/>
      <w:lvlText w:val="3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3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3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3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3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3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3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3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3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6">
    <w:nsid w:val="0000000D"/>
    <w:multiLevelType w:val="multilevel"/>
    <w:tmpl w:val="0000000C"/>
    <w:lvl w:ilvl="0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7">
    <w:nsid w:val="0000000F"/>
    <w:multiLevelType w:val="multilevel"/>
    <w:tmpl w:val="0000000E"/>
    <w:lvl w:ilvl="0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8">
    <w:nsid w:val="00000011"/>
    <w:multiLevelType w:val="multilevel"/>
    <w:tmpl w:val="00000010"/>
    <w:lvl w:ilvl="0">
      <w:start w:val="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4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9">
    <w:nsid w:val="00000013"/>
    <w:multiLevelType w:val="multilevel"/>
    <w:tmpl w:val="00000012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0">
    <w:nsid w:val="00000015"/>
    <w:multiLevelType w:val="multilevel"/>
    <w:tmpl w:val="00000014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1">
    <w:nsid w:val="00000017"/>
    <w:multiLevelType w:val="multilevel"/>
    <w:tmpl w:val="00000016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2">
    <w:nsid w:val="062C636B"/>
    <w:multiLevelType w:val="hybridMultilevel"/>
    <w:tmpl w:val="AD1EC382"/>
    <w:lvl w:ilvl="0" w:tplc="0419000F">
      <w:start w:val="1"/>
      <w:numFmt w:val="decimal"/>
      <w:lvlText w:val="%1.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11E47B7B"/>
    <w:multiLevelType w:val="multilevel"/>
    <w:tmpl w:val="E87C7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4">
    <w:nsid w:val="152856DA"/>
    <w:multiLevelType w:val="hybridMultilevel"/>
    <w:tmpl w:val="7D046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59C282E"/>
    <w:multiLevelType w:val="hybridMultilevel"/>
    <w:tmpl w:val="3F7016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9C1EB7"/>
    <w:multiLevelType w:val="multilevel"/>
    <w:tmpl w:val="C0ECA9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4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  <w:b w:val="0"/>
      </w:rPr>
    </w:lvl>
  </w:abstractNum>
  <w:abstractNum w:abstractNumId="18">
    <w:nsid w:val="342D71DD"/>
    <w:multiLevelType w:val="multilevel"/>
    <w:tmpl w:val="F2B217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9">
    <w:nsid w:val="3F235792"/>
    <w:multiLevelType w:val="hybridMultilevel"/>
    <w:tmpl w:val="9D9CD766"/>
    <w:lvl w:ilvl="0" w:tplc="ED26803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>
    <w:nsid w:val="4A561071"/>
    <w:multiLevelType w:val="hybridMultilevel"/>
    <w:tmpl w:val="6088CA2A"/>
    <w:lvl w:ilvl="0" w:tplc="8D9C3DD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>
    <w:nsid w:val="54533D97"/>
    <w:multiLevelType w:val="multilevel"/>
    <w:tmpl w:val="BFDE3810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6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86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4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2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64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660" w:hanging="1800"/>
      </w:pPr>
      <w:rPr>
        <w:rFonts w:hint="default"/>
        <w:b w:val="0"/>
      </w:rPr>
    </w:lvl>
  </w:abstractNum>
  <w:abstractNum w:abstractNumId="22">
    <w:nsid w:val="5A2E58FF"/>
    <w:multiLevelType w:val="hybridMultilevel"/>
    <w:tmpl w:val="1E1C89F2"/>
    <w:lvl w:ilvl="0" w:tplc="2CBC7544">
      <w:start w:val="4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23">
    <w:nsid w:val="6FF261AF"/>
    <w:multiLevelType w:val="hybridMultilevel"/>
    <w:tmpl w:val="80DC0D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9D731E"/>
    <w:multiLevelType w:val="multilevel"/>
    <w:tmpl w:val="005E93DE"/>
    <w:lvl w:ilvl="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3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25">
    <w:nsid w:val="77426C52"/>
    <w:multiLevelType w:val="hybridMultilevel"/>
    <w:tmpl w:val="C3DC515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6">
    <w:nsid w:val="79144D78"/>
    <w:multiLevelType w:val="hybridMultilevel"/>
    <w:tmpl w:val="77765EB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7CB32B45"/>
    <w:multiLevelType w:val="multilevel"/>
    <w:tmpl w:val="31585B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28">
    <w:nsid w:val="7F4B4053"/>
    <w:multiLevelType w:val="multilevel"/>
    <w:tmpl w:val="9A98603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28"/>
  </w:num>
  <w:num w:numId="6">
    <w:abstractNumId w:val="27"/>
  </w:num>
  <w:num w:numId="7">
    <w:abstractNumId w:val="4"/>
  </w:num>
  <w:num w:numId="8">
    <w:abstractNumId w:val="22"/>
  </w:num>
  <w:num w:numId="9">
    <w:abstractNumId w:val="21"/>
  </w:num>
  <w:num w:numId="10">
    <w:abstractNumId w:val="17"/>
  </w:num>
  <w:num w:numId="11">
    <w:abstractNumId w:val="5"/>
  </w:num>
  <w:num w:numId="12">
    <w:abstractNumId w:val="6"/>
  </w:num>
  <w:num w:numId="13">
    <w:abstractNumId w:val="7"/>
  </w:num>
  <w:num w:numId="14">
    <w:abstractNumId w:val="8"/>
  </w:num>
  <w:num w:numId="15">
    <w:abstractNumId w:val="9"/>
  </w:num>
  <w:num w:numId="16">
    <w:abstractNumId w:val="10"/>
  </w:num>
  <w:num w:numId="17">
    <w:abstractNumId w:val="11"/>
  </w:num>
  <w:num w:numId="18">
    <w:abstractNumId w:val="12"/>
  </w:num>
  <w:num w:numId="19">
    <w:abstractNumId w:val="23"/>
  </w:num>
  <w:num w:numId="20">
    <w:abstractNumId w:val="26"/>
  </w:num>
  <w:num w:numId="21">
    <w:abstractNumId w:val="14"/>
  </w:num>
  <w:num w:numId="22">
    <w:abstractNumId w:val="13"/>
  </w:num>
  <w:num w:numId="23">
    <w:abstractNumId w:val="18"/>
  </w:num>
  <w:num w:numId="24">
    <w:abstractNumId w:val="16"/>
  </w:num>
  <w:num w:numId="25">
    <w:abstractNumId w:val="24"/>
  </w:num>
  <w:num w:numId="26">
    <w:abstractNumId w:val="15"/>
  </w:num>
  <w:num w:numId="27">
    <w:abstractNumId w:val="25"/>
  </w:num>
  <w:num w:numId="28">
    <w:abstractNumId w:val="19"/>
  </w:num>
  <w:num w:numId="2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03285E"/>
    <w:rsid w:val="000007B3"/>
    <w:rsid w:val="00000984"/>
    <w:rsid w:val="00000A48"/>
    <w:rsid w:val="000013FF"/>
    <w:rsid w:val="000018BB"/>
    <w:rsid w:val="00002343"/>
    <w:rsid w:val="00002A34"/>
    <w:rsid w:val="000031B6"/>
    <w:rsid w:val="000037D8"/>
    <w:rsid w:val="00003B88"/>
    <w:rsid w:val="00004AEE"/>
    <w:rsid w:val="00005098"/>
    <w:rsid w:val="000055C8"/>
    <w:rsid w:val="00005601"/>
    <w:rsid w:val="00005756"/>
    <w:rsid w:val="00005D47"/>
    <w:rsid w:val="00006FF5"/>
    <w:rsid w:val="00007875"/>
    <w:rsid w:val="000079CD"/>
    <w:rsid w:val="00007A71"/>
    <w:rsid w:val="00010192"/>
    <w:rsid w:val="00010959"/>
    <w:rsid w:val="00011083"/>
    <w:rsid w:val="000115BD"/>
    <w:rsid w:val="0001173C"/>
    <w:rsid w:val="00011963"/>
    <w:rsid w:val="00011B39"/>
    <w:rsid w:val="00011B88"/>
    <w:rsid w:val="00011C77"/>
    <w:rsid w:val="000121F7"/>
    <w:rsid w:val="0001223C"/>
    <w:rsid w:val="000129D1"/>
    <w:rsid w:val="00012F3A"/>
    <w:rsid w:val="000133B2"/>
    <w:rsid w:val="000137AD"/>
    <w:rsid w:val="00013BF0"/>
    <w:rsid w:val="00014100"/>
    <w:rsid w:val="000145E8"/>
    <w:rsid w:val="00014C4F"/>
    <w:rsid w:val="000151F7"/>
    <w:rsid w:val="00015437"/>
    <w:rsid w:val="000154B0"/>
    <w:rsid w:val="000157E9"/>
    <w:rsid w:val="00015AF5"/>
    <w:rsid w:val="000160FC"/>
    <w:rsid w:val="0001617A"/>
    <w:rsid w:val="00016C76"/>
    <w:rsid w:val="00017254"/>
    <w:rsid w:val="00017B6C"/>
    <w:rsid w:val="000208A5"/>
    <w:rsid w:val="00020A2E"/>
    <w:rsid w:val="000214C1"/>
    <w:rsid w:val="00022510"/>
    <w:rsid w:val="000228CA"/>
    <w:rsid w:val="00023220"/>
    <w:rsid w:val="0002331A"/>
    <w:rsid w:val="000239A6"/>
    <w:rsid w:val="0002401E"/>
    <w:rsid w:val="00024240"/>
    <w:rsid w:val="00024614"/>
    <w:rsid w:val="00024665"/>
    <w:rsid w:val="00024C2C"/>
    <w:rsid w:val="0002521B"/>
    <w:rsid w:val="00026ECF"/>
    <w:rsid w:val="00027347"/>
    <w:rsid w:val="000273F0"/>
    <w:rsid w:val="000276F4"/>
    <w:rsid w:val="0002781D"/>
    <w:rsid w:val="0003005E"/>
    <w:rsid w:val="0003014C"/>
    <w:rsid w:val="00030209"/>
    <w:rsid w:val="0003074E"/>
    <w:rsid w:val="00030EF6"/>
    <w:rsid w:val="00031400"/>
    <w:rsid w:val="0003244E"/>
    <w:rsid w:val="000325D1"/>
    <w:rsid w:val="0003285E"/>
    <w:rsid w:val="00032BC5"/>
    <w:rsid w:val="00032C66"/>
    <w:rsid w:val="0003311A"/>
    <w:rsid w:val="00033AD2"/>
    <w:rsid w:val="0003427F"/>
    <w:rsid w:val="00034393"/>
    <w:rsid w:val="000344B1"/>
    <w:rsid w:val="0003486E"/>
    <w:rsid w:val="00034B5F"/>
    <w:rsid w:val="00034C7A"/>
    <w:rsid w:val="00035215"/>
    <w:rsid w:val="0003529D"/>
    <w:rsid w:val="0003547D"/>
    <w:rsid w:val="00035C16"/>
    <w:rsid w:val="00035EB8"/>
    <w:rsid w:val="000365FD"/>
    <w:rsid w:val="00036DB9"/>
    <w:rsid w:val="00036EDD"/>
    <w:rsid w:val="0003734A"/>
    <w:rsid w:val="00040C5A"/>
    <w:rsid w:val="00041561"/>
    <w:rsid w:val="00041787"/>
    <w:rsid w:val="000419C3"/>
    <w:rsid w:val="000424E3"/>
    <w:rsid w:val="00042672"/>
    <w:rsid w:val="00042B62"/>
    <w:rsid w:val="00042C84"/>
    <w:rsid w:val="00043294"/>
    <w:rsid w:val="00043441"/>
    <w:rsid w:val="00043BED"/>
    <w:rsid w:val="0004460E"/>
    <w:rsid w:val="00044699"/>
    <w:rsid w:val="00044F77"/>
    <w:rsid w:val="0004542B"/>
    <w:rsid w:val="000456D0"/>
    <w:rsid w:val="0004598A"/>
    <w:rsid w:val="000459CC"/>
    <w:rsid w:val="00045A50"/>
    <w:rsid w:val="00045AB1"/>
    <w:rsid w:val="00045BFD"/>
    <w:rsid w:val="00046191"/>
    <w:rsid w:val="000467DC"/>
    <w:rsid w:val="00046898"/>
    <w:rsid w:val="00046909"/>
    <w:rsid w:val="00046A47"/>
    <w:rsid w:val="000474C8"/>
    <w:rsid w:val="000474CE"/>
    <w:rsid w:val="00047F32"/>
    <w:rsid w:val="0005053C"/>
    <w:rsid w:val="00050AF0"/>
    <w:rsid w:val="000519DF"/>
    <w:rsid w:val="00051A96"/>
    <w:rsid w:val="00051BAA"/>
    <w:rsid w:val="00052B4F"/>
    <w:rsid w:val="00052E89"/>
    <w:rsid w:val="000530ED"/>
    <w:rsid w:val="000534F0"/>
    <w:rsid w:val="00053C1A"/>
    <w:rsid w:val="0005408B"/>
    <w:rsid w:val="000551A0"/>
    <w:rsid w:val="00055C92"/>
    <w:rsid w:val="00056CAA"/>
    <w:rsid w:val="000578B0"/>
    <w:rsid w:val="00057A4E"/>
    <w:rsid w:val="00057C7F"/>
    <w:rsid w:val="000614E4"/>
    <w:rsid w:val="00061841"/>
    <w:rsid w:val="00061E25"/>
    <w:rsid w:val="00062248"/>
    <w:rsid w:val="00062B27"/>
    <w:rsid w:val="00062F40"/>
    <w:rsid w:val="00062FC8"/>
    <w:rsid w:val="00063171"/>
    <w:rsid w:val="0006333F"/>
    <w:rsid w:val="00063478"/>
    <w:rsid w:val="000636F5"/>
    <w:rsid w:val="0006429A"/>
    <w:rsid w:val="00064476"/>
    <w:rsid w:val="000647BA"/>
    <w:rsid w:val="00065943"/>
    <w:rsid w:val="00065CD8"/>
    <w:rsid w:val="000661A6"/>
    <w:rsid w:val="000661B4"/>
    <w:rsid w:val="000661E5"/>
    <w:rsid w:val="00066D2B"/>
    <w:rsid w:val="00066E4B"/>
    <w:rsid w:val="0006700A"/>
    <w:rsid w:val="0006761D"/>
    <w:rsid w:val="00067A78"/>
    <w:rsid w:val="000700D6"/>
    <w:rsid w:val="0007048A"/>
    <w:rsid w:val="0007094A"/>
    <w:rsid w:val="000711AA"/>
    <w:rsid w:val="00071ACA"/>
    <w:rsid w:val="00071E8C"/>
    <w:rsid w:val="0007254C"/>
    <w:rsid w:val="00072945"/>
    <w:rsid w:val="00072ED2"/>
    <w:rsid w:val="00073675"/>
    <w:rsid w:val="00073C0D"/>
    <w:rsid w:val="00074292"/>
    <w:rsid w:val="0007451D"/>
    <w:rsid w:val="0007458F"/>
    <w:rsid w:val="00074AB0"/>
    <w:rsid w:val="00075200"/>
    <w:rsid w:val="0007545F"/>
    <w:rsid w:val="000759AA"/>
    <w:rsid w:val="00075A0C"/>
    <w:rsid w:val="000762CC"/>
    <w:rsid w:val="00076447"/>
    <w:rsid w:val="00076989"/>
    <w:rsid w:val="00076A03"/>
    <w:rsid w:val="00076E6A"/>
    <w:rsid w:val="00076FAD"/>
    <w:rsid w:val="00077257"/>
    <w:rsid w:val="0007736C"/>
    <w:rsid w:val="00077417"/>
    <w:rsid w:val="00077B7B"/>
    <w:rsid w:val="00077DAA"/>
    <w:rsid w:val="00077EFB"/>
    <w:rsid w:val="00080DEB"/>
    <w:rsid w:val="00081F9F"/>
    <w:rsid w:val="000822A0"/>
    <w:rsid w:val="00082B09"/>
    <w:rsid w:val="00082B6E"/>
    <w:rsid w:val="0008302D"/>
    <w:rsid w:val="000838D3"/>
    <w:rsid w:val="00083EC0"/>
    <w:rsid w:val="00085625"/>
    <w:rsid w:val="00085AF1"/>
    <w:rsid w:val="00085C92"/>
    <w:rsid w:val="00085D24"/>
    <w:rsid w:val="0008638F"/>
    <w:rsid w:val="00086637"/>
    <w:rsid w:val="00086838"/>
    <w:rsid w:val="000870C1"/>
    <w:rsid w:val="00087448"/>
    <w:rsid w:val="00087A02"/>
    <w:rsid w:val="0009028C"/>
    <w:rsid w:val="000902C3"/>
    <w:rsid w:val="000909CB"/>
    <w:rsid w:val="00090CDC"/>
    <w:rsid w:val="000918BE"/>
    <w:rsid w:val="00091900"/>
    <w:rsid w:val="00091B9A"/>
    <w:rsid w:val="00091F8E"/>
    <w:rsid w:val="00092E70"/>
    <w:rsid w:val="00093CD1"/>
    <w:rsid w:val="00093CF9"/>
    <w:rsid w:val="000948F7"/>
    <w:rsid w:val="00094DC8"/>
    <w:rsid w:val="00095D54"/>
    <w:rsid w:val="00095E16"/>
    <w:rsid w:val="00096B03"/>
    <w:rsid w:val="000972E6"/>
    <w:rsid w:val="0009785F"/>
    <w:rsid w:val="000A1A25"/>
    <w:rsid w:val="000A2055"/>
    <w:rsid w:val="000A2235"/>
    <w:rsid w:val="000A22BB"/>
    <w:rsid w:val="000A2434"/>
    <w:rsid w:val="000A2D0D"/>
    <w:rsid w:val="000A2E78"/>
    <w:rsid w:val="000A2FFD"/>
    <w:rsid w:val="000A3788"/>
    <w:rsid w:val="000A3A04"/>
    <w:rsid w:val="000A3B78"/>
    <w:rsid w:val="000A45DA"/>
    <w:rsid w:val="000A4775"/>
    <w:rsid w:val="000A489B"/>
    <w:rsid w:val="000A4D21"/>
    <w:rsid w:val="000A5505"/>
    <w:rsid w:val="000A5817"/>
    <w:rsid w:val="000A594E"/>
    <w:rsid w:val="000A69CF"/>
    <w:rsid w:val="000A6D4C"/>
    <w:rsid w:val="000A762C"/>
    <w:rsid w:val="000A767F"/>
    <w:rsid w:val="000A7A69"/>
    <w:rsid w:val="000A7F2A"/>
    <w:rsid w:val="000B088A"/>
    <w:rsid w:val="000B0908"/>
    <w:rsid w:val="000B0FE8"/>
    <w:rsid w:val="000B1203"/>
    <w:rsid w:val="000B120A"/>
    <w:rsid w:val="000B1F4F"/>
    <w:rsid w:val="000B2425"/>
    <w:rsid w:val="000B2A6B"/>
    <w:rsid w:val="000B2A78"/>
    <w:rsid w:val="000B314F"/>
    <w:rsid w:val="000B357B"/>
    <w:rsid w:val="000B4672"/>
    <w:rsid w:val="000B47A8"/>
    <w:rsid w:val="000B4958"/>
    <w:rsid w:val="000B4F3A"/>
    <w:rsid w:val="000B50DD"/>
    <w:rsid w:val="000B54DF"/>
    <w:rsid w:val="000B5626"/>
    <w:rsid w:val="000B5842"/>
    <w:rsid w:val="000B5A82"/>
    <w:rsid w:val="000B6283"/>
    <w:rsid w:val="000B65AC"/>
    <w:rsid w:val="000B69CA"/>
    <w:rsid w:val="000B7074"/>
    <w:rsid w:val="000B70B4"/>
    <w:rsid w:val="000B7226"/>
    <w:rsid w:val="000B74F5"/>
    <w:rsid w:val="000B7537"/>
    <w:rsid w:val="000B78FB"/>
    <w:rsid w:val="000C0865"/>
    <w:rsid w:val="000C0D15"/>
    <w:rsid w:val="000C0D45"/>
    <w:rsid w:val="000C1464"/>
    <w:rsid w:val="000C155C"/>
    <w:rsid w:val="000C1715"/>
    <w:rsid w:val="000C18BB"/>
    <w:rsid w:val="000C1BD5"/>
    <w:rsid w:val="000C1C29"/>
    <w:rsid w:val="000C354E"/>
    <w:rsid w:val="000C372F"/>
    <w:rsid w:val="000C3745"/>
    <w:rsid w:val="000C3ADA"/>
    <w:rsid w:val="000C3BDE"/>
    <w:rsid w:val="000C45E7"/>
    <w:rsid w:val="000C47AE"/>
    <w:rsid w:val="000C4F19"/>
    <w:rsid w:val="000C5B88"/>
    <w:rsid w:val="000C5C95"/>
    <w:rsid w:val="000C63EA"/>
    <w:rsid w:val="000C7082"/>
    <w:rsid w:val="000C7BFE"/>
    <w:rsid w:val="000D0113"/>
    <w:rsid w:val="000D042A"/>
    <w:rsid w:val="000D08FB"/>
    <w:rsid w:val="000D0CF0"/>
    <w:rsid w:val="000D131A"/>
    <w:rsid w:val="000D18EE"/>
    <w:rsid w:val="000D197B"/>
    <w:rsid w:val="000D1AD3"/>
    <w:rsid w:val="000D1DC0"/>
    <w:rsid w:val="000D22E2"/>
    <w:rsid w:val="000D3A91"/>
    <w:rsid w:val="000D4998"/>
    <w:rsid w:val="000D5515"/>
    <w:rsid w:val="000D5719"/>
    <w:rsid w:val="000D57BD"/>
    <w:rsid w:val="000D5A4B"/>
    <w:rsid w:val="000D5E9A"/>
    <w:rsid w:val="000D6590"/>
    <w:rsid w:val="000D6908"/>
    <w:rsid w:val="000D6A22"/>
    <w:rsid w:val="000D6CEC"/>
    <w:rsid w:val="000D712B"/>
    <w:rsid w:val="000D7316"/>
    <w:rsid w:val="000D7DB2"/>
    <w:rsid w:val="000E086B"/>
    <w:rsid w:val="000E096E"/>
    <w:rsid w:val="000E1281"/>
    <w:rsid w:val="000E187A"/>
    <w:rsid w:val="000E21EA"/>
    <w:rsid w:val="000E270A"/>
    <w:rsid w:val="000E29B3"/>
    <w:rsid w:val="000E2A46"/>
    <w:rsid w:val="000E2D81"/>
    <w:rsid w:val="000E34E5"/>
    <w:rsid w:val="000E3536"/>
    <w:rsid w:val="000E3571"/>
    <w:rsid w:val="000E39EF"/>
    <w:rsid w:val="000E3A2E"/>
    <w:rsid w:val="000E3A72"/>
    <w:rsid w:val="000E3DF7"/>
    <w:rsid w:val="000E4180"/>
    <w:rsid w:val="000E48DD"/>
    <w:rsid w:val="000E499D"/>
    <w:rsid w:val="000E5390"/>
    <w:rsid w:val="000E5795"/>
    <w:rsid w:val="000E59FE"/>
    <w:rsid w:val="000E5B01"/>
    <w:rsid w:val="000E5D7C"/>
    <w:rsid w:val="000E64F7"/>
    <w:rsid w:val="000E66DA"/>
    <w:rsid w:val="000E6980"/>
    <w:rsid w:val="000E6AC1"/>
    <w:rsid w:val="000E6AE8"/>
    <w:rsid w:val="000E6F49"/>
    <w:rsid w:val="000E73C6"/>
    <w:rsid w:val="000E78CB"/>
    <w:rsid w:val="000E7E40"/>
    <w:rsid w:val="000E7F02"/>
    <w:rsid w:val="000F0A12"/>
    <w:rsid w:val="000F1299"/>
    <w:rsid w:val="000F15B5"/>
    <w:rsid w:val="000F1616"/>
    <w:rsid w:val="000F1E0A"/>
    <w:rsid w:val="000F1FE8"/>
    <w:rsid w:val="000F258E"/>
    <w:rsid w:val="000F2B3E"/>
    <w:rsid w:val="000F543F"/>
    <w:rsid w:val="000F5B8E"/>
    <w:rsid w:val="000F68FA"/>
    <w:rsid w:val="000F7BC1"/>
    <w:rsid w:val="00100596"/>
    <w:rsid w:val="0010105F"/>
    <w:rsid w:val="00101288"/>
    <w:rsid w:val="0010175B"/>
    <w:rsid w:val="00101B68"/>
    <w:rsid w:val="001025A7"/>
    <w:rsid w:val="00104007"/>
    <w:rsid w:val="0010471B"/>
    <w:rsid w:val="00105096"/>
    <w:rsid w:val="0010569B"/>
    <w:rsid w:val="001058EA"/>
    <w:rsid w:val="00105C0C"/>
    <w:rsid w:val="001063AB"/>
    <w:rsid w:val="00106C38"/>
    <w:rsid w:val="00106CE4"/>
    <w:rsid w:val="00107565"/>
    <w:rsid w:val="00107FEA"/>
    <w:rsid w:val="0011124A"/>
    <w:rsid w:val="001112E0"/>
    <w:rsid w:val="001113EC"/>
    <w:rsid w:val="001125D3"/>
    <w:rsid w:val="001126FA"/>
    <w:rsid w:val="0011280E"/>
    <w:rsid w:val="001128E5"/>
    <w:rsid w:val="0011293A"/>
    <w:rsid w:val="00112CE7"/>
    <w:rsid w:val="0011350C"/>
    <w:rsid w:val="0011362E"/>
    <w:rsid w:val="001137F1"/>
    <w:rsid w:val="00113AC3"/>
    <w:rsid w:val="00115189"/>
    <w:rsid w:val="00115228"/>
    <w:rsid w:val="0011624D"/>
    <w:rsid w:val="00116530"/>
    <w:rsid w:val="001165A2"/>
    <w:rsid w:val="001166F5"/>
    <w:rsid w:val="00116765"/>
    <w:rsid w:val="00116E51"/>
    <w:rsid w:val="00117A8F"/>
    <w:rsid w:val="00120975"/>
    <w:rsid w:val="00120B0B"/>
    <w:rsid w:val="00121042"/>
    <w:rsid w:val="00121DDA"/>
    <w:rsid w:val="00122C8D"/>
    <w:rsid w:val="00123026"/>
    <w:rsid w:val="001234E4"/>
    <w:rsid w:val="0012377F"/>
    <w:rsid w:val="00123946"/>
    <w:rsid w:val="001246D7"/>
    <w:rsid w:val="001249DD"/>
    <w:rsid w:val="00125DBF"/>
    <w:rsid w:val="00125FD4"/>
    <w:rsid w:val="00126020"/>
    <w:rsid w:val="00126290"/>
    <w:rsid w:val="00126981"/>
    <w:rsid w:val="00126A3A"/>
    <w:rsid w:val="00127A75"/>
    <w:rsid w:val="00130621"/>
    <w:rsid w:val="0013089B"/>
    <w:rsid w:val="00131144"/>
    <w:rsid w:val="001313D4"/>
    <w:rsid w:val="001314DE"/>
    <w:rsid w:val="001321FD"/>
    <w:rsid w:val="001331D1"/>
    <w:rsid w:val="0013334A"/>
    <w:rsid w:val="00133995"/>
    <w:rsid w:val="00133AB5"/>
    <w:rsid w:val="001340EE"/>
    <w:rsid w:val="00134183"/>
    <w:rsid w:val="001344E0"/>
    <w:rsid w:val="001345A3"/>
    <w:rsid w:val="0013462E"/>
    <w:rsid w:val="00134DC9"/>
    <w:rsid w:val="00136298"/>
    <w:rsid w:val="0013675C"/>
    <w:rsid w:val="001369EC"/>
    <w:rsid w:val="00136ADB"/>
    <w:rsid w:val="00137067"/>
    <w:rsid w:val="001371FF"/>
    <w:rsid w:val="00137309"/>
    <w:rsid w:val="00137FF9"/>
    <w:rsid w:val="0014108F"/>
    <w:rsid w:val="00141153"/>
    <w:rsid w:val="001414A4"/>
    <w:rsid w:val="00141577"/>
    <w:rsid w:val="00141578"/>
    <w:rsid w:val="00142037"/>
    <w:rsid w:val="001424E2"/>
    <w:rsid w:val="0014257D"/>
    <w:rsid w:val="00142DA0"/>
    <w:rsid w:val="001440CF"/>
    <w:rsid w:val="00144D70"/>
    <w:rsid w:val="0014536C"/>
    <w:rsid w:val="00145402"/>
    <w:rsid w:val="00145FD1"/>
    <w:rsid w:val="00146097"/>
    <w:rsid w:val="00146204"/>
    <w:rsid w:val="00146713"/>
    <w:rsid w:val="00146724"/>
    <w:rsid w:val="0014730E"/>
    <w:rsid w:val="001474D5"/>
    <w:rsid w:val="00147C18"/>
    <w:rsid w:val="00147EB8"/>
    <w:rsid w:val="001500C5"/>
    <w:rsid w:val="0015055D"/>
    <w:rsid w:val="0015081C"/>
    <w:rsid w:val="001522C6"/>
    <w:rsid w:val="00152819"/>
    <w:rsid w:val="00153121"/>
    <w:rsid w:val="001531D8"/>
    <w:rsid w:val="0015325F"/>
    <w:rsid w:val="00155205"/>
    <w:rsid w:val="00155554"/>
    <w:rsid w:val="00155A15"/>
    <w:rsid w:val="00155BBF"/>
    <w:rsid w:val="00156203"/>
    <w:rsid w:val="0015726D"/>
    <w:rsid w:val="0015732D"/>
    <w:rsid w:val="001577F0"/>
    <w:rsid w:val="00160245"/>
    <w:rsid w:val="001606E4"/>
    <w:rsid w:val="00160BD6"/>
    <w:rsid w:val="00160DC2"/>
    <w:rsid w:val="00160FA5"/>
    <w:rsid w:val="00160FF3"/>
    <w:rsid w:val="001610D6"/>
    <w:rsid w:val="001613A7"/>
    <w:rsid w:val="00161A2E"/>
    <w:rsid w:val="001625A9"/>
    <w:rsid w:val="001626EC"/>
    <w:rsid w:val="00162E54"/>
    <w:rsid w:val="00163048"/>
    <w:rsid w:val="001636E8"/>
    <w:rsid w:val="00163972"/>
    <w:rsid w:val="00163A50"/>
    <w:rsid w:val="00163E5E"/>
    <w:rsid w:val="001646EB"/>
    <w:rsid w:val="0016494E"/>
    <w:rsid w:val="00164ABF"/>
    <w:rsid w:val="00164B5A"/>
    <w:rsid w:val="0016646C"/>
    <w:rsid w:val="00166766"/>
    <w:rsid w:val="00166FDB"/>
    <w:rsid w:val="00167330"/>
    <w:rsid w:val="0016757A"/>
    <w:rsid w:val="001677BA"/>
    <w:rsid w:val="00167882"/>
    <w:rsid w:val="001679F8"/>
    <w:rsid w:val="00167A81"/>
    <w:rsid w:val="00170F38"/>
    <w:rsid w:val="00171664"/>
    <w:rsid w:val="00171BD9"/>
    <w:rsid w:val="00172305"/>
    <w:rsid w:val="001723C8"/>
    <w:rsid w:val="0017242F"/>
    <w:rsid w:val="00172A7A"/>
    <w:rsid w:val="00172FCA"/>
    <w:rsid w:val="00173263"/>
    <w:rsid w:val="0017326F"/>
    <w:rsid w:val="001736A0"/>
    <w:rsid w:val="00174DD4"/>
    <w:rsid w:val="00174ED9"/>
    <w:rsid w:val="0017510E"/>
    <w:rsid w:val="0017516E"/>
    <w:rsid w:val="001752B3"/>
    <w:rsid w:val="001765F7"/>
    <w:rsid w:val="00176643"/>
    <w:rsid w:val="001768ED"/>
    <w:rsid w:val="001772B2"/>
    <w:rsid w:val="00177567"/>
    <w:rsid w:val="0017783E"/>
    <w:rsid w:val="001778BD"/>
    <w:rsid w:val="00181888"/>
    <w:rsid w:val="001823D9"/>
    <w:rsid w:val="00182855"/>
    <w:rsid w:val="0018337C"/>
    <w:rsid w:val="0018426C"/>
    <w:rsid w:val="00185640"/>
    <w:rsid w:val="00185952"/>
    <w:rsid w:val="00185EB3"/>
    <w:rsid w:val="00185EB4"/>
    <w:rsid w:val="001863C1"/>
    <w:rsid w:val="00186E91"/>
    <w:rsid w:val="00186EAC"/>
    <w:rsid w:val="00187641"/>
    <w:rsid w:val="001879B9"/>
    <w:rsid w:val="00187EA3"/>
    <w:rsid w:val="00190271"/>
    <w:rsid w:val="0019047F"/>
    <w:rsid w:val="00190A76"/>
    <w:rsid w:val="00191589"/>
    <w:rsid w:val="00191675"/>
    <w:rsid w:val="00191870"/>
    <w:rsid w:val="001918EA"/>
    <w:rsid w:val="00191941"/>
    <w:rsid w:val="00192178"/>
    <w:rsid w:val="00192438"/>
    <w:rsid w:val="0019260F"/>
    <w:rsid w:val="0019264B"/>
    <w:rsid w:val="0019280F"/>
    <w:rsid w:val="00192A72"/>
    <w:rsid w:val="001934B5"/>
    <w:rsid w:val="00194389"/>
    <w:rsid w:val="0019478F"/>
    <w:rsid w:val="00194E27"/>
    <w:rsid w:val="00194E71"/>
    <w:rsid w:val="001950BD"/>
    <w:rsid w:val="00195255"/>
    <w:rsid w:val="00195269"/>
    <w:rsid w:val="001952C7"/>
    <w:rsid w:val="00195720"/>
    <w:rsid w:val="00195724"/>
    <w:rsid w:val="00195883"/>
    <w:rsid w:val="00195E0A"/>
    <w:rsid w:val="00196A1B"/>
    <w:rsid w:val="00197758"/>
    <w:rsid w:val="001978ED"/>
    <w:rsid w:val="001A0262"/>
    <w:rsid w:val="001A0455"/>
    <w:rsid w:val="001A06B1"/>
    <w:rsid w:val="001A10EC"/>
    <w:rsid w:val="001A141F"/>
    <w:rsid w:val="001A2387"/>
    <w:rsid w:val="001A2B0A"/>
    <w:rsid w:val="001A2C03"/>
    <w:rsid w:val="001A2E18"/>
    <w:rsid w:val="001A326D"/>
    <w:rsid w:val="001A3EE9"/>
    <w:rsid w:val="001A4009"/>
    <w:rsid w:val="001A4033"/>
    <w:rsid w:val="001A427F"/>
    <w:rsid w:val="001A447E"/>
    <w:rsid w:val="001A5D40"/>
    <w:rsid w:val="001A68BA"/>
    <w:rsid w:val="001A6B99"/>
    <w:rsid w:val="001A7AE8"/>
    <w:rsid w:val="001A7B97"/>
    <w:rsid w:val="001B0608"/>
    <w:rsid w:val="001B0733"/>
    <w:rsid w:val="001B0780"/>
    <w:rsid w:val="001B0B76"/>
    <w:rsid w:val="001B2315"/>
    <w:rsid w:val="001B2489"/>
    <w:rsid w:val="001B3508"/>
    <w:rsid w:val="001B46CE"/>
    <w:rsid w:val="001B4F9D"/>
    <w:rsid w:val="001B5285"/>
    <w:rsid w:val="001B53F1"/>
    <w:rsid w:val="001B5DCF"/>
    <w:rsid w:val="001B5E1C"/>
    <w:rsid w:val="001B6C0D"/>
    <w:rsid w:val="001B6C62"/>
    <w:rsid w:val="001B7604"/>
    <w:rsid w:val="001B777F"/>
    <w:rsid w:val="001B7DAB"/>
    <w:rsid w:val="001C0E1D"/>
    <w:rsid w:val="001C12DF"/>
    <w:rsid w:val="001C15D5"/>
    <w:rsid w:val="001C1CA7"/>
    <w:rsid w:val="001C1E28"/>
    <w:rsid w:val="001C2223"/>
    <w:rsid w:val="001C23C0"/>
    <w:rsid w:val="001C2B60"/>
    <w:rsid w:val="001C2B9B"/>
    <w:rsid w:val="001C2DD1"/>
    <w:rsid w:val="001C394C"/>
    <w:rsid w:val="001C3C6E"/>
    <w:rsid w:val="001C3C8E"/>
    <w:rsid w:val="001C3D7E"/>
    <w:rsid w:val="001C3DFA"/>
    <w:rsid w:val="001C445A"/>
    <w:rsid w:val="001C45A8"/>
    <w:rsid w:val="001C4ECE"/>
    <w:rsid w:val="001C549C"/>
    <w:rsid w:val="001C550C"/>
    <w:rsid w:val="001C580A"/>
    <w:rsid w:val="001C5C2D"/>
    <w:rsid w:val="001C5FDE"/>
    <w:rsid w:val="001C62FF"/>
    <w:rsid w:val="001C6481"/>
    <w:rsid w:val="001C6692"/>
    <w:rsid w:val="001C6E82"/>
    <w:rsid w:val="001C74DF"/>
    <w:rsid w:val="001D0135"/>
    <w:rsid w:val="001D029E"/>
    <w:rsid w:val="001D0639"/>
    <w:rsid w:val="001D0664"/>
    <w:rsid w:val="001D0A1F"/>
    <w:rsid w:val="001D0A36"/>
    <w:rsid w:val="001D1018"/>
    <w:rsid w:val="001D194E"/>
    <w:rsid w:val="001D1BFC"/>
    <w:rsid w:val="001D20DD"/>
    <w:rsid w:val="001D275D"/>
    <w:rsid w:val="001D2D59"/>
    <w:rsid w:val="001D2E4E"/>
    <w:rsid w:val="001D3067"/>
    <w:rsid w:val="001D386D"/>
    <w:rsid w:val="001D4189"/>
    <w:rsid w:val="001D5701"/>
    <w:rsid w:val="001D73C4"/>
    <w:rsid w:val="001D74A2"/>
    <w:rsid w:val="001D75A3"/>
    <w:rsid w:val="001D784E"/>
    <w:rsid w:val="001D7887"/>
    <w:rsid w:val="001E1CE8"/>
    <w:rsid w:val="001E1CF6"/>
    <w:rsid w:val="001E2639"/>
    <w:rsid w:val="001E274A"/>
    <w:rsid w:val="001E2DC3"/>
    <w:rsid w:val="001E37E8"/>
    <w:rsid w:val="001E39B0"/>
    <w:rsid w:val="001E39B7"/>
    <w:rsid w:val="001E468E"/>
    <w:rsid w:val="001E48DF"/>
    <w:rsid w:val="001E4AA4"/>
    <w:rsid w:val="001E4AD9"/>
    <w:rsid w:val="001E4B23"/>
    <w:rsid w:val="001E4E09"/>
    <w:rsid w:val="001E54AA"/>
    <w:rsid w:val="001E5531"/>
    <w:rsid w:val="001E63E2"/>
    <w:rsid w:val="001E6B39"/>
    <w:rsid w:val="001E75C0"/>
    <w:rsid w:val="001E7CDD"/>
    <w:rsid w:val="001E7DAF"/>
    <w:rsid w:val="001E7E4B"/>
    <w:rsid w:val="001F05BA"/>
    <w:rsid w:val="001F112A"/>
    <w:rsid w:val="001F120D"/>
    <w:rsid w:val="001F1233"/>
    <w:rsid w:val="001F1276"/>
    <w:rsid w:val="001F1524"/>
    <w:rsid w:val="001F21D7"/>
    <w:rsid w:val="001F2418"/>
    <w:rsid w:val="001F2620"/>
    <w:rsid w:val="001F2AC9"/>
    <w:rsid w:val="001F2F27"/>
    <w:rsid w:val="001F4418"/>
    <w:rsid w:val="001F44D2"/>
    <w:rsid w:val="001F4CD3"/>
    <w:rsid w:val="001F4F2A"/>
    <w:rsid w:val="001F5B9E"/>
    <w:rsid w:val="001F5F51"/>
    <w:rsid w:val="001F70DC"/>
    <w:rsid w:val="001F75C2"/>
    <w:rsid w:val="001F7BA3"/>
    <w:rsid w:val="0020063E"/>
    <w:rsid w:val="002007AB"/>
    <w:rsid w:val="00200B19"/>
    <w:rsid w:val="00200D58"/>
    <w:rsid w:val="00200D6D"/>
    <w:rsid w:val="002013CB"/>
    <w:rsid w:val="002018CD"/>
    <w:rsid w:val="00202FDF"/>
    <w:rsid w:val="00203651"/>
    <w:rsid w:val="00203936"/>
    <w:rsid w:val="00204679"/>
    <w:rsid w:val="002048EE"/>
    <w:rsid w:val="002066D0"/>
    <w:rsid w:val="00206891"/>
    <w:rsid w:val="00206B7C"/>
    <w:rsid w:val="00206C9D"/>
    <w:rsid w:val="002075F6"/>
    <w:rsid w:val="00210693"/>
    <w:rsid w:val="002128ED"/>
    <w:rsid w:val="00212CA5"/>
    <w:rsid w:val="00212D3A"/>
    <w:rsid w:val="00212D4F"/>
    <w:rsid w:val="00213402"/>
    <w:rsid w:val="002142AA"/>
    <w:rsid w:val="00214C71"/>
    <w:rsid w:val="00214DA1"/>
    <w:rsid w:val="002157DC"/>
    <w:rsid w:val="002158E1"/>
    <w:rsid w:val="00215FD7"/>
    <w:rsid w:val="00216140"/>
    <w:rsid w:val="002165C8"/>
    <w:rsid w:val="00216AD9"/>
    <w:rsid w:val="0021760C"/>
    <w:rsid w:val="00217898"/>
    <w:rsid w:val="00217C62"/>
    <w:rsid w:val="00220111"/>
    <w:rsid w:val="00220122"/>
    <w:rsid w:val="0022069F"/>
    <w:rsid w:val="00220A8B"/>
    <w:rsid w:val="00220B7C"/>
    <w:rsid w:val="00220D60"/>
    <w:rsid w:val="002214BC"/>
    <w:rsid w:val="0022190D"/>
    <w:rsid w:val="00222D76"/>
    <w:rsid w:val="00223561"/>
    <w:rsid w:val="00224EC1"/>
    <w:rsid w:val="002256BC"/>
    <w:rsid w:val="00226584"/>
    <w:rsid w:val="00226DF8"/>
    <w:rsid w:val="0022720D"/>
    <w:rsid w:val="0022751F"/>
    <w:rsid w:val="00227596"/>
    <w:rsid w:val="0022795C"/>
    <w:rsid w:val="00230951"/>
    <w:rsid w:val="00230B04"/>
    <w:rsid w:val="00230E62"/>
    <w:rsid w:val="00230FAC"/>
    <w:rsid w:val="002314C3"/>
    <w:rsid w:val="0023153E"/>
    <w:rsid w:val="00231554"/>
    <w:rsid w:val="0023159B"/>
    <w:rsid w:val="00231AB5"/>
    <w:rsid w:val="00231C07"/>
    <w:rsid w:val="00232900"/>
    <w:rsid w:val="00232B4B"/>
    <w:rsid w:val="002342B9"/>
    <w:rsid w:val="00234869"/>
    <w:rsid w:val="002354E8"/>
    <w:rsid w:val="0023564F"/>
    <w:rsid w:val="00235AA7"/>
    <w:rsid w:val="00235D8A"/>
    <w:rsid w:val="002366A3"/>
    <w:rsid w:val="0023676E"/>
    <w:rsid w:val="00236B55"/>
    <w:rsid w:val="0023764E"/>
    <w:rsid w:val="002378F6"/>
    <w:rsid w:val="00237B4F"/>
    <w:rsid w:val="0024063E"/>
    <w:rsid w:val="00240939"/>
    <w:rsid w:val="00240BEF"/>
    <w:rsid w:val="00240F50"/>
    <w:rsid w:val="002412E1"/>
    <w:rsid w:val="00241878"/>
    <w:rsid w:val="002423C1"/>
    <w:rsid w:val="00242BB7"/>
    <w:rsid w:val="00242C4F"/>
    <w:rsid w:val="00242D3B"/>
    <w:rsid w:val="002431E4"/>
    <w:rsid w:val="00244305"/>
    <w:rsid w:val="0024438E"/>
    <w:rsid w:val="002449C5"/>
    <w:rsid w:val="00245173"/>
    <w:rsid w:val="002454DB"/>
    <w:rsid w:val="002461DB"/>
    <w:rsid w:val="00246591"/>
    <w:rsid w:val="00247BCC"/>
    <w:rsid w:val="00250F55"/>
    <w:rsid w:val="0025117A"/>
    <w:rsid w:val="00251443"/>
    <w:rsid w:val="00251616"/>
    <w:rsid w:val="00251619"/>
    <w:rsid w:val="0025173A"/>
    <w:rsid w:val="00251FB1"/>
    <w:rsid w:val="00252275"/>
    <w:rsid w:val="002527F5"/>
    <w:rsid w:val="00252942"/>
    <w:rsid w:val="002536AA"/>
    <w:rsid w:val="00253753"/>
    <w:rsid w:val="00253E3C"/>
    <w:rsid w:val="00254726"/>
    <w:rsid w:val="0025493A"/>
    <w:rsid w:val="00254F1A"/>
    <w:rsid w:val="0025590E"/>
    <w:rsid w:val="002559F5"/>
    <w:rsid w:val="00255A56"/>
    <w:rsid w:val="00255B11"/>
    <w:rsid w:val="00255C40"/>
    <w:rsid w:val="0025626A"/>
    <w:rsid w:val="0025682C"/>
    <w:rsid w:val="00257905"/>
    <w:rsid w:val="00257A66"/>
    <w:rsid w:val="00257BF4"/>
    <w:rsid w:val="0026059A"/>
    <w:rsid w:val="002606B6"/>
    <w:rsid w:val="00260C8B"/>
    <w:rsid w:val="00260CDB"/>
    <w:rsid w:val="00260DC6"/>
    <w:rsid w:val="00260E13"/>
    <w:rsid w:val="00260FFE"/>
    <w:rsid w:val="00261115"/>
    <w:rsid w:val="00262128"/>
    <w:rsid w:val="00262B8C"/>
    <w:rsid w:val="00262D01"/>
    <w:rsid w:val="0026371D"/>
    <w:rsid w:val="00264AEA"/>
    <w:rsid w:val="0026564F"/>
    <w:rsid w:val="00265BE6"/>
    <w:rsid w:val="00265EB4"/>
    <w:rsid w:val="0026621F"/>
    <w:rsid w:val="002667C9"/>
    <w:rsid w:val="0026756F"/>
    <w:rsid w:val="00270029"/>
    <w:rsid w:val="002700E0"/>
    <w:rsid w:val="002705B4"/>
    <w:rsid w:val="00270965"/>
    <w:rsid w:val="00271458"/>
    <w:rsid w:val="002714A6"/>
    <w:rsid w:val="002716B9"/>
    <w:rsid w:val="00271914"/>
    <w:rsid w:val="002719A1"/>
    <w:rsid w:val="00271A78"/>
    <w:rsid w:val="002722EA"/>
    <w:rsid w:val="00272572"/>
    <w:rsid w:val="00272A0B"/>
    <w:rsid w:val="002736E5"/>
    <w:rsid w:val="00273BD6"/>
    <w:rsid w:val="00273D9C"/>
    <w:rsid w:val="002743D0"/>
    <w:rsid w:val="0027519E"/>
    <w:rsid w:val="002757F0"/>
    <w:rsid w:val="00276200"/>
    <w:rsid w:val="00276AE1"/>
    <w:rsid w:val="00276F13"/>
    <w:rsid w:val="00277056"/>
    <w:rsid w:val="00277228"/>
    <w:rsid w:val="00277532"/>
    <w:rsid w:val="00277B6E"/>
    <w:rsid w:val="00277CCF"/>
    <w:rsid w:val="0028008C"/>
    <w:rsid w:val="00280C9E"/>
    <w:rsid w:val="0028161A"/>
    <w:rsid w:val="002821A0"/>
    <w:rsid w:val="00282397"/>
    <w:rsid w:val="00282522"/>
    <w:rsid w:val="00283854"/>
    <w:rsid w:val="00284C70"/>
    <w:rsid w:val="00285249"/>
    <w:rsid w:val="002854CE"/>
    <w:rsid w:val="00285E41"/>
    <w:rsid w:val="00286548"/>
    <w:rsid w:val="00286919"/>
    <w:rsid w:val="00286F6A"/>
    <w:rsid w:val="002870C0"/>
    <w:rsid w:val="00287588"/>
    <w:rsid w:val="002876AE"/>
    <w:rsid w:val="002879BD"/>
    <w:rsid w:val="00287AC3"/>
    <w:rsid w:val="00287B9D"/>
    <w:rsid w:val="002903B0"/>
    <w:rsid w:val="002905D7"/>
    <w:rsid w:val="00290B9C"/>
    <w:rsid w:val="00290E85"/>
    <w:rsid w:val="002916B7"/>
    <w:rsid w:val="00291959"/>
    <w:rsid w:val="0029199C"/>
    <w:rsid w:val="00291BEA"/>
    <w:rsid w:val="00291E97"/>
    <w:rsid w:val="00291EE1"/>
    <w:rsid w:val="00292842"/>
    <w:rsid w:val="00293351"/>
    <w:rsid w:val="0029406D"/>
    <w:rsid w:val="002944B3"/>
    <w:rsid w:val="0029478F"/>
    <w:rsid w:val="0029506D"/>
    <w:rsid w:val="0029559E"/>
    <w:rsid w:val="00295915"/>
    <w:rsid w:val="00295C82"/>
    <w:rsid w:val="00295FE6"/>
    <w:rsid w:val="00296C70"/>
    <w:rsid w:val="00297854"/>
    <w:rsid w:val="00297B05"/>
    <w:rsid w:val="00297BAF"/>
    <w:rsid w:val="002A05F8"/>
    <w:rsid w:val="002A1A08"/>
    <w:rsid w:val="002A1A85"/>
    <w:rsid w:val="002A21C3"/>
    <w:rsid w:val="002A2321"/>
    <w:rsid w:val="002A243D"/>
    <w:rsid w:val="002A2976"/>
    <w:rsid w:val="002A2BF6"/>
    <w:rsid w:val="002A2F96"/>
    <w:rsid w:val="002A31DC"/>
    <w:rsid w:val="002A350F"/>
    <w:rsid w:val="002A3671"/>
    <w:rsid w:val="002A3BC1"/>
    <w:rsid w:val="002A3D18"/>
    <w:rsid w:val="002A50A7"/>
    <w:rsid w:val="002A5603"/>
    <w:rsid w:val="002A5788"/>
    <w:rsid w:val="002A5B21"/>
    <w:rsid w:val="002A5C37"/>
    <w:rsid w:val="002A5EB3"/>
    <w:rsid w:val="002A606B"/>
    <w:rsid w:val="002A66A2"/>
    <w:rsid w:val="002A6949"/>
    <w:rsid w:val="002A6D77"/>
    <w:rsid w:val="002A7802"/>
    <w:rsid w:val="002A7A69"/>
    <w:rsid w:val="002A7DD6"/>
    <w:rsid w:val="002B00F3"/>
    <w:rsid w:val="002B012E"/>
    <w:rsid w:val="002B0896"/>
    <w:rsid w:val="002B1454"/>
    <w:rsid w:val="002B1863"/>
    <w:rsid w:val="002B1E26"/>
    <w:rsid w:val="002B1EF3"/>
    <w:rsid w:val="002B1F00"/>
    <w:rsid w:val="002B2738"/>
    <w:rsid w:val="002B2DEE"/>
    <w:rsid w:val="002B323E"/>
    <w:rsid w:val="002B4338"/>
    <w:rsid w:val="002B445B"/>
    <w:rsid w:val="002B44C1"/>
    <w:rsid w:val="002B4696"/>
    <w:rsid w:val="002B4FAD"/>
    <w:rsid w:val="002B5194"/>
    <w:rsid w:val="002B51E3"/>
    <w:rsid w:val="002B6085"/>
    <w:rsid w:val="002B7234"/>
    <w:rsid w:val="002B7C51"/>
    <w:rsid w:val="002C0352"/>
    <w:rsid w:val="002C10B9"/>
    <w:rsid w:val="002C1D8B"/>
    <w:rsid w:val="002C223E"/>
    <w:rsid w:val="002C2453"/>
    <w:rsid w:val="002C2467"/>
    <w:rsid w:val="002C24BE"/>
    <w:rsid w:val="002C24ED"/>
    <w:rsid w:val="002C2742"/>
    <w:rsid w:val="002C344A"/>
    <w:rsid w:val="002C38CF"/>
    <w:rsid w:val="002C5006"/>
    <w:rsid w:val="002C535C"/>
    <w:rsid w:val="002C5891"/>
    <w:rsid w:val="002C5D66"/>
    <w:rsid w:val="002C6737"/>
    <w:rsid w:val="002C6945"/>
    <w:rsid w:val="002C69F7"/>
    <w:rsid w:val="002C6AF9"/>
    <w:rsid w:val="002C7465"/>
    <w:rsid w:val="002C7B60"/>
    <w:rsid w:val="002C7F05"/>
    <w:rsid w:val="002D0AAA"/>
    <w:rsid w:val="002D223B"/>
    <w:rsid w:val="002D254D"/>
    <w:rsid w:val="002D258E"/>
    <w:rsid w:val="002D293A"/>
    <w:rsid w:val="002D29F1"/>
    <w:rsid w:val="002D3D5D"/>
    <w:rsid w:val="002D3F6F"/>
    <w:rsid w:val="002D4010"/>
    <w:rsid w:val="002D476E"/>
    <w:rsid w:val="002D4B6E"/>
    <w:rsid w:val="002D4DC9"/>
    <w:rsid w:val="002D6039"/>
    <w:rsid w:val="002D6CE9"/>
    <w:rsid w:val="002D71C4"/>
    <w:rsid w:val="002D7631"/>
    <w:rsid w:val="002D7986"/>
    <w:rsid w:val="002D7A3D"/>
    <w:rsid w:val="002E05E3"/>
    <w:rsid w:val="002E0ADA"/>
    <w:rsid w:val="002E0CD1"/>
    <w:rsid w:val="002E10FA"/>
    <w:rsid w:val="002E198F"/>
    <w:rsid w:val="002E1B40"/>
    <w:rsid w:val="002E2B88"/>
    <w:rsid w:val="002E329E"/>
    <w:rsid w:val="002E382A"/>
    <w:rsid w:val="002E387B"/>
    <w:rsid w:val="002E45E4"/>
    <w:rsid w:val="002E4A43"/>
    <w:rsid w:val="002E5CFA"/>
    <w:rsid w:val="002E6075"/>
    <w:rsid w:val="002E66B7"/>
    <w:rsid w:val="002E72BE"/>
    <w:rsid w:val="002E76CE"/>
    <w:rsid w:val="002E7A81"/>
    <w:rsid w:val="002F1874"/>
    <w:rsid w:val="002F1B50"/>
    <w:rsid w:val="002F210F"/>
    <w:rsid w:val="002F2676"/>
    <w:rsid w:val="002F29F2"/>
    <w:rsid w:val="002F3019"/>
    <w:rsid w:val="002F3081"/>
    <w:rsid w:val="002F350D"/>
    <w:rsid w:val="002F3660"/>
    <w:rsid w:val="002F3723"/>
    <w:rsid w:val="002F3C3A"/>
    <w:rsid w:val="002F3F0D"/>
    <w:rsid w:val="002F41BD"/>
    <w:rsid w:val="002F4A63"/>
    <w:rsid w:val="002F56E0"/>
    <w:rsid w:val="002F5847"/>
    <w:rsid w:val="002F6044"/>
    <w:rsid w:val="002F7115"/>
    <w:rsid w:val="002F781C"/>
    <w:rsid w:val="002F7A1F"/>
    <w:rsid w:val="00300293"/>
    <w:rsid w:val="003007CE"/>
    <w:rsid w:val="0030084B"/>
    <w:rsid w:val="003008E3"/>
    <w:rsid w:val="00300D3B"/>
    <w:rsid w:val="00300F77"/>
    <w:rsid w:val="0030118B"/>
    <w:rsid w:val="003014B2"/>
    <w:rsid w:val="00301743"/>
    <w:rsid w:val="00301CD2"/>
    <w:rsid w:val="00302077"/>
    <w:rsid w:val="003023CA"/>
    <w:rsid w:val="00302735"/>
    <w:rsid w:val="003028EF"/>
    <w:rsid w:val="00302F1F"/>
    <w:rsid w:val="00304597"/>
    <w:rsid w:val="00304840"/>
    <w:rsid w:val="00304A42"/>
    <w:rsid w:val="00304A5F"/>
    <w:rsid w:val="0030508B"/>
    <w:rsid w:val="003050D3"/>
    <w:rsid w:val="00305283"/>
    <w:rsid w:val="00305944"/>
    <w:rsid w:val="00305D3C"/>
    <w:rsid w:val="00306990"/>
    <w:rsid w:val="00306E19"/>
    <w:rsid w:val="00307A88"/>
    <w:rsid w:val="003109F4"/>
    <w:rsid w:val="00310F33"/>
    <w:rsid w:val="003117E8"/>
    <w:rsid w:val="00311EC1"/>
    <w:rsid w:val="00312022"/>
    <w:rsid w:val="0031203E"/>
    <w:rsid w:val="00312D07"/>
    <w:rsid w:val="00312D5A"/>
    <w:rsid w:val="00314028"/>
    <w:rsid w:val="003146CE"/>
    <w:rsid w:val="0031493C"/>
    <w:rsid w:val="0031499C"/>
    <w:rsid w:val="00314B48"/>
    <w:rsid w:val="00315670"/>
    <w:rsid w:val="0031604E"/>
    <w:rsid w:val="00316310"/>
    <w:rsid w:val="00316480"/>
    <w:rsid w:val="00316B1A"/>
    <w:rsid w:val="00316E51"/>
    <w:rsid w:val="00316EC4"/>
    <w:rsid w:val="0032006A"/>
    <w:rsid w:val="0032051C"/>
    <w:rsid w:val="00320C4E"/>
    <w:rsid w:val="00320D22"/>
    <w:rsid w:val="00321D8C"/>
    <w:rsid w:val="00322055"/>
    <w:rsid w:val="0032269A"/>
    <w:rsid w:val="003229E6"/>
    <w:rsid w:val="00322D00"/>
    <w:rsid w:val="00322DB5"/>
    <w:rsid w:val="00322DEC"/>
    <w:rsid w:val="003234F9"/>
    <w:rsid w:val="003243E2"/>
    <w:rsid w:val="00324F86"/>
    <w:rsid w:val="00325B15"/>
    <w:rsid w:val="003260A1"/>
    <w:rsid w:val="003271EF"/>
    <w:rsid w:val="003271F4"/>
    <w:rsid w:val="00330219"/>
    <w:rsid w:val="00330282"/>
    <w:rsid w:val="0033029E"/>
    <w:rsid w:val="0033051C"/>
    <w:rsid w:val="00330E60"/>
    <w:rsid w:val="00331040"/>
    <w:rsid w:val="003316FB"/>
    <w:rsid w:val="00331911"/>
    <w:rsid w:val="00331EB0"/>
    <w:rsid w:val="00331EC5"/>
    <w:rsid w:val="0033247A"/>
    <w:rsid w:val="003325EA"/>
    <w:rsid w:val="00333A41"/>
    <w:rsid w:val="00333C00"/>
    <w:rsid w:val="00334101"/>
    <w:rsid w:val="003341DD"/>
    <w:rsid w:val="00334332"/>
    <w:rsid w:val="00334828"/>
    <w:rsid w:val="00334FFD"/>
    <w:rsid w:val="00335683"/>
    <w:rsid w:val="0033582A"/>
    <w:rsid w:val="00335F52"/>
    <w:rsid w:val="00337343"/>
    <w:rsid w:val="00337536"/>
    <w:rsid w:val="0033779F"/>
    <w:rsid w:val="003379AE"/>
    <w:rsid w:val="00337B7F"/>
    <w:rsid w:val="00340132"/>
    <w:rsid w:val="003403EE"/>
    <w:rsid w:val="00340BD4"/>
    <w:rsid w:val="00340BF6"/>
    <w:rsid w:val="00341691"/>
    <w:rsid w:val="003416D2"/>
    <w:rsid w:val="00342021"/>
    <w:rsid w:val="003422E3"/>
    <w:rsid w:val="00342909"/>
    <w:rsid w:val="003434B8"/>
    <w:rsid w:val="00343ECD"/>
    <w:rsid w:val="00343F96"/>
    <w:rsid w:val="00344157"/>
    <w:rsid w:val="003441B7"/>
    <w:rsid w:val="00344A45"/>
    <w:rsid w:val="00344F5A"/>
    <w:rsid w:val="00345199"/>
    <w:rsid w:val="00345997"/>
    <w:rsid w:val="00345ACE"/>
    <w:rsid w:val="00346099"/>
    <w:rsid w:val="00346EA4"/>
    <w:rsid w:val="00346FFF"/>
    <w:rsid w:val="003474C1"/>
    <w:rsid w:val="003518FC"/>
    <w:rsid w:val="00352522"/>
    <w:rsid w:val="003528D1"/>
    <w:rsid w:val="003531A5"/>
    <w:rsid w:val="00353797"/>
    <w:rsid w:val="0035399B"/>
    <w:rsid w:val="00353CC1"/>
    <w:rsid w:val="003540B6"/>
    <w:rsid w:val="00354BB9"/>
    <w:rsid w:val="0035567B"/>
    <w:rsid w:val="00355E22"/>
    <w:rsid w:val="00355F5D"/>
    <w:rsid w:val="00356085"/>
    <w:rsid w:val="003576B8"/>
    <w:rsid w:val="00357C27"/>
    <w:rsid w:val="00357CCC"/>
    <w:rsid w:val="00360330"/>
    <w:rsid w:val="00360BC6"/>
    <w:rsid w:val="00361533"/>
    <w:rsid w:val="003617AA"/>
    <w:rsid w:val="00361AC2"/>
    <w:rsid w:val="00362336"/>
    <w:rsid w:val="00363263"/>
    <w:rsid w:val="00363559"/>
    <w:rsid w:val="003639C0"/>
    <w:rsid w:val="00363FA7"/>
    <w:rsid w:val="00364152"/>
    <w:rsid w:val="00364256"/>
    <w:rsid w:val="003645E1"/>
    <w:rsid w:val="0036544B"/>
    <w:rsid w:val="00365613"/>
    <w:rsid w:val="00365635"/>
    <w:rsid w:val="0036647A"/>
    <w:rsid w:val="0036688D"/>
    <w:rsid w:val="00366942"/>
    <w:rsid w:val="00366ED3"/>
    <w:rsid w:val="003674A1"/>
    <w:rsid w:val="00367CD9"/>
    <w:rsid w:val="00367FC6"/>
    <w:rsid w:val="00370258"/>
    <w:rsid w:val="00370EE1"/>
    <w:rsid w:val="003713D7"/>
    <w:rsid w:val="00371597"/>
    <w:rsid w:val="0037195F"/>
    <w:rsid w:val="00371CD8"/>
    <w:rsid w:val="003726CD"/>
    <w:rsid w:val="00372A1D"/>
    <w:rsid w:val="00372A24"/>
    <w:rsid w:val="003734F4"/>
    <w:rsid w:val="0037359F"/>
    <w:rsid w:val="00373697"/>
    <w:rsid w:val="00373D86"/>
    <w:rsid w:val="00373F7F"/>
    <w:rsid w:val="003741D7"/>
    <w:rsid w:val="003743E8"/>
    <w:rsid w:val="00374A42"/>
    <w:rsid w:val="00374BBC"/>
    <w:rsid w:val="00374CB9"/>
    <w:rsid w:val="0037508F"/>
    <w:rsid w:val="0037534D"/>
    <w:rsid w:val="00375472"/>
    <w:rsid w:val="0037561F"/>
    <w:rsid w:val="0037564A"/>
    <w:rsid w:val="003759E5"/>
    <w:rsid w:val="00376758"/>
    <w:rsid w:val="003768C5"/>
    <w:rsid w:val="00376A3C"/>
    <w:rsid w:val="003778EE"/>
    <w:rsid w:val="00377C9D"/>
    <w:rsid w:val="0038041F"/>
    <w:rsid w:val="003818E6"/>
    <w:rsid w:val="00382620"/>
    <w:rsid w:val="003829F9"/>
    <w:rsid w:val="00382E08"/>
    <w:rsid w:val="00383CC0"/>
    <w:rsid w:val="00383DDA"/>
    <w:rsid w:val="00383E5B"/>
    <w:rsid w:val="00384491"/>
    <w:rsid w:val="00384EE3"/>
    <w:rsid w:val="003851C0"/>
    <w:rsid w:val="00385239"/>
    <w:rsid w:val="003852E2"/>
    <w:rsid w:val="00386947"/>
    <w:rsid w:val="0039067D"/>
    <w:rsid w:val="003907EE"/>
    <w:rsid w:val="00390B9A"/>
    <w:rsid w:val="00390C4D"/>
    <w:rsid w:val="00390D52"/>
    <w:rsid w:val="0039121C"/>
    <w:rsid w:val="00391924"/>
    <w:rsid w:val="00391C72"/>
    <w:rsid w:val="0039236D"/>
    <w:rsid w:val="003923C7"/>
    <w:rsid w:val="00392954"/>
    <w:rsid w:val="00393296"/>
    <w:rsid w:val="003932DE"/>
    <w:rsid w:val="003934B0"/>
    <w:rsid w:val="003938B6"/>
    <w:rsid w:val="003938F0"/>
    <w:rsid w:val="00394144"/>
    <w:rsid w:val="003945E6"/>
    <w:rsid w:val="0039480B"/>
    <w:rsid w:val="00394D11"/>
    <w:rsid w:val="003A00A1"/>
    <w:rsid w:val="003A0294"/>
    <w:rsid w:val="003A0479"/>
    <w:rsid w:val="003A07EF"/>
    <w:rsid w:val="003A0D1A"/>
    <w:rsid w:val="003A11B5"/>
    <w:rsid w:val="003A1E6B"/>
    <w:rsid w:val="003A29B5"/>
    <w:rsid w:val="003A33CA"/>
    <w:rsid w:val="003A405D"/>
    <w:rsid w:val="003A42D8"/>
    <w:rsid w:val="003A4512"/>
    <w:rsid w:val="003A46E0"/>
    <w:rsid w:val="003A4C06"/>
    <w:rsid w:val="003A547D"/>
    <w:rsid w:val="003A5540"/>
    <w:rsid w:val="003A5D3F"/>
    <w:rsid w:val="003A631D"/>
    <w:rsid w:val="003A6421"/>
    <w:rsid w:val="003A69EC"/>
    <w:rsid w:val="003A770A"/>
    <w:rsid w:val="003B0584"/>
    <w:rsid w:val="003B0663"/>
    <w:rsid w:val="003B0748"/>
    <w:rsid w:val="003B09C6"/>
    <w:rsid w:val="003B0A38"/>
    <w:rsid w:val="003B0A8D"/>
    <w:rsid w:val="003B127A"/>
    <w:rsid w:val="003B195E"/>
    <w:rsid w:val="003B1AC1"/>
    <w:rsid w:val="003B1F06"/>
    <w:rsid w:val="003B22DF"/>
    <w:rsid w:val="003B2F06"/>
    <w:rsid w:val="003B3080"/>
    <w:rsid w:val="003B3EEB"/>
    <w:rsid w:val="003B4A35"/>
    <w:rsid w:val="003B5400"/>
    <w:rsid w:val="003B54C4"/>
    <w:rsid w:val="003B578E"/>
    <w:rsid w:val="003B5888"/>
    <w:rsid w:val="003B5C0C"/>
    <w:rsid w:val="003B5F4D"/>
    <w:rsid w:val="003B66F8"/>
    <w:rsid w:val="003B70DA"/>
    <w:rsid w:val="003B7399"/>
    <w:rsid w:val="003B751D"/>
    <w:rsid w:val="003B7EA8"/>
    <w:rsid w:val="003C0393"/>
    <w:rsid w:val="003C03FA"/>
    <w:rsid w:val="003C0F00"/>
    <w:rsid w:val="003C138C"/>
    <w:rsid w:val="003C1822"/>
    <w:rsid w:val="003C1B39"/>
    <w:rsid w:val="003C2C05"/>
    <w:rsid w:val="003C2F21"/>
    <w:rsid w:val="003C357D"/>
    <w:rsid w:val="003C36F0"/>
    <w:rsid w:val="003C374B"/>
    <w:rsid w:val="003C3F15"/>
    <w:rsid w:val="003C42C1"/>
    <w:rsid w:val="003C4A93"/>
    <w:rsid w:val="003C57B3"/>
    <w:rsid w:val="003C6893"/>
    <w:rsid w:val="003C68E5"/>
    <w:rsid w:val="003C696F"/>
    <w:rsid w:val="003C6B10"/>
    <w:rsid w:val="003C6D3D"/>
    <w:rsid w:val="003C7108"/>
    <w:rsid w:val="003C7776"/>
    <w:rsid w:val="003C7851"/>
    <w:rsid w:val="003C7E67"/>
    <w:rsid w:val="003D1684"/>
    <w:rsid w:val="003D17D9"/>
    <w:rsid w:val="003D2072"/>
    <w:rsid w:val="003D22BA"/>
    <w:rsid w:val="003D22E6"/>
    <w:rsid w:val="003D2581"/>
    <w:rsid w:val="003D3321"/>
    <w:rsid w:val="003D424F"/>
    <w:rsid w:val="003D4B97"/>
    <w:rsid w:val="003D5A51"/>
    <w:rsid w:val="003D6CA8"/>
    <w:rsid w:val="003D741E"/>
    <w:rsid w:val="003D7A21"/>
    <w:rsid w:val="003E0218"/>
    <w:rsid w:val="003E0E48"/>
    <w:rsid w:val="003E1009"/>
    <w:rsid w:val="003E1CCE"/>
    <w:rsid w:val="003E1DA9"/>
    <w:rsid w:val="003E2575"/>
    <w:rsid w:val="003E29D7"/>
    <w:rsid w:val="003E2BF6"/>
    <w:rsid w:val="003E2C04"/>
    <w:rsid w:val="003E300E"/>
    <w:rsid w:val="003E30D0"/>
    <w:rsid w:val="003E311B"/>
    <w:rsid w:val="003E4802"/>
    <w:rsid w:val="003E4DC5"/>
    <w:rsid w:val="003E5456"/>
    <w:rsid w:val="003E58B7"/>
    <w:rsid w:val="003E63E6"/>
    <w:rsid w:val="003E656C"/>
    <w:rsid w:val="003E6A55"/>
    <w:rsid w:val="003E6D75"/>
    <w:rsid w:val="003E7132"/>
    <w:rsid w:val="003E71C2"/>
    <w:rsid w:val="003E726D"/>
    <w:rsid w:val="003E7DB5"/>
    <w:rsid w:val="003F01EC"/>
    <w:rsid w:val="003F095D"/>
    <w:rsid w:val="003F0A91"/>
    <w:rsid w:val="003F11CA"/>
    <w:rsid w:val="003F1857"/>
    <w:rsid w:val="003F2503"/>
    <w:rsid w:val="003F2550"/>
    <w:rsid w:val="003F27BD"/>
    <w:rsid w:val="003F30BE"/>
    <w:rsid w:val="003F32AD"/>
    <w:rsid w:val="003F335F"/>
    <w:rsid w:val="003F37E5"/>
    <w:rsid w:val="003F3AFA"/>
    <w:rsid w:val="003F3E8D"/>
    <w:rsid w:val="003F40AB"/>
    <w:rsid w:val="003F4C3A"/>
    <w:rsid w:val="003F52D5"/>
    <w:rsid w:val="003F5A97"/>
    <w:rsid w:val="003F6862"/>
    <w:rsid w:val="003F68B3"/>
    <w:rsid w:val="003F6C44"/>
    <w:rsid w:val="003F6F28"/>
    <w:rsid w:val="003F77CF"/>
    <w:rsid w:val="004000B7"/>
    <w:rsid w:val="0040018B"/>
    <w:rsid w:val="00400802"/>
    <w:rsid w:val="0040096E"/>
    <w:rsid w:val="00401745"/>
    <w:rsid w:val="00401870"/>
    <w:rsid w:val="004021D0"/>
    <w:rsid w:val="00402409"/>
    <w:rsid w:val="00402F8A"/>
    <w:rsid w:val="0040319C"/>
    <w:rsid w:val="004031A8"/>
    <w:rsid w:val="00403308"/>
    <w:rsid w:val="004034C6"/>
    <w:rsid w:val="004034F8"/>
    <w:rsid w:val="0040374E"/>
    <w:rsid w:val="00403D3A"/>
    <w:rsid w:val="004047C7"/>
    <w:rsid w:val="004059FE"/>
    <w:rsid w:val="00406B9B"/>
    <w:rsid w:val="00406D53"/>
    <w:rsid w:val="00407C1E"/>
    <w:rsid w:val="00407E22"/>
    <w:rsid w:val="00410054"/>
    <w:rsid w:val="004105C8"/>
    <w:rsid w:val="0041071B"/>
    <w:rsid w:val="00410865"/>
    <w:rsid w:val="004109A1"/>
    <w:rsid w:val="00410C2C"/>
    <w:rsid w:val="00410D35"/>
    <w:rsid w:val="00410FDF"/>
    <w:rsid w:val="00411201"/>
    <w:rsid w:val="00411261"/>
    <w:rsid w:val="004115B6"/>
    <w:rsid w:val="004117E1"/>
    <w:rsid w:val="004119D2"/>
    <w:rsid w:val="00411B5C"/>
    <w:rsid w:val="00411EF5"/>
    <w:rsid w:val="00412268"/>
    <w:rsid w:val="00412845"/>
    <w:rsid w:val="00412863"/>
    <w:rsid w:val="00412E54"/>
    <w:rsid w:val="00413DE4"/>
    <w:rsid w:val="0041400D"/>
    <w:rsid w:val="00414272"/>
    <w:rsid w:val="0041436B"/>
    <w:rsid w:val="00414C2F"/>
    <w:rsid w:val="0041575C"/>
    <w:rsid w:val="00415801"/>
    <w:rsid w:val="004162E2"/>
    <w:rsid w:val="004164BC"/>
    <w:rsid w:val="00416F4B"/>
    <w:rsid w:val="00417846"/>
    <w:rsid w:val="00420050"/>
    <w:rsid w:val="004200AD"/>
    <w:rsid w:val="00420158"/>
    <w:rsid w:val="004207FA"/>
    <w:rsid w:val="0042158F"/>
    <w:rsid w:val="00421854"/>
    <w:rsid w:val="00421E95"/>
    <w:rsid w:val="0042228B"/>
    <w:rsid w:val="00422397"/>
    <w:rsid w:val="00422AB2"/>
    <w:rsid w:val="00422AEA"/>
    <w:rsid w:val="00423973"/>
    <w:rsid w:val="00423BBF"/>
    <w:rsid w:val="00423C0C"/>
    <w:rsid w:val="00423E8D"/>
    <w:rsid w:val="00424437"/>
    <w:rsid w:val="0042515E"/>
    <w:rsid w:val="0042587F"/>
    <w:rsid w:val="00425D5F"/>
    <w:rsid w:val="00426858"/>
    <w:rsid w:val="004268AD"/>
    <w:rsid w:val="00426A2B"/>
    <w:rsid w:val="00426A8B"/>
    <w:rsid w:val="004271F3"/>
    <w:rsid w:val="00427A91"/>
    <w:rsid w:val="00427AAB"/>
    <w:rsid w:val="00427B35"/>
    <w:rsid w:val="00427B42"/>
    <w:rsid w:val="00430715"/>
    <w:rsid w:val="0043083D"/>
    <w:rsid w:val="0043085B"/>
    <w:rsid w:val="00430D07"/>
    <w:rsid w:val="0043172E"/>
    <w:rsid w:val="00431981"/>
    <w:rsid w:val="00431A08"/>
    <w:rsid w:val="00431DF4"/>
    <w:rsid w:val="0043246A"/>
    <w:rsid w:val="004329DF"/>
    <w:rsid w:val="00432E04"/>
    <w:rsid w:val="00433E56"/>
    <w:rsid w:val="00433F79"/>
    <w:rsid w:val="0043480E"/>
    <w:rsid w:val="00434941"/>
    <w:rsid w:val="004352DB"/>
    <w:rsid w:val="00436C55"/>
    <w:rsid w:val="00436C67"/>
    <w:rsid w:val="004373EF"/>
    <w:rsid w:val="00437B84"/>
    <w:rsid w:val="00437D81"/>
    <w:rsid w:val="00440379"/>
    <w:rsid w:val="004405A6"/>
    <w:rsid w:val="0044060A"/>
    <w:rsid w:val="004408B8"/>
    <w:rsid w:val="00440E27"/>
    <w:rsid w:val="00441136"/>
    <w:rsid w:val="00441247"/>
    <w:rsid w:val="00441602"/>
    <w:rsid w:val="00441A1E"/>
    <w:rsid w:val="00441C7B"/>
    <w:rsid w:val="00441F2F"/>
    <w:rsid w:val="004420A5"/>
    <w:rsid w:val="00442D51"/>
    <w:rsid w:val="00442F72"/>
    <w:rsid w:val="004430F5"/>
    <w:rsid w:val="0044313D"/>
    <w:rsid w:val="00443ABD"/>
    <w:rsid w:val="00443EB0"/>
    <w:rsid w:val="004441FD"/>
    <w:rsid w:val="00444398"/>
    <w:rsid w:val="0044479E"/>
    <w:rsid w:val="00444985"/>
    <w:rsid w:val="00444C91"/>
    <w:rsid w:val="00445145"/>
    <w:rsid w:val="00445556"/>
    <w:rsid w:val="0044588C"/>
    <w:rsid w:val="00445A23"/>
    <w:rsid w:val="00445F2B"/>
    <w:rsid w:val="0044649D"/>
    <w:rsid w:val="004464CD"/>
    <w:rsid w:val="004464E3"/>
    <w:rsid w:val="004501E2"/>
    <w:rsid w:val="00450A27"/>
    <w:rsid w:val="00450FFF"/>
    <w:rsid w:val="00451808"/>
    <w:rsid w:val="00451F28"/>
    <w:rsid w:val="0045217A"/>
    <w:rsid w:val="004521B1"/>
    <w:rsid w:val="004525F7"/>
    <w:rsid w:val="004528B7"/>
    <w:rsid w:val="0045317D"/>
    <w:rsid w:val="004532F2"/>
    <w:rsid w:val="004536F3"/>
    <w:rsid w:val="00453750"/>
    <w:rsid w:val="00453AD6"/>
    <w:rsid w:val="00453B84"/>
    <w:rsid w:val="00453CDF"/>
    <w:rsid w:val="00454031"/>
    <w:rsid w:val="00454BA3"/>
    <w:rsid w:val="00454C46"/>
    <w:rsid w:val="00454D32"/>
    <w:rsid w:val="00454E53"/>
    <w:rsid w:val="004552C5"/>
    <w:rsid w:val="00455953"/>
    <w:rsid w:val="004559DF"/>
    <w:rsid w:val="00455B27"/>
    <w:rsid w:val="00455D0A"/>
    <w:rsid w:val="00455FFD"/>
    <w:rsid w:val="00456A03"/>
    <w:rsid w:val="00460240"/>
    <w:rsid w:val="004606C2"/>
    <w:rsid w:val="00460B6B"/>
    <w:rsid w:val="00460BD0"/>
    <w:rsid w:val="00460BE8"/>
    <w:rsid w:val="00460CC1"/>
    <w:rsid w:val="00461520"/>
    <w:rsid w:val="004615EF"/>
    <w:rsid w:val="004617EE"/>
    <w:rsid w:val="00461809"/>
    <w:rsid w:val="00461A09"/>
    <w:rsid w:val="00461E36"/>
    <w:rsid w:val="004620CC"/>
    <w:rsid w:val="004625AC"/>
    <w:rsid w:val="00463098"/>
    <w:rsid w:val="004639D0"/>
    <w:rsid w:val="00463DCC"/>
    <w:rsid w:val="00465175"/>
    <w:rsid w:val="004651E4"/>
    <w:rsid w:val="00465A9E"/>
    <w:rsid w:val="00466126"/>
    <w:rsid w:val="004664DC"/>
    <w:rsid w:val="004676B9"/>
    <w:rsid w:val="00467CDB"/>
    <w:rsid w:val="00467EE6"/>
    <w:rsid w:val="00470819"/>
    <w:rsid w:val="004710E0"/>
    <w:rsid w:val="004712D5"/>
    <w:rsid w:val="00471586"/>
    <w:rsid w:val="0047180C"/>
    <w:rsid w:val="00471B6E"/>
    <w:rsid w:val="00471BA7"/>
    <w:rsid w:val="004722F0"/>
    <w:rsid w:val="00472866"/>
    <w:rsid w:val="00472ECF"/>
    <w:rsid w:val="00473319"/>
    <w:rsid w:val="00473C3F"/>
    <w:rsid w:val="00474152"/>
    <w:rsid w:val="0047477A"/>
    <w:rsid w:val="00474AC3"/>
    <w:rsid w:val="00475374"/>
    <w:rsid w:val="0047568A"/>
    <w:rsid w:val="00477186"/>
    <w:rsid w:val="00477188"/>
    <w:rsid w:val="00477A32"/>
    <w:rsid w:val="00477B28"/>
    <w:rsid w:val="00477ED4"/>
    <w:rsid w:val="0048034E"/>
    <w:rsid w:val="004806D2"/>
    <w:rsid w:val="004820A7"/>
    <w:rsid w:val="004821EC"/>
    <w:rsid w:val="004833B8"/>
    <w:rsid w:val="0048384D"/>
    <w:rsid w:val="00483CF5"/>
    <w:rsid w:val="00483F63"/>
    <w:rsid w:val="004840E3"/>
    <w:rsid w:val="004847E4"/>
    <w:rsid w:val="00484B39"/>
    <w:rsid w:val="00484E03"/>
    <w:rsid w:val="00484E4A"/>
    <w:rsid w:val="00484E81"/>
    <w:rsid w:val="00485156"/>
    <w:rsid w:val="00485DAD"/>
    <w:rsid w:val="0048621E"/>
    <w:rsid w:val="004863BB"/>
    <w:rsid w:val="00486683"/>
    <w:rsid w:val="0048683A"/>
    <w:rsid w:val="0048687C"/>
    <w:rsid w:val="00487A78"/>
    <w:rsid w:val="00490034"/>
    <w:rsid w:val="004900A6"/>
    <w:rsid w:val="00490964"/>
    <w:rsid w:val="004910B4"/>
    <w:rsid w:val="004913F6"/>
    <w:rsid w:val="004914F9"/>
    <w:rsid w:val="0049175E"/>
    <w:rsid w:val="00491FB7"/>
    <w:rsid w:val="00492AEF"/>
    <w:rsid w:val="00492E7C"/>
    <w:rsid w:val="00493630"/>
    <w:rsid w:val="0049379F"/>
    <w:rsid w:val="00493BC8"/>
    <w:rsid w:val="004940AB"/>
    <w:rsid w:val="00494177"/>
    <w:rsid w:val="004943E8"/>
    <w:rsid w:val="004946F4"/>
    <w:rsid w:val="00494D4A"/>
    <w:rsid w:val="00495317"/>
    <w:rsid w:val="004955CB"/>
    <w:rsid w:val="0049571B"/>
    <w:rsid w:val="00496ABE"/>
    <w:rsid w:val="004972EE"/>
    <w:rsid w:val="004977E6"/>
    <w:rsid w:val="00497AD5"/>
    <w:rsid w:val="004A04F4"/>
    <w:rsid w:val="004A06C5"/>
    <w:rsid w:val="004A07DF"/>
    <w:rsid w:val="004A0FE8"/>
    <w:rsid w:val="004A1122"/>
    <w:rsid w:val="004A1563"/>
    <w:rsid w:val="004A1682"/>
    <w:rsid w:val="004A1A2C"/>
    <w:rsid w:val="004A1C6E"/>
    <w:rsid w:val="004A2D52"/>
    <w:rsid w:val="004A31C0"/>
    <w:rsid w:val="004A3845"/>
    <w:rsid w:val="004A41B2"/>
    <w:rsid w:val="004A42DB"/>
    <w:rsid w:val="004A4578"/>
    <w:rsid w:val="004A46D1"/>
    <w:rsid w:val="004A4E5F"/>
    <w:rsid w:val="004A5DCB"/>
    <w:rsid w:val="004A5E55"/>
    <w:rsid w:val="004A60F2"/>
    <w:rsid w:val="004B0B56"/>
    <w:rsid w:val="004B162C"/>
    <w:rsid w:val="004B1704"/>
    <w:rsid w:val="004B17E4"/>
    <w:rsid w:val="004B18DB"/>
    <w:rsid w:val="004B1EBA"/>
    <w:rsid w:val="004B22AD"/>
    <w:rsid w:val="004B294C"/>
    <w:rsid w:val="004B2BD1"/>
    <w:rsid w:val="004B340D"/>
    <w:rsid w:val="004B3CB5"/>
    <w:rsid w:val="004B3DBF"/>
    <w:rsid w:val="004B4138"/>
    <w:rsid w:val="004B47C4"/>
    <w:rsid w:val="004B4987"/>
    <w:rsid w:val="004B49B5"/>
    <w:rsid w:val="004B4D36"/>
    <w:rsid w:val="004B6C0F"/>
    <w:rsid w:val="004B6FCC"/>
    <w:rsid w:val="004B78E6"/>
    <w:rsid w:val="004B7E5F"/>
    <w:rsid w:val="004C00A8"/>
    <w:rsid w:val="004C0879"/>
    <w:rsid w:val="004C0EE8"/>
    <w:rsid w:val="004C1EBC"/>
    <w:rsid w:val="004C2625"/>
    <w:rsid w:val="004C2B49"/>
    <w:rsid w:val="004C2CE0"/>
    <w:rsid w:val="004C2F51"/>
    <w:rsid w:val="004C32B6"/>
    <w:rsid w:val="004C40E4"/>
    <w:rsid w:val="004C48FF"/>
    <w:rsid w:val="004C5441"/>
    <w:rsid w:val="004C55EB"/>
    <w:rsid w:val="004C5D36"/>
    <w:rsid w:val="004C5EFC"/>
    <w:rsid w:val="004C6319"/>
    <w:rsid w:val="004C69AB"/>
    <w:rsid w:val="004C6D39"/>
    <w:rsid w:val="004C71E7"/>
    <w:rsid w:val="004C7359"/>
    <w:rsid w:val="004C7451"/>
    <w:rsid w:val="004C75BF"/>
    <w:rsid w:val="004C7751"/>
    <w:rsid w:val="004C79C1"/>
    <w:rsid w:val="004C7B56"/>
    <w:rsid w:val="004D0264"/>
    <w:rsid w:val="004D0505"/>
    <w:rsid w:val="004D0612"/>
    <w:rsid w:val="004D0700"/>
    <w:rsid w:val="004D0AED"/>
    <w:rsid w:val="004D0CE8"/>
    <w:rsid w:val="004D1124"/>
    <w:rsid w:val="004D1150"/>
    <w:rsid w:val="004D16D0"/>
    <w:rsid w:val="004D1D57"/>
    <w:rsid w:val="004D1F56"/>
    <w:rsid w:val="004D2512"/>
    <w:rsid w:val="004D2557"/>
    <w:rsid w:val="004D27CE"/>
    <w:rsid w:val="004D2B28"/>
    <w:rsid w:val="004D2E82"/>
    <w:rsid w:val="004D308E"/>
    <w:rsid w:val="004D31BD"/>
    <w:rsid w:val="004D3310"/>
    <w:rsid w:val="004D3667"/>
    <w:rsid w:val="004D3754"/>
    <w:rsid w:val="004D40D6"/>
    <w:rsid w:val="004D42AE"/>
    <w:rsid w:val="004D4428"/>
    <w:rsid w:val="004D4A79"/>
    <w:rsid w:val="004D4E16"/>
    <w:rsid w:val="004D4E6E"/>
    <w:rsid w:val="004D5FF5"/>
    <w:rsid w:val="004D61AB"/>
    <w:rsid w:val="004D6492"/>
    <w:rsid w:val="004D658F"/>
    <w:rsid w:val="004D6CE4"/>
    <w:rsid w:val="004D6D79"/>
    <w:rsid w:val="004D6DC9"/>
    <w:rsid w:val="004D6F85"/>
    <w:rsid w:val="004D7104"/>
    <w:rsid w:val="004D7328"/>
    <w:rsid w:val="004D7444"/>
    <w:rsid w:val="004D7633"/>
    <w:rsid w:val="004E04B0"/>
    <w:rsid w:val="004E0C1E"/>
    <w:rsid w:val="004E1003"/>
    <w:rsid w:val="004E18B0"/>
    <w:rsid w:val="004E1EA3"/>
    <w:rsid w:val="004E2231"/>
    <w:rsid w:val="004E246C"/>
    <w:rsid w:val="004E2792"/>
    <w:rsid w:val="004E2C4B"/>
    <w:rsid w:val="004E3251"/>
    <w:rsid w:val="004E33E2"/>
    <w:rsid w:val="004E3857"/>
    <w:rsid w:val="004E3952"/>
    <w:rsid w:val="004E39F0"/>
    <w:rsid w:val="004E3AE0"/>
    <w:rsid w:val="004E403A"/>
    <w:rsid w:val="004E42D3"/>
    <w:rsid w:val="004E4AD6"/>
    <w:rsid w:val="004E5BD0"/>
    <w:rsid w:val="004E5C6E"/>
    <w:rsid w:val="004E6132"/>
    <w:rsid w:val="004E61CF"/>
    <w:rsid w:val="004E62C6"/>
    <w:rsid w:val="004E6439"/>
    <w:rsid w:val="004E6A06"/>
    <w:rsid w:val="004E7000"/>
    <w:rsid w:val="004E7A37"/>
    <w:rsid w:val="004E7D2D"/>
    <w:rsid w:val="004E7D62"/>
    <w:rsid w:val="004E7EBA"/>
    <w:rsid w:val="004E7F49"/>
    <w:rsid w:val="004F034F"/>
    <w:rsid w:val="004F03CC"/>
    <w:rsid w:val="004F0D3B"/>
    <w:rsid w:val="004F107B"/>
    <w:rsid w:val="004F15FA"/>
    <w:rsid w:val="004F167C"/>
    <w:rsid w:val="004F24B4"/>
    <w:rsid w:val="004F2501"/>
    <w:rsid w:val="004F2D4C"/>
    <w:rsid w:val="004F396C"/>
    <w:rsid w:val="004F3BBC"/>
    <w:rsid w:val="004F41F0"/>
    <w:rsid w:val="004F47B8"/>
    <w:rsid w:val="004F4A02"/>
    <w:rsid w:val="004F50CC"/>
    <w:rsid w:val="004F58FD"/>
    <w:rsid w:val="004F6135"/>
    <w:rsid w:val="004F62AE"/>
    <w:rsid w:val="004F6A93"/>
    <w:rsid w:val="004F6C8F"/>
    <w:rsid w:val="004F7464"/>
    <w:rsid w:val="004F7494"/>
    <w:rsid w:val="004F7EF2"/>
    <w:rsid w:val="00500A5C"/>
    <w:rsid w:val="00500E44"/>
    <w:rsid w:val="0050114F"/>
    <w:rsid w:val="005013A3"/>
    <w:rsid w:val="00501D7D"/>
    <w:rsid w:val="005029A8"/>
    <w:rsid w:val="005029DC"/>
    <w:rsid w:val="00502BE3"/>
    <w:rsid w:val="00502D72"/>
    <w:rsid w:val="00502E04"/>
    <w:rsid w:val="00503296"/>
    <w:rsid w:val="0050346E"/>
    <w:rsid w:val="00503B07"/>
    <w:rsid w:val="00504291"/>
    <w:rsid w:val="0050438E"/>
    <w:rsid w:val="00504E66"/>
    <w:rsid w:val="005052ED"/>
    <w:rsid w:val="005055FF"/>
    <w:rsid w:val="005059A4"/>
    <w:rsid w:val="00505CB8"/>
    <w:rsid w:val="00505D21"/>
    <w:rsid w:val="0050644C"/>
    <w:rsid w:val="00506A54"/>
    <w:rsid w:val="00506AF9"/>
    <w:rsid w:val="00506F76"/>
    <w:rsid w:val="00507270"/>
    <w:rsid w:val="00510750"/>
    <w:rsid w:val="00510C0E"/>
    <w:rsid w:val="0051156A"/>
    <w:rsid w:val="0051225A"/>
    <w:rsid w:val="00512748"/>
    <w:rsid w:val="00513480"/>
    <w:rsid w:val="00516047"/>
    <w:rsid w:val="005160B1"/>
    <w:rsid w:val="00516137"/>
    <w:rsid w:val="00516945"/>
    <w:rsid w:val="00516C3E"/>
    <w:rsid w:val="00516D4E"/>
    <w:rsid w:val="005178A3"/>
    <w:rsid w:val="00520330"/>
    <w:rsid w:val="0052062A"/>
    <w:rsid w:val="00520ACF"/>
    <w:rsid w:val="00520B07"/>
    <w:rsid w:val="00520CF9"/>
    <w:rsid w:val="00520EA4"/>
    <w:rsid w:val="005220CB"/>
    <w:rsid w:val="005222B5"/>
    <w:rsid w:val="00522E1D"/>
    <w:rsid w:val="00523286"/>
    <w:rsid w:val="005232F2"/>
    <w:rsid w:val="00523657"/>
    <w:rsid w:val="00524244"/>
    <w:rsid w:val="005244D7"/>
    <w:rsid w:val="005246CF"/>
    <w:rsid w:val="00524D2A"/>
    <w:rsid w:val="0052517C"/>
    <w:rsid w:val="00525B1B"/>
    <w:rsid w:val="00526D71"/>
    <w:rsid w:val="00527013"/>
    <w:rsid w:val="005274AD"/>
    <w:rsid w:val="005274E1"/>
    <w:rsid w:val="0052753D"/>
    <w:rsid w:val="005278F1"/>
    <w:rsid w:val="005300B7"/>
    <w:rsid w:val="00530233"/>
    <w:rsid w:val="0053025B"/>
    <w:rsid w:val="00530789"/>
    <w:rsid w:val="00530C91"/>
    <w:rsid w:val="00531BF8"/>
    <w:rsid w:val="00532371"/>
    <w:rsid w:val="00532489"/>
    <w:rsid w:val="005325FC"/>
    <w:rsid w:val="00532CB5"/>
    <w:rsid w:val="00532F8F"/>
    <w:rsid w:val="0053308B"/>
    <w:rsid w:val="00533CF5"/>
    <w:rsid w:val="00533E29"/>
    <w:rsid w:val="00533F8B"/>
    <w:rsid w:val="00534FF0"/>
    <w:rsid w:val="0053556B"/>
    <w:rsid w:val="00535910"/>
    <w:rsid w:val="00535AC5"/>
    <w:rsid w:val="00535F2D"/>
    <w:rsid w:val="0053618E"/>
    <w:rsid w:val="0053668D"/>
    <w:rsid w:val="00536894"/>
    <w:rsid w:val="00536BF8"/>
    <w:rsid w:val="00536E84"/>
    <w:rsid w:val="005375C0"/>
    <w:rsid w:val="00537991"/>
    <w:rsid w:val="00537F4D"/>
    <w:rsid w:val="00540053"/>
    <w:rsid w:val="005400F1"/>
    <w:rsid w:val="005407B5"/>
    <w:rsid w:val="00540A5E"/>
    <w:rsid w:val="00540EDC"/>
    <w:rsid w:val="005416A7"/>
    <w:rsid w:val="005418DD"/>
    <w:rsid w:val="0054283C"/>
    <w:rsid w:val="00543153"/>
    <w:rsid w:val="00544260"/>
    <w:rsid w:val="0054456C"/>
    <w:rsid w:val="00544DF5"/>
    <w:rsid w:val="0054511E"/>
    <w:rsid w:val="005453E2"/>
    <w:rsid w:val="005457B9"/>
    <w:rsid w:val="00546120"/>
    <w:rsid w:val="00546AFF"/>
    <w:rsid w:val="005471EF"/>
    <w:rsid w:val="0054722D"/>
    <w:rsid w:val="0054740E"/>
    <w:rsid w:val="00547644"/>
    <w:rsid w:val="005476CA"/>
    <w:rsid w:val="005477C7"/>
    <w:rsid w:val="005479CF"/>
    <w:rsid w:val="0055054E"/>
    <w:rsid w:val="00550886"/>
    <w:rsid w:val="00550963"/>
    <w:rsid w:val="00550C5C"/>
    <w:rsid w:val="00551CDF"/>
    <w:rsid w:val="00551D34"/>
    <w:rsid w:val="00552AAE"/>
    <w:rsid w:val="005539C2"/>
    <w:rsid w:val="00553C13"/>
    <w:rsid w:val="00554158"/>
    <w:rsid w:val="0055470A"/>
    <w:rsid w:val="00554846"/>
    <w:rsid w:val="0055485E"/>
    <w:rsid w:val="00554B39"/>
    <w:rsid w:val="00554CD4"/>
    <w:rsid w:val="0055518A"/>
    <w:rsid w:val="005562D2"/>
    <w:rsid w:val="0055679F"/>
    <w:rsid w:val="005572C2"/>
    <w:rsid w:val="00557676"/>
    <w:rsid w:val="005606E8"/>
    <w:rsid w:val="005610E6"/>
    <w:rsid w:val="005614AA"/>
    <w:rsid w:val="00561BFC"/>
    <w:rsid w:val="00562556"/>
    <w:rsid w:val="0056278F"/>
    <w:rsid w:val="00562845"/>
    <w:rsid w:val="00562D4F"/>
    <w:rsid w:val="005640FF"/>
    <w:rsid w:val="005646A9"/>
    <w:rsid w:val="00564AF6"/>
    <w:rsid w:val="00565078"/>
    <w:rsid w:val="005650FC"/>
    <w:rsid w:val="00565313"/>
    <w:rsid w:val="00566D29"/>
    <w:rsid w:val="005678A8"/>
    <w:rsid w:val="00567954"/>
    <w:rsid w:val="00567B02"/>
    <w:rsid w:val="005701D6"/>
    <w:rsid w:val="00570410"/>
    <w:rsid w:val="0057092C"/>
    <w:rsid w:val="00570F05"/>
    <w:rsid w:val="0057108B"/>
    <w:rsid w:val="0057122E"/>
    <w:rsid w:val="00571B5A"/>
    <w:rsid w:val="00571CCB"/>
    <w:rsid w:val="00571F26"/>
    <w:rsid w:val="005720E4"/>
    <w:rsid w:val="005725AD"/>
    <w:rsid w:val="0057283F"/>
    <w:rsid w:val="00572D36"/>
    <w:rsid w:val="00572ECE"/>
    <w:rsid w:val="00573691"/>
    <w:rsid w:val="005738F7"/>
    <w:rsid w:val="00573F3F"/>
    <w:rsid w:val="0057496C"/>
    <w:rsid w:val="00574A51"/>
    <w:rsid w:val="00574EEE"/>
    <w:rsid w:val="00574F49"/>
    <w:rsid w:val="005759A1"/>
    <w:rsid w:val="00575B58"/>
    <w:rsid w:val="0057679D"/>
    <w:rsid w:val="0057748C"/>
    <w:rsid w:val="00577994"/>
    <w:rsid w:val="00577CFF"/>
    <w:rsid w:val="005803AB"/>
    <w:rsid w:val="005811C0"/>
    <w:rsid w:val="00581280"/>
    <w:rsid w:val="005815A6"/>
    <w:rsid w:val="00581712"/>
    <w:rsid w:val="0058199C"/>
    <w:rsid w:val="00581A02"/>
    <w:rsid w:val="00581D17"/>
    <w:rsid w:val="00581E9C"/>
    <w:rsid w:val="00582303"/>
    <w:rsid w:val="00582756"/>
    <w:rsid w:val="00582B75"/>
    <w:rsid w:val="00583276"/>
    <w:rsid w:val="005835BE"/>
    <w:rsid w:val="0058387A"/>
    <w:rsid w:val="00583C75"/>
    <w:rsid w:val="005842A8"/>
    <w:rsid w:val="00584357"/>
    <w:rsid w:val="00584386"/>
    <w:rsid w:val="005846AA"/>
    <w:rsid w:val="005846C6"/>
    <w:rsid w:val="00584C29"/>
    <w:rsid w:val="00584C4B"/>
    <w:rsid w:val="0058511F"/>
    <w:rsid w:val="00585629"/>
    <w:rsid w:val="005856E4"/>
    <w:rsid w:val="00585EA1"/>
    <w:rsid w:val="005860EF"/>
    <w:rsid w:val="0058695E"/>
    <w:rsid w:val="00587065"/>
    <w:rsid w:val="00587486"/>
    <w:rsid w:val="005875F7"/>
    <w:rsid w:val="00587604"/>
    <w:rsid w:val="0058777B"/>
    <w:rsid w:val="00587D94"/>
    <w:rsid w:val="00590082"/>
    <w:rsid w:val="0059083F"/>
    <w:rsid w:val="00591A94"/>
    <w:rsid w:val="0059266C"/>
    <w:rsid w:val="00592AAC"/>
    <w:rsid w:val="00592AF2"/>
    <w:rsid w:val="00592B77"/>
    <w:rsid w:val="00592CC7"/>
    <w:rsid w:val="00592EC0"/>
    <w:rsid w:val="005937DE"/>
    <w:rsid w:val="00593CC0"/>
    <w:rsid w:val="0059426D"/>
    <w:rsid w:val="005946AC"/>
    <w:rsid w:val="0059489D"/>
    <w:rsid w:val="0059494D"/>
    <w:rsid w:val="00594FBF"/>
    <w:rsid w:val="00596077"/>
    <w:rsid w:val="00596D5C"/>
    <w:rsid w:val="00596DB0"/>
    <w:rsid w:val="005A0107"/>
    <w:rsid w:val="005A0472"/>
    <w:rsid w:val="005A054A"/>
    <w:rsid w:val="005A06AA"/>
    <w:rsid w:val="005A0C79"/>
    <w:rsid w:val="005A0F06"/>
    <w:rsid w:val="005A13D9"/>
    <w:rsid w:val="005A1548"/>
    <w:rsid w:val="005A1908"/>
    <w:rsid w:val="005A1BC9"/>
    <w:rsid w:val="005A1D81"/>
    <w:rsid w:val="005A1E59"/>
    <w:rsid w:val="005A208B"/>
    <w:rsid w:val="005A2F81"/>
    <w:rsid w:val="005A3006"/>
    <w:rsid w:val="005A3A27"/>
    <w:rsid w:val="005A48A4"/>
    <w:rsid w:val="005A53D8"/>
    <w:rsid w:val="005A54E0"/>
    <w:rsid w:val="005A6B78"/>
    <w:rsid w:val="005A7020"/>
    <w:rsid w:val="005A773E"/>
    <w:rsid w:val="005A7796"/>
    <w:rsid w:val="005B0291"/>
    <w:rsid w:val="005B093E"/>
    <w:rsid w:val="005B0B5D"/>
    <w:rsid w:val="005B1222"/>
    <w:rsid w:val="005B210B"/>
    <w:rsid w:val="005B2686"/>
    <w:rsid w:val="005B2AEC"/>
    <w:rsid w:val="005B2E64"/>
    <w:rsid w:val="005B3493"/>
    <w:rsid w:val="005B3AEC"/>
    <w:rsid w:val="005B43E0"/>
    <w:rsid w:val="005B4BAF"/>
    <w:rsid w:val="005B601E"/>
    <w:rsid w:val="005B655D"/>
    <w:rsid w:val="005B69AD"/>
    <w:rsid w:val="005B6BF1"/>
    <w:rsid w:val="005B7812"/>
    <w:rsid w:val="005B78A8"/>
    <w:rsid w:val="005B7ED9"/>
    <w:rsid w:val="005C0B04"/>
    <w:rsid w:val="005C1051"/>
    <w:rsid w:val="005C112C"/>
    <w:rsid w:val="005C15BE"/>
    <w:rsid w:val="005C2C99"/>
    <w:rsid w:val="005C2E1B"/>
    <w:rsid w:val="005C2EAA"/>
    <w:rsid w:val="005C339C"/>
    <w:rsid w:val="005C3D41"/>
    <w:rsid w:val="005C3D83"/>
    <w:rsid w:val="005C41E0"/>
    <w:rsid w:val="005C4382"/>
    <w:rsid w:val="005C51E0"/>
    <w:rsid w:val="005C5522"/>
    <w:rsid w:val="005C5581"/>
    <w:rsid w:val="005C575F"/>
    <w:rsid w:val="005C5B59"/>
    <w:rsid w:val="005C5D7F"/>
    <w:rsid w:val="005C5F92"/>
    <w:rsid w:val="005C662E"/>
    <w:rsid w:val="005C685D"/>
    <w:rsid w:val="005C6D39"/>
    <w:rsid w:val="005C6E8C"/>
    <w:rsid w:val="005C6F48"/>
    <w:rsid w:val="005C769B"/>
    <w:rsid w:val="005C79F0"/>
    <w:rsid w:val="005C7E2C"/>
    <w:rsid w:val="005C7E97"/>
    <w:rsid w:val="005D07F7"/>
    <w:rsid w:val="005D10F0"/>
    <w:rsid w:val="005D16C7"/>
    <w:rsid w:val="005D1E6A"/>
    <w:rsid w:val="005D2901"/>
    <w:rsid w:val="005D2E54"/>
    <w:rsid w:val="005D3118"/>
    <w:rsid w:val="005D345F"/>
    <w:rsid w:val="005D3AF3"/>
    <w:rsid w:val="005D3BB4"/>
    <w:rsid w:val="005D3BE1"/>
    <w:rsid w:val="005D4375"/>
    <w:rsid w:val="005D488C"/>
    <w:rsid w:val="005D4B9F"/>
    <w:rsid w:val="005D4FC7"/>
    <w:rsid w:val="005D4FDE"/>
    <w:rsid w:val="005D5E27"/>
    <w:rsid w:val="005D63FD"/>
    <w:rsid w:val="005D6748"/>
    <w:rsid w:val="005D69B6"/>
    <w:rsid w:val="005D6B9A"/>
    <w:rsid w:val="005D6BAD"/>
    <w:rsid w:val="005D701D"/>
    <w:rsid w:val="005D78BB"/>
    <w:rsid w:val="005D7A95"/>
    <w:rsid w:val="005D7AE7"/>
    <w:rsid w:val="005E0C3F"/>
    <w:rsid w:val="005E1336"/>
    <w:rsid w:val="005E160D"/>
    <w:rsid w:val="005E1E70"/>
    <w:rsid w:val="005E205C"/>
    <w:rsid w:val="005E209E"/>
    <w:rsid w:val="005E20C0"/>
    <w:rsid w:val="005E24ED"/>
    <w:rsid w:val="005E25F9"/>
    <w:rsid w:val="005E2DB9"/>
    <w:rsid w:val="005E34FD"/>
    <w:rsid w:val="005E441E"/>
    <w:rsid w:val="005E461B"/>
    <w:rsid w:val="005E48A3"/>
    <w:rsid w:val="005E568D"/>
    <w:rsid w:val="005E5788"/>
    <w:rsid w:val="005E66C3"/>
    <w:rsid w:val="005E6A73"/>
    <w:rsid w:val="005E6C70"/>
    <w:rsid w:val="005E6C7D"/>
    <w:rsid w:val="005E6F2F"/>
    <w:rsid w:val="005E72D6"/>
    <w:rsid w:val="005E7472"/>
    <w:rsid w:val="005E7582"/>
    <w:rsid w:val="005E7AD2"/>
    <w:rsid w:val="005F0253"/>
    <w:rsid w:val="005F11DD"/>
    <w:rsid w:val="005F1475"/>
    <w:rsid w:val="005F15EA"/>
    <w:rsid w:val="005F1AF3"/>
    <w:rsid w:val="005F1DB1"/>
    <w:rsid w:val="005F204C"/>
    <w:rsid w:val="005F300D"/>
    <w:rsid w:val="005F3688"/>
    <w:rsid w:val="005F397A"/>
    <w:rsid w:val="005F425B"/>
    <w:rsid w:val="005F4356"/>
    <w:rsid w:val="005F4584"/>
    <w:rsid w:val="005F46B0"/>
    <w:rsid w:val="005F4770"/>
    <w:rsid w:val="005F4A83"/>
    <w:rsid w:val="005F4C33"/>
    <w:rsid w:val="005F5BA0"/>
    <w:rsid w:val="005F63CA"/>
    <w:rsid w:val="005F6795"/>
    <w:rsid w:val="005F67D3"/>
    <w:rsid w:val="005F77B5"/>
    <w:rsid w:val="005F7879"/>
    <w:rsid w:val="005F7ECD"/>
    <w:rsid w:val="00600015"/>
    <w:rsid w:val="00600068"/>
    <w:rsid w:val="006004D4"/>
    <w:rsid w:val="00600CA3"/>
    <w:rsid w:val="006011B5"/>
    <w:rsid w:val="006015BC"/>
    <w:rsid w:val="00601FA5"/>
    <w:rsid w:val="0060264D"/>
    <w:rsid w:val="00602A11"/>
    <w:rsid w:val="006031EC"/>
    <w:rsid w:val="006031F7"/>
    <w:rsid w:val="00603A87"/>
    <w:rsid w:val="00604402"/>
    <w:rsid w:val="006045E6"/>
    <w:rsid w:val="0060476F"/>
    <w:rsid w:val="00604A9E"/>
    <w:rsid w:val="00604B30"/>
    <w:rsid w:val="00605040"/>
    <w:rsid w:val="006051ED"/>
    <w:rsid w:val="006054F7"/>
    <w:rsid w:val="00605B1C"/>
    <w:rsid w:val="00606153"/>
    <w:rsid w:val="006061E9"/>
    <w:rsid w:val="00606769"/>
    <w:rsid w:val="006101AF"/>
    <w:rsid w:val="00611D68"/>
    <w:rsid w:val="00612357"/>
    <w:rsid w:val="0061298C"/>
    <w:rsid w:val="00612FFD"/>
    <w:rsid w:val="00613045"/>
    <w:rsid w:val="00613160"/>
    <w:rsid w:val="00613514"/>
    <w:rsid w:val="006137DA"/>
    <w:rsid w:val="00613C55"/>
    <w:rsid w:val="00613E87"/>
    <w:rsid w:val="006145F5"/>
    <w:rsid w:val="00614767"/>
    <w:rsid w:val="00614C80"/>
    <w:rsid w:val="00614EC1"/>
    <w:rsid w:val="00616890"/>
    <w:rsid w:val="00617414"/>
    <w:rsid w:val="0062012D"/>
    <w:rsid w:val="006202BE"/>
    <w:rsid w:val="006204A9"/>
    <w:rsid w:val="006213E3"/>
    <w:rsid w:val="00621A8C"/>
    <w:rsid w:val="00621B92"/>
    <w:rsid w:val="00621CCC"/>
    <w:rsid w:val="00622527"/>
    <w:rsid w:val="00622757"/>
    <w:rsid w:val="006243F3"/>
    <w:rsid w:val="00624B21"/>
    <w:rsid w:val="00624DB4"/>
    <w:rsid w:val="0062546D"/>
    <w:rsid w:val="00625697"/>
    <w:rsid w:val="006259E1"/>
    <w:rsid w:val="00625F7E"/>
    <w:rsid w:val="0062637C"/>
    <w:rsid w:val="00626431"/>
    <w:rsid w:val="00627243"/>
    <w:rsid w:val="00627769"/>
    <w:rsid w:val="00627895"/>
    <w:rsid w:val="006278D8"/>
    <w:rsid w:val="00627C69"/>
    <w:rsid w:val="00627FAC"/>
    <w:rsid w:val="00627FED"/>
    <w:rsid w:val="006303AB"/>
    <w:rsid w:val="00630461"/>
    <w:rsid w:val="00630959"/>
    <w:rsid w:val="00630A92"/>
    <w:rsid w:val="006319E9"/>
    <w:rsid w:val="00631B73"/>
    <w:rsid w:val="00632173"/>
    <w:rsid w:val="00632225"/>
    <w:rsid w:val="00632AC9"/>
    <w:rsid w:val="00632BB4"/>
    <w:rsid w:val="00632CAF"/>
    <w:rsid w:val="006331F3"/>
    <w:rsid w:val="00633626"/>
    <w:rsid w:val="00633D98"/>
    <w:rsid w:val="00633E89"/>
    <w:rsid w:val="00633FBA"/>
    <w:rsid w:val="006342E2"/>
    <w:rsid w:val="0063489A"/>
    <w:rsid w:val="006352E5"/>
    <w:rsid w:val="00635417"/>
    <w:rsid w:val="00635CC9"/>
    <w:rsid w:val="00635F8E"/>
    <w:rsid w:val="00636137"/>
    <w:rsid w:val="00636158"/>
    <w:rsid w:val="0063670A"/>
    <w:rsid w:val="00636954"/>
    <w:rsid w:val="00636B7E"/>
    <w:rsid w:val="006379BB"/>
    <w:rsid w:val="00637C5F"/>
    <w:rsid w:val="00640309"/>
    <w:rsid w:val="00640F5C"/>
    <w:rsid w:val="006411F4"/>
    <w:rsid w:val="00641800"/>
    <w:rsid w:val="00641B0A"/>
    <w:rsid w:val="00642565"/>
    <w:rsid w:val="006427FC"/>
    <w:rsid w:val="0064294E"/>
    <w:rsid w:val="00642C45"/>
    <w:rsid w:val="006430AF"/>
    <w:rsid w:val="0064320D"/>
    <w:rsid w:val="006439DD"/>
    <w:rsid w:val="006439F5"/>
    <w:rsid w:val="00643C59"/>
    <w:rsid w:val="0064400C"/>
    <w:rsid w:val="00644150"/>
    <w:rsid w:val="0064415B"/>
    <w:rsid w:val="0064450D"/>
    <w:rsid w:val="0064482B"/>
    <w:rsid w:val="00644893"/>
    <w:rsid w:val="006451D0"/>
    <w:rsid w:val="006451DE"/>
    <w:rsid w:val="006455E1"/>
    <w:rsid w:val="00645DA1"/>
    <w:rsid w:val="00646283"/>
    <w:rsid w:val="006474B6"/>
    <w:rsid w:val="00647F75"/>
    <w:rsid w:val="00650765"/>
    <w:rsid w:val="0065095F"/>
    <w:rsid w:val="00650DC2"/>
    <w:rsid w:val="006513FA"/>
    <w:rsid w:val="0065157D"/>
    <w:rsid w:val="006517FD"/>
    <w:rsid w:val="00651D37"/>
    <w:rsid w:val="0065242F"/>
    <w:rsid w:val="00652AE8"/>
    <w:rsid w:val="00652FCC"/>
    <w:rsid w:val="0065316F"/>
    <w:rsid w:val="00653571"/>
    <w:rsid w:val="00653AF1"/>
    <w:rsid w:val="00654060"/>
    <w:rsid w:val="00654339"/>
    <w:rsid w:val="00654AC1"/>
    <w:rsid w:val="00654D00"/>
    <w:rsid w:val="00654E8A"/>
    <w:rsid w:val="00655398"/>
    <w:rsid w:val="006557FE"/>
    <w:rsid w:val="00655FA1"/>
    <w:rsid w:val="00656563"/>
    <w:rsid w:val="00657391"/>
    <w:rsid w:val="00657632"/>
    <w:rsid w:val="00657A64"/>
    <w:rsid w:val="00660367"/>
    <w:rsid w:val="00660C88"/>
    <w:rsid w:val="00660FF9"/>
    <w:rsid w:val="00661514"/>
    <w:rsid w:val="00661DE4"/>
    <w:rsid w:val="00661F53"/>
    <w:rsid w:val="0066246F"/>
    <w:rsid w:val="00662675"/>
    <w:rsid w:val="00662C15"/>
    <w:rsid w:val="00662C2E"/>
    <w:rsid w:val="0066324F"/>
    <w:rsid w:val="00663401"/>
    <w:rsid w:val="00663914"/>
    <w:rsid w:val="00663BD9"/>
    <w:rsid w:val="0066409B"/>
    <w:rsid w:val="006645D3"/>
    <w:rsid w:val="006647BF"/>
    <w:rsid w:val="006655C1"/>
    <w:rsid w:val="0066593A"/>
    <w:rsid w:val="00665A96"/>
    <w:rsid w:val="00666379"/>
    <w:rsid w:val="006666C1"/>
    <w:rsid w:val="00666864"/>
    <w:rsid w:val="006668F2"/>
    <w:rsid w:val="00667C23"/>
    <w:rsid w:val="00667DA1"/>
    <w:rsid w:val="006710FF"/>
    <w:rsid w:val="006713E2"/>
    <w:rsid w:val="006716C5"/>
    <w:rsid w:val="00671996"/>
    <w:rsid w:val="00671B9F"/>
    <w:rsid w:val="00672646"/>
    <w:rsid w:val="006727CB"/>
    <w:rsid w:val="00672868"/>
    <w:rsid w:val="00672B5D"/>
    <w:rsid w:val="00672BF5"/>
    <w:rsid w:val="00672C9E"/>
    <w:rsid w:val="00672FCA"/>
    <w:rsid w:val="006738A0"/>
    <w:rsid w:val="00673C78"/>
    <w:rsid w:val="00674187"/>
    <w:rsid w:val="00674248"/>
    <w:rsid w:val="00674330"/>
    <w:rsid w:val="00674A10"/>
    <w:rsid w:val="006759DD"/>
    <w:rsid w:val="00676468"/>
    <w:rsid w:val="0067655C"/>
    <w:rsid w:val="00676740"/>
    <w:rsid w:val="006778CE"/>
    <w:rsid w:val="0068005A"/>
    <w:rsid w:val="00680326"/>
    <w:rsid w:val="006806FF"/>
    <w:rsid w:val="00682044"/>
    <w:rsid w:val="006827C6"/>
    <w:rsid w:val="006829AC"/>
    <w:rsid w:val="00682D2D"/>
    <w:rsid w:val="006833B3"/>
    <w:rsid w:val="006843AA"/>
    <w:rsid w:val="006846B3"/>
    <w:rsid w:val="006846E5"/>
    <w:rsid w:val="00685005"/>
    <w:rsid w:val="0068500A"/>
    <w:rsid w:val="00685105"/>
    <w:rsid w:val="0068511A"/>
    <w:rsid w:val="006851EE"/>
    <w:rsid w:val="00685269"/>
    <w:rsid w:val="00685440"/>
    <w:rsid w:val="00685939"/>
    <w:rsid w:val="006860C1"/>
    <w:rsid w:val="00686164"/>
    <w:rsid w:val="006861E9"/>
    <w:rsid w:val="00687161"/>
    <w:rsid w:val="006874F6"/>
    <w:rsid w:val="00687808"/>
    <w:rsid w:val="00687CA9"/>
    <w:rsid w:val="006907C8"/>
    <w:rsid w:val="006911EC"/>
    <w:rsid w:val="006914A5"/>
    <w:rsid w:val="0069155F"/>
    <w:rsid w:val="00691C05"/>
    <w:rsid w:val="006925D3"/>
    <w:rsid w:val="0069281F"/>
    <w:rsid w:val="006928DA"/>
    <w:rsid w:val="00692D33"/>
    <w:rsid w:val="00692D95"/>
    <w:rsid w:val="00693C17"/>
    <w:rsid w:val="00693E54"/>
    <w:rsid w:val="006945D7"/>
    <w:rsid w:val="006945F9"/>
    <w:rsid w:val="00694978"/>
    <w:rsid w:val="006955C5"/>
    <w:rsid w:val="00695C16"/>
    <w:rsid w:val="00695F0E"/>
    <w:rsid w:val="00696190"/>
    <w:rsid w:val="0069754A"/>
    <w:rsid w:val="006A0D6D"/>
    <w:rsid w:val="006A18F7"/>
    <w:rsid w:val="006A1C45"/>
    <w:rsid w:val="006A1D93"/>
    <w:rsid w:val="006A1E0B"/>
    <w:rsid w:val="006A2ADF"/>
    <w:rsid w:val="006A2B71"/>
    <w:rsid w:val="006A326C"/>
    <w:rsid w:val="006A3A97"/>
    <w:rsid w:val="006A3FF7"/>
    <w:rsid w:val="006A4B1D"/>
    <w:rsid w:val="006A4B99"/>
    <w:rsid w:val="006A4C8D"/>
    <w:rsid w:val="006A5207"/>
    <w:rsid w:val="006A5525"/>
    <w:rsid w:val="006A5D30"/>
    <w:rsid w:val="006A5F52"/>
    <w:rsid w:val="006A6138"/>
    <w:rsid w:val="006A696A"/>
    <w:rsid w:val="006A6CD1"/>
    <w:rsid w:val="006A6FB2"/>
    <w:rsid w:val="006A71AA"/>
    <w:rsid w:val="006A7367"/>
    <w:rsid w:val="006A79E7"/>
    <w:rsid w:val="006A7E22"/>
    <w:rsid w:val="006B089F"/>
    <w:rsid w:val="006B0E2D"/>
    <w:rsid w:val="006B141A"/>
    <w:rsid w:val="006B1509"/>
    <w:rsid w:val="006B1CC3"/>
    <w:rsid w:val="006B1D38"/>
    <w:rsid w:val="006B24E8"/>
    <w:rsid w:val="006B294F"/>
    <w:rsid w:val="006B2BF1"/>
    <w:rsid w:val="006B39B7"/>
    <w:rsid w:val="006B3D90"/>
    <w:rsid w:val="006B4109"/>
    <w:rsid w:val="006B4176"/>
    <w:rsid w:val="006B42D2"/>
    <w:rsid w:val="006B47AD"/>
    <w:rsid w:val="006B4F68"/>
    <w:rsid w:val="006B523F"/>
    <w:rsid w:val="006B56E9"/>
    <w:rsid w:val="006B590A"/>
    <w:rsid w:val="006B6808"/>
    <w:rsid w:val="006B6894"/>
    <w:rsid w:val="006B68CD"/>
    <w:rsid w:val="006B69ED"/>
    <w:rsid w:val="006B6A02"/>
    <w:rsid w:val="006B7328"/>
    <w:rsid w:val="006B76EF"/>
    <w:rsid w:val="006B7789"/>
    <w:rsid w:val="006C0011"/>
    <w:rsid w:val="006C111B"/>
    <w:rsid w:val="006C1212"/>
    <w:rsid w:val="006C2996"/>
    <w:rsid w:val="006C2FB8"/>
    <w:rsid w:val="006C440B"/>
    <w:rsid w:val="006C4619"/>
    <w:rsid w:val="006C50AB"/>
    <w:rsid w:val="006C551A"/>
    <w:rsid w:val="006C57A8"/>
    <w:rsid w:val="006C5F22"/>
    <w:rsid w:val="006C666C"/>
    <w:rsid w:val="006C67CA"/>
    <w:rsid w:val="006C6C8B"/>
    <w:rsid w:val="006C7684"/>
    <w:rsid w:val="006C7DE7"/>
    <w:rsid w:val="006D04DE"/>
    <w:rsid w:val="006D0D9D"/>
    <w:rsid w:val="006D164C"/>
    <w:rsid w:val="006D16F1"/>
    <w:rsid w:val="006D1788"/>
    <w:rsid w:val="006D1F42"/>
    <w:rsid w:val="006D230D"/>
    <w:rsid w:val="006D238B"/>
    <w:rsid w:val="006D29F7"/>
    <w:rsid w:val="006D2DAD"/>
    <w:rsid w:val="006D2EAE"/>
    <w:rsid w:val="006D411B"/>
    <w:rsid w:val="006D41AF"/>
    <w:rsid w:val="006D42A5"/>
    <w:rsid w:val="006D47ED"/>
    <w:rsid w:val="006D4AC3"/>
    <w:rsid w:val="006D579D"/>
    <w:rsid w:val="006D57AA"/>
    <w:rsid w:val="006D605B"/>
    <w:rsid w:val="006D618E"/>
    <w:rsid w:val="006D657B"/>
    <w:rsid w:val="006D6BC5"/>
    <w:rsid w:val="006D7299"/>
    <w:rsid w:val="006D781C"/>
    <w:rsid w:val="006D787C"/>
    <w:rsid w:val="006D7D8B"/>
    <w:rsid w:val="006D7FC4"/>
    <w:rsid w:val="006E030D"/>
    <w:rsid w:val="006E0569"/>
    <w:rsid w:val="006E05A5"/>
    <w:rsid w:val="006E08AD"/>
    <w:rsid w:val="006E2460"/>
    <w:rsid w:val="006E26C7"/>
    <w:rsid w:val="006E31BB"/>
    <w:rsid w:val="006E3633"/>
    <w:rsid w:val="006E3854"/>
    <w:rsid w:val="006E4304"/>
    <w:rsid w:val="006E471F"/>
    <w:rsid w:val="006E4D04"/>
    <w:rsid w:val="006E526B"/>
    <w:rsid w:val="006E5307"/>
    <w:rsid w:val="006E59FD"/>
    <w:rsid w:val="006E603F"/>
    <w:rsid w:val="006E657C"/>
    <w:rsid w:val="006E6673"/>
    <w:rsid w:val="006E6820"/>
    <w:rsid w:val="006E6BDE"/>
    <w:rsid w:val="006E6E9B"/>
    <w:rsid w:val="006E6EA2"/>
    <w:rsid w:val="006E7DF7"/>
    <w:rsid w:val="006E7E79"/>
    <w:rsid w:val="006F041F"/>
    <w:rsid w:val="006F0B59"/>
    <w:rsid w:val="006F0B62"/>
    <w:rsid w:val="006F0CF3"/>
    <w:rsid w:val="006F16AA"/>
    <w:rsid w:val="006F1A94"/>
    <w:rsid w:val="006F1D04"/>
    <w:rsid w:val="006F2538"/>
    <w:rsid w:val="006F3235"/>
    <w:rsid w:val="006F32BB"/>
    <w:rsid w:val="006F32EB"/>
    <w:rsid w:val="006F3458"/>
    <w:rsid w:val="006F350B"/>
    <w:rsid w:val="006F40EE"/>
    <w:rsid w:val="006F54BE"/>
    <w:rsid w:val="006F5D92"/>
    <w:rsid w:val="006F67E1"/>
    <w:rsid w:val="006F70D2"/>
    <w:rsid w:val="006F7509"/>
    <w:rsid w:val="006F79FA"/>
    <w:rsid w:val="00700761"/>
    <w:rsid w:val="00700818"/>
    <w:rsid w:val="007010FA"/>
    <w:rsid w:val="00701515"/>
    <w:rsid w:val="00701829"/>
    <w:rsid w:val="00701874"/>
    <w:rsid w:val="00701FBB"/>
    <w:rsid w:val="00702011"/>
    <w:rsid w:val="00702116"/>
    <w:rsid w:val="0070253A"/>
    <w:rsid w:val="0070292A"/>
    <w:rsid w:val="0070373F"/>
    <w:rsid w:val="00703887"/>
    <w:rsid w:val="007039C2"/>
    <w:rsid w:val="00703DA2"/>
    <w:rsid w:val="00703E6D"/>
    <w:rsid w:val="00704032"/>
    <w:rsid w:val="00704A59"/>
    <w:rsid w:val="007051B0"/>
    <w:rsid w:val="0070535A"/>
    <w:rsid w:val="00705CC0"/>
    <w:rsid w:val="00705D6A"/>
    <w:rsid w:val="007062DA"/>
    <w:rsid w:val="0070664B"/>
    <w:rsid w:val="00706C95"/>
    <w:rsid w:val="00706E5A"/>
    <w:rsid w:val="00706F33"/>
    <w:rsid w:val="00707068"/>
    <w:rsid w:val="00707323"/>
    <w:rsid w:val="00707725"/>
    <w:rsid w:val="00707943"/>
    <w:rsid w:val="007079F5"/>
    <w:rsid w:val="00707CA3"/>
    <w:rsid w:val="00707E65"/>
    <w:rsid w:val="007101C2"/>
    <w:rsid w:val="00710ACF"/>
    <w:rsid w:val="00711841"/>
    <w:rsid w:val="00711B4C"/>
    <w:rsid w:val="00711BE8"/>
    <w:rsid w:val="00711D92"/>
    <w:rsid w:val="0071202D"/>
    <w:rsid w:val="00712F87"/>
    <w:rsid w:val="00713ABF"/>
    <w:rsid w:val="007141CB"/>
    <w:rsid w:val="007143CB"/>
    <w:rsid w:val="007143FA"/>
    <w:rsid w:val="00714752"/>
    <w:rsid w:val="007149FF"/>
    <w:rsid w:val="007152FB"/>
    <w:rsid w:val="00715F05"/>
    <w:rsid w:val="00715FF5"/>
    <w:rsid w:val="007161D6"/>
    <w:rsid w:val="007162B7"/>
    <w:rsid w:val="0071636F"/>
    <w:rsid w:val="00716B93"/>
    <w:rsid w:val="007172F4"/>
    <w:rsid w:val="0071766D"/>
    <w:rsid w:val="00720097"/>
    <w:rsid w:val="007203B1"/>
    <w:rsid w:val="0072062A"/>
    <w:rsid w:val="007207D8"/>
    <w:rsid w:val="00720805"/>
    <w:rsid w:val="007211A1"/>
    <w:rsid w:val="00721584"/>
    <w:rsid w:val="00721D31"/>
    <w:rsid w:val="00721F11"/>
    <w:rsid w:val="007226D2"/>
    <w:rsid w:val="00723F6D"/>
    <w:rsid w:val="00724114"/>
    <w:rsid w:val="007244E3"/>
    <w:rsid w:val="00724A93"/>
    <w:rsid w:val="007251A8"/>
    <w:rsid w:val="007252C0"/>
    <w:rsid w:val="007258F7"/>
    <w:rsid w:val="00725C25"/>
    <w:rsid w:val="0072602F"/>
    <w:rsid w:val="00726A8E"/>
    <w:rsid w:val="00726EEF"/>
    <w:rsid w:val="00726F73"/>
    <w:rsid w:val="007278CD"/>
    <w:rsid w:val="00727B35"/>
    <w:rsid w:val="0073108E"/>
    <w:rsid w:val="007317B1"/>
    <w:rsid w:val="0073191B"/>
    <w:rsid w:val="00731B68"/>
    <w:rsid w:val="007321BA"/>
    <w:rsid w:val="0073268F"/>
    <w:rsid w:val="00732AE5"/>
    <w:rsid w:val="00732C9C"/>
    <w:rsid w:val="0073317E"/>
    <w:rsid w:val="007337C5"/>
    <w:rsid w:val="00733AEC"/>
    <w:rsid w:val="00733EE9"/>
    <w:rsid w:val="007348F9"/>
    <w:rsid w:val="00734955"/>
    <w:rsid w:val="00734CF2"/>
    <w:rsid w:val="00735205"/>
    <w:rsid w:val="007354B2"/>
    <w:rsid w:val="007354DE"/>
    <w:rsid w:val="007358F8"/>
    <w:rsid w:val="00735D39"/>
    <w:rsid w:val="00735E92"/>
    <w:rsid w:val="00736108"/>
    <w:rsid w:val="0073611A"/>
    <w:rsid w:val="00736625"/>
    <w:rsid w:val="00737132"/>
    <w:rsid w:val="007375F9"/>
    <w:rsid w:val="00737AD6"/>
    <w:rsid w:val="00737FEA"/>
    <w:rsid w:val="007408C6"/>
    <w:rsid w:val="00740E50"/>
    <w:rsid w:val="007416FB"/>
    <w:rsid w:val="00741727"/>
    <w:rsid w:val="00741B4C"/>
    <w:rsid w:val="00741DC1"/>
    <w:rsid w:val="00742157"/>
    <w:rsid w:val="0074266F"/>
    <w:rsid w:val="007433D6"/>
    <w:rsid w:val="00743539"/>
    <w:rsid w:val="007440F1"/>
    <w:rsid w:val="007445B8"/>
    <w:rsid w:val="007447B7"/>
    <w:rsid w:val="0074484A"/>
    <w:rsid w:val="0074487A"/>
    <w:rsid w:val="007449F1"/>
    <w:rsid w:val="00744A1A"/>
    <w:rsid w:val="00744D9F"/>
    <w:rsid w:val="0074562D"/>
    <w:rsid w:val="007459AE"/>
    <w:rsid w:val="00745A6A"/>
    <w:rsid w:val="0074625F"/>
    <w:rsid w:val="00746531"/>
    <w:rsid w:val="0074702F"/>
    <w:rsid w:val="007473E7"/>
    <w:rsid w:val="00747A26"/>
    <w:rsid w:val="00747C6B"/>
    <w:rsid w:val="007508B4"/>
    <w:rsid w:val="00750933"/>
    <w:rsid w:val="00750B08"/>
    <w:rsid w:val="00750C78"/>
    <w:rsid w:val="00751A30"/>
    <w:rsid w:val="00752028"/>
    <w:rsid w:val="00752E88"/>
    <w:rsid w:val="00753528"/>
    <w:rsid w:val="007536EC"/>
    <w:rsid w:val="0075396E"/>
    <w:rsid w:val="00753AA0"/>
    <w:rsid w:val="00754433"/>
    <w:rsid w:val="007549AB"/>
    <w:rsid w:val="00754A84"/>
    <w:rsid w:val="00755378"/>
    <w:rsid w:val="00755F37"/>
    <w:rsid w:val="00756512"/>
    <w:rsid w:val="00756B59"/>
    <w:rsid w:val="007571F2"/>
    <w:rsid w:val="00757B8C"/>
    <w:rsid w:val="0076016F"/>
    <w:rsid w:val="00760B3C"/>
    <w:rsid w:val="00760B5E"/>
    <w:rsid w:val="00760B6A"/>
    <w:rsid w:val="00760C1E"/>
    <w:rsid w:val="00760F8E"/>
    <w:rsid w:val="0076117B"/>
    <w:rsid w:val="00761B74"/>
    <w:rsid w:val="00761BBC"/>
    <w:rsid w:val="00761F1D"/>
    <w:rsid w:val="0076283D"/>
    <w:rsid w:val="00762A97"/>
    <w:rsid w:val="00762CFA"/>
    <w:rsid w:val="00762DA0"/>
    <w:rsid w:val="00763014"/>
    <w:rsid w:val="007631E9"/>
    <w:rsid w:val="007634F8"/>
    <w:rsid w:val="00763BA5"/>
    <w:rsid w:val="0076431E"/>
    <w:rsid w:val="007647A2"/>
    <w:rsid w:val="00764867"/>
    <w:rsid w:val="00764CD6"/>
    <w:rsid w:val="007652E1"/>
    <w:rsid w:val="007657E7"/>
    <w:rsid w:val="00766132"/>
    <w:rsid w:val="00766371"/>
    <w:rsid w:val="00767235"/>
    <w:rsid w:val="007675E2"/>
    <w:rsid w:val="00767914"/>
    <w:rsid w:val="00767BCB"/>
    <w:rsid w:val="00770E17"/>
    <w:rsid w:val="00771253"/>
    <w:rsid w:val="00771745"/>
    <w:rsid w:val="00771981"/>
    <w:rsid w:val="00771B44"/>
    <w:rsid w:val="00771D3B"/>
    <w:rsid w:val="0077235A"/>
    <w:rsid w:val="00772607"/>
    <w:rsid w:val="007728A6"/>
    <w:rsid w:val="00772E14"/>
    <w:rsid w:val="00773040"/>
    <w:rsid w:val="007735C8"/>
    <w:rsid w:val="007738CB"/>
    <w:rsid w:val="00773BCA"/>
    <w:rsid w:val="007741FF"/>
    <w:rsid w:val="00774749"/>
    <w:rsid w:val="00774F68"/>
    <w:rsid w:val="007750DB"/>
    <w:rsid w:val="0077529A"/>
    <w:rsid w:val="007758F6"/>
    <w:rsid w:val="00775B8C"/>
    <w:rsid w:val="00775E1C"/>
    <w:rsid w:val="00775EF0"/>
    <w:rsid w:val="007761C6"/>
    <w:rsid w:val="007765E0"/>
    <w:rsid w:val="00776C15"/>
    <w:rsid w:val="00776F06"/>
    <w:rsid w:val="00777478"/>
    <w:rsid w:val="007774A4"/>
    <w:rsid w:val="00777B2B"/>
    <w:rsid w:val="00780262"/>
    <w:rsid w:val="00780CD5"/>
    <w:rsid w:val="007813FB"/>
    <w:rsid w:val="00781ECA"/>
    <w:rsid w:val="00782431"/>
    <w:rsid w:val="00782653"/>
    <w:rsid w:val="0078278B"/>
    <w:rsid w:val="007827AA"/>
    <w:rsid w:val="0078297C"/>
    <w:rsid w:val="00782F19"/>
    <w:rsid w:val="00783297"/>
    <w:rsid w:val="0078350C"/>
    <w:rsid w:val="00783995"/>
    <w:rsid w:val="00783BAB"/>
    <w:rsid w:val="00783C8A"/>
    <w:rsid w:val="00783CE5"/>
    <w:rsid w:val="00783D19"/>
    <w:rsid w:val="00784841"/>
    <w:rsid w:val="00784889"/>
    <w:rsid w:val="00784E18"/>
    <w:rsid w:val="00784F8D"/>
    <w:rsid w:val="007857F0"/>
    <w:rsid w:val="00786B19"/>
    <w:rsid w:val="007871BD"/>
    <w:rsid w:val="007872E2"/>
    <w:rsid w:val="0078741E"/>
    <w:rsid w:val="00787A22"/>
    <w:rsid w:val="00787ABA"/>
    <w:rsid w:val="00787E4C"/>
    <w:rsid w:val="00790D9C"/>
    <w:rsid w:val="007916FB"/>
    <w:rsid w:val="00791836"/>
    <w:rsid w:val="00791CC9"/>
    <w:rsid w:val="00791E1B"/>
    <w:rsid w:val="00792469"/>
    <w:rsid w:val="00792573"/>
    <w:rsid w:val="00792C32"/>
    <w:rsid w:val="00792C5D"/>
    <w:rsid w:val="007938A9"/>
    <w:rsid w:val="0079390E"/>
    <w:rsid w:val="00793B82"/>
    <w:rsid w:val="00794A6F"/>
    <w:rsid w:val="00794C70"/>
    <w:rsid w:val="00794DDC"/>
    <w:rsid w:val="00795CC7"/>
    <w:rsid w:val="00795D49"/>
    <w:rsid w:val="0079613D"/>
    <w:rsid w:val="00796584"/>
    <w:rsid w:val="00796640"/>
    <w:rsid w:val="00796959"/>
    <w:rsid w:val="00796A8D"/>
    <w:rsid w:val="00796A96"/>
    <w:rsid w:val="00796AFE"/>
    <w:rsid w:val="0079708C"/>
    <w:rsid w:val="007972E4"/>
    <w:rsid w:val="0079761B"/>
    <w:rsid w:val="007976E5"/>
    <w:rsid w:val="00797C1F"/>
    <w:rsid w:val="007A0558"/>
    <w:rsid w:val="007A07E5"/>
    <w:rsid w:val="007A0A7F"/>
    <w:rsid w:val="007A104A"/>
    <w:rsid w:val="007A109C"/>
    <w:rsid w:val="007A1911"/>
    <w:rsid w:val="007A1E06"/>
    <w:rsid w:val="007A23BD"/>
    <w:rsid w:val="007A2BF5"/>
    <w:rsid w:val="007A2FD8"/>
    <w:rsid w:val="007A3043"/>
    <w:rsid w:val="007A3646"/>
    <w:rsid w:val="007A4092"/>
    <w:rsid w:val="007A49E8"/>
    <w:rsid w:val="007A4B71"/>
    <w:rsid w:val="007A4DBA"/>
    <w:rsid w:val="007A548B"/>
    <w:rsid w:val="007A554A"/>
    <w:rsid w:val="007A582C"/>
    <w:rsid w:val="007A64D7"/>
    <w:rsid w:val="007A6741"/>
    <w:rsid w:val="007A69D2"/>
    <w:rsid w:val="007A7214"/>
    <w:rsid w:val="007A7970"/>
    <w:rsid w:val="007A7BE1"/>
    <w:rsid w:val="007A7EF1"/>
    <w:rsid w:val="007B0148"/>
    <w:rsid w:val="007B0245"/>
    <w:rsid w:val="007B0592"/>
    <w:rsid w:val="007B0674"/>
    <w:rsid w:val="007B0D39"/>
    <w:rsid w:val="007B121E"/>
    <w:rsid w:val="007B15ED"/>
    <w:rsid w:val="007B162A"/>
    <w:rsid w:val="007B231C"/>
    <w:rsid w:val="007B2DD4"/>
    <w:rsid w:val="007B2F6C"/>
    <w:rsid w:val="007B34E2"/>
    <w:rsid w:val="007B3509"/>
    <w:rsid w:val="007B3695"/>
    <w:rsid w:val="007B3702"/>
    <w:rsid w:val="007B3C20"/>
    <w:rsid w:val="007B42AE"/>
    <w:rsid w:val="007B49B1"/>
    <w:rsid w:val="007B4B2A"/>
    <w:rsid w:val="007B5B97"/>
    <w:rsid w:val="007B5F08"/>
    <w:rsid w:val="007B6456"/>
    <w:rsid w:val="007B68BF"/>
    <w:rsid w:val="007B69E6"/>
    <w:rsid w:val="007B74BF"/>
    <w:rsid w:val="007B7D4B"/>
    <w:rsid w:val="007C02F9"/>
    <w:rsid w:val="007C0C14"/>
    <w:rsid w:val="007C0CB8"/>
    <w:rsid w:val="007C0FC5"/>
    <w:rsid w:val="007C1405"/>
    <w:rsid w:val="007C1717"/>
    <w:rsid w:val="007C1D6F"/>
    <w:rsid w:val="007C20FB"/>
    <w:rsid w:val="007C27C6"/>
    <w:rsid w:val="007C2858"/>
    <w:rsid w:val="007C2CE0"/>
    <w:rsid w:val="007C30D3"/>
    <w:rsid w:val="007C3415"/>
    <w:rsid w:val="007C34B7"/>
    <w:rsid w:val="007C3678"/>
    <w:rsid w:val="007C3C50"/>
    <w:rsid w:val="007C3D6D"/>
    <w:rsid w:val="007C3E14"/>
    <w:rsid w:val="007C43CC"/>
    <w:rsid w:val="007C5331"/>
    <w:rsid w:val="007C5712"/>
    <w:rsid w:val="007C5EAC"/>
    <w:rsid w:val="007C60C7"/>
    <w:rsid w:val="007C635A"/>
    <w:rsid w:val="007C644B"/>
    <w:rsid w:val="007C6632"/>
    <w:rsid w:val="007C6D4E"/>
    <w:rsid w:val="007C75E9"/>
    <w:rsid w:val="007C7611"/>
    <w:rsid w:val="007C7615"/>
    <w:rsid w:val="007C77C9"/>
    <w:rsid w:val="007C7949"/>
    <w:rsid w:val="007D003D"/>
    <w:rsid w:val="007D020F"/>
    <w:rsid w:val="007D09EF"/>
    <w:rsid w:val="007D0D2C"/>
    <w:rsid w:val="007D0E8F"/>
    <w:rsid w:val="007D1029"/>
    <w:rsid w:val="007D1E5A"/>
    <w:rsid w:val="007D1F0C"/>
    <w:rsid w:val="007D1F54"/>
    <w:rsid w:val="007D2087"/>
    <w:rsid w:val="007D215A"/>
    <w:rsid w:val="007D3518"/>
    <w:rsid w:val="007D355A"/>
    <w:rsid w:val="007D36E2"/>
    <w:rsid w:val="007D4668"/>
    <w:rsid w:val="007D4A34"/>
    <w:rsid w:val="007D52ED"/>
    <w:rsid w:val="007D5724"/>
    <w:rsid w:val="007D5BA6"/>
    <w:rsid w:val="007D6061"/>
    <w:rsid w:val="007D6253"/>
    <w:rsid w:val="007D62A1"/>
    <w:rsid w:val="007D6402"/>
    <w:rsid w:val="007D6902"/>
    <w:rsid w:val="007D6D0A"/>
    <w:rsid w:val="007D745C"/>
    <w:rsid w:val="007D7664"/>
    <w:rsid w:val="007D7709"/>
    <w:rsid w:val="007D7A63"/>
    <w:rsid w:val="007E03D0"/>
    <w:rsid w:val="007E0AA8"/>
    <w:rsid w:val="007E0B3F"/>
    <w:rsid w:val="007E0B43"/>
    <w:rsid w:val="007E0F3D"/>
    <w:rsid w:val="007E124C"/>
    <w:rsid w:val="007E1302"/>
    <w:rsid w:val="007E16A9"/>
    <w:rsid w:val="007E19F4"/>
    <w:rsid w:val="007E1BB1"/>
    <w:rsid w:val="007E1C13"/>
    <w:rsid w:val="007E1EE0"/>
    <w:rsid w:val="007E2314"/>
    <w:rsid w:val="007E2428"/>
    <w:rsid w:val="007E2737"/>
    <w:rsid w:val="007E28DE"/>
    <w:rsid w:val="007E36DF"/>
    <w:rsid w:val="007E44B9"/>
    <w:rsid w:val="007E4556"/>
    <w:rsid w:val="007E4716"/>
    <w:rsid w:val="007E4B94"/>
    <w:rsid w:val="007E4D23"/>
    <w:rsid w:val="007E5655"/>
    <w:rsid w:val="007E56AE"/>
    <w:rsid w:val="007E59CA"/>
    <w:rsid w:val="007E7560"/>
    <w:rsid w:val="007E79A3"/>
    <w:rsid w:val="007E7FE4"/>
    <w:rsid w:val="007F00B0"/>
    <w:rsid w:val="007F01A4"/>
    <w:rsid w:val="007F041C"/>
    <w:rsid w:val="007F0500"/>
    <w:rsid w:val="007F0A91"/>
    <w:rsid w:val="007F0B94"/>
    <w:rsid w:val="007F0EE6"/>
    <w:rsid w:val="007F15AC"/>
    <w:rsid w:val="007F1642"/>
    <w:rsid w:val="007F1820"/>
    <w:rsid w:val="007F1B66"/>
    <w:rsid w:val="007F2B76"/>
    <w:rsid w:val="007F3162"/>
    <w:rsid w:val="007F321F"/>
    <w:rsid w:val="007F34BF"/>
    <w:rsid w:val="007F3FDC"/>
    <w:rsid w:val="007F4319"/>
    <w:rsid w:val="007F44C5"/>
    <w:rsid w:val="007F46E6"/>
    <w:rsid w:val="007F5475"/>
    <w:rsid w:val="007F5BCC"/>
    <w:rsid w:val="007F695B"/>
    <w:rsid w:val="007F6A25"/>
    <w:rsid w:val="007F6DA9"/>
    <w:rsid w:val="007F771F"/>
    <w:rsid w:val="00800020"/>
    <w:rsid w:val="008004AF"/>
    <w:rsid w:val="008005E6"/>
    <w:rsid w:val="00800895"/>
    <w:rsid w:val="00800B36"/>
    <w:rsid w:val="00801364"/>
    <w:rsid w:val="0080155D"/>
    <w:rsid w:val="00801860"/>
    <w:rsid w:val="008024A4"/>
    <w:rsid w:val="00802AFC"/>
    <w:rsid w:val="00802DC4"/>
    <w:rsid w:val="00803496"/>
    <w:rsid w:val="00803570"/>
    <w:rsid w:val="00803868"/>
    <w:rsid w:val="00803AA9"/>
    <w:rsid w:val="0080416A"/>
    <w:rsid w:val="00804C23"/>
    <w:rsid w:val="00804E7B"/>
    <w:rsid w:val="00804EDF"/>
    <w:rsid w:val="0080553D"/>
    <w:rsid w:val="008055EB"/>
    <w:rsid w:val="00805601"/>
    <w:rsid w:val="00805690"/>
    <w:rsid w:val="008059CA"/>
    <w:rsid w:val="00805B3E"/>
    <w:rsid w:val="00805DE3"/>
    <w:rsid w:val="00805EAA"/>
    <w:rsid w:val="008060A9"/>
    <w:rsid w:val="00806388"/>
    <w:rsid w:val="008063BA"/>
    <w:rsid w:val="008067C3"/>
    <w:rsid w:val="0080685C"/>
    <w:rsid w:val="00806990"/>
    <w:rsid w:val="00806D54"/>
    <w:rsid w:val="00807946"/>
    <w:rsid w:val="00807B78"/>
    <w:rsid w:val="00807C14"/>
    <w:rsid w:val="00807E8C"/>
    <w:rsid w:val="0081014F"/>
    <w:rsid w:val="008101A9"/>
    <w:rsid w:val="00810203"/>
    <w:rsid w:val="00810349"/>
    <w:rsid w:val="008108A4"/>
    <w:rsid w:val="008109EE"/>
    <w:rsid w:val="00810CC8"/>
    <w:rsid w:val="00810D6E"/>
    <w:rsid w:val="0081103F"/>
    <w:rsid w:val="00811582"/>
    <w:rsid w:val="00811FA1"/>
    <w:rsid w:val="008129FA"/>
    <w:rsid w:val="00813235"/>
    <w:rsid w:val="0081334C"/>
    <w:rsid w:val="00813816"/>
    <w:rsid w:val="008145BC"/>
    <w:rsid w:val="00814888"/>
    <w:rsid w:val="008148F1"/>
    <w:rsid w:val="00814C3E"/>
    <w:rsid w:val="00814C4E"/>
    <w:rsid w:val="00814D37"/>
    <w:rsid w:val="0081518E"/>
    <w:rsid w:val="008151AD"/>
    <w:rsid w:val="008154A7"/>
    <w:rsid w:val="00815649"/>
    <w:rsid w:val="008157B3"/>
    <w:rsid w:val="00815B30"/>
    <w:rsid w:val="00815DFB"/>
    <w:rsid w:val="0081643C"/>
    <w:rsid w:val="00816AA2"/>
    <w:rsid w:val="00817495"/>
    <w:rsid w:val="008174AF"/>
    <w:rsid w:val="00817CCB"/>
    <w:rsid w:val="00820006"/>
    <w:rsid w:val="00820034"/>
    <w:rsid w:val="00820BA4"/>
    <w:rsid w:val="00820EAD"/>
    <w:rsid w:val="00820FFD"/>
    <w:rsid w:val="008210FA"/>
    <w:rsid w:val="008212AF"/>
    <w:rsid w:val="0082167E"/>
    <w:rsid w:val="008217C2"/>
    <w:rsid w:val="00821D04"/>
    <w:rsid w:val="00822245"/>
    <w:rsid w:val="00822AE9"/>
    <w:rsid w:val="00823112"/>
    <w:rsid w:val="00823688"/>
    <w:rsid w:val="00823698"/>
    <w:rsid w:val="00823699"/>
    <w:rsid w:val="008238A9"/>
    <w:rsid w:val="00824611"/>
    <w:rsid w:val="00824827"/>
    <w:rsid w:val="00824C3B"/>
    <w:rsid w:val="00825027"/>
    <w:rsid w:val="008254BA"/>
    <w:rsid w:val="00826986"/>
    <w:rsid w:val="00827241"/>
    <w:rsid w:val="00827D00"/>
    <w:rsid w:val="008302AF"/>
    <w:rsid w:val="0083049D"/>
    <w:rsid w:val="00830EA4"/>
    <w:rsid w:val="00831159"/>
    <w:rsid w:val="00831EF8"/>
    <w:rsid w:val="008321E3"/>
    <w:rsid w:val="008323B7"/>
    <w:rsid w:val="00832468"/>
    <w:rsid w:val="008327B3"/>
    <w:rsid w:val="00833096"/>
    <w:rsid w:val="00833336"/>
    <w:rsid w:val="008334C0"/>
    <w:rsid w:val="00833970"/>
    <w:rsid w:val="00833B1F"/>
    <w:rsid w:val="00834330"/>
    <w:rsid w:val="00835231"/>
    <w:rsid w:val="00836595"/>
    <w:rsid w:val="00836D23"/>
    <w:rsid w:val="008375BB"/>
    <w:rsid w:val="00837732"/>
    <w:rsid w:val="00837982"/>
    <w:rsid w:val="00837A26"/>
    <w:rsid w:val="00837D45"/>
    <w:rsid w:val="00837FCB"/>
    <w:rsid w:val="0084035C"/>
    <w:rsid w:val="00840458"/>
    <w:rsid w:val="00840C81"/>
    <w:rsid w:val="00840E98"/>
    <w:rsid w:val="00841344"/>
    <w:rsid w:val="008415D8"/>
    <w:rsid w:val="00841693"/>
    <w:rsid w:val="00841C61"/>
    <w:rsid w:val="00841C65"/>
    <w:rsid w:val="00841D19"/>
    <w:rsid w:val="00841E91"/>
    <w:rsid w:val="0084207C"/>
    <w:rsid w:val="00842392"/>
    <w:rsid w:val="008424E0"/>
    <w:rsid w:val="008429C8"/>
    <w:rsid w:val="00842F76"/>
    <w:rsid w:val="0084390B"/>
    <w:rsid w:val="00843A07"/>
    <w:rsid w:val="00843E3F"/>
    <w:rsid w:val="008441F5"/>
    <w:rsid w:val="00844BC2"/>
    <w:rsid w:val="008451FC"/>
    <w:rsid w:val="0084548C"/>
    <w:rsid w:val="008458AF"/>
    <w:rsid w:val="008460A8"/>
    <w:rsid w:val="00846CA1"/>
    <w:rsid w:val="00847271"/>
    <w:rsid w:val="008472A9"/>
    <w:rsid w:val="00847364"/>
    <w:rsid w:val="0084764C"/>
    <w:rsid w:val="008477BF"/>
    <w:rsid w:val="0084788A"/>
    <w:rsid w:val="0084791D"/>
    <w:rsid w:val="00847D98"/>
    <w:rsid w:val="008502C5"/>
    <w:rsid w:val="00850A24"/>
    <w:rsid w:val="00851509"/>
    <w:rsid w:val="008515E2"/>
    <w:rsid w:val="0085290C"/>
    <w:rsid w:val="00852C0E"/>
    <w:rsid w:val="00852D7E"/>
    <w:rsid w:val="00853177"/>
    <w:rsid w:val="008532C1"/>
    <w:rsid w:val="008533EC"/>
    <w:rsid w:val="0085346F"/>
    <w:rsid w:val="00853CEF"/>
    <w:rsid w:val="00854356"/>
    <w:rsid w:val="008543F1"/>
    <w:rsid w:val="00854A90"/>
    <w:rsid w:val="00854F5E"/>
    <w:rsid w:val="00855219"/>
    <w:rsid w:val="008553B4"/>
    <w:rsid w:val="008557F0"/>
    <w:rsid w:val="00855B28"/>
    <w:rsid w:val="00855C17"/>
    <w:rsid w:val="0085696F"/>
    <w:rsid w:val="00856998"/>
    <w:rsid w:val="00856E45"/>
    <w:rsid w:val="00857781"/>
    <w:rsid w:val="008600C4"/>
    <w:rsid w:val="00860635"/>
    <w:rsid w:val="0086066E"/>
    <w:rsid w:val="00860918"/>
    <w:rsid w:val="00860959"/>
    <w:rsid w:val="00860FDC"/>
    <w:rsid w:val="008613B2"/>
    <w:rsid w:val="00861B2F"/>
    <w:rsid w:val="00862E87"/>
    <w:rsid w:val="00862EC4"/>
    <w:rsid w:val="00862F6A"/>
    <w:rsid w:val="00863120"/>
    <w:rsid w:val="00863514"/>
    <w:rsid w:val="00863FFE"/>
    <w:rsid w:val="008644C2"/>
    <w:rsid w:val="00864FBA"/>
    <w:rsid w:val="00865001"/>
    <w:rsid w:val="00865211"/>
    <w:rsid w:val="00865300"/>
    <w:rsid w:val="0086540B"/>
    <w:rsid w:val="00865BA9"/>
    <w:rsid w:val="00865C2F"/>
    <w:rsid w:val="00865DF7"/>
    <w:rsid w:val="00866133"/>
    <w:rsid w:val="00866485"/>
    <w:rsid w:val="0086684A"/>
    <w:rsid w:val="00867173"/>
    <w:rsid w:val="00867772"/>
    <w:rsid w:val="00867838"/>
    <w:rsid w:val="00867903"/>
    <w:rsid w:val="00867D07"/>
    <w:rsid w:val="00870202"/>
    <w:rsid w:val="0087058F"/>
    <w:rsid w:val="008710C2"/>
    <w:rsid w:val="008717C1"/>
    <w:rsid w:val="00871AF9"/>
    <w:rsid w:val="00871C43"/>
    <w:rsid w:val="008720F3"/>
    <w:rsid w:val="00872AF9"/>
    <w:rsid w:val="008744FD"/>
    <w:rsid w:val="00874563"/>
    <w:rsid w:val="00874E2B"/>
    <w:rsid w:val="00874F42"/>
    <w:rsid w:val="00874FFD"/>
    <w:rsid w:val="0087595B"/>
    <w:rsid w:val="00875AAB"/>
    <w:rsid w:val="00875C06"/>
    <w:rsid w:val="00875F83"/>
    <w:rsid w:val="008761AF"/>
    <w:rsid w:val="0087640C"/>
    <w:rsid w:val="008764C7"/>
    <w:rsid w:val="00876A4A"/>
    <w:rsid w:val="00877942"/>
    <w:rsid w:val="00877E17"/>
    <w:rsid w:val="00880BA5"/>
    <w:rsid w:val="00881005"/>
    <w:rsid w:val="0088232B"/>
    <w:rsid w:val="00882B7A"/>
    <w:rsid w:val="00882FBD"/>
    <w:rsid w:val="0088369C"/>
    <w:rsid w:val="00883DCD"/>
    <w:rsid w:val="00883F64"/>
    <w:rsid w:val="00884BE6"/>
    <w:rsid w:val="00884D95"/>
    <w:rsid w:val="00884F94"/>
    <w:rsid w:val="00884FC0"/>
    <w:rsid w:val="0088517F"/>
    <w:rsid w:val="00885431"/>
    <w:rsid w:val="0088667D"/>
    <w:rsid w:val="00886766"/>
    <w:rsid w:val="0088678D"/>
    <w:rsid w:val="00886B44"/>
    <w:rsid w:val="00887479"/>
    <w:rsid w:val="008877D7"/>
    <w:rsid w:val="00887806"/>
    <w:rsid w:val="008905E5"/>
    <w:rsid w:val="0089060F"/>
    <w:rsid w:val="0089095B"/>
    <w:rsid w:val="00891D14"/>
    <w:rsid w:val="0089207C"/>
    <w:rsid w:val="008922DB"/>
    <w:rsid w:val="008926CC"/>
    <w:rsid w:val="00892A43"/>
    <w:rsid w:val="00892C51"/>
    <w:rsid w:val="00892E3C"/>
    <w:rsid w:val="00893121"/>
    <w:rsid w:val="00893303"/>
    <w:rsid w:val="0089387A"/>
    <w:rsid w:val="008938AA"/>
    <w:rsid w:val="008938BF"/>
    <w:rsid w:val="00893D1B"/>
    <w:rsid w:val="008944D6"/>
    <w:rsid w:val="00894526"/>
    <w:rsid w:val="00894A33"/>
    <w:rsid w:val="00894EB8"/>
    <w:rsid w:val="0089575C"/>
    <w:rsid w:val="00895A6B"/>
    <w:rsid w:val="00895C2A"/>
    <w:rsid w:val="008964BE"/>
    <w:rsid w:val="00896A58"/>
    <w:rsid w:val="00896EF4"/>
    <w:rsid w:val="00896F9C"/>
    <w:rsid w:val="00897422"/>
    <w:rsid w:val="0089743E"/>
    <w:rsid w:val="008979DB"/>
    <w:rsid w:val="008A02D6"/>
    <w:rsid w:val="008A0369"/>
    <w:rsid w:val="008A093C"/>
    <w:rsid w:val="008A0F75"/>
    <w:rsid w:val="008A120B"/>
    <w:rsid w:val="008A1483"/>
    <w:rsid w:val="008A1B82"/>
    <w:rsid w:val="008A1DA4"/>
    <w:rsid w:val="008A2233"/>
    <w:rsid w:val="008A2D82"/>
    <w:rsid w:val="008A31C8"/>
    <w:rsid w:val="008A36EE"/>
    <w:rsid w:val="008A3EC3"/>
    <w:rsid w:val="008A43CF"/>
    <w:rsid w:val="008A4870"/>
    <w:rsid w:val="008A4B10"/>
    <w:rsid w:val="008A4BE8"/>
    <w:rsid w:val="008A55AE"/>
    <w:rsid w:val="008A5918"/>
    <w:rsid w:val="008A59B3"/>
    <w:rsid w:val="008A6240"/>
    <w:rsid w:val="008A6BF3"/>
    <w:rsid w:val="008A728F"/>
    <w:rsid w:val="008A73D0"/>
    <w:rsid w:val="008A74DC"/>
    <w:rsid w:val="008A77F2"/>
    <w:rsid w:val="008A792D"/>
    <w:rsid w:val="008B05B2"/>
    <w:rsid w:val="008B0870"/>
    <w:rsid w:val="008B0C26"/>
    <w:rsid w:val="008B0EB4"/>
    <w:rsid w:val="008B13DE"/>
    <w:rsid w:val="008B1517"/>
    <w:rsid w:val="008B2088"/>
    <w:rsid w:val="008B35F3"/>
    <w:rsid w:val="008B46B1"/>
    <w:rsid w:val="008B498C"/>
    <w:rsid w:val="008B4DD4"/>
    <w:rsid w:val="008B4F2F"/>
    <w:rsid w:val="008B52B3"/>
    <w:rsid w:val="008B576A"/>
    <w:rsid w:val="008B5CD3"/>
    <w:rsid w:val="008B5D96"/>
    <w:rsid w:val="008B5E70"/>
    <w:rsid w:val="008B5E99"/>
    <w:rsid w:val="008B6371"/>
    <w:rsid w:val="008B65F2"/>
    <w:rsid w:val="008B6D26"/>
    <w:rsid w:val="008B6EEC"/>
    <w:rsid w:val="008B74B2"/>
    <w:rsid w:val="008B754A"/>
    <w:rsid w:val="008B7724"/>
    <w:rsid w:val="008B79B7"/>
    <w:rsid w:val="008C0356"/>
    <w:rsid w:val="008C0842"/>
    <w:rsid w:val="008C0D3C"/>
    <w:rsid w:val="008C0DF1"/>
    <w:rsid w:val="008C0F7A"/>
    <w:rsid w:val="008C141C"/>
    <w:rsid w:val="008C20BF"/>
    <w:rsid w:val="008C24A3"/>
    <w:rsid w:val="008C2996"/>
    <w:rsid w:val="008C2FDA"/>
    <w:rsid w:val="008C3303"/>
    <w:rsid w:val="008C3391"/>
    <w:rsid w:val="008C3AFE"/>
    <w:rsid w:val="008C3B9B"/>
    <w:rsid w:val="008C484B"/>
    <w:rsid w:val="008C49F7"/>
    <w:rsid w:val="008C4FE1"/>
    <w:rsid w:val="008C5A6B"/>
    <w:rsid w:val="008C62FD"/>
    <w:rsid w:val="008C6586"/>
    <w:rsid w:val="008C6602"/>
    <w:rsid w:val="008C677D"/>
    <w:rsid w:val="008C6E0C"/>
    <w:rsid w:val="008C70CE"/>
    <w:rsid w:val="008C785D"/>
    <w:rsid w:val="008C7D98"/>
    <w:rsid w:val="008C7DCB"/>
    <w:rsid w:val="008C7E11"/>
    <w:rsid w:val="008D0EC7"/>
    <w:rsid w:val="008D1AEC"/>
    <w:rsid w:val="008D2E0C"/>
    <w:rsid w:val="008D2F12"/>
    <w:rsid w:val="008D3753"/>
    <w:rsid w:val="008D39A0"/>
    <w:rsid w:val="008D3DA6"/>
    <w:rsid w:val="008D3E58"/>
    <w:rsid w:val="008D4775"/>
    <w:rsid w:val="008D513F"/>
    <w:rsid w:val="008D65B6"/>
    <w:rsid w:val="008D6A89"/>
    <w:rsid w:val="008D716F"/>
    <w:rsid w:val="008D717A"/>
    <w:rsid w:val="008D7924"/>
    <w:rsid w:val="008D7974"/>
    <w:rsid w:val="008D7EAD"/>
    <w:rsid w:val="008E0B8F"/>
    <w:rsid w:val="008E1836"/>
    <w:rsid w:val="008E2704"/>
    <w:rsid w:val="008E3305"/>
    <w:rsid w:val="008E39E8"/>
    <w:rsid w:val="008E3B9C"/>
    <w:rsid w:val="008E3E50"/>
    <w:rsid w:val="008E3E75"/>
    <w:rsid w:val="008E3E89"/>
    <w:rsid w:val="008E3EA8"/>
    <w:rsid w:val="008E411E"/>
    <w:rsid w:val="008E4246"/>
    <w:rsid w:val="008E4681"/>
    <w:rsid w:val="008E4C5D"/>
    <w:rsid w:val="008E4E0A"/>
    <w:rsid w:val="008E5B44"/>
    <w:rsid w:val="008E6194"/>
    <w:rsid w:val="008E640C"/>
    <w:rsid w:val="008E66B1"/>
    <w:rsid w:val="008E678B"/>
    <w:rsid w:val="008E7013"/>
    <w:rsid w:val="008E7BA2"/>
    <w:rsid w:val="008F0929"/>
    <w:rsid w:val="008F0A49"/>
    <w:rsid w:val="008F0C0C"/>
    <w:rsid w:val="008F0D40"/>
    <w:rsid w:val="008F0E71"/>
    <w:rsid w:val="008F1572"/>
    <w:rsid w:val="008F1901"/>
    <w:rsid w:val="008F2169"/>
    <w:rsid w:val="008F2447"/>
    <w:rsid w:val="008F250C"/>
    <w:rsid w:val="008F34CC"/>
    <w:rsid w:val="008F3FE6"/>
    <w:rsid w:val="008F4367"/>
    <w:rsid w:val="008F48E2"/>
    <w:rsid w:val="008F49F2"/>
    <w:rsid w:val="008F4BE6"/>
    <w:rsid w:val="008F4EDC"/>
    <w:rsid w:val="008F5302"/>
    <w:rsid w:val="008F58D4"/>
    <w:rsid w:val="008F5A37"/>
    <w:rsid w:val="008F5B38"/>
    <w:rsid w:val="008F5C89"/>
    <w:rsid w:val="008F5E44"/>
    <w:rsid w:val="008F5F92"/>
    <w:rsid w:val="008F66A3"/>
    <w:rsid w:val="008F7613"/>
    <w:rsid w:val="008F7623"/>
    <w:rsid w:val="00900163"/>
    <w:rsid w:val="0090018C"/>
    <w:rsid w:val="009004F0"/>
    <w:rsid w:val="00900819"/>
    <w:rsid w:val="00900843"/>
    <w:rsid w:val="00900F6D"/>
    <w:rsid w:val="009010C5"/>
    <w:rsid w:val="00901228"/>
    <w:rsid w:val="009018CA"/>
    <w:rsid w:val="00901C8B"/>
    <w:rsid w:val="00901EE6"/>
    <w:rsid w:val="009023AC"/>
    <w:rsid w:val="009024B2"/>
    <w:rsid w:val="009040CA"/>
    <w:rsid w:val="0090477C"/>
    <w:rsid w:val="009049FB"/>
    <w:rsid w:val="00904BFD"/>
    <w:rsid w:val="00904C1C"/>
    <w:rsid w:val="00904DAB"/>
    <w:rsid w:val="00905067"/>
    <w:rsid w:val="009055AC"/>
    <w:rsid w:val="009058D9"/>
    <w:rsid w:val="00906CD5"/>
    <w:rsid w:val="009071AB"/>
    <w:rsid w:val="009074C6"/>
    <w:rsid w:val="00907CD9"/>
    <w:rsid w:val="00907FB6"/>
    <w:rsid w:val="009101D8"/>
    <w:rsid w:val="00910498"/>
    <w:rsid w:val="00911CB8"/>
    <w:rsid w:val="00911FA5"/>
    <w:rsid w:val="009123B4"/>
    <w:rsid w:val="00912A1E"/>
    <w:rsid w:val="00912A93"/>
    <w:rsid w:val="00912C64"/>
    <w:rsid w:val="00912DE2"/>
    <w:rsid w:val="0091322B"/>
    <w:rsid w:val="0091327C"/>
    <w:rsid w:val="00913D77"/>
    <w:rsid w:val="0091428A"/>
    <w:rsid w:val="009144C6"/>
    <w:rsid w:val="00914ABC"/>
    <w:rsid w:val="00914CE9"/>
    <w:rsid w:val="0091534D"/>
    <w:rsid w:val="0091560B"/>
    <w:rsid w:val="00915E14"/>
    <w:rsid w:val="00915F94"/>
    <w:rsid w:val="009162FD"/>
    <w:rsid w:val="00916347"/>
    <w:rsid w:val="00916398"/>
    <w:rsid w:val="00916710"/>
    <w:rsid w:val="00916DF8"/>
    <w:rsid w:val="009170F0"/>
    <w:rsid w:val="0091740A"/>
    <w:rsid w:val="00917654"/>
    <w:rsid w:val="00917FF7"/>
    <w:rsid w:val="009207CD"/>
    <w:rsid w:val="00921348"/>
    <w:rsid w:val="009214DC"/>
    <w:rsid w:val="00921D4E"/>
    <w:rsid w:val="00921D99"/>
    <w:rsid w:val="00922BDD"/>
    <w:rsid w:val="00923097"/>
    <w:rsid w:val="00923EA0"/>
    <w:rsid w:val="00923F71"/>
    <w:rsid w:val="00924102"/>
    <w:rsid w:val="009244D1"/>
    <w:rsid w:val="009247CB"/>
    <w:rsid w:val="009247D9"/>
    <w:rsid w:val="00924B2D"/>
    <w:rsid w:val="00924BAC"/>
    <w:rsid w:val="00925089"/>
    <w:rsid w:val="0092514A"/>
    <w:rsid w:val="00925303"/>
    <w:rsid w:val="00925A5C"/>
    <w:rsid w:val="00925C24"/>
    <w:rsid w:val="00926227"/>
    <w:rsid w:val="00926255"/>
    <w:rsid w:val="00926589"/>
    <w:rsid w:val="009266AE"/>
    <w:rsid w:val="00927A9D"/>
    <w:rsid w:val="009303D7"/>
    <w:rsid w:val="0093084E"/>
    <w:rsid w:val="00930951"/>
    <w:rsid w:val="00930ADD"/>
    <w:rsid w:val="009313BD"/>
    <w:rsid w:val="009317D8"/>
    <w:rsid w:val="00931DBC"/>
    <w:rsid w:val="00932273"/>
    <w:rsid w:val="00932626"/>
    <w:rsid w:val="00932BFD"/>
    <w:rsid w:val="00932C26"/>
    <w:rsid w:val="00932F2A"/>
    <w:rsid w:val="00933064"/>
    <w:rsid w:val="009330AB"/>
    <w:rsid w:val="00933557"/>
    <w:rsid w:val="0093394E"/>
    <w:rsid w:val="00933AFE"/>
    <w:rsid w:val="00934035"/>
    <w:rsid w:val="00934081"/>
    <w:rsid w:val="0093409D"/>
    <w:rsid w:val="00934614"/>
    <w:rsid w:val="0093464B"/>
    <w:rsid w:val="00934A23"/>
    <w:rsid w:val="00934DC4"/>
    <w:rsid w:val="009353AF"/>
    <w:rsid w:val="009363BA"/>
    <w:rsid w:val="009368A1"/>
    <w:rsid w:val="00936B1E"/>
    <w:rsid w:val="0093769F"/>
    <w:rsid w:val="00937827"/>
    <w:rsid w:val="009400EB"/>
    <w:rsid w:val="009402E7"/>
    <w:rsid w:val="009403CF"/>
    <w:rsid w:val="00940BDE"/>
    <w:rsid w:val="00941CE3"/>
    <w:rsid w:val="00941DE6"/>
    <w:rsid w:val="009429F4"/>
    <w:rsid w:val="00942E00"/>
    <w:rsid w:val="00942EE8"/>
    <w:rsid w:val="00942F2A"/>
    <w:rsid w:val="009433F8"/>
    <w:rsid w:val="00943C52"/>
    <w:rsid w:val="00943E83"/>
    <w:rsid w:val="009443FF"/>
    <w:rsid w:val="00944593"/>
    <w:rsid w:val="00944ADB"/>
    <w:rsid w:val="00945203"/>
    <w:rsid w:val="00945818"/>
    <w:rsid w:val="00945853"/>
    <w:rsid w:val="00945DA8"/>
    <w:rsid w:val="00946078"/>
    <w:rsid w:val="009461FD"/>
    <w:rsid w:val="009469A4"/>
    <w:rsid w:val="00947087"/>
    <w:rsid w:val="009479E3"/>
    <w:rsid w:val="009508C1"/>
    <w:rsid w:val="00950A69"/>
    <w:rsid w:val="00950E9C"/>
    <w:rsid w:val="0095208F"/>
    <w:rsid w:val="009521A0"/>
    <w:rsid w:val="00952364"/>
    <w:rsid w:val="009525B3"/>
    <w:rsid w:val="00952C15"/>
    <w:rsid w:val="00953C0A"/>
    <w:rsid w:val="00954145"/>
    <w:rsid w:val="0095423F"/>
    <w:rsid w:val="009542CE"/>
    <w:rsid w:val="0095576F"/>
    <w:rsid w:val="00955F35"/>
    <w:rsid w:val="0095603A"/>
    <w:rsid w:val="009563C8"/>
    <w:rsid w:val="00957051"/>
    <w:rsid w:val="009573A9"/>
    <w:rsid w:val="00957CD9"/>
    <w:rsid w:val="00957FE2"/>
    <w:rsid w:val="00960A7B"/>
    <w:rsid w:val="00960ECE"/>
    <w:rsid w:val="00960EDE"/>
    <w:rsid w:val="0096121A"/>
    <w:rsid w:val="009612A9"/>
    <w:rsid w:val="0096179A"/>
    <w:rsid w:val="00962630"/>
    <w:rsid w:val="009627B5"/>
    <w:rsid w:val="00962912"/>
    <w:rsid w:val="00962B26"/>
    <w:rsid w:val="00962B69"/>
    <w:rsid w:val="00962EB5"/>
    <w:rsid w:val="00963229"/>
    <w:rsid w:val="00963858"/>
    <w:rsid w:val="00963F46"/>
    <w:rsid w:val="009644E2"/>
    <w:rsid w:val="00964E42"/>
    <w:rsid w:val="00965151"/>
    <w:rsid w:val="009655C5"/>
    <w:rsid w:val="00965B54"/>
    <w:rsid w:val="0096637C"/>
    <w:rsid w:val="009663D5"/>
    <w:rsid w:val="00966421"/>
    <w:rsid w:val="00966639"/>
    <w:rsid w:val="00966FC7"/>
    <w:rsid w:val="009672D9"/>
    <w:rsid w:val="009674BB"/>
    <w:rsid w:val="00967866"/>
    <w:rsid w:val="00967C2D"/>
    <w:rsid w:val="009701EB"/>
    <w:rsid w:val="009705B3"/>
    <w:rsid w:val="0097079B"/>
    <w:rsid w:val="00970833"/>
    <w:rsid w:val="00970A6A"/>
    <w:rsid w:val="00970A7D"/>
    <w:rsid w:val="00970DBF"/>
    <w:rsid w:val="00970F32"/>
    <w:rsid w:val="00971169"/>
    <w:rsid w:val="00972908"/>
    <w:rsid w:val="00972BCC"/>
    <w:rsid w:val="00972C30"/>
    <w:rsid w:val="00972C5B"/>
    <w:rsid w:val="00972C83"/>
    <w:rsid w:val="00972DC5"/>
    <w:rsid w:val="0097322D"/>
    <w:rsid w:val="00973331"/>
    <w:rsid w:val="00973A1B"/>
    <w:rsid w:val="00973A87"/>
    <w:rsid w:val="00973C36"/>
    <w:rsid w:val="0097475E"/>
    <w:rsid w:val="0097484D"/>
    <w:rsid w:val="009748F6"/>
    <w:rsid w:val="00974BA8"/>
    <w:rsid w:val="009756A1"/>
    <w:rsid w:val="00975F8B"/>
    <w:rsid w:val="009764E2"/>
    <w:rsid w:val="00977D97"/>
    <w:rsid w:val="0098024F"/>
    <w:rsid w:val="009806C3"/>
    <w:rsid w:val="009806ED"/>
    <w:rsid w:val="00980E10"/>
    <w:rsid w:val="00980F3B"/>
    <w:rsid w:val="00981000"/>
    <w:rsid w:val="00981035"/>
    <w:rsid w:val="00981C2F"/>
    <w:rsid w:val="00982385"/>
    <w:rsid w:val="009825EB"/>
    <w:rsid w:val="00982A91"/>
    <w:rsid w:val="00982B1D"/>
    <w:rsid w:val="00982D48"/>
    <w:rsid w:val="00982F6F"/>
    <w:rsid w:val="00982F80"/>
    <w:rsid w:val="0098394C"/>
    <w:rsid w:val="009841D9"/>
    <w:rsid w:val="00984B77"/>
    <w:rsid w:val="00984BE4"/>
    <w:rsid w:val="00984BEB"/>
    <w:rsid w:val="00984D25"/>
    <w:rsid w:val="00985A50"/>
    <w:rsid w:val="00985BFC"/>
    <w:rsid w:val="00985D4B"/>
    <w:rsid w:val="009864AE"/>
    <w:rsid w:val="0098679D"/>
    <w:rsid w:val="00987465"/>
    <w:rsid w:val="00987C1E"/>
    <w:rsid w:val="00990917"/>
    <w:rsid w:val="00990CA6"/>
    <w:rsid w:val="00992A06"/>
    <w:rsid w:val="00993629"/>
    <w:rsid w:val="00993907"/>
    <w:rsid w:val="00993AA3"/>
    <w:rsid w:val="00993BB1"/>
    <w:rsid w:val="00994005"/>
    <w:rsid w:val="00994052"/>
    <w:rsid w:val="00994FAE"/>
    <w:rsid w:val="00995013"/>
    <w:rsid w:val="00995137"/>
    <w:rsid w:val="00995846"/>
    <w:rsid w:val="009958D7"/>
    <w:rsid w:val="009959AD"/>
    <w:rsid w:val="0099680D"/>
    <w:rsid w:val="0099690B"/>
    <w:rsid w:val="00996DCA"/>
    <w:rsid w:val="009973FB"/>
    <w:rsid w:val="00997DC4"/>
    <w:rsid w:val="00997F1E"/>
    <w:rsid w:val="00997F47"/>
    <w:rsid w:val="009A0C8B"/>
    <w:rsid w:val="009A0E3D"/>
    <w:rsid w:val="009A121F"/>
    <w:rsid w:val="009A1FD0"/>
    <w:rsid w:val="009A2493"/>
    <w:rsid w:val="009A4422"/>
    <w:rsid w:val="009A44DE"/>
    <w:rsid w:val="009A4D23"/>
    <w:rsid w:val="009A50DD"/>
    <w:rsid w:val="009A5824"/>
    <w:rsid w:val="009A5AB4"/>
    <w:rsid w:val="009A5D35"/>
    <w:rsid w:val="009A5FE3"/>
    <w:rsid w:val="009A624D"/>
    <w:rsid w:val="009A64A6"/>
    <w:rsid w:val="009A668E"/>
    <w:rsid w:val="009A6CE4"/>
    <w:rsid w:val="009A77DA"/>
    <w:rsid w:val="009A7845"/>
    <w:rsid w:val="009B02AD"/>
    <w:rsid w:val="009B030E"/>
    <w:rsid w:val="009B064E"/>
    <w:rsid w:val="009B0672"/>
    <w:rsid w:val="009B0DEA"/>
    <w:rsid w:val="009B0E72"/>
    <w:rsid w:val="009B1A78"/>
    <w:rsid w:val="009B1B83"/>
    <w:rsid w:val="009B1B8A"/>
    <w:rsid w:val="009B23EF"/>
    <w:rsid w:val="009B3138"/>
    <w:rsid w:val="009B366D"/>
    <w:rsid w:val="009B37F7"/>
    <w:rsid w:val="009B3B28"/>
    <w:rsid w:val="009B4C8F"/>
    <w:rsid w:val="009B5600"/>
    <w:rsid w:val="009B5979"/>
    <w:rsid w:val="009B61F4"/>
    <w:rsid w:val="009B6772"/>
    <w:rsid w:val="009B6857"/>
    <w:rsid w:val="009B6A2F"/>
    <w:rsid w:val="009B6B67"/>
    <w:rsid w:val="009B6D4C"/>
    <w:rsid w:val="009B6D55"/>
    <w:rsid w:val="009B6D58"/>
    <w:rsid w:val="009B713E"/>
    <w:rsid w:val="009B743D"/>
    <w:rsid w:val="009B7627"/>
    <w:rsid w:val="009B77D3"/>
    <w:rsid w:val="009C037E"/>
    <w:rsid w:val="009C052C"/>
    <w:rsid w:val="009C0A5A"/>
    <w:rsid w:val="009C1515"/>
    <w:rsid w:val="009C1905"/>
    <w:rsid w:val="009C1FC1"/>
    <w:rsid w:val="009C341C"/>
    <w:rsid w:val="009C35D2"/>
    <w:rsid w:val="009C3791"/>
    <w:rsid w:val="009C3B48"/>
    <w:rsid w:val="009C4416"/>
    <w:rsid w:val="009C4716"/>
    <w:rsid w:val="009C478A"/>
    <w:rsid w:val="009C4CA6"/>
    <w:rsid w:val="009C4F29"/>
    <w:rsid w:val="009C52DC"/>
    <w:rsid w:val="009C5387"/>
    <w:rsid w:val="009C54EF"/>
    <w:rsid w:val="009C5CA9"/>
    <w:rsid w:val="009C6105"/>
    <w:rsid w:val="009C6365"/>
    <w:rsid w:val="009C66A0"/>
    <w:rsid w:val="009C68C6"/>
    <w:rsid w:val="009C6B52"/>
    <w:rsid w:val="009C6C36"/>
    <w:rsid w:val="009C7254"/>
    <w:rsid w:val="009C73C8"/>
    <w:rsid w:val="009C78CF"/>
    <w:rsid w:val="009C7F2A"/>
    <w:rsid w:val="009D0B06"/>
    <w:rsid w:val="009D1802"/>
    <w:rsid w:val="009D1FD8"/>
    <w:rsid w:val="009D20C7"/>
    <w:rsid w:val="009D2162"/>
    <w:rsid w:val="009D21B2"/>
    <w:rsid w:val="009D27FC"/>
    <w:rsid w:val="009D28FE"/>
    <w:rsid w:val="009D2915"/>
    <w:rsid w:val="009D3101"/>
    <w:rsid w:val="009D441B"/>
    <w:rsid w:val="009D48B7"/>
    <w:rsid w:val="009D4F18"/>
    <w:rsid w:val="009D5FD9"/>
    <w:rsid w:val="009D62CE"/>
    <w:rsid w:val="009D633C"/>
    <w:rsid w:val="009D6969"/>
    <w:rsid w:val="009D6CB0"/>
    <w:rsid w:val="009D7418"/>
    <w:rsid w:val="009D791E"/>
    <w:rsid w:val="009E0142"/>
    <w:rsid w:val="009E01FA"/>
    <w:rsid w:val="009E0497"/>
    <w:rsid w:val="009E06D2"/>
    <w:rsid w:val="009E0D17"/>
    <w:rsid w:val="009E0D76"/>
    <w:rsid w:val="009E1501"/>
    <w:rsid w:val="009E1C50"/>
    <w:rsid w:val="009E1F23"/>
    <w:rsid w:val="009E1F67"/>
    <w:rsid w:val="009E232A"/>
    <w:rsid w:val="009E260D"/>
    <w:rsid w:val="009E2DAE"/>
    <w:rsid w:val="009E2E55"/>
    <w:rsid w:val="009E2E6A"/>
    <w:rsid w:val="009E35F9"/>
    <w:rsid w:val="009E3F78"/>
    <w:rsid w:val="009E3FD7"/>
    <w:rsid w:val="009E4306"/>
    <w:rsid w:val="009E48BE"/>
    <w:rsid w:val="009E4A63"/>
    <w:rsid w:val="009E5F1F"/>
    <w:rsid w:val="009E62FA"/>
    <w:rsid w:val="009E7D78"/>
    <w:rsid w:val="009E7EC1"/>
    <w:rsid w:val="009F022A"/>
    <w:rsid w:val="009F02A5"/>
    <w:rsid w:val="009F042D"/>
    <w:rsid w:val="009F0CAB"/>
    <w:rsid w:val="009F0F67"/>
    <w:rsid w:val="009F12D9"/>
    <w:rsid w:val="009F165E"/>
    <w:rsid w:val="009F1D9E"/>
    <w:rsid w:val="009F1EC2"/>
    <w:rsid w:val="009F238A"/>
    <w:rsid w:val="009F281A"/>
    <w:rsid w:val="009F325E"/>
    <w:rsid w:val="009F33D2"/>
    <w:rsid w:val="009F36BC"/>
    <w:rsid w:val="009F3CAA"/>
    <w:rsid w:val="009F4762"/>
    <w:rsid w:val="009F482E"/>
    <w:rsid w:val="009F4AAF"/>
    <w:rsid w:val="009F5112"/>
    <w:rsid w:val="009F5266"/>
    <w:rsid w:val="009F5288"/>
    <w:rsid w:val="009F5543"/>
    <w:rsid w:val="009F5851"/>
    <w:rsid w:val="009F5A73"/>
    <w:rsid w:val="009F693F"/>
    <w:rsid w:val="009F6A5A"/>
    <w:rsid w:val="009F7170"/>
    <w:rsid w:val="009F7840"/>
    <w:rsid w:val="009F7B94"/>
    <w:rsid w:val="009F7C81"/>
    <w:rsid w:val="00A00412"/>
    <w:rsid w:val="00A00903"/>
    <w:rsid w:val="00A00BDB"/>
    <w:rsid w:val="00A01044"/>
    <w:rsid w:val="00A010F3"/>
    <w:rsid w:val="00A011CD"/>
    <w:rsid w:val="00A014D8"/>
    <w:rsid w:val="00A01595"/>
    <w:rsid w:val="00A01A72"/>
    <w:rsid w:val="00A01F48"/>
    <w:rsid w:val="00A025B7"/>
    <w:rsid w:val="00A026AD"/>
    <w:rsid w:val="00A02A06"/>
    <w:rsid w:val="00A02BDE"/>
    <w:rsid w:val="00A02E63"/>
    <w:rsid w:val="00A030E8"/>
    <w:rsid w:val="00A0346E"/>
    <w:rsid w:val="00A039AF"/>
    <w:rsid w:val="00A0451D"/>
    <w:rsid w:val="00A0512B"/>
    <w:rsid w:val="00A0561A"/>
    <w:rsid w:val="00A05B64"/>
    <w:rsid w:val="00A06421"/>
    <w:rsid w:val="00A06826"/>
    <w:rsid w:val="00A0727B"/>
    <w:rsid w:val="00A07A8B"/>
    <w:rsid w:val="00A07A93"/>
    <w:rsid w:val="00A104B8"/>
    <w:rsid w:val="00A10A16"/>
    <w:rsid w:val="00A11356"/>
    <w:rsid w:val="00A1145E"/>
    <w:rsid w:val="00A1151F"/>
    <w:rsid w:val="00A11A14"/>
    <w:rsid w:val="00A12169"/>
    <w:rsid w:val="00A1234A"/>
    <w:rsid w:val="00A12DA1"/>
    <w:rsid w:val="00A12DAB"/>
    <w:rsid w:val="00A130AB"/>
    <w:rsid w:val="00A13A69"/>
    <w:rsid w:val="00A13EEC"/>
    <w:rsid w:val="00A140F8"/>
    <w:rsid w:val="00A149BB"/>
    <w:rsid w:val="00A16A76"/>
    <w:rsid w:val="00A17650"/>
    <w:rsid w:val="00A1770D"/>
    <w:rsid w:val="00A17CC2"/>
    <w:rsid w:val="00A17F36"/>
    <w:rsid w:val="00A17F5D"/>
    <w:rsid w:val="00A201CD"/>
    <w:rsid w:val="00A20433"/>
    <w:rsid w:val="00A20A01"/>
    <w:rsid w:val="00A211EE"/>
    <w:rsid w:val="00A216C2"/>
    <w:rsid w:val="00A216EE"/>
    <w:rsid w:val="00A2182C"/>
    <w:rsid w:val="00A21F3F"/>
    <w:rsid w:val="00A221AA"/>
    <w:rsid w:val="00A2236D"/>
    <w:rsid w:val="00A22A68"/>
    <w:rsid w:val="00A22B4D"/>
    <w:rsid w:val="00A22DF4"/>
    <w:rsid w:val="00A234C1"/>
    <w:rsid w:val="00A2392C"/>
    <w:rsid w:val="00A25231"/>
    <w:rsid w:val="00A25320"/>
    <w:rsid w:val="00A25330"/>
    <w:rsid w:val="00A254F2"/>
    <w:rsid w:val="00A2572A"/>
    <w:rsid w:val="00A2575D"/>
    <w:rsid w:val="00A25DFE"/>
    <w:rsid w:val="00A25F08"/>
    <w:rsid w:val="00A26468"/>
    <w:rsid w:val="00A2647E"/>
    <w:rsid w:val="00A26714"/>
    <w:rsid w:val="00A26793"/>
    <w:rsid w:val="00A2732B"/>
    <w:rsid w:val="00A27CF5"/>
    <w:rsid w:val="00A27E5F"/>
    <w:rsid w:val="00A3054A"/>
    <w:rsid w:val="00A31836"/>
    <w:rsid w:val="00A318E0"/>
    <w:rsid w:val="00A31BE7"/>
    <w:rsid w:val="00A3229D"/>
    <w:rsid w:val="00A32A37"/>
    <w:rsid w:val="00A32C44"/>
    <w:rsid w:val="00A33381"/>
    <w:rsid w:val="00A3359D"/>
    <w:rsid w:val="00A33819"/>
    <w:rsid w:val="00A33F1C"/>
    <w:rsid w:val="00A34138"/>
    <w:rsid w:val="00A34359"/>
    <w:rsid w:val="00A347AD"/>
    <w:rsid w:val="00A3488E"/>
    <w:rsid w:val="00A34EAA"/>
    <w:rsid w:val="00A34ED5"/>
    <w:rsid w:val="00A355AE"/>
    <w:rsid w:val="00A355D0"/>
    <w:rsid w:val="00A35A22"/>
    <w:rsid w:val="00A36D1D"/>
    <w:rsid w:val="00A37165"/>
    <w:rsid w:val="00A3753E"/>
    <w:rsid w:val="00A3781B"/>
    <w:rsid w:val="00A37A65"/>
    <w:rsid w:val="00A37B20"/>
    <w:rsid w:val="00A4055B"/>
    <w:rsid w:val="00A40C18"/>
    <w:rsid w:val="00A40C42"/>
    <w:rsid w:val="00A412D0"/>
    <w:rsid w:val="00A4173E"/>
    <w:rsid w:val="00A41988"/>
    <w:rsid w:val="00A41C56"/>
    <w:rsid w:val="00A41D37"/>
    <w:rsid w:val="00A42008"/>
    <w:rsid w:val="00A420E1"/>
    <w:rsid w:val="00A421F1"/>
    <w:rsid w:val="00A4231D"/>
    <w:rsid w:val="00A433C0"/>
    <w:rsid w:val="00A435E4"/>
    <w:rsid w:val="00A43D6F"/>
    <w:rsid w:val="00A43EF5"/>
    <w:rsid w:val="00A44484"/>
    <w:rsid w:val="00A44F02"/>
    <w:rsid w:val="00A452DF"/>
    <w:rsid w:val="00A45985"/>
    <w:rsid w:val="00A459EB"/>
    <w:rsid w:val="00A45B04"/>
    <w:rsid w:val="00A462F5"/>
    <w:rsid w:val="00A46D65"/>
    <w:rsid w:val="00A4746F"/>
    <w:rsid w:val="00A4785D"/>
    <w:rsid w:val="00A47E14"/>
    <w:rsid w:val="00A500FC"/>
    <w:rsid w:val="00A50499"/>
    <w:rsid w:val="00A5097B"/>
    <w:rsid w:val="00A509BF"/>
    <w:rsid w:val="00A50E27"/>
    <w:rsid w:val="00A51045"/>
    <w:rsid w:val="00A511A5"/>
    <w:rsid w:val="00A5150A"/>
    <w:rsid w:val="00A5157E"/>
    <w:rsid w:val="00A51634"/>
    <w:rsid w:val="00A51B0C"/>
    <w:rsid w:val="00A51CC7"/>
    <w:rsid w:val="00A51E4C"/>
    <w:rsid w:val="00A52312"/>
    <w:rsid w:val="00A53CA2"/>
    <w:rsid w:val="00A54227"/>
    <w:rsid w:val="00A545FF"/>
    <w:rsid w:val="00A54652"/>
    <w:rsid w:val="00A55601"/>
    <w:rsid w:val="00A557E8"/>
    <w:rsid w:val="00A5609A"/>
    <w:rsid w:val="00A561F6"/>
    <w:rsid w:val="00A56590"/>
    <w:rsid w:val="00A56606"/>
    <w:rsid w:val="00A56CB3"/>
    <w:rsid w:val="00A56DE5"/>
    <w:rsid w:val="00A577A2"/>
    <w:rsid w:val="00A57C32"/>
    <w:rsid w:val="00A6028D"/>
    <w:rsid w:val="00A603E2"/>
    <w:rsid w:val="00A606CA"/>
    <w:rsid w:val="00A60799"/>
    <w:rsid w:val="00A6160B"/>
    <w:rsid w:val="00A61D9F"/>
    <w:rsid w:val="00A620DE"/>
    <w:rsid w:val="00A6240A"/>
    <w:rsid w:val="00A62781"/>
    <w:rsid w:val="00A628E1"/>
    <w:rsid w:val="00A62ABA"/>
    <w:rsid w:val="00A62B1E"/>
    <w:rsid w:val="00A62B68"/>
    <w:rsid w:val="00A62B6F"/>
    <w:rsid w:val="00A62BB1"/>
    <w:rsid w:val="00A634FE"/>
    <w:rsid w:val="00A637FE"/>
    <w:rsid w:val="00A63BBC"/>
    <w:rsid w:val="00A63F90"/>
    <w:rsid w:val="00A64241"/>
    <w:rsid w:val="00A64723"/>
    <w:rsid w:val="00A64B94"/>
    <w:rsid w:val="00A64BBF"/>
    <w:rsid w:val="00A64DAF"/>
    <w:rsid w:val="00A65018"/>
    <w:rsid w:val="00A65465"/>
    <w:rsid w:val="00A65730"/>
    <w:rsid w:val="00A66072"/>
    <w:rsid w:val="00A662DA"/>
    <w:rsid w:val="00A66A1C"/>
    <w:rsid w:val="00A66ED7"/>
    <w:rsid w:val="00A6773A"/>
    <w:rsid w:val="00A67809"/>
    <w:rsid w:val="00A67DCE"/>
    <w:rsid w:val="00A67E31"/>
    <w:rsid w:val="00A70073"/>
    <w:rsid w:val="00A70AE2"/>
    <w:rsid w:val="00A70D51"/>
    <w:rsid w:val="00A70E57"/>
    <w:rsid w:val="00A7109F"/>
    <w:rsid w:val="00A718AC"/>
    <w:rsid w:val="00A718B0"/>
    <w:rsid w:val="00A727B7"/>
    <w:rsid w:val="00A72984"/>
    <w:rsid w:val="00A72D66"/>
    <w:rsid w:val="00A73676"/>
    <w:rsid w:val="00A73C34"/>
    <w:rsid w:val="00A74472"/>
    <w:rsid w:val="00A74520"/>
    <w:rsid w:val="00A746BB"/>
    <w:rsid w:val="00A74CEE"/>
    <w:rsid w:val="00A75460"/>
    <w:rsid w:val="00A75988"/>
    <w:rsid w:val="00A75F7A"/>
    <w:rsid w:val="00A76225"/>
    <w:rsid w:val="00A762DD"/>
    <w:rsid w:val="00A76B1F"/>
    <w:rsid w:val="00A7705C"/>
    <w:rsid w:val="00A7750B"/>
    <w:rsid w:val="00A77A79"/>
    <w:rsid w:val="00A77EB4"/>
    <w:rsid w:val="00A80658"/>
    <w:rsid w:val="00A80E62"/>
    <w:rsid w:val="00A81311"/>
    <w:rsid w:val="00A8137F"/>
    <w:rsid w:val="00A8161D"/>
    <w:rsid w:val="00A81708"/>
    <w:rsid w:val="00A81A97"/>
    <w:rsid w:val="00A829CC"/>
    <w:rsid w:val="00A83101"/>
    <w:rsid w:val="00A832CC"/>
    <w:rsid w:val="00A8347A"/>
    <w:rsid w:val="00A83BFB"/>
    <w:rsid w:val="00A83C15"/>
    <w:rsid w:val="00A8491B"/>
    <w:rsid w:val="00A84970"/>
    <w:rsid w:val="00A851B1"/>
    <w:rsid w:val="00A851C8"/>
    <w:rsid w:val="00A85272"/>
    <w:rsid w:val="00A85786"/>
    <w:rsid w:val="00A85995"/>
    <w:rsid w:val="00A859BB"/>
    <w:rsid w:val="00A85D2F"/>
    <w:rsid w:val="00A8675D"/>
    <w:rsid w:val="00A86931"/>
    <w:rsid w:val="00A86A23"/>
    <w:rsid w:val="00A86B7C"/>
    <w:rsid w:val="00A86D32"/>
    <w:rsid w:val="00A870FF"/>
    <w:rsid w:val="00A874CF"/>
    <w:rsid w:val="00A87815"/>
    <w:rsid w:val="00A87819"/>
    <w:rsid w:val="00A8795F"/>
    <w:rsid w:val="00A87B91"/>
    <w:rsid w:val="00A87E87"/>
    <w:rsid w:val="00A90974"/>
    <w:rsid w:val="00A90C0C"/>
    <w:rsid w:val="00A90DA9"/>
    <w:rsid w:val="00A90F34"/>
    <w:rsid w:val="00A9121B"/>
    <w:rsid w:val="00A9162E"/>
    <w:rsid w:val="00A91DA5"/>
    <w:rsid w:val="00A92188"/>
    <w:rsid w:val="00A92249"/>
    <w:rsid w:val="00A9288C"/>
    <w:rsid w:val="00A94018"/>
    <w:rsid w:val="00A944AB"/>
    <w:rsid w:val="00A9485F"/>
    <w:rsid w:val="00A949AD"/>
    <w:rsid w:val="00A94B73"/>
    <w:rsid w:val="00A94FAC"/>
    <w:rsid w:val="00A95177"/>
    <w:rsid w:val="00A96406"/>
    <w:rsid w:val="00A9653D"/>
    <w:rsid w:val="00A96650"/>
    <w:rsid w:val="00A97365"/>
    <w:rsid w:val="00A979BB"/>
    <w:rsid w:val="00A97B4F"/>
    <w:rsid w:val="00A97EFA"/>
    <w:rsid w:val="00AA015A"/>
    <w:rsid w:val="00AA0480"/>
    <w:rsid w:val="00AA0559"/>
    <w:rsid w:val="00AA1DEC"/>
    <w:rsid w:val="00AA215E"/>
    <w:rsid w:val="00AA2FEC"/>
    <w:rsid w:val="00AA3974"/>
    <w:rsid w:val="00AA42FA"/>
    <w:rsid w:val="00AA478B"/>
    <w:rsid w:val="00AA47FD"/>
    <w:rsid w:val="00AA50AF"/>
    <w:rsid w:val="00AA56B1"/>
    <w:rsid w:val="00AA5AB0"/>
    <w:rsid w:val="00AA5AC6"/>
    <w:rsid w:val="00AA672F"/>
    <w:rsid w:val="00AA7581"/>
    <w:rsid w:val="00AA7AF4"/>
    <w:rsid w:val="00AB0988"/>
    <w:rsid w:val="00AB1056"/>
    <w:rsid w:val="00AB1119"/>
    <w:rsid w:val="00AB1B5F"/>
    <w:rsid w:val="00AB2358"/>
    <w:rsid w:val="00AB25C3"/>
    <w:rsid w:val="00AB27C6"/>
    <w:rsid w:val="00AB2AF3"/>
    <w:rsid w:val="00AB3016"/>
    <w:rsid w:val="00AB31D6"/>
    <w:rsid w:val="00AB332D"/>
    <w:rsid w:val="00AB49FB"/>
    <w:rsid w:val="00AB5346"/>
    <w:rsid w:val="00AB54DC"/>
    <w:rsid w:val="00AB554D"/>
    <w:rsid w:val="00AB5571"/>
    <w:rsid w:val="00AB581F"/>
    <w:rsid w:val="00AB62AE"/>
    <w:rsid w:val="00AB6C63"/>
    <w:rsid w:val="00AB6CAC"/>
    <w:rsid w:val="00AB730D"/>
    <w:rsid w:val="00AB739E"/>
    <w:rsid w:val="00AC0637"/>
    <w:rsid w:val="00AC0CDC"/>
    <w:rsid w:val="00AC1292"/>
    <w:rsid w:val="00AC14ED"/>
    <w:rsid w:val="00AC1627"/>
    <w:rsid w:val="00AC259B"/>
    <w:rsid w:val="00AC2650"/>
    <w:rsid w:val="00AC2756"/>
    <w:rsid w:val="00AC34BE"/>
    <w:rsid w:val="00AC37AE"/>
    <w:rsid w:val="00AC3A2C"/>
    <w:rsid w:val="00AC4360"/>
    <w:rsid w:val="00AC4558"/>
    <w:rsid w:val="00AC4624"/>
    <w:rsid w:val="00AC5657"/>
    <w:rsid w:val="00AC56FA"/>
    <w:rsid w:val="00AC610A"/>
    <w:rsid w:val="00AC63F0"/>
    <w:rsid w:val="00AC6A59"/>
    <w:rsid w:val="00AC6BAD"/>
    <w:rsid w:val="00AC6BF5"/>
    <w:rsid w:val="00AC6E84"/>
    <w:rsid w:val="00AC73BE"/>
    <w:rsid w:val="00AC75AF"/>
    <w:rsid w:val="00AD0028"/>
    <w:rsid w:val="00AD038B"/>
    <w:rsid w:val="00AD10C0"/>
    <w:rsid w:val="00AD1214"/>
    <w:rsid w:val="00AD13B2"/>
    <w:rsid w:val="00AD1706"/>
    <w:rsid w:val="00AD1775"/>
    <w:rsid w:val="00AD21EC"/>
    <w:rsid w:val="00AD2485"/>
    <w:rsid w:val="00AD2F64"/>
    <w:rsid w:val="00AD309A"/>
    <w:rsid w:val="00AD30C4"/>
    <w:rsid w:val="00AD38A6"/>
    <w:rsid w:val="00AD3954"/>
    <w:rsid w:val="00AD41E0"/>
    <w:rsid w:val="00AD42D3"/>
    <w:rsid w:val="00AD4AE8"/>
    <w:rsid w:val="00AD53D0"/>
    <w:rsid w:val="00AD5BCB"/>
    <w:rsid w:val="00AD60C2"/>
    <w:rsid w:val="00AD62E2"/>
    <w:rsid w:val="00AD652C"/>
    <w:rsid w:val="00AD688B"/>
    <w:rsid w:val="00AD6B4F"/>
    <w:rsid w:val="00AD6DA6"/>
    <w:rsid w:val="00AD7049"/>
    <w:rsid w:val="00AD71E9"/>
    <w:rsid w:val="00AD7346"/>
    <w:rsid w:val="00AD7409"/>
    <w:rsid w:val="00AD798E"/>
    <w:rsid w:val="00AD7BE1"/>
    <w:rsid w:val="00AD7F79"/>
    <w:rsid w:val="00AE061A"/>
    <w:rsid w:val="00AE0B14"/>
    <w:rsid w:val="00AE11C9"/>
    <w:rsid w:val="00AE15EE"/>
    <w:rsid w:val="00AE1C73"/>
    <w:rsid w:val="00AE2722"/>
    <w:rsid w:val="00AE2FF8"/>
    <w:rsid w:val="00AE32F9"/>
    <w:rsid w:val="00AE3F7B"/>
    <w:rsid w:val="00AE4096"/>
    <w:rsid w:val="00AE4B0C"/>
    <w:rsid w:val="00AE4F81"/>
    <w:rsid w:val="00AE4F85"/>
    <w:rsid w:val="00AE5326"/>
    <w:rsid w:val="00AE6376"/>
    <w:rsid w:val="00AE7832"/>
    <w:rsid w:val="00AF074C"/>
    <w:rsid w:val="00AF117A"/>
    <w:rsid w:val="00AF181C"/>
    <w:rsid w:val="00AF1C73"/>
    <w:rsid w:val="00AF221F"/>
    <w:rsid w:val="00AF245B"/>
    <w:rsid w:val="00AF26F3"/>
    <w:rsid w:val="00AF2F35"/>
    <w:rsid w:val="00AF38E4"/>
    <w:rsid w:val="00AF3B90"/>
    <w:rsid w:val="00AF43CB"/>
    <w:rsid w:val="00AF4E32"/>
    <w:rsid w:val="00AF5147"/>
    <w:rsid w:val="00AF56EC"/>
    <w:rsid w:val="00AF5FCD"/>
    <w:rsid w:val="00AF770D"/>
    <w:rsid w:val="00AF7B76"/>
    <w:rsid w:val="00AF7BE6"/>
    <w:rsid w:val="00AF7CD9"/>
    <w:rsid w:val="00AF7CEE"/>
    <w:rsid w:val="00AF7D1E"/>
    <w:rsid w:val="00AF7D33"/>
    <w:rsid w:val="00AF7DC8"/>
    <w:rsid w:val="00B006E8"/>
    <w:rsid w:val="00B009DB"/>
    <w:rsid w:val="00B00BB8"/>
    <w:rsid w:val="00B00BFF"/>
    <w:rsid w:val="00B012AE"/>
    <w:rsid w:val="00B01708"/>
    <w:rsid w:val="00B017EE"/>
    <w:rsid w:val="00B02877"/>
    <w:rsid w:val="00B0374C"/>
    <w:rsid w:val="00B037D2"/>
    <w:rsid w:val="00B03A00"/>
    <w:rsid w:val="00B03BAB"/>
    <w:rsid w:val="00B03D2F"/>
    <w:rsid w:val="00B03E08"/>
    <w:rsid w:val="00B03EFD"/>
    <w:rsid w:val="00B04607"/>
    <w:rsid w:val="00B04728"/>
    <w:rsid w:val="00B04AE6"/>
    <w:rsid w:val="00B04F66"/>
    <w:rsid w:val="00B04FD0"/>
    <w:rsid w:val="00B04FED"/>
    <w:rsid w:val="00B0504D"/>
    <w:rsid w:val="00B050A8"/>
    <w:rsid w:val="00B050E1"/>
    <w:rsid w:val="00B059C3"/>
    <w:rsid w:val="00B05BA1"/>
    <w:rsid w:val="00B06162"/>
    <w:rsid w:val="00B061F9"/>
    <w:rsid w:val="00B06E03"/>
    <w:rsid w:val="00B0736B"/>
    <w:rsid w:val="00B079BE"/>
    <w:rsid w:val="00B07AD5"/>
    <w:rsid w:val="00B10272"/>
    <w:rsid w:val="00B10DB6"/>
    <w:rsid w:val="00B11344"/>
    <w:rsid w:val="00B11C3A"/>
    <w:rsid w:val="00B11D2B"/>
    <w:rsid w:val="00B125A0"/>
    <w:rsid w:val="00B12A32"/>
    <w:rsid w:val="00B13B71"/>
    <w:rsid w:val="00B13BE8"/>
    <w:rsid w:val="00B14E95"/>
    <w:rsid w:val="00B15398"/>
    <w:rsid w:val="00B15B53"/>
    <w:rsid w:val="00B15F01"/>
    <w:rsid w:val="00B16330"/>
    <w:rsid w:val="00B165E9"/>
    <w:rsid w:val="00B167D2"/>
    <w:rsid w:val="00B16AC6"/>
    <w:rsid w:val="00B16C5A"/>
    <w:rsid w:val="00B17018"/>
    <w:rsid w:val="00B17090"/>
    <w:rsid w:val="00B172B9"/>
    <w:rsid w:val="00B17735"/>
    <w:rsid w:val="00B20486"/>
    <w:rsid w:val="00B20E2C"/>
    <w:rsid w:val="00B210A2"/>
    <w:rsid w:val="00B2137E"/>
    <w:rsid w:val="00B21B66"/>
    <w:rsid w:val="00B21F6E"/>
    <w:rsid w:val="00B22173"/>
    <w:rsid w:val="00B22442"/>
    <w:rsid w:val="00B22466"/>
    <w:rsid w:val="00B22484"/>
    <w:rsid w:val="00B224CB"/>
    <w:rsid w:val="00B22CA2"/>
    <w:rsid w:val="00B22DAC"/>
    <w:rsid w:val="00B2344A"/>
    <w:rsid w:val="00B23B35"/>
    <w:rsid w:val="00B23BA0"/>
    <w:rsid w:val="00B24001"/>
    <w:rsid w:val="00B24436"/>
    <w:rsid w:val="00B24813"/>
    <w:rsid w:val="00B252DC"/>
    <w:rsid w:val="00B25BFA"/>
    <w:rsid w:val="00B26262"/>
    <w:rsid w:val="00B26F2E"/>
    <w:rsid w:val="00B278A8"/>
    <w:rsid w:val="00B27955"/>
    <w:rsid w:val="00B305A1"/>
    <w:rsid w:val="00B3067E"/>
    <w:rsid w:val="00B3079B"/>
    <w:rsid w:val="00B30DB5"/>
    <w:rsid w:val="00B3107C"/>
    <w:rsid w:val="00B31985"/>
    <w:rsid w:val="00B31BBD"/>
    <w:rsid w:val="00B323BE"/>
    <w:rsid w:val="00B32507"/>
    <w:rsid w:val="00B32C27"/>
    <w:rsid w:val="00B32F93"/>
    <w:rsid w:val="00B335B7"/>
    <w:rsid w:val="00B339D8"/>
    <w:rsid w:val="00B33A9C"/>
    <w:rsid w:val="00B33F5F"/>
    <w:rsid w:val="00B3435C"/>
    <w:rsid w:val="00B3443C"/>
    <w:rsid w:val="00B34548"/>
    <w:rsid w:val="00B35097"/>
    <w:rsid w:val="00B36173"/>
    <w:rsid w:val="00B361B7"/>
    <w:rsid w:val="00B36286"/>
    <w:rsid w:val="00B36906"/>
    <w:rsid w:val="00B37BDE"/>
    <w:rsid w:val="00B37F62"/>
    <w:rsid w:val="00B40E4B"/>
    <w:rsid w:val="00B411F1"/>
    <w:rsid w:val="00B4135C"/>
    <w:rsid w:val="00B414DA"/>
    <w:rsid w:val="00B414EE"/>
    <w:rsid w:val="00B41CAE"/>
    <w:rsid w:val="00B41EDF"/>
    <w:rsid w:val="00B42A87"/>
    <w:rsid w:val="00B43D64"/>
    <w:rsid w:val="00B43E53"/>
    <w:rsid w:val="00B444AE"/>
    <w:rsid w:val="00B446E7"/>
    <w:rsid w:val="00B4479C"/>
    <w:rsid w:val="00B44A7A"/>
    <w:rsid w:val="00B464E8"/>
    <w:rsid w:val="00B4650B"/>
    <w:rsid w:val="00B46615"/>
    <w:rsid w:val="00B466BC"/>
    <w:rsid w:val="00B466CA"/>
    <w:rsid w:val="00B50975"/>
    <w:rsid w:val="00B509C7"/>
    <w:rsid w:val="00B509FE"/>
    <w:rsid w:val="00B511C8"/>
    <w:rsid w:val="00B511F0"/>
    <w:rsid w:val="00B51D92"/>
    <w:rsid w:val="00B51F53"/>
    <w:rsid w:val="00B5217E"/>
    <w:rsid w:val="00B52AFD"/>
    <w:rsid w:val="00B52D86"/>
    <w:rsid w:val="00B53375"/>
    <w:rsid w:val="00B534B3"/>
    <w:rsid w:val="00B53517"/>
    <w:rsid w:val="00B53547"/>
    <w:rsid w:val="00B5361D"/>
    <w:rsid w:val="00B53D5F"/>
    <w:rsid w:val="00B53F9E"/>
    <w:rsid w:val="00B54487"/>
    <w:rsid w:val="00B54ABD"/>
    <w:rsid w:val="00B54D93"/>
    <w:rsid w:val="00B55724"/>
    <w:rsid w:val="00B55E0A"/>
    <w:rsid w:val="00B55E27"/>
    <w:rsid w:val="00B56774"/>
    <w:rsid w:val="00B569E1"/>
    <w:rsid w:val="00B56F7E"/>
    <w:rsid w:val="00B5733C"/>
    <w:rsid w:val="00B57809"/>
    <w:rsid w:val="00B57EE8"/>
    <w:rsid w:val="00B60201"/>
    <w:rsid w:val="00B603DD"/>
    <w:rsid w:val="00B604DA"/>
    <w:rsid w:val="00B60B38"/>
    <w:rsid w:val="00B60CC0"/>
    <w:rsid w:val="00B60CFA"/>
    <w:rsid w:val="00B60CFC"/>
    <w:rsid w:val="00B60E0B"/>
    <w:rsid w:val="00B6141A"/>
    <w:rsid w:val="00B62CCF"/>
    <w:rsid w:val="00B62E36"/>
    <w:rsid w:val="00B637C3"/>
    <w:rsid w:val="00B64219"/>
    <w:rsid w:val="00B64B37"/>
    <w:rsid w:val="00B64E45"/>
    <w:rsid w:val="00B64E78"/>
    <w:rsid w:val="00B65175"/>
    <w:rsid w:val="00B65899"/>
    <w:rsid w:val="00B65B6A"/>
    <w:rsid w:val="00B66043"/>
    <w:rsid w:val="00B66134"/>
    <w:rsid w:val="00B677A2"/>
    <w:rsid w:val="00B67A19"/>
    <w:rsid w:val="00B67E3B"/>
    <w:rsid w:val="00B7037B"/>
    <w:rsid w:val="00B70392"/>
    <w:rsid w:val="00B706E0"/>
    <w:rsid w:val="00B70F27"/>
    <w:rsid w:val="00B70FD8"/>
    <w:rsid w:val="00B71705"/>
    <w:rsid w:val="00B719E4"/>
    <w:rsid w:val="00B71E74"/>
    <w:rsid w:val="00B72161"/>
    <w:rsid w:val="00B722B5"/>
    <w:rsid w:val="00B73264"/>
    <w:rsid w:val="00B7344E"/>
    <w:rsid w:val="00B735C9"/>
    <w:rsid w:val="00B7364A"/>
    <w:rsid w:val="00B75B98"/>
    <w:rsid w:val="00B75C61"/>
    <w:rsid w:val="00B75E82"/>
    <w:rsid w:val="00B76308"/>
    <w:rsid w:val="00B76701"/>
    <w:rsid w:val="00B769F0"/>
    <w:rsid w:val="00B7714E"/>
    <w:rsid w:val="00B7741F"/>
    <w:rsid w:val="00B77D98"/>
    <w:rsid w:val="00B80326"/>
    <w:rsid w:val="00B812E4"/>
    <w:rsid w:val="00B82317"/>
    <w:rsid w:val="00B830A6"/>
    <w:rsid w:val="00B831AF"/>
    <w:rsid w:val="00B83AD8"/>
    <w:rsid w:val="00B847E8"/>
    <w:rsid w:val="00B84C02"/>
    <w:rsid w:val="00B84EEE"/>
    <w:rsid w:val="00B854C5"/>
    <w:rsid w:val="00B85C31"/>
    <w:rsid w:val="00B85F41"/>
    <w:rsid w:val="00B8641F"/>
    <w:rsid w:val="00B869BC"/>
    <w:rsid w:val="00B87143"/>
    <w:rsid w:val="00B878A2"/>
    <w:rsid w:val="00B87A8E"/>
    <w:rsid w:val="00B87CCA"/>
    <w:rsid w:val="00B902C8"/>
    <w:rsid w:val="00B9047C"/>
    <w:rsid w:val="00B90AB5"/>
    <w:rsid w:val="00B90CDF"/>
    <w:rsid w:val="00B90F27"/>
    <w:rsid w:val="00B91138"/>
    <w:rsid w:val="00B914D0"/>
    <w:rsid w:val="00B91788"/>
    <w:rsid w:val="00B917FC"/>
    <w:rsid w:val="00B91BAF"/>
    <w:rsid w:val="00B92443"/>
    <w:rsid w:val="00B92591"/>
    <w:rsid w:val="00B92AC5"/>
    <w:rsid w:val="00B93C38"/>
    <w:rsid w:val="00B93D32"/>
    <w:rsid w:val="00B94222"/>
    <w:rsid w:val="00B94C79"/>
    <w:rsid w:val="00B95537"/>
    <w:rsid w:val="00B95557"/>
    <w:rsid w:val="00B955EF"/>
    <w:rsid w:val="00B956C1"/>
    <w:rsid w:val="00B957D8"/>
    <w:rsid w:val="00B958B4"/>
    <w:rsid w:val="00B95D25"/>
    <w:rsid w:val="00B960CE"/>
    <w:rsid w:val="00B96364"/>
    <w:rsid w:val="00B9652D"/>
    <w:rsid w:val="00B97078"/>
    <w:rsid w:val="00B971B5"/>
    <w:rsid w:val="00B97DB5"/>
    <w:rsid w:val="00B97FBA"/>
    <w:rsid w:val="00BA008F"/>
    <w:rsid w:val="00BA05D1"/>
    <w:rsid w:val="00BA07AE"/>
    <w:rsid w:val="00BA0844"/>
    <w:rsid w:val="00BA17E7"/>
    <w:rsid w:val="00BA1B97"/>
    <w:rsid w:val="00BA1F34"/>
    <w:rsid w:val="00BA2966"/>
    <w:rsid w:val="00BA2DEB"/>
    <w:rsid w:val="00BA2E98"/>
    <w:rsid w:val="00BA3235"/>
    <w:rsid w:val="00BA331E"/>
    <w:rsid w:val="00BA3E6E"/>
    <w:rsid w:val="00BA4BA8"/>
    <w:rsid w:val="00BA539A"/>
    <w:rsid w:val="00BA5467"/>
    <w:rsid w:val="00BA55F6"/>
    <w:rsid w:val="00BA58B1"/>
    <w:rsid w:val="00BA5965"/>
    <w:rsid w:val="00BA6428"/>
    <w:rsid w:val="00BA6476"/>
    <w:rsid w:val="00BA6C09"/>
    <w:rsid w:val="00BA6F96"/>
    <w:rsid w:val="00BA7FB2"/>
    <w:rsid w:val="00BB0230"/>
    <w:rsid w:val="00BB03A3"/>
    <w:rsid w:val="00BB0D2F"/>
    <w:rsid w:val="00BB13E7"/>
    <w:rsid w:val="00BB1A7F"/>
    <w:rsid w:val="00BB2039"/>
    <w:rsid w:val="00BB237E"/>
    <w:rsid w:val="00BB2AD8"/>
    <w:rsid w:val="00BB2DF3"/>
    <w:rsid w:val="00BB2E40"/>
    <w:rsid w:val="00BB2EAA"/>
    <w:rsid w:val="00BB3035"/>
    <w:rsid w:val="00BB3125"/>
    <w:rsid w:val="00BB3183"/>
    <w:rsid w:val="00BB35F2"/>
    <w:rsid w:val="00BB3F51"/>
    <w:rsid w:val="00BB4162"/>
    <w:rsid w:val="00BB47C5"/>
    <w:rsid w:val="00BB48B1"/>
    <w:rsid w:val="00BB4CB1"/>
    <w:rsid w:val="00BB5083"/>
    <w:rsid w:val="00BB534B"/>
    <w:rsid w:val="00BB597E"/>
    <w:rsid w:val="00BB6446"/>
    <w:rsid w:val="00BB6E41"/>
    <w:rsid w:val="00BB724D"/>
    <w:rsid w:val="00BB7775"/>
    <w:rsid w:val="00BB7BFB"/>
    <w:rsid w:val="00BB7D47"/>
    <w:rsid w:val="00BC0333"/>
    <w:rsid w:val="00BC0E76"/>
    <w:rsid w:val="00BC1BCA"/>
    <w:rsid w:val="00BC1BE7"/>
    <w:rsid w:val="00BC1C09"/>
    <w:rsid w:val="00BC21FD"/>
    <w:rsid w:val="00BC2645"/>
    <w:rsid w:val="00BC3F00"/>
    <w:rsid w:val="00BC53F6"/>
    <w:rsid w:val="00BC585E"/>
    <w:rsid w:val="00BC5AD4"/>
    <w:rsid w:val="00BC61D4"/>
    <w:rsid w:val="00BC632E"/>
    <w:rsid w:val="00BC6DA2"/>
    <w:rsid w:val="00BC7A40"/>
    <w:rsid w:val="00BD0145"/>
    <w:rsid w:val="00BD052D"/>
    <w:rsid w:val="00BD183D"/>
    <w:rsid w:val="00BD1AA2"/>
    <w:rsid w:val="00BD21C0"/>
    <w:rsid w:val="00BD25F7"/>
    <w:rsid w:val="00BD264B"/>
    <w:rsid w:val="00BD2889"/>
    <w:rsid w:val="00BD2AC5"/>
    <w:rsid w:val="00BD2F97"/>
    <w:rsid w:val="00BD3109"/>
    <w:rsid w:val="00BD33E3"/>
    <w:rsid w:val="00BD3702"/>
    <w:rsid w:val="00BD3718"/>
    <w:rsid w:val="00BD37BC"/>
    <w:rsid w:val="00BD3B6A"/>
    <w:rsid w:val="00BD3F6F"/>
    <w:rsid w:val="00BD4051"/>
    <w:rsid w:val="00BD4322"/>
    <w:rsid w:val="00BD56FA"/>
    <w:rsid w:val="00BD570F"/>
    <w:rsid w:val="00BD584E"/>
    <w:rsid w:val="00BD5A42"/>
    <w:rsid w:val="00BD5CE9"/>
    <w:rsid w:val="00BD78D0"/>
    <w:rsid w:val="00BD7F44"/>
    <w:rsid w:val="00BE001C"/>
    <w:rsid w:val="00BE0103"/>
    <w:rsid w:val="00BE0278"/>
    <w:rsid w:val="00BE0BE3"/>
    <w:rsid w:val="00BE0D91"/>
    <w:rsid w:val="00BE12B0"/>
    <w:rsid w:val="00BE1822"/>
    <w:rsid w:val="00BE1B7F"/>
    <w:rsid w:val="00BE2598"/>
    <w:rsid w:val="00BE2917"/>
    <w:rsid w:val="00BE2AFF"/>
    <w:rsid w:val="00BE31D1"/>
    <w:rsid w:val="00BE3AC7"/>
    <w:rsid w:val="00BE480A"/>
    <w:rsid w:val="00BE4A6E"/>
    <w:rsid w:val="00BE4DE8"/>
    <w:rsid w:val="00BE4F26"/>
    <w:rsid w:val="00BE5324"/>
    <w:rsid w:val="00BE5762"/>
    <w:rsid w:val="00BE5F76"/>
    <w:rsid w:val="00BE6523"/>
    <w:rsid w:val="00BE72E6"/>
    <w:rsid w:val="00BE7461"/>
    <w:rsid w:val="00BE7635"/>
    <w:rsid w:val="00BE7686"/>
    <w:rsid w:val="00BE76A1"/>
    <w:rsid w:val="00BE7C17"/>
    <w:rsid w:val="00BF0139"/>
    <w:rsid w:val="00BF02BF"/>
    <w:rsid w:val="00BF0B95"/>
    <w:rsid w:val="00BF15AE"/>
    <w:rsid w:val="00BF2118"/>
    <w:rsid w:val="00BF21CD"/>
    <w:rsid w:val="00BF2A84"/>
    <w:rsid w:val="00BF2C6C"/>
    <w:rsid w:val="00BF2C7D"/>
    <w:rsid w:val="00BF30B7"/>
    <w:rsid w:val="00BF326C"/>
    <w:rsid w:val="00BF403B"/>
    <w:rsid w:val="00BF440C"/>
    <w:rsid w:val="00BF4C1D"/>
    <w:rsid w:val="00BF5081"/>
    <w:rsid w:val="00BF5204"/>
    <w:rsid w:val="00BF56A5"/>
    <w:rsid w:val="00BF5F14"/>
    <w:rsid w:val="00BF62A9"/>
    <w:rsid w:val="00BF643E"/>
    <w:rsid w:val="00BF6B6F"/>
    <w:rsid w:val="00BF6CEC"/>
    <w:rsid w:val="00BF7116"/>
    <w:rsid w:val="00BF7185"/>
    <w:rsid w:val="00BF75E7"/>
    <w:rsid w:val="00C002B0"/>
    <w:rsid w:val="00C0081A"/>
    <w:rsid w:val="00C01972"/>
    <w:rsid w:val="00C01BD3"/>
    <w:rsid w:val="00C01FC0"/>
    <w:rsid w:val="00C021B7"/>
    <w:rsid w:val="00C02316"/>
    <w:rsid w:val="00C023A1"/>
    <w:rsid w:val="00C02996"/>
    <w:rsid w:val="00C02B4B"/>
    <w:rsid w:val="00C02CD0"/>
    <w:rsid w:val="00C032D0"/>
    <w:rsid w:val="00C03463"/>
    <w:rsid w:val="00C037FF"/>
    <w:rsid w:val="00C0388B"/>
    <w:rsid w:val="00C045D9"/>
    <w:rsid w:val="00C04606"/>
    <w:rsid w:val="00C04E4A"/>
    <w:rsid w:val="00C04F39"/>
    <w:rsid w:val="00C05003"/>
    <w:rsid w:val="00C05408"/>
    <w:rsid w:val="00C0581C"/>
    <w:rsid w:val="00C06DFC"/>
    <w:rsid w:val="00C073C9"/>
    <w:rsid w:val="00C07B29"/>
    <w:rsid w:val="00C07B69"/>
    <w:rsid w:val="00C101F4"/>
    <w:rsid w:val="00C10DDD"/>
    <w:rsid w:val="00C125C7"/>
    <w:rsid w:val="00C128C1"/>
    <w:rsid w:val="00C12F4F"/>
    <w:rsid w:val="00C13124"/>
    <w:rsid w:val="00C13931"/>
    <w:rsid w:val="00C1393D"/>
    <w:rsid w:val="00C139EF"/>
    <w:rsid w:val="00C1407F"/>
    <w:rsid w:val="00C14798"/>
    <w:rsid w:val="00C1564E"/>
    <w:rsid w:val="00C157DC"/>
    <w:rsid w:val="00C15981"/>
    <w:rsid w:val="00C15FA1"/>
    <w:rsid w:val="00C15FB6"/>
    <w:rsid w:val="00C16175"/>
    <w:rsid w:val="00C16342"/>
    <w:rsid w:val="00C168FD"/>
    <w:rsid w:val="00C174F1"/>
    <w:rsid w:val="00C176F3"/>
    <w:rsid w:val="00C17A42"/>
    <w:rsid w:val="00C17A66"/>
    <w:rsid w:val="00C17EE6"/>
    <w:rsid w:val="00C20046"/>
    <w:rsid w:val="00C20938"/>
    <w:rsid w:val="00C20FD1"/>
    <w:rsid w:val="00C21A3A"/>
    <w:rsid w:val="00C22A09"/>
    <w:rsid w:val="00C22F50"/>
    <w:rsid w:val="00C23453"/>
    <w:rsid w:val="00C2362D"/>
    <w:rsid w:val="00C23860"/>
    <w:rsid w:val="00C23B4A"/>
    <w:rsid w:val="00C2448F"/>
    <w:rsid w:val="00C2467E"/>
    <w:rsid w:val="00C24AB7"/>
    <w:rsid w:val="00C24D16"/>
    <w:rsid w:val="00C24D20"/>
    <w:rsid w:val="00C25146"/>
    <w:rsid w:val="00C25AF8"/>
    <w:rsid w:val="00C26892"/>
    <w:rsid w:val="00C27141"/>
    <w:rsid w:val="00C27679"/>
    <w:rsid w:val="00C27843"/>
    <w:rsid w:val="00C2791E"/>
    <w:rsid w:val="00C27A8C"/>
    <w:rsid w:val="00C304AA"/>
    <w:rsid w:val="00C30518"/>
    <w:rsid w:val="00C326F2"/>
    <w:rsid w:val="00C329CE"/>
    <w:rsid w:val="00C344AF"/>
    <w:rsid w:val="00C34C47"/>
    <w:rsid w:val="00C34D79"/>
    <w:rsid w:val="00C350F8"/>
    <w:rsid w:val="00C35625"/>
    <w:rsid w:val="00C356AA"/>
    <w:rsid w:val="00C35C28"/>
    <w:rsid w:val="00C35E2D"/>
    <w:rsid w:val="00C3602D"/>
    <w:rsid w:val="00C36405"/>
    <w:rsid w:val="00C36F24"/>
    <w:rsid w:val="00C3729C"/>
    <w:rsid w:val="00C37F91"/>
    <w:rsid w:val="00C37FB2"/>
    <w:rsid w:val="00C40711"/>
    <w:rsid w:val="00C41038"/>
    <w:rsid w:val="00C41D4B"/>
    <w:rsid w:val="00C42CC8"/>
    <w:rsid w:val="00C42E2E"/>
    <w:rsid w:val="00C42F3A"/>
    <w:rsid w:val="00C4369E"/>
    <w:rsid w:val="00C43AF0"/>
    <w:rsid w:val="00C450D5"/>
    <w:rsid w:val="00C45C9D"/>
    <w:rsid w:val="00C45DE7"/>
    <w:rsid w:val="00C46D85"/>
    <w:rsid w:val="00C46E8B"/>
    <w:rsid w:val="00C4708B"/>
    <w:rsid w:val="00C4732E"/>
    <w:rsid w:val="00C47A00"/>
    <w:rsid w:val="00C47C18"/>
    <w:rsid w:val="00C50283"/>
    <w:rsid w:val="00C5032C"/>
    <w:rsid w:val="00C50BF2"/>
    <w:rsid w:val="00C50D49"/>
    <w:rsid w:val="00C513AB"/>
    <w:rsid w:val="00C51B3D"/>
    <w:rsid w:val="00C51BC2"/>
    <w:rsid w:val="00C52506"/>
    <w:rsid w:val="00C52E4C"/>
    <w:rsid w:val="00C53058"/>
    <w:rsid w:val="00C533D8"/>
    <w:rsid w:val="00C5344C"/>
    <w:rsid w:val="00C54265"/>
    <w:rsid w:val="00C54355"/>
    <w:rsid w:val="00C544A2"/>
    <w:rsid w:val="00C55264"/>
    <w:rsid w:val="00C557FB"/>
    <w:rsid w:val="00C559AC"/>
    <w:rsid w:val="00C55D1D"/>
    <w:rsid w:val="00C563F1"/>
    <w:rsid w:val="00C56D43"/>
    <w:rsid w:val="00C5759F"/>
    <w:rsid w:val="00C6012D"/>
    <w:rsid w:val="00C60516"/>
    <w:rsid w:val="00C623B9"/>
    <w:rsid w:val="00C6283D"/>
    <w:rsid w:val="00C62E2E"/>
    <w:rsid w:val="00C62F44"/>
    <w:rsid w:val="00C63080"/>
    <w:rsid w:val="00C639B5"/>
    <w:rsid w:val="00C63D43"/>
    <w:rsid w:val="00C63E50"/>
    <w:rsid w:val="00C6453A"/>
    <w:rsid w:val="00C646CE"/>
    <w:rsid w:val="00C65337"/>
    <w:rsid w:val="00C65367"/>
    <w:rsid w:val="00C654B2"/>
    <w:rsid w:val="00C6553C"/>
    <w:rsid w:val="00C657DD"/>
    <w:rsid w:val="00C66040"/>
    <w:rsid w:val="00C665C8"/>
    <w:rsid w:val="00C6661D"/>
    <w:rsid w:val="00C66A6E"/>
    <w:rsid w:val="00C6700D"/>
    <w:rsid w:val="00C67147"/>
    <w:rsid w:val="00C671D5"/>
    <w:rsid w:val="00C677E4"/>
    <w:rsid w:val="00C67D2E"/>
    <w:rsid w:val="00C707A8"/>
    <w:rsid w:val="00C707DD"/>
    <w:rsid w:val="00C713D5"/>
    <w:rsid w:val="00C718D5"/>
    <w:rsid w:val="00C71A7D"/>
    <w:rsid w:val="00C72192"/>
    <w:rsid w:val="00C722BF"/>
    <w:rsid w:val="00C7269B"/>
    <w:rsid w:val="00C728D0"/>
    <w:rsid w:val="00C72E59"/>
    <w:rsid w:val="00C7376A"/>
    <w:rsid w:val="00C737E7"/>
    <w:rsid w:val="00C738F5"/>
    <w:rsid w:val="00C739EB"/>
    <w:rsid w:val="00C73B91"/>
    <w:rsid w:val="00C7414B"/>
    <w:rsid w:val="00C74311"/>
    <w:rsid w:val="00C74DD5"/>
    <w:rsid w:val="00C74F91"/>
    <w:rsid w:val="00C75340"/>
    <w:rsid w:val="00C75A3A"/>
    <w:rsid w:val="00C766D6"/>
    <w:rsid w:val="00C76791"/>
    <w:rsid w:val="00C77562"/>
    <w:rsid w:val="00C777EE"/>
    <w:rsid w:val="00C8092F"/>
    <w:rsid w:val="00C80B43"/>
    <w:rsid w:val="00C8181F"/>
    <w:rsid w:val="00C8190D"/>
    <w:rsid w:val="00C81FAF"/>
    <w:rsid w:val="00C82093"/>
    <w:rsid w:val="00C8220F"/>
    <w:rsid w:val="00C8248C"/>
    <w:rsid w:val="00C828F7"/>
    <w:rsid w:val="00C82CDA"/>
    <w:rsid w:val="00C82CE2"/>
    <w:rsid w:val="00C8327B"/>
    <w:rsid w:val="00C83E00"/>
    <w:rsid w:val="00C84757"/>
    <w:rsid w:val="00C84D81"/>
    <w:rsid w:val="00C86215"/>
    <w:rsid w:val="00C8650A"/>
    <w:rsid w:val="00C867AA"/>
    <w:rsid w:val="00C86E28"/>
    <w:rsid w:val="00C86EC5"/>
    <w:rsid w:val="00C8731E"/>
    <w:rsid w:val="00C9010A"/>
    <w:rsid w:val="00C907B8"/>
    <w:rsid w:val="00C9103F"/>
    <w:rsid w:val="00C91425"/>
    <w:rsid w:val="00C91754"/>
    <w:rsid w:val="00C9182C"/>
    <w:rsid w:val="00C92179"/>
    <w:rsid w:val="00C9298E"/>
    <w:rsid w:val="00C929DC"/>
    <w:rsid w:val="00C92B6D"/>
    <w:rsid w:val="00C92C37"/>
    <w:rsid w:val="00C93116"/>
    <w:rsid w:val="00C93865"/>
    <w:rsid w:val="00C9390E"/>
    <w:rsid w:val="00C9392F"/>
    <w:rsid w:val="00C93A9A"/>
    <w:rsid w:val="00C93B42"/>
    <w:rsid w:val="00C93C15"/>
    <w:rsid w:val="00C941BD"/>
    <w:rsid w:val="00C94A7A"/>
    <w:rsid w:val="00C95789"/>
    <w:rsid w:val="00C962C3"/>
    <w:rsid w:val="00C9647F"/>
    <w:rsid w:val="00C965CF"/>
    <w:rsid w:val="00C96993"/>
    <w:rsid w:val="00C96CD3"/>
    <w:rsid w:val="00C97225"/>
    <w:rsid w:val="00C97B86"/>
    <w:rsid w:val="00C97C4D"/>
    <w:rsid w:val="00C97D96"/>
    <w:rsid w:val="00CA0236"/>
    <w:rsid w:val="00CA05C8"/>
    <w:rsid w:val="00CA0885"/>
    <w:rsid w:val="00CA1510"/>
    <w:rsid w:val="00CA209B"/>
    <w:rsid w:val="00CA2D23"/>
    <w:rsid w:val="00CA3B79"/>
    <w:rsid w:val="00CA3D43"/>
    <w:rsid w:val="00CA3F54"/>
    <w:rsid w:val="00CA4799"/>
    <w:rsid w:val="00CA499C"/>
    <w:rsid w:val="00CA51D3"/>
    <w:rsid w:val="00CA53AD"/>
    <w:rsid w:val="00CA5B51"/>
    <w:rsid w:val="00CA5EF1"/>
    <w:rsid w:val="00CA5FD6"/>
    <w:rsid w:val="00CA6036"/>
    <w:rsid w:val="00CA6259"/>
    <w:rsid w:val="00CA6700"/>
    <w:rsid w:val="00CA71FE"/>
    <w:rsid w:val="00CA7512"/>
    <w:rsid w:val="00CB0729"/>
    <w:rsid w:val="00CB0FA2"/>
    <w:rsid w:val="00CB102E"/>
    <w:rsid w:val="00CB1259"/>
    <w:rsid w:val="00CB1596"/>
    <w:rsid w:val="00CB17B1"/>
    <w:rsid w:val="00CB1FAC"/>
    <w:rsid w:val="00CB219A"/>
    <w:rsid w:val="00CB281B"/>
    <w:rsid w:val="00CB345B"/>
    <w:rsid w:val="00CB3480"/>
    <w:rsid w:val="00CB359A"/>
    <w:rsid w:val="00CB367C"/>
    <w:rsid w:val="00CB3E08"/>
    <w:rsid w:val="00CB3F80"/>
    <w:rsid w:val="00CB42EB"/>
    <w:rsid w:val="00CB467B"/>
    <w:rsid w:val="00CB4D7B"/>
    <w:rsid w:val="00CB4FA0"/>
    <w:rsid w:val="00CB52D0"/>
    <w:rsid w:val="00CB5400"/>
    <w:rsid w:val="00CB5649"/>
    <w:rsid w:val="00CB614A"/>
    <w:rsid w:val="00CB6348"/>
    <w:rsid w:val="00CB647B"/>
    <w:rsid w:val="00CB6C1B"/>
    <w:rsid w:val="00CB7F20"/>
    <w:rsid w:val="00CC11E4"/>
    <w:rsid w:val="00CC1735"/>
    <w:rsid w:val="00CC1C1A"/>
    <w:rsid w:val="00CC220B"/>
    <w:rsid w:val="00CC229C"/>
    <w:rsid w:val="00CC22AF"/>
    <w:rsid w:val="00CC27FC"/>
    <w:rsid w:val="00CC2B03"/>
    <w:rsid w:val="00CC3594"/>
    <w:rsid w:val="00CC3C1B"/>
    <w:rsid w:val="00CC4336"/>
    <w:rsid w:val="00CC47BD"/>
    <w:rsid w:val="00CC53F9"/>
    <w:rsid w:val="00CC55DA"/>
    <w:rsid w:val="00CC6041"/>
    <w:rsid w:val="00CC60EB"/>
    <w:rsid w:val="00CC62AB"/>
    <w:rsid w:val="00CC62ED"/>
    <w:rsid w:val="00CC63B5"/>
    <w:rsid w:val="00CC6429"/>
    <w:rsid w:val="00CC6BDC"/>
    <w:rsid w:val="00CC6F68"/>
    <w:rsid w:val="00CC73A0"/>
    <w:rsid w:val="00CC758D"/>
    <w:rsid w:val="00CC7A13"/>
    <w:rsid w:val="00CD069B"/>
    <w:rsid w:val="00CD09B6"/>
    <w:rsid w:val="00CD0EFF"/>
    <w:rsid w:val="00CD1110"/>
    <w:rsid w:val="00CD15BF"/>
    <w:rsid w:val="00CD1979"/>
    <w:rsid w:val="00CD1FA3"/>
    <w:rsid w:val="00CD246D"/>
    <w:rsid w:val="00CD2546"/>
    <w:rsid w:val="00CD33CA"/>
    <w:rsid w:val="00CD3B31"/>
    <w:rsid w:val="00CD4BDB"/>
    <w:rsid w:val="00CD500D"/>
    <w:rsid w:val="00CD5C55"/>
    <w:rsid w:val="00CD5DA2"/>
    <w:rsid w:val="00CD6411"/>
    <w:rsid w:val="00CD6C40"/>
    <w:rsid w:val="00CD6E29"/>
    <w:rsid w:val="00CD7873"/>
    <w:rsid w:val="00CD79F2"/>
    <w:rsid w:val="00CE0811"/>
    <w:rsid w:val="00CE0F8D"/>
    <w:rsid w:val="00CE2144"/>
    <w:rsid w:val="00CE2B80"/>
    <w:rsid w:val="00CE2FD3"/>
    <w:rsid w:val="00CE33F2"/>
    <w:rsid w:val="00CE3832"/>
    <w:rsid w:val="00CE3EB4"/>
    <w:rsid w:val="00CE44BF"/>
    <w:rsid w:val="00CE4F82"/>
    <w:rsid w:val="00CE5059"/>
    <w:rsid w:val="00CE51B1"/>
    <w:rsid w:val="00CE5A5F"/>
    <w:rsid w:val="00CE5A69"/>
    <w:rsid w:val="00CE638D"/>
    <w:rsid w:val="00CE638F"/>
    <w:rsid w:val="00CE6470"/>
    <w:rsid w:val="00CE6488"/>
    <w:rsid w:val="00CE6EB7"/>
    <w:rsid w:val="00CE6FA4"/>
    <w:rsid w:val="00CE7125"/>
    <w:rsid w:val="00CE74DB"/>
    <w:rsid w:val="00CE75D6"/>
    <w:rsid w:val="00CE7912"/>
    <w:rsid w:val="00CE7E0C"/>
    <w:rsid w:val="00CF07F8"/>
    <w:rsid w:val="00CF0ABE"/>
    <w:rsid w:val="00CF135A"/>
    <w:rsid w:val="00CF181F"/>
    <w:rsid w:val="00CF1A3A"/>
    <w:rsid w:val="00CF1A46"/>
    <w:rsid w:val="00CF1F98"/>
    <w:rsid w:val="00CF2098"/>
    <w:rsid w:val="00CF2D36"/>
    <w:rsid w:val="00CF361B"/>
    <w:rsid w:val="00CF3DA2"/>
    <w:rsid w:val="00CF3EFC"/>
    <w:rsid w:val="00CF4C63"/>
    <w:rsid w:val="00CF56CF"/>
    <w:rsid w:val="00CF6EE8"/>
    <w:rsid w:val="00CF73E4"/>
    <w:rsid w:val="00CF75F0"/>
    <w:rsid w:val="00D00013"/>
    <w:rsid w:val="00D0013F"/>
    <w:rsid w:val="00D00BAA"/>
    <w:rsid w:val="00D01D5C"/>
    <w:rsid w:val="00D0325B"/>
    <w:rsid w:val="00D03758"/>
    <w:rsid w:val="00D03A48"/>
    <w:rsid w:val="00D03AF4"/>
    <w:rsid w:val="00D03B86"/>
    <w:rsid w:val="00D03DFB"/>
    <w:rsid w:val="00D04156"/>
    <w:rsid w:val="00D04603"/>
    <w:rsid w:val="00D0484C"/>
    <w:rsid w:val="00D050CF"/>
    <w:rsid w:val="00D05B2E"/>
    <w:rsid w:val="00D05E20"/>
    <w:rsid w:val="00D05E64"/>
    <w:rsid w:val="00D05EF4"/>
    <w:rsid w:val="00D06304"/>
    <w:rsid w:val="00D06C77"/>
    <w:rsid w:val="00D072AC"/>
    <w:rsid w:val="00D07627"/>
    <w:rsid w:val="00D07AD0"/>
    <w:rsid w:val="00D07F20"/>
    <w:rsid w:val="00D1033A"/>
    <w:rsid w:val="00D10FBF"/>
    <w:rsid w:val="00D111A8"/>
    <w:rsid w:val="00D1174B"/>
    <w:rsid w:val="00D1193B"/>
    <w:rsid w:val="00D11ABA"/>
    <w:rsid w:val="00D120CB"/>
    <w:rsid w:val="00D13065"/>
    <w:rsid w:val="00D1342D"/>
    <w:rsid w:val="00D135D2"/>
    <w:rsid w:val="00D135FF"/>
    <w:rsid w:val="00D1391B"/>
    <w:rsid w:val="00D13DD0"/>
    <w:rsid w:val="00D13F9F"/>
    <w:rsid w:val="00D142BE"/>
    <w:rsid w:val="00D14378"/>
    <w:rsid w:val="00D14C1F"/>
    <w:rsid w:val="00D14CDE"/>
    <w:rsid w:val="00D1510A"/>
    <w:rsid w:val="00D15347"/>
    <w:rsid w:val="00D15D2D"/>
    <w:rsid w:val="00D15D44"/>
    <w:rsid w:val="00D1638E"/>
    <w:rsid w:val="00D16ACC"/>
    <w:rsid w:val="00D16CAB"/>
    <w:rsid w:val="00D17210"/>
    <w:rsid w:val="00D1728B"/>
    <w:rsid w:val="00D1765E"/>
    <w:rsid w:val="00D17D70"/>
    <w:rsid w:val="00D2014A"/>
    <w:rsid w:val="00D204A5"/>
    <w:rsid w:val="00D20D08"/>
    <w:rsid w:val="00D20D28"/>
    <w:rsid w:val="00D20D7A"/>
    <w:rsid w:val="00D20F3A"/>
    <w:rsid w:val="00D217BA"/>
    <w:rsid w:val="00D218AA"/>
    <w:rsid w:val="00D225E5"/>
    <w:rsid w:val="00D22748"/>
    <w:rsid w:val="00D22A03"/>
    <w:rsid w:val="00D23054"/>
    <w:rsid w:val="00D232EF"/>
    <w:rsid w:val="00D23389"/>
    <w:rsid w:val="00D23ABB"/>
    <w:rsid w:val="00D23B32"/>
    <w:rsid w:val="00D240AD"/>
    <w:rsid w:val="00D25AEC"/>
    <w:rsid w:val="00D263AC"/>
    <w:rsid w:val="00D263B3"/>
    <w:rsid w:val="00D26481"/>
    <w:rsid w:val="00D26AF0"/>
    <w:rsid w:val="00D26BB7"/>
    <w:rsid w:val="00D273D0"/>
    <w:rsid w:val="00D2751B"/>
    <w:rsid w:val="00D27C08"/>
    <w:rsid w:val="00D27C42"/>
    <w:rsid w:val="00D27DDE"/>
    <w:rsid w:val="00D27F1B"/>
    <w:rsid w:val="00D30493"/>
    <w:rsid w:val="00D30A43"/>
    <w:rsid w:val="00D3132D"/>
    <w:rsid w:val="00D31446"/>
    <w:rsid w:val="00D3192D"/>
    <w:rsid w:val="00D321EB"/>
    <w:rsid w:val="00D326FB"/>
    <w:rsid w:val="00D32726"/>
    <w:rsid w:val="00D32C1C"/>
    <w:rsid w:val="00D32E1E"/>
    <w:rsid w:val="00D34516"/>
    <w:rsid w:val="00D34615"/>
    <w:rsid w:val="00D34BC9"/>
    <w:rsid w:val="00D34CD3"/>
    <w:rsid w:val="00D35561"/>
    <w:rsid w:val="00D35822"/>
    <w:rsid w:val="00D35845"/>
    <w:rsid w:val="00D35E26"/>
    <w:rsid w:val="00D36E54"/>
    <w:rsid w:val="00D37D7C"/>
    <w:rsid w:val="00D40B0A"/>
    <w:rsid w:val="00D41C83"/>
    <w:rsid w:val="00D41E78"/>
    <w:rsid w:val="00D4233D"/>
    <w:rsid w:val="00D426D0"/>
    <w:rsid w:val="00D42720"/>
    <w:rsid w:val="00D42F22"/>
    <w:rsid w:val="00D43119"/>
    <w:rsid w:val="00D4317B"/>
    <w:rsid w:val="00D4346C"/>
    <w:rsid w:val="00D43A50"/>
    <w:rsid w:val="00D43A92"/>
    <w:rsid w:val="00D43EC3"/>
    <w:rsid w:val="00D440F4"/>
    <w:rsid w:val="00D441C2"/>
    <w:rsid w:val="00D44921"/>
    <w:rsid w:val="00D451F1"/>
    <w:rsid w:val="00D452DA"/>
    <w:rsid w:val="00D453E5"/>
    <w:rsid w:val="00D45D37"/>
    <w:rsid w:val="00D469C1"/>
    <w:rsid w:val="00D47507"/>
    <w:rsid w:val="00D476BD"/>
    <w:rsid w:val="00D47A58"/>
    <w:rsid w:val="00D5030B"/>
    <w:rsid w:val="00D5056F"/>
    <w:rsid w:val="00D50A19"/>
    <w:rsid w:val="00D511E0"/>
    <w:rsid w:val="00D5174F"/>
    <w:rsid w:val="00D51BF6"/>
    <w:rsid w:val="00D51F43"/>
    <w:rsid w:val="00D529B1"/>
    <w:rsid w:val="00D52AEB"/>
    <w:rsid w:val="00D5342C"/>
    <w:rsid w:val="00D53482"/>
    <w:rsid w:val="00D537E6"/>
    <w:rsid w:val="00D55465"/>
    <w:rsid w:val="00D55CFE"/>
    <w:rsid w:val="00D564CF"/>
    <w:rsid w:val="00D5719B"/>
    <w:rsid w:val="00D57413"/>
    <w:rsid w:val="00D5748C"/>
    <w:rsid w:val="00D57754"/>
    <w:rsid w:val="00D57D4A"/>
    <w:rsid w:val="00D57D79"/>
    <w:rsid w:val="00D57E48"/>
    <w:rsid w:val="00D57FA9"/>
    <w:rsid w:val="00D601AF"/>
    <w:rsid w:val="00D60A97"/>
    <w:rsid w:val="00D6128D"/>
    <w:rsid w:val="00D61972"/>
    <w:rsid w:val="00D61982"/>
    <w:rsid w:val="00D61E0E"/>
    <w:rsid w:val="00D6220F"/>
    <w:rsid w:val="00D62714"/>
    <w:rsid w:val="00D6282E"/>
    <w:rsid w:val="00D62AF7"/>
    <w:rsid w:val="00D63502"/>
    <w:rsid w:val="00D636EA"/>
    <w:rsid w:val="00D63F08"/>
    <w:rsid w:val="00D64066"/>
    <w:rsid w:val="00D643AE"/>
    <w:rsid w:val="00D64FB5"/>
    <w:rsid w:val="00D6545C"/>
    <w:rsid w:val="00D6563D"/>
    <w:rsid w:val="00D65722"/>
    <w:rsid w:val="00D659AD"/>
    <w:rsid w:val="00D674A6"/>
    <w:rsid w:val="00D6757D"/>
    <w:rsid w:val="00D67AC6"/>
    <w:rsid w:val="00D67B9B"/>
    <w:rsid w:val="00D709DC"/>
    <w:rsid w:val="00D712CB"/>
    <w:rsid w:val="00D713B0"/>
    <w:rsid w:val="00D71F45"/>
    <w:rsid w:val="00D725F2"/>
    <w:rsid w:val="00D7289F"/>
    <w:rsid w:val="00D72C44"/>
    <w:rsid w:val="00D72FB9"/>
    <w:rsid w:val="00D734E8"/>
    <w:rsid w:val="00D7391B"/>
    <w:rsid w:val="00D747B3"/>
    <w:rsid w:val="00D7507B"/>
    <w:rsid w:val="00D750BE"/>
    <w:rsid w:val="00D75391"/>
    <w:rsid w:val="00D757ED"/>
    <w:rsid w:val="00D759A9"/>
    <w:rsid w:val="00D76CEA"/>
    <w:rsid w:val="00D774E8"/>
    <w:rsid w:val="00D77811"/>
    <w:rsid w:val="00D779CB"/>
    <w:rsid w:val="00D8020A"/>
    <w:rsid w:val="00D802D1"/>
    <w:rsid w:val="00D811E2"/>
    <w:rsid w:val="00D81395"/>
    <w:rsid w:val="00D817A4"/>
    <w:rsid w:val="00D819C9"/>
    <w:rsid w:val="00D81C4F"/>
    <w:rsid w:val="00D81DAE"/>
    <w:rsid w:val="00D8282E"/>
    <w:rsid w:val="00D82977"/>
    <w:rsid w:val="00D83EC0"/>
    <w:rsid w:val="00D83FD7"/>
    <w:rsid w:val="00D84493"/>
    <w:rsid w:val="00D8464C"/>
    <w:rsid w:val="00D8466A"/>
    <w:rsid w:val="00D8495F"/>
    <w:rsid w:val="00D84B33"/>
    <w:rsid w:val="00D85156"/>
    <w:rsid w:val="00D851F0"/>
    <w:rsid w:val="00D861E5"/>
    <w:rsid w:val="00D86330"/>
    <w:rsid w:val="00D86A06"/>
    <w:rsid w:val="00D86B7A"/>
    <w:rsid w:val="00D86E4B"/>
    <w:rsid w:val="00D86EFF"/>
    <w:rsid w:val="00D874E2"/>
    <w:rsid w:val="00D87A7A"/>
    <w:rsid w:val="00D87B06"/>
    <w:rsid w:val="00D903E1"/>
    <w:rsid w:val="00D9069D"/>
    <w:rsid w:val="00D906E3"/>
    <w:rsid w:val="00D90824"/>
    <w:rsid w:val="00D90E5C"/>
    <w:rsid w:val="00D910F7"/>
    <w:rsid w:val="00D91173"/>
    <w:rsid w:val="00D911F3"/>
    <w:rsid w:val="00D91215"/>
    <w:rsid w:val="00D914CB"/>
    <w:rsid w:val="00D916A4"/>
    <w:rsid w:val="00D92387"/>
    <w:rsid w:val="00D92521"/>
    <w:rsid w:val="00D926D7"/>
    <w:rsid w:val="00D93DAF"/>
    <w:rsid w:val="00D9408C"/>
    <w:rsid w:val="00D9452D"/>
    <w:rsid w:val="00D954C7"/>
    <w:rsid w:val="00D9607A"/>
    <w:rsid w:val="00D96451"/>
    <w:rsid w:val="00D96568"/>
    <w:rsid w:val="00D96871"/>
    <w:rsid w:val="00D96E7A"/>
    <w:rsid w:val="00D974C3"/>
    <w:rsid w:val="00D97892"/>
    <w:rsid w:val="00D9793C"/>
    <w:rsid w:val="00DA015C"/>
    <w:rsid w:val="00DA0814"/>
    <w:rsid w:val="00DA155B"/>
    <w:rsid w:val="00DA17F9"/>
    <w:rsid w:val="00DA18BF"/>
    <w:rsid w:val="00DA1D00"/>
    <w:rsid w:val="00DA1D2C"/>
    <w:rsid w:val="00DA2166"/>
    <w:rsid w:val="00DA26D5"/>
    <w:rsid w:val="00DA27A4"/>
    <w:rsid w:val="00DA2B3F"/>
    <w:rsid w:val="00DA352A"/>
    <w:rsid w:val="00DA3642"/>
    <w:rsid w:val="00DA3ED0"/>
    <w:rsid w:val="00DA429C"/>
    <w:rsid w:val="00DA464B"/>
    <w:rsid w:val="00DA5357"/>
    <w:rsid w:val="00DA5579"/>
    <w:rsid w:val="00DA5F1A"/>
    <w:rsid w:val="00DA754D"/>
    <w:rsid w:val="00DA7D18"/>
    <w:rsid w:val="00DB007B"/>
    <w:rsid w:val="00DB0792"/>
    <w:rsid w:val="00DB0C84"/>
    <w:rsid w:val="00DB1021"/>
    <w:rsid w:val="00DB13EA"/>
    <w:rsid w:val="00DB1543"/>
    <w:rsid w:val="00DB17B9"/>
    <w:rsid w:val="00DB21F8"/>
    <w:rsid w:val="00DB227B"/>
    <w:rsid w:val="00DB2F3C"/>
    <w:rsid w:val="00DB37D4"/>
    <w:rsid w:val="00DB55FF"/>
    <w:rsid w:val="00DB59D0"/>
    <w:rsid w:val="00DB5A38"/>
    <w:rsid w:val="00DB5A7E"/>
    <w:rsid w:val="00DB601A"/>
    <w:rsid w:val="00DB67A3"/>
    <w:rsid w:val="00DB6CD1"/>
    <w:rsid w:val="00DB7350"/>
    <w:rsid w:val="00DB75A6"/>
    <w:rsid w:val="00DB7CCC"/>
    <w:rsid w:val="00DB7F38"/>
    <w:rsid w:val="00DB7F95"/>
    <w:rsid w:val="00DC03C1"/>
    <w:rsid w:val="00DC0425"/>
    <w:rsid w:val="00DC06BC"/>
    <w:rsid w:val="00DC1A8A"/>
    <w:rsid w:val="00DC1DDA"/>
    <w:rsid w:val="00DC1DF0"/>
    <w:rsid w:val="00DC24EF"/>
    <w:rsid w:val="00DC2BF4"/>
    <w:rsid w:val="00DC2C7C"/>
    <w:rsid w:val="00DC2D5B"/>
    <w:rsid w:val="00DC3178"/>
    <w:rsid w:val="00DC351B"/>
    <w:rsid w:val="00DC3F3E"/>
    <w:rsid w:val="00DC46C5"/>
    <w:rsid w:val="00DC4E0E"/>
    <w:rsid w:val="00DC5EF6"/>
    <w:rsid w:val="00DC6163"/>
    <w:rsid w:val="00DC622D"/>
    <w:rsid w:val="00DC6915"/>
    <w:rsid w:val="00DC6C4F"/>
    <w:rsid w:val="00DC6F2C"/>
    <w:rsid w:val="00DC746F"/>
    <w:rsid w:val="00DC7F3E"/>
    <w:rsid w:val="00DD01D0"/>
    <w:rsid w:val="00DD14AD"/>
    <w:rsid w:val="00DD1574"/>
    <w:rsid w:val="00DD200F"/>
    <w:rsid w:val="00DD2303"/>
    <w:rsid w:val="00DD2DCE"/>
    <w:rsid w:val="00DD42FC"/>
    <w:rsid w:val="00DD4CA3"/>
    <w:rsid w:val="00DD5513"/>
    <w:rsid w:val="00DD568B"/>
    <w:rsid w:val="00DD5900"/>
    <w:rsid w:val="00DD5A9C"/>
    <w:rsid w:val="00DD5B2F"/>
    <w:rsid w:val="00DD5CD7"/>
    <w:rsid w:val="00DD5EF9"/>
    <w:rsid w:val="00DD5F21"/>
    <w:rsid w:val="00DD6BA8"/>
    <w:rsid w:val="00DD7AC7"/>
    <w:rsid w:val="00DE0501"/>
    <w:rsid w:val="00DE06BB"/>
    <w:rsid w:val="00DE0FE1"/>
    <w:rsid w:val="00DE124D"/>
    <w:rsid w:val="00DE1B61"/>
    <w:rsid w:val="00DE1E05"/>
    <w:rsid w:val="00DE2535"/>
    <w:rsid w:val="00DE29FD"/>
    <w:rsid w:val="00DE2A08"/>
    <w:rsid w:val="00DE3078"/>
    <w:rsid w:val="00DE383C"/>
    <w:rsid w:val="00DE3DE9"/>
    <w:rsid w:val="00DE4306"/>
    <w:rsid w:val="00DE438A"/>
    <w:rsid w:val="00DE4BA7"/>
    <w:rsid w:val="00DE51C4"/>
    <w:rsid w:val="00DE628E"/>
    <w:rsid w:val="00DE6E27"/>
    <w:rsid w:val="00DE7249"/>
    <w:rsid w:val="00DE7608"/>
    <w:rsid w:val="00DE7A65"/>
    <w:rsid w:val="00DE7B6F"/>
    <w:rsid w:val="00DF0549"/>
    <w:rsid w:val="00DF14A0"/>
    <w:rsid w:val="00DF17B2"/>
    <w:rsid w:val="00DF17CA"/>
    <w:rsid w:val="00DF193D"/>
    <w:rsid w:val="00DF211A"/>
    <w:rsid w:val="00DF2B8B"/>
    <w:rsid w:val="00DF2DA6"/>
    <w:rsid w:val="00DF3574"/>
    <w:rsid w:val="00DF35D5"/>
    <w:rsid w:val="00DF4462"/>
    <w:rsid w:val="00DF4955"/>
    <w:rsid w:val="00DF49EF"/>
    <w:rsid w:val="00DF4C7C"/>
    <w:rsid w:val="00DF56F2"/>
    <w:rsid w:val="00DF5C2A"/>
    <w:rsid w:val="00DF6017"/>
    <w:rsid w:val="00DF68AE"/>
    <w:rsid w:val="00DF723D"/>
    <w:rsid w:val="00DF765E"/>
    <w:rsid w:val="00E00FA2"/>
    <w:rsid w:val="00E0157C"/>
    <w:rsid w:val="00E01C46"/>
    <w:rsid w:val="00E01E8B"/>
    <w:rsid w:val="00E026B9"/>
    <w:rsid w:val="00E033D8"/>
    <w:rsid w:val="00E0345B"/>
    <w:rsid w:val="00E034DA"/>
    <w:rsid w:val="00E03B89"/>
    <w:rsid w:val="00E04997"/>
    <w:rsid w:val="00E04AE4"/>
    <w:rsid w:val="00E04CF6"/>
    <w:rsid w:val="00E05F74"/>
    <w:rsid w:val="00E0658C"/>
    <w:rsid w:val="00E06A24"/>
    <w:rsid w:val="00E06BC2"/>
    <w:rsid w:val="00E06C93"/>
    <w:rsid w:val="00E07178"/>
    <w:rsid w:val="00E071AF"/>
    <w:rsid w:val="00E0780A"/>
    <w:rsid w:val="00E07E33"/>
    <w:rsid w:val="00E108D4"/>
    <w:rsid w:val="00E10C27"/>
    <w:rsid w:val="00E116FB"/>
    <w:rsid w:val="00E11768"/>
    <w:rsid w:val="00E123B8"/>
    <w:rsid w:val="00E12DEA"/>
    <w:rsid w:val="00E132BA"/>
    <w:rsid w:val="00E137C0"/>
    <w:rsid w:val="00E137F2"/>
    <w:rsid w:val="00E13C00"/>
    <w:rsid w:val="00E14795"/>
    <w:rsid w:val="00E1551A"/>
    <w:rsid w:val="00E15DB1"/>
    <w:rsid w:val="00E16572"/>
    <w:rsid w:val="00E16D94"/>
    <w:rsid w:val="00E16DDA"/>
    <w:rsid w:val="00E16DE1"/>
    <w:rsid w:val="00E170FA"/>
    <w:rsid w:val="00E17536"/>
    <w:rsid w:val="00E175DB"/>
    <w:rsid w:val="00E175EB"/>
    <w:rsid w:val="00E200C7"/>
    <w:rsid w:val="00E205B1"/>
    <w:rsid w:val="00E20B17"/>
    <w:rsid w:val="00E213C9"/>
    <w:rsid w:val="00E22559"/>
    <w:rsid w:val="00E22A8E"/>
    <w:rsid w:val="00E22C3D"/>
    <w:rsid w:val="00E23556"/>
    <w:rsid w:val="00E23826"/>
    <w:rsid w:val="00E23E55"/>
    <w:rsid w:val="00E248BA"/>
    <w:rsid w:val="00E249F4"/>
    <w:rsid w:val="00E256B5"/>
    <w:rsid w:val="00E25EA6"/>
    <w:rsid w:val="00E2627B"/>
    <w:rsid w:val="00E26331"/>
    <w:rsid w:val="00E26724"/>
    <w:rsid w:val="00E26E9B"/>
    <w:rsid w:val="00E27026"/>
    <w:rsid w:val="00E27660"/>
    <w:rsid w:val="00E27672"/>
    <w:rsid w:val="00E27B06"/>
    <w:rsid w:val="00E30FCE"/>
    <w:rsid w:val="00E31585"/>
    <w:rsid w:val="00E31CBE"/>
    <w:rsid w:val="00E320B2"/>
    <w:rsid w:val="00E3248F"/>
    <w:rsid w:val="00E324C1"/>
    <w:rsid w:val="00E32F47"/>
    <w:rsid w:val="00E3313E"/>
    <w:rsid w:val="00E332C6"/>
    <w:rsid w:val="00E33E5F"/>
    <w:rsid w:val="00E34D84"/>
    <w:rsid w:val="00E34FB0"/>
    <w:rsid w:val="00E35158"/>
    <w:rsid w:val="00E352A3"/>
    <w:rsid w:val="00E35460"/>
    <w:rsid w:val="00E35E22"/>
    <w:rsid w:val="00E36648"/>
    <w:rsid w:val="00E36B38"/>
    <w:rsid w:val="00E36C0E"/>
    <w:rsid w:val="00E3707F"/>
    <w:rsid w:val="00E375C3"/>
    <w:rsid w:val="00E376DF"/>
    <w:rsid w:val="00E37856"/>
    <w:rsid w:val="00E37AC6"/>
    <w:rsid w:val="00E37B2C"/>
    <w:rsid w:val="00E37DFD"/>
    <w:rsid w:val="00E37EB9"/>
    <w:rsid w:val="00E415AD"/>
    <w:rsid w:val="00E418F0"/>
    <w:rsid w:val="00E41DD2"/>
    <w:rsid w:val="00E422B1"/>
    <w:rsid w:val="00E43508"/>
    <w:rsid w:val="00E43C1F"/>
    <w:rsid w:val="00E43DCF"/>
    <w:rsid w:val="00E44544"/>
    <w:rsid w:val="00E44AAF"/>
    <w:rsid w:val="00E44B82"/>
    <w:rsid w:val="00E455D8"/>
    <w:rsid w:val="00E45C05"/>
    <w:rsid w:val="00E47504"/>
    <w:rsid w:val="00E477AD"/>
    <w:rsid w:val="00E47A07"/>
    <w:rsid w:val="00E504DC"/>
    <w:rsid w:val="00E50884"/>
    <w:rsid w:val="00E50A48"/>
    <w:rsid w:val="00E51641"/>
    <w:rsid w:val="00E51B62"/>
    <w:rsid w:val="00E524FE"/>
    <w:rsid w:val="00E52644"/>
    <w:rsid w:val="00E52BAD"/>
    <w:rsid w:val="00E53349"/>
    <w:rsid w:val="00E53380"/>
    <w:rsid w:val="00E540BD"/>
    <w:rsid w:val="00E546C4"/>
    <w:rsid w:val="00E54877"/>
    <w:rsid w:val="00E54913"/>
    <w:rsid w:val="00E54B5C"/>
    <w:rsid w:val="00E560C1"/>
    <w:rsid w:val="00E56211"/>
    <w:rsid w:val="00E5689D"/>
    <w:rsid w:val="00E56981"/>
    <w:rsid w:val="00E56A40"/>
    <w:rsid w:val="00E56BD2"/>
    <w:rsid w:val="00E5794B"/>
    <w:rsid w:val="00E57D61"/>
    <w:rsid w:val="00E57D91"/>
    <w:rsid w:val="00E57F22"/>
    <w:rsid w:val="00E6061C"/>
    <w:rsid w:val="00E611FB"/>
    <w:rsid w:val="00E6177A"/>
    <w:rsid w:val="00E61D6C"/>
    <w:rsid w:val="00E620E5"/>
    <w:rsid w:val="00E62846"/>
    <w:rsid w:val="00E6322A"/>
    <w:rsid w:val="00E63735"/>
    <w:rsid w:val="00E64256"/>
    <w:rsid w:val="00E64DAF"/>
    <w:rsid w:val="00E65383"/>
    <w:rsid w:val="00E65960"/>
    <w:rsid w:val="00E66273"/>
    <w:rsid w:val="00E66403"/>
    <w:rsid w:val="00E66AEE"/>
    <w:rsid w:val="00E66B01"/>
    <w:rsid w:val="00E66CE8"/>
    <w:rsid w:val="00E67130"/>
    <w:rsid w:val="00E67A1D"/>
    <w:rsid w:val="00E7004E"/>
    <w:rsid w:val="00E70BB7"/>
    <w:rsid w:val="00E70EDE"/>
    <w:rsid w:val="00E70F94"/>
    <w:rsid w:val="00E71A82"/>
    <w:rsid w:val="00E71B51"/>
    <w:rsid w:val="00E71F02"/>
    <w:rsid w:val="00E721A6"/>
    <w:rsid w:val="00E72E07"/>
    <w:rsid w:val="00E73498"/>
    <w:rsid w:val="00E740A4"/>
    <w:rsid w:val="00E742C5"/>
    <w:rsid w:val="00E74DE9"/>
    <w:rsid w:val="00E75546"/>
    <w:rsid w:val="00E758C4"/>
    <w:rsid w:val="00E76013"/>
    <w:rsid w:val="00E768F1"/>
    <w:rsid w:val="00E76F91"/>
    <w:rsid w:val="00E7716F"/>
    <w:rsid w:val="00E77A6D"/>
    <w:rsid w:val="00E77FF6"/>
    <w:rsid w:val="00E800E6"/>
    <w:rsid w:val="00E80205"/>
    <w:rsid w:val="00E808F5"/>
    <w:rsid w:val="00E8098B"/>
    <w:rsid w:val="00E80D0B"/>
    <w:rsid w:val="00E80EBD"/>
    <w:rsid w:val="00E814C2"/>
    <w:rsid w:val="00E81C49"/>
    <w:rsid w:val="00E8242E"/>
    <w:rsid w:val="00E838E6"/>
    <w:rsid w:val="00E8394E"/>
    <w:rsid w:val="00E83E4A"/>
    <w:rsid w:val="00E83E4D"/>
    <w:rsid w:val="00E8506A"/>
    <w:rsid w:val="00E85598"/>
    <w:rsid w:val="00E85A22"/>
    <w:rsid w:val="00E85EDE"/>
    <w:rsid w:val="00E85FCA"/>
    <w:rsid w:val="00E868BB"/>
    <w:rsid w:val="00E86BCF"/>
    <w:rsid w:val="00E87D1F"/>
    <w:rsid w:val="00E87FB6"/>
    <w:rsid w:val="00E91163"/>
    <w:rsid w:val="00E91525"/>
    <w:rsid w:val="00E919C4"/>
    <w:rsid w:val="00E91A31"/>
    <w:rsid w:val="00E91E49"/>
    <w:rsid w:val="00E9251D"/>
    <w:rsid w:val="00E931B6"/>
    <w:rsid w:val="00E934C7"/>
    <w:rsid w:val="00E93867"/>
    <w:rsid w:val="00E93DB0"/>
    <w:rsid w:val="00E93F20"/>
    <w:rsid w:val="00E946BF"/>
    <w:rsid w:val="00E9495F"/>
    <w:rsid w:val="00E94BCF"/>
    <w:rsid w:val="00E95050"/>
    <w:rsid w:val="00E9541D"/>
    <w:rsid w:val="00E959CF"/>
    <w:rsid w:val="00E967C9"/>
    <w:rsid w:val="00E96F79"/>
    <w:rsid w:val="00E97311"/>
    <w:rsid w:val="00E97384"/>
    <w:rsid w:val="00E976A9"/>
    <w:rsid w:val="00E97933"/>
    <w:rsid w:val="00E97AEA"/>
    <w:rsid w:val="00E97E98"/>
    <w:rsid w:val="00EA010D"/>
    <w:rsid w:val="00EA0FE9"/>
    <w:rsid w:val="00EA15CF"/>
    <w:rsid w:val="00EA1820"/>
    <w:rsid w:val="00EA1ADC"/>
    <w:rsid w:val="00EA21E5"/>
    <w:rsid w:val="00EA28B7"/>
    <w:rsid w:val="00EA28FC"/>
    <w:rsid w:val="00EA2F16"/>
    <w:rsid w:val="00EA3239"/>
    <w:rsid w:val="00EA33A1"/>
    <w:rsid w:val="00EA3608"/>
    <w:rsid w:val="00EA3A01"/>
    <w:rsid w:val="00EA3A80"/>
    <w:rsid w:val="00EA3AE1"/>
    <w:rsid w:val="00EA3B74"/>
    <w:rsid w:val="00EA3EB6"/>
    <w:rsid w:val="00EA40C4"/>
    <w:rsid w:val="00EA4385"/>
    <w:rsid w:val="00EA51E0"/>
    <w:rsid w:val="00EA5748"/>
    <w:rsid w:val="00EA5A86"/>
    <w:rsid w:val="00EA6235"/>
    <w:rsid w:val="00EA6A81"/>
    <w:rsid w:val="00EA6C08"/>
    <w:rsid w:val="00EA6E22"/>
    <w:rsid w:val="00EA7377"/>
    <w:rsid w:val="00EA7A05"/>
    <w:rsid w:val="00EB0189"/>
    <w:rsid w:val="00EB082E"/>
    <w:rsid w:val="00EB1120"/>
    <w:rsid w:val="00EB1C23"/>
    <w:rsid w:val="00EB1D0A"/>
    <w:rsid w:val="00EB1D3C"/>
    <w:rsid w:val="00EB2C97"/>
    <w:rsid w:val="00EB2CC2"/>
    <w:rsid w:val="00EB2D28"/>
    <w:rsid w:val="00EB2FD4"/>
    <w:rsid w:val="00EB3333"/>
    <w:rsid w:val="00EB384B"/>
    <w:rsid w:val="00EB3C6A"/>
    <w:rsid w:val="00EB3EB1"/>
    <w:rsid w:val="00EB40F2"/>
    <w:rsid w:val="00EB4C95"/>
    <w:rsid w:val="00EB4FDC"/>
    <w:rsid w:val="00EB5C46"/>
    <w:rsid w:val="00EB5D68"/>
    <w:rsid w:val="00EB5EFF"/>
    <w:rsid w:val="00EB63D3"/>
    <w:rsid w:val="00EB6519"/>
    <w:rsid w:val="00EB6DD4"/>
    <w:rsid w:val="00EB776B"/>
    <w:rsid w:val="00EB79EC"/>
    <w:rsid w:val="00EB7B74"/>
    <w:rsid w:val="00EB7E4E"/>
    <w:rsid w:val="00EB7FA9"/>
    <w:rsid w:val="00EC07EC"/>
    <w:rsid w:val="00EC1AA3"/>
    <w:rsid w:val="00EC21BC"/>
    <w:rsid w:val="00EC2638"/>
    <w:rsid w:val="00EC2DA3"/>
    <w:rsid w:val="00EC3066"/>
    <w:rsid w:val="00EC3C92"/>
    <w:rsid w:val="00EC3EC6"/>
    <w:rsid w:val="00EC3FFE"/>
    <w:rsid w:val="00EC444E"/>
    <w:rsid w:val="00EC468E"/>
    <w:rsid w:val="00EC4C31"/>
    <w:rsid w:val="00EC51AE"/>
    <w:rsid w:val="00EC528B"/>
    <w:rsid w:val="00EC646C"/>
    <w:rsid w:val="00EC660D"/>
    <w:rsid w:val="00EC6897"/>
    <w:rsid w:val="00EC69BF"/>
    <w:rsid w:val="00EC6EFE"/>
    <w:rsid w:val="00EC781D"/>
    <w:rsid w:val="00ED0CDA"/>
    <w:rsid w:val="00ED0FC3"/>
    <w:rsid w:val="00ED10DE"/>
    <w:rsid w:val="00ED1209"/>
    <w:rsid w:val="00ED1EAF"/>
    <w:rsid w:val="00ED235B"/>
    <w:rsid w:val="00ED281E"/>
    <w:rsid w:val="00ED307A"/>
    <w:rsid w:val="00ED386A"/>
    <w:rsid w:val="00ED3956"/>
    <w:rsid w:val="00ED3B7A"/>
    <w:rsid w:val="00ED3C26"/>
    <w:rsid w:val="00ED3CC1"/>
    <w:rsid w:val="00ED453E"/>
    <w:rsid w:val="00ED4647"/>
    <w:rsid w:val="00ED49E2"/>
    <w:rsid w:val="00ED5099"/>
    <w:rsid w:val="00ED50A0"/>
    <w:rsid w:val="00ED55F4"/>
    <w:rsid w:val="00ED5976"/>
    <w:rsid w:val="00ED64AC"/>
    <w:rsid w:val="00ED64E0"/>
    <w:rsid w:val="00ED6E05"/>
    <w:rsid w:val="00ED6F3E"/>
    <w:rsid w:val="00ED6FE1"/>
    <w:rsid w:val="00ED735C"/>
    <w:rsid w:val="00ED77A6"/>
    <w:rsid w:val="00ED7850"/>
    <w:rsid w:val="00EE031B"/>
    <w:rsid w:val="00EE043E"/>
    <w:rsid w:val="00EE05C1"/>
    <w:rsid w:val="00EE0DE3"/>
    <w:rsid w:val="00EE17A1"/>
    <w:rsid w:val="00EE1961"/>
    <w:rsid w:val="00EE2334"/>
    <w:rsid w:val="00EE27CA"/>
    <w:rsid w:val="00EE2B6F"/>
    <w:rsid w:val="00EE2E7F"/>
    <w:rsid w:val="00EE30D6"/>
    <w:rsid w:val="00EE35AE"/>
    <w:rsid w:val="00EE37F3"/>
    <w:rsid w:val="00EE3A53"/>
    <w:rsid w:val="00EE3AE8"/>
    <w:rsid w:val="00EE3E5E"/>
    <w:rsid w:val="00EE3FEB"/>
    <w:rsid w:val="00EE43C7"/>
    <w:rsid w:val="00EE4AF7"/>
    <w:rsid w:val="00EE4B0E"/>
    <w:rsid w:val="00EE4BE1"/>
    <w:rsid w:val="00EE504A"/>
    <w:rsid w:val="00EE565A"/>
    <w:rsid w:val="00EE5661"/>
    <w:rsid w:val="00EE57EB"/>
    <w:rsid w:val="00EE585C"/>
    <w:rsid w:val="00EE5A72"/>
    <w:rsid w:val="00EE5CA0"/>
    <w:rsid w:val="00EE5DF7"/>
    <w:rsid w:val="00EE61DC"/>
    <w:rsid w:val="00EE6323"/>
    <w:rsid w:val="00EE6B63"/>
    <w:rsid w:val="00EE7713"/>
    <w:rsid w:val="00EE7F69"/>
    <w:rsid w:val="00EF02C3"/>
    <w:rsid w:val="00EF074C"/>
    <w:rsid w:val="00EF10B1"/>
    <w:rsid w:val="00EF1417"/>
    <w:rsid w:val="00EF1741"/>
    <w:rsid w:val="00EF1A8D"/>
    <w:rsid w:val="00EF1C54"/>
    <w:rsid w:val="00EF1F01"/>
    <w:rsid w:val="00EF23F8"/>
    <w:rsid w:val="00EF2524"/>
    <w:rsid w:val="00EF28FD"/>
    <w:rsid w:val="00EF3C62"/>
    <w:rsid w:val="00EF3D30"/>
    <w:rsid w:val="00EF40D1"/>
    <w:rsid w:val="00EF4181"/>
    <w:rsid w:val="00EF4282"/>
    <w:rsid w:val="00EF4E07"/>
    <w:rsid w:val="00EF4EEA"/>
    <w:rsid w:val="00EF4F05"/>
    <w:rsid w:val="00EF4FD2"/>
    <w:rsid w:val="00EF4FD5"/>
    <w:rsid w:val="00EF5950"/>
    <w:rsid w:val="00EF5E6D"/>
    <w:rsid w:val="00EF7140"/>
    <w:rsid w:val="00EF752D"/>
    <w:rsid w:val="00EF7582"/>
    <w:rsid w:val="00EF7DA3"/>
    <w:rsid w:val="00F00A82"/>
    <w:rsid w:val="00F014B5"/>
    <w:rsid w:val="00F01AF0"/>
    <w:rsid w:val="00F02568"/>
    <w:rsid w:val="00F0259A"/>
    <w:rsid w:val="00F02A5C"/>
    <w:rsid w:val="00F0313D"/>
    <w:rsid w:val="00F03537"/>
    <w:rsid w:val="00F0400E"/>
    <w:rsid w:val="00F0414A"/>
    <w:rsid w:val="00F044AA"/>
    <w:rsid w:val="00F048BA"/>
    <w:rsid w:val="00F04D22"/>
    <w:rsid w:val="00F04F16"/>
    <w:rsid w:val="00F055E1"/>
    <w:rsid w:val="00F05B72"/>
    <w:rsid w:val="00F06572"/>
    <w:rsid w:val="00F06A01"/>
    <w:rsid w:val="00F06CF0"/>
    <w:rsid w:val="00F06FAF"/>
    <w:rsid w:val="00F07116"/>
    <w:rsid w:val="00F07450"/>
    <w:rsid w:val="00F0767E"/>
    <w:rsid w:val="00F07CCF"/>
    <w:rsid w:val="00F1009F"/>
    <w:rsid w:val="00F10131"/>
    <w:rsid w:val="00F1057F"/>
    <w:rsid w:val="00F1083F"/>
    <w:rsid w:val="00F10F25"/>
    <w:rsid w:val="00F116F7"/>
    <w:rsid w:val="00F117AB"/>
    <w:rsid w:val="00F117AF"/>
    <w:rsid w:val="00F1206C"/>
    <w:rsid w:val="00F1294A"/>
    <w:rsid w:val="00F12B85"/>
    <w:rsid w:val="00F12BEF"/>
    <w:rsid w:val="00F12C08"/>
    <w:rsid w:val="00F12DC8"/>
    <w:rsid w:val="00F13322"/>
    <w:rsid w:val="00F1347B"/>
    <w:rsid w:val="00F13486"/>
    <w:rsid w:val="00F13A34"/>
    <w:rsid w:val="00F13E67"/>
    <w:rsid w:val="00F14069"/>
    <w:rsid w:val="00F142FE"/>
    <w:rsid w:val="00F148B8"/>
    <w:rsid w:val="00F14A08"/>
    <w:rsid w:val="00F14CB6"/>
    <w:rsid w:val="00F14F0F"/>
    <w:rsid w:val="00F1507C"/>
    <w:rsid w:val="00F15C7C"/>
    <w:rsid w:val="00F15E80"/>
    <w:rsid w:val="00F16CBA"/>
    <w:rsid w:val="00F16D7C"/>
    <w:rsid w:val="00F16E59"/>
    <w:rsid w:val="00F176F5"/>
    <w:rsid w:val="00F1795A"/>
    <w:rsid w:val="00F17C4B"/>
    <w:rsid w:val="00F17C5E"/>
    <w:rsid w:val="00F17D74"/>
    <w:rsid w:val="00F17D7F"/>
    <w:rsid w:val="00F20476"/>
    <w:rsid w:val="00F20C33"/>
    <w:rsid w:val="00F20D3E"/>
    <w:rsid w:val="00F2103C"/>
    <w:rsid w:val="00F216AE"/>
    <w:rsid w:val="00F2178E"/>
    <w:rsid w:val="00F232AB"/>
    <w:rsid w:val="00F23354"/>
    <w:rsid w:val="00F239F7"/>
    <w:rsid w:val="00F23EBD"/>
    <w:rsid w:val="00F24362"/>
    <w:rsid w:val="00F248AE"/>
    <w:rsid w:val="00F24F61"/>
    <w:rsid w:val="00F253D3"/>
    <w:rsid w:val="00F25AB9"/>
    <w:rsid w:val="00F25BE1"/>
    <w:rsid w:val="00F25EC9"/>
    <w:rsid w:val="00F26071"/>
    <w:rsid w:val="00F262B8"/>
    <w:rsid w:val="00F264CF"/>
    <w:rsid w:val="00F26549"/>
    <w:rsid w:val="00F26AD6"/>
    <w:rsid w:val="00F26CDD"/>
    <w:rsid w:val="00F27A13"/>
    <w:rsid w:val="00F27A2A"/>
    <w:rsid w:val="00F3027D"/>
    <w:rsid w:val="00F30607"/>
    <w:rsid w:val="00F30787"/>
    <w:rsid w:val="00F30AA6"/>
    <w:rsid w:val="00F30ABC"/>
    <w:rsid w:val="00F30AE0"/>
    <w:rsid w:val="00F30D35"/>
    <w:rsid w:val="00F31487"/>
    <w:rsid w:val="00F31C4E"/>
    <w:rsid w:val="00F31C7C"/>
    <w:rsid w:val="00F31DEC"/>
    <w:rsid w:val="00F32D70"/>
    <w:rsid w:val="00F32E3D"/>
    <w:rsid w:val="00F340A1"/>
    <w:rsid w:val="00F345A2"/>
    <w:rsid w:val="00F35313"/>
    <w:rsid w:val="00F3568E"/>
    <w:rsid w:val="00F357FC"/>
    <w:rsid w:val="00F35AF8"/>
    <w:rsid w:val="00F35E0A"/>
    <w:rsid w:val="00F36722"/>
    <w:rsid w:val="00F367DE"/>
    <w:rsid w:val="00F367ED"/>
    <w:rsid w:val="00F3690A"/>
    <w:rsid w:val="00F37839"/>
    <w:rsid w:val="00F40117"/>
    <w:rsid w:val="00F411A6"/>
    <w:rsid w:val="00F41453"/>
    <w:rsid w:val="00F41CE6"/>
    <w:rsid w:val="00F42706"/>
    <w:rsid w:val="00F43538"/>
    <w:rsid w:val="00F43EA5"/>
    <w:rsid w:val="00F44149"/>
    <w:rsid w:val="00F4594B"/>
    <w:rsid w:val="00F45AB9"/>
    <w:rsid w:val="00F45B88"/>
    <w:rsid w:val="00F45F9B"/>
    <w:rsid w:val="00F465E3"/>
    <w:rsid w:val="00F468F2"/>
    <w:rsid w:val="00F46A54"/>
    <w:rsid w:val="00F46FEA"/>
    <w:rsid w:val="00F472E5"/>
    <w:rsid w:val="00F47460"/>
    <w:rsid w:val="00F47D2C"/>
    <w:rsid w:val="00F50379"/>
    <w:rsid w:val="00F503D2"/>
    <w:rsid w:val="00F50414"/>
    <w:rsid w:val="00F50600"/>
    <w:rsid w:val="00F508AE"/>
    <w:rsid w:val="00F51039"/>
    <w:rsid w:val="00F512A5"/>
    <w:rsid w:val="00F51727"/>
    <w:rsid w:val="00F51EE3"/>
    <w:rsid w:val="00F52E03"/>
    <w:rsid w:val="00F53614"/>
    <w:rsid w:val="00F536B2"/>
    <w:rsid w:val="00F53EAA"/>
    <w:rsid w:val="00F542BA"/>
    <w:rsid w:val="00F5431D"/>
    <w:rsid w:val="00F54370"/>
    <w:rsid w:val="00F5565F"/>
    <w:rsid w:val="00F5646E"/>
    <w:rsid w:val="00F56990"/>
    <w:rsid w:val="00F56F82"/>
    <w:rsid w:val="00F5750A"/>
    <w:rsid w:val="00F60B44"/>
    <w:rsid w:val="00F60F70"/>
    <w:rsid w:val="00F60FDF"/>
    <w:rsid w:val="00F6156E"/>
    <w:rsid w:val="00F61C13"/>
    <w:rsid w:val="00F61E80"/>
    <w:rsid w:val="00F61FF5"/>
    <w:rsid w:val="00F634E8"/>
    <w:rsid w:val="00F6379A"/>
    <w:rsid w:val="00F63CEE"/>
    <w:rsid w:val="00F64A23"/>
    <w:rsid w:val="00F651C4"/>
    <w:rsid w:val="00F656A2"/>
    <w:rsid w:val="00F65C4E"/>
    <w:rsid w:val="00F66041"/>
    <w:rsid w:val="00F67C8A"/>
    <w:rsid w:val="00F67E05"/>
    <w:rsid w:val="00F70150"/>
    <w:rsid w:val="00F703D9"/>
    <w:rsid w:val="00F7068B"/>
    <w:rsid w:val="00F70BA8"/>
    <w:rsid w:val="00F70E60"/>
    <w:rsid w:val="00F70EF9"/>
    <w:rsid w:val="00F71644"/>
    <w:rsid w:val="00F71666"/>
    <w:rsid w:val="00F71C43"/>
    <w:rsid w:val="00F722DE"/>
    <w:rsid w:val="00F72362"/>
    <w:rsid w:val="00F728FB"/>
    <w:rsid w:val="00F72A2A"/>
    <w:rsid w:val="00F733EE"/>
    <w:rsid w:val="00F73848"/>
    <w:rsid w:val="00F73919"/>
    <w:rsid w:val="00F74113"/>
    <w:rsid w:val="00F74115"/>
    <w:rsid w:val="00F74144"/>
    <w:rsid w:val="00F75317"/>
    <w:rsid w:val="00F75853"/>
    <w:rsid w:val="00F75F12"/>
    <w:rsid w:val="00F75FDF"/>
    <w:rsid w:val="00F7601A"/>
    <w:rsid w:val="00F76448"/>
    <w:rsid w:val="00F76655"/>
    <w:rsid w:val="00F766C1"/>
    <w:rsid w:val="00F76715"/>
    <w:rsid w:val="00F769A3"/>
    <w:rsid w:val="00F76DCB"/>
    <w:rsid w:val="00F7742E"/>
    <w:rsid w:val="00F77447"/>
    <w:rsid w:val="00F7744D"/>
    <w:rsid w:val="00F774CE"/>
    <w:rsid w:val="00F7773F"/>
    <w:rsid w:val="00F803A4"/>
    <w:rsid w:val="00F803DB"/>
    <w:rsid w:val="00F808C5"/>
    <w:rsid w:val="00F80CC0"/>
    <w:rsid w:val="00F8121E"/>
    <w:rsid w:val="00F8124C"/>
    <w:rsid w:val="00F815C7"/>
    <w:rsid w:val="00F8177A"/>
    <w:rsid w:val="00F81AF7"/>
    <w:rsid w:val="00F81DD8"/>
    <w:rsid w:val="00F820A1"/>
    <w:rsid w:val="00F82657"/>
    <w:rsid w:val="00F83023"/>
    <w:rsid w:val="00F83B56"/>
    <w:rsid w:val="00F83CA5"/>
    <w:rsid w:val="00F84628"/>
    <w:rsid w:val="00F84685"/>
    <w:rsid w:val="00F84871"/>
    <w:rsid w:val="00F84A18"/>
    <w:rsid w:val="00F84B07"/>
    <w:rsid w:val="00F84C2B"/>
    <w:rsid w:val="00F84C39"/>
    <w:rsid w:val="00F85157"/>
    <w:rsid w:val="00F86DD4"/>
    <w:rsid w:val="00F872DB"/>
    <w:rsid w:val="00F8758F"/>
    <w:rsid w:val="00F87A2B"/>
    <w:rsid w:val="00F87B8F"/>
    <w:rsid w:val="00F87D44"/>
    <w:rsid w:val="00F901B5"/>
    <w:rsid w:val="00F90272"/>
    <w:rsid w:val="00F90590"/>
    <w:rsid w:val="00F906F4"/>
    <w:rsid w:val="00F911ED"/>
    <w:rsid w:val="00F914DC"/>
    <w:rsid w:val="00F91E24"/>
    <w:rsid w:val="00F9200D"/>
    <w:rsid w:val="00F924CD"/>
    <w:rsid w:val="00F93946"/>
    <w:rsid w:val="00F93EEB"/>
    <w:rsid w:val="00F93FF8"/>
    <w:rsid w:val="00F940D7"/>
    <w:rsid w:val="00F9462C"/>
    <w:rsid w:val="00F949A2"/>
    <w:rsid w:val="00F9505D"/>
    <w:rsid w:val="00F95360"/>
    <w:rsid w:val="00F95767"/>
    <w:rsid w:val="00F97320"/>
    <w:rsid w:val="00FA084D"/>
    <w:rsid w:val="00FA0BA4"/>
    <w:rsid w:val="00FA0C28"/>
    <w:rsid w:val="00FA1020"/>
    <w:rsid w:val="00FA1032"/>
    <w:rsid w:val="00FA1975"/>
    <w:rsid w:val="00FA2864"/>
    <w:rsid w:val="00FA29D5"/>
    <w:rsid w:val="00FA29F0"/>
    <w:rsid w:val="00FA2C72"/>
    <w:rsid w:val="00FA3294"/>
    <w:rsid w:val="00FA3399"/>
    <w:rsid w:val="00FA3581"/>
    <w:rsid w:val="00FA37BF"/>
    <w:rsid w:val="00FA40AE"/>
    <w:rsid w:val="00FA4315"/>
    <w:rsid w:val="00FA46CE"/>
    <w:rsid w:val="00FA50AB"/>
    <w:rsid w:val="00FA5F66"/>
    <w:rsid w:val="00FA6068"/>
    <w:rsid w:val="00FA755C"/>
    <w:rsid w:val="00FB04F9"/>
    <w:rsid w:val="00FB0666"/>
    <w:rsid w:val="00FB0A6D"/>
    <w:rsid w:val="00FB0DF2"/>
    <w:rsid w:val="00FB0DFA"/>
    <w:rsid w:val="00FB12F3"/>
    <w:rsid w:val="00FB21F3"/>
    <w:rsid w:val="00FB2D94"/>
    <w:rsid w:val="00FB3082"/>
    <w:rsid w:val="00FB3699"/>
    <w:rsid w:val="00FB36F6"/>
    <w:rsid w:val="00FB3742"/>
    <w:rsid w:val="00FB39DD"/>
    <w:rsid w:val="00FB3D73"/>
    <w:rsid w:val="00FB439F"/>
    <w:rsid w:val="00FB4B84"/>
    <w:rsid w:val="00FB4DC7"/>
    <w:rsid w:val="00FB5785"/>
    <w:rsid w:val="00FB5B95"/>
    <w:rsid w:val="00FB5E83"/>
    <w:rsid w:val="00FB6376"/>
    <w:rsid w:val="00FB6D4D"/>
    <w:rsid w:val="00FB7232"/>
    <w:rsid w:val="00FB7ABA"/>
    <w:rsid w:val="00FC07D2"/>
    <w:rsid w:val="00FC08C5"/>
    <w:rsid w:val="00FC0ADD"/>
    <w:rsid w:val="00FC0EB2"/>
    <w:rsid w:val="00FC0FB0"/>
    <w:rsid w:val="00FC168F"/>
    <w:rsid w:val="00FC2157"/>
    <w:rsid w:val="00FC2C11"/>
    <w:rsid w:val="00FC2DFB"/>
    <w:rsid w:val="00FC3155"/>
    <w:rsid w:val="00FC33EB"/>
    <w:rsid w:val="00FC34A8"/>
    <w:rsid w:val="00FC40DA"/>
    <w:rsid w:val="00FC412A"/>
    <w:rsid w:val="00FC416F"/>
    <w:rsid w:val="00FC42FE"/>
    <w:rsid w:val="00FC45B6"/>
    <w:rsid w:val="00FC56CC"/>
    <w:rsid w:val="00FC694F"/>
    <w:rsid w:val="00FC6D43"/>
    <w:rsid w:val="00FC70CC"/>
    <w:rsid w:val="00FC7635"/>
    <w:rsid w:val="00FD04B7"/>
    <w:rsid w:val="00FD07F2"/>
    <w:rsid w:val="00FD11A7"/>
    <w:rsid w:val="00FD1A90"/>
    <w:rsid w:val="00FD1CBC"/>
    <w:rsid w:val="00FD2285"/>
    <w:rsid w:val="00FD26D3"/>
    <w:rsid w:val="00FD274D"/>
    <w:rsid w:val="00FD299F"/>
    <w:rsid w:val="00FD2F22"/>
    <w:rsid w:val="00FD3072"/>
    <w:rsid w:val="00FD344E"/>
    <w:rsid w:val="00FD34C8"/>
    <w:rsid w:val="00FD34EA"/>
    <w:rsid w:val="00FD4103"/>
    <w:rsid w:val="00FD4714"/>
    <w:rsid w:val="00FD4C3B"/>
    <w:rsid w:val="00FD72AF"/>
    <w:rsid w:val="00FE05D3"/>
    <w:rsid w:val="00FE0940"/>
    <w:rsid w:val="00FE0B34"/>
    <w:rsid w:val="00FE0E27"/>
    <w:rsid w:val="00FE0E50"/>
    <w:rsid w:val="00FE1134"/>
    <w:rsid w:val="00FE1514"/>
    <w:rsid w:val="00FE158C"/>
    <w:rsid w:val="00FE16E2"/>
    <w:rsid w:val="00FE1AA7"/>
    <w:rsid w:val="00FE33E5"/>
    <w:rsid w:val="00FE3753"/>
    <w:rsid w:val="00FE3A58"/>
    <w:rsid w:val="00FE3F63"/>
    <w:rsid w:val="00FE4768"/>
    <w:rsid w:val="00FE4870"/>
    <w:rsid w:val="00FE4DAC"/>
    <w:rsid w:val="00FE58ED"/>
    <w:rsid w:val="00FE5CA2"/>
    <w:rsid w:val="00FE7046"/>
    <w:rsid w:val="00FE7397"/>
    <w:rsid w:val="00FE74E7"/>
    <w:rsid w:val="00FE7B03"/>
    <w:rsid w:val="00FF0369"/>
    <w:rsid w:val="00FF0E74"/>
    <w:rsid w:val="00FF15D9"/>
    <w:rsid w:val="00FF1E44"/>
    <w:rsid w:val="00FF2553"/>
    <w:rsid w:val="00FF2C37"/>
    <w:rsid w:val="00FF438C"/>
    <w:rsid w:val="00FF4453"/>
    <w:rsid w:val="00FF4985"/>
    <w:rsid w:val="00FF517A"/>
    <w:rsid w:val="00FF5595"/>
    <w:rsid w:val="00FF577A"/>
    <w:rsid w:val="00FF6410"/>
    <w:rsid w:val="00FF6F4A"/>
    <w:rsid w:val="00FF708D"/>
    <w:rsid w:val="00FF7199"/>
    <w:rsid w:val="00FF72C9"/>
    <w:rsid w:val="00FF769F"/>
    <w:rsid w:val="00FF788C"/>
    <w:rsid w:val="00FF7913"/>
    <w:rsid w:val="00FF7A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485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5001"/>
    <w:pPr>
      <w:keepNext/>
      <w:widowControl/>
      <w:autoSpaceDE w:val="0"/>
      <w:autoSpaceDN w:val="0"/>
      <w:ind w:firstLine="284"/>
      <w:outlineLvl w:val="0"/>
    </w:pPr>
    <w:rPr>
      <w:rFonts w:ascii="Times New Roman" w:hAnsi="Times New Roman" w:cs="Times New Roman"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uiPriority w:val="99"/>
    <w:rsid w:val="0003285E"/>
    <w:rPr>
      <w:rFonts w:ascii="Times New Roman" w:hAnsi="Times New Roman" w:cs="Times New Roman"/>
      <w:b/>
      <w:bCs/>
      <w:spacing w:val="20"/>
      <w:sz w:val="25"/>
      <w:szCs w:val="25"/>
      <w:shd w:val="clear" w:color="auto" w:fill="FFFFFF"/>
    </w:rPr>
  </w:style>
  <w:style w:type="character" w:customStyle="1" w:styleId="a3">
    <w:name w:val="Колонтитул_"/>
    <w:basedOn w:val="a0"/>
    <w:link w:val="11"/>
    <w:uiPriority w:val="99"/>
    <w:rsid w:val="0003285E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9pt">
    <w:name w:val="Колонтитул + 9 pt"/>
    <w:aliases w:val="Не полужирный,Интервал 1 pt"/>
    <w:basedOn w:val="a3"/>
    <w:uiPriority w:val="99"/>
    <w:rsid w:val="0003285E"/>
    <w:rPr>
      <w:rFonts w:ascii="Times New Roman" w:hAnsi="Times New Roman" w:cs="Times New Roman"/>
      <w:b/>
      <w:bCs/>
      <w:noProof/>
      <w:spacing w:val="20"/>
      <w:sz w:val="18"/>
      <w:szCs w:val="18"/>
      <w:shd w:val="clear" w:color="auto" w:fill="FFFFFF"/>
    </w:rPr>
  </w:style>
  <w:style w:type="character" w:customStyle="1" w:styleId="12">
    <w:name w:val="Основной текст Знак1"/>
    <w:basedOn w:val="a0"/>
    <w:link w:val="a4"/>
    <w:uiPriority w:val="99"/>
    <w:rsid w:val="0003285E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a5">
    <w:name w:val="Оглавление_"/>
    <w:basedOn w:val="a0"/>
    <w:link w:val="a6"/>
    <w:uiPriority w:val="99"/>
    <w:rsid w:val="0003285E"/>
    <w:rPr>
      <w:rFonts w:ascii="Times New Roman" w:hAnsi="Times New Roman" w:cs="Times New Roman"/>
      <w:sz w:val="25"/>
      <w:szCs w:val="25"/>
      <w:shd w:val="clear" w:color="auto" w:fill="FFFFFF"/>
    </w:rPr>
  </w:style>
  <w:style w:type="paragraph" w:styleId="a4">
    <w:name w:val="Body Text"/>
    <w:basedOn w:val="a"/>
    <w:link w:val="12"/>
    <w:uiPriority w:val="99"/>
    <w:rsid w:val="0003285E"/>
    <w:pPr>
      <w:shd w:val="clear" w:color="auto" w:fill="FFFFFF"/>
      <w:spacing w:before="420" w:after="60" w:line="240" w:lineRule="atLeast"/>
      <w:ind w:hanging="1760"/>
      <w:jc w:val="right"/>
    </w:pPr>
    <w:rPr>
      <w:rFonts w:ascii="Times New Roman" w:eastAsiaTheme="minorHAnsi" w:hAnsi="Times New Roman" w:cs="Times New Roman"/>
      <w:color w:val="auto"/>
      <w:sz w:val="25"/>
      <w:szCs w:val="25"/>
      <w:lang w:eastAsia="en-US"/>
    </w:rPr>
  </w:style>
  <w:style w:type="character" w:customStyle="1" w:styleId="a7">
    <w:name w:val="Основной текст Знак"/>
    <w:basedOn w:val="a0"/>
    <w:uiPriority w:val="99"/>
    <w:semiHidden/>
    <w:rsid w:val="0003285E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customStyle="1" w:styleId="20">
    <w:name w:val="Основной текст (2)"/>
    <w:basedOn w:val="a"/>
    <w:link w:val="2"/>
    <w:uiPriority w:val="99"/>
    <w:rsid w:val="0003285E"/>
    <w:pPr>
      <w:shd w:val="clear" w:color="auto" w:fill="FFFFFF"/>
      <w:spacing w:after="420" w:line="240" w:lineRule="atLeast"/>
      <w:jc w:val="center"/>
    </w:pPr>
    <w:rPr>
      <w:rFonts w:ascii="Times New Roman" w:eastAsiaTheme="minorHAnsi" w:hAnsi="Times New Roman" w:cs="Times New Roman"/>
      <w:b/>
      <w:bCs/>
      <w:color w:val="auto"/>
      <w:spacing w:val="20"/>
      <w:sz w:val="25"/>
      <w:szCs w:val="25"/>
      <w:lang w:eastAsia="en-US"/>
    </w:rPr>
  </w:style>
  <w:style w:type="paragraph" w:customStyle="1" w:styleId="11">
    <w:name w:val="Колонтитул1"/>
    <w:basedOn w:val="a"/>
    <w:link w:val="a3"/>
    <w:uiPriority w:val="99"/>
    <w:rsid w:val="0003285E"/>
    <w:pPr>
      <w:shd w:val="clear" w:color="auto" w:fill="FFFFFF"/>
      <w:spacing w:after="60" w:line="240" w:lineRule="atLeast"/>
      <w:jc w:val="center"/>
    </w:pPr>
    <w:rPr>
      <w:rFonts w:ascii="Times New Roman" w:eastAsiaTheme="minorHAnsi" w:hAnsi="Times New Roman" w:cs="Times New Roman"/>
      <w:b/>
      <w:bCs/>
      <w:color w:val="auto"/>
      <w:sz w:val="25"/>
      <w:szCs w:val="25"/>
      <w:lang w:eastAsia="en-US"/>
    </w:rPr>
  </w:style>
  <w:style w:type="paragraph" w:customStyle="1" w:styleId="a6">
    <w:name w:val="Оглавление"/>
    <w:basedOn w:val="a"/>
    <w:link w:val="a5"/>
    <w:uiPriority w:val="99"/>
    <w:rsid w:val="0003285E"/>
    <w:pPr>
      <w:shd w:val="clear" w:color="auto" w:fill="FFFFFF"/>
      <w:spacing w:before="60" w:line="614" w:lineRule="exact"/>
    </w:pPr>
    <w:rPr>
      <w:rFonts w:ascii="Times New Roman" w:eastAsiaTheme="minorHAnsi" w:hAnsi="Times New Roman" w:cs="Times New Roman"/>
      <w:color w:val="auto"/>
      <w:sz w:val="25"/>
      <w:szCs w:val="25"/>
      <w:lang w:eastAsia="en-US"/>
    </w:rPr>
  </w:style>
  <w:style w:type="character" w:customStyle="1" w:styleId="3">
    <w:name w:val="Основной текст (3)_"/>
    <w:basedOn w:val="a0"/>
    <w:link w:val="30"/>
    <w:uiPriority w:val="99"/>
    <w:rsid w:val="0003285E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a8">
    <w:name w:val="Колонтитул"/>
    <w:basedOn w:val="a3"/>
    <w:uiPriority w:val="99"/>
    <w:rsid w:val="0003285E"/>
    <w:rPr>
      <w:rFonts w:ascii="Times New Roman" w:hAnsi="Times New Roman" w:cs="Times New Roman"/>
      <w:b/>
      <w:bCs/>
      <w:sz w:val="25"/>
      <w:szCs w:val="25"/>
      <w:u w:val="none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03285E"/>
    <w:pPr>
      <w:shd w:val="clear" w:color="auto" w:fill="FFFFFF"/>
      <w:spacing w:line="307" w:lineRule="exact"/>
      <w:ind w:firstLine="680"/>
      <w:jc w:val="both"/>
    </w:pPr>
    <w:rPr>
      <w:rFonts w:ascii="Times New Roman" w:eastAsiaTheme="minorHAnsi" w:hAnsi="Times New Roman" w:cs="Times New Roman"/>
      <w:b/>
      <w:bCs/>
      <w:color w:val="auto"/>
      <w:sz w:val="25"/>
      <w:szCs w:val="25"/>
      <w:lang w:eastAsia="en-US"/>
    </w:rPr>
  </w:style>
  <w:style w:type="paragraph" w:styleId="a9">
    <w:name w:val="header"/>
    <w:basedOn w:val="a"/>
    <w:link w:val="aa"/>
    <w:uiPriority w:val="99"/>
    <w:unhideWhenUsed/>
    <w:rsid w:val="0003285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3285E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3285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3285E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table" w:styleId="ad">
    <w:name w:val="Table Grid"/>
    <w:basedOn w:val="a1"/>
    <w:rsid w:val="00A211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4B22AD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af">
    <w:name w:val="Основной текст + Полужирный"/>
    <w:basedOn w:val="12"/>
    <w:uiPriority w:val="99"/>
    <w:rsid w:val="004B22AD"/>
    <w:rPr>
      <w:rFonts w:ascii="Times New Roman" w:hAnsi="Times New Roman" w:cs="Times New Roman"/>
      <w:b/>
      <w:bCs/>
      <w:sz w:val="25"/>
      <w:szCs w:val="25"/>
      <w:u w:val="none"/>
      <w:shd w:val="clear" w:color="auto" w:fill="FFFFFF"/>
    </w:rPr>
  </w:style>
  <w:style w:type="character" w:customStyle="1" w:styleId="af0">
    <w:name w:val="Подпись к таблице_"/>
    <w:basedOn w:val="a0"/>
    <w:link w:val="af1"/>
    <w:uiPriority w:val="99"/>
    <w:rsid w:val="004B22AD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af1">
    <w:name w:val="Подпись к таблице"/>
    <w:basedOn w:val="a"/>
    <w:link w:val="af0"/>
    <w:uiPriority w:val="99"/>
    <w:rsid w:val="004B22AD"/>
    <w:pPr>
      <w:shd w:val="clear" w:color="auto" w:fill="FFFFFF"/>
      <w:spacing w:line="298" w:lineRule="exact"/>
      <w:ind w:firstLine="680"/>
    </w:pPr>
    <w:rPr>
      <w:rFonts w:ascii="Times New Roman" w:eastAsiaTheme="minorHAnsi" w:hAnsi="Times New Roman" w:cs="Times New Roman"/>
      <w:color w:val="auto"/>
      <w:sz w:val="25"/>
      <w:szCs w:val="25"/>
      <w:lang w:eastAsia="en-US"/>
    </w:rPr>
  </w:style>
  <w:style w:type="character" w:customStyle="1" w:styleId="8pt">
    <w:name w:val="Основной текст + 8 pt"/>
    <w:aliases w:val="Полужирный,Интервал 1 pt1"/>
    <w:basedOn w:val="12"/>
    <w:uiPriority w:val="99"/>
    <w:rsid w:val="00D04603"/>
    <w:rPr>
      <w:rFonts w:ascii="Times New Roman" w:hAnsi="Times New Roman" w:cs="Times New Roman"/>
      <w:b/>
      <w:bCs/>
      <w:spacing w:val="20"/>
      <w:sz w:val="16"/>
      <w:szCs w:val="16"/>
      <w:u w:val="none"/>
      <w:shd w:val="clear" w:color="auto" w:fill="FFFFFF"/>
    </w:rPr>
  </w:style>
  <w:style w:type="character" w:customStyle="1" w:styleId="13">
    <w:name w:val="Заголовок №1_"/>
    <w:basedOn w:val="a0"/>
    <w:link w:val="14"/>
    <w:uiPriority w:val="99"/>
    <w:rsid w:val="00923F71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15">
    <w:name w:val="Основной текст + Полужирный1"/>
    <w:basedOn w:val="12"/>
    <w:uiPriority w:val="99"/>
    <w:rsid w:val="00923F71"/>
    <w:rPr>
      <w:rFonts w:ascii="Times New Roman" w:hAnsi="Times New Roman" w:cs="Times New Roman"/>
      <w:b/>
      <w:bCs/>
      <w:sz w:val="25"/>
      <w:szCs w:val="25"/>
      <w:u w:val="none"/>
      <w:shd w:val="clear" w:color="auto" w:fill="FFFFFF"/>
    </w:rPr>
  </w:style>
  <w:style w:type="character" w:customStyle="1" w:styleId="af2">
    <w:name w:val="Подпись к таблице + Полужирный"/>
    <w:basedOn w:val="af0"/>
    <w:uiPriority w:val="99"/>
    <w:rsid w:val="00923F71"/>
    <w:rPr>
      <w:rFonts w:ascii="Times New Roman" w:hAnsi="Times New Roman" w:cs="Times New Roman"/>
      <w:b/>
      <w:bCs/>
      <w:sz w:val="25"/>
      <w:szCs w:val="25"/>
      <w:u w:val="none"/>
      <w:shd w:val="clear" w:color="auto" w:fill="FFFFFF"/>
    </w:rPr>
  </w:style>
  <w:style w:type="paragraph" w:customStyle="1" w:styleId="14">
    <w:name w:val="Заголовок №1"/>
    <w:basedOn w:val="a"/>
    <w:link w:val="13"/>
    <w:uiPriority w:val="99"/>
    <w:rsid w:val="00923F71"/>
    <w:pPr>
      <w:shd w:val="clear" w:color="auto" w:fill="FFFFFF"/>
      <w:spacing w:after="240" w:line="312" w:lineRule="exact"/>
      <w:ind w:hanging="1800"/>
      <w:outlineLvl w:val="0"/>
    </w:pPr>
    <w:rPr>
      <w:rFonts w:ascii="Times New Roman" w:eastAsiaTheme="minorHAnsi" w:hAnsi="Times New Roman" w:cs="Times New Roman"/>
      <w:color w:val="auto"/>
      <w:sz w:val="25"/>
      <w:szCs w:val="25"/>
      <w:lang w:eastAsia="en-US"/>
    </w:rPr>
  </w:style>
  <w:style w:type="paragraph" w:customStyle="1" w:styleId="af3">
    <w:name w:val="Для таблиц"/>
    <w:basedOn w:val="a"/>
    <w:rsid w:val="00F2178E"/>
    <w:pPr>
      <w:widowControl/>
    </w:pPr>
    <w:rPr>
      <w:rFonts w:ascii="Times New Roman" w:hAnsi="Times New Roman" w:cs="Times New Roman"/>
      <w:color w:val="auto"/>
    </w:rPr>
  </w:style>
  <w:style w:type="paragraph" w:styleId="af4">
    <w:name w:val="Balloon Text"/>
    <w:basedOn w:val="a"/>
    <w:link w:val="af5"/>
    <w:uiPriority w:val="99"/>
    <w:semiHidden/>
    <w:unhideWhenUsed/>
    <w:rsid w:val="00E959C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E959CF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6500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6">
    <w:name w:val="Table Grid 1"/>
    <w:basedOn w:val="a1"/>
    <w:rsid w:val="008650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6">
    <w:name w:val="Title"/>
    <w:basedOn w:val="a"/>
    <w:next w:val="a"/>
    <w:link w:val="af7"/>
    <w:qFormat/>
    <w:rsid w:val="00865001"/>
    <w:pPr>
      <w:widowControl/>
      <w:spacing w:before="240" w:after="60"/>
      <w:jc w:val="center"/>
      <w:outlineLvl w:val="0"/>
    </w:pPr>
    <w:rPr>
      <w:rFonts w:ascii="Cambria" w:hAnsi="Cambria" w:cs="Times New Roman"/>
      <w:b/>
      <w:bCs/>
      <w:color w:val="auto"/>
      <w:kern w:val="28"/>
      <w:sz w:val="32"/>
      <w:szCs w:val="32"/>
    </w:rPr>
  </w:style>
  <w:style w:type="character" w:customStyle="1" w:styleId="af7">
    <w:name w:val="Название Знак"/>
    <w:basedOn w:val="a0"/>
    <w:link w:val="af6"/>
    <w:rsid w:val="0086500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f8">
    <w:name w:val="Strong"/>
    <w:basedOn w:val="a0"/>
    <w:qFormat/>
    <w:rsid w:val="00865001"/>
    <w:rPr>
      <w:b/>
      <w:bCs/>
    </w:rPr>
  </w:style>
  <w:style w:type="paragraph" w:styleId="af9">
    <w:name w:val="List Paragraph"/>
    <w:basedOn w:val="a"/>
    <w:uiPriority w:val="34"/>
    <w:qFormat/>
    <w:rsid w:val="009C478A"/>
    <w:pPr>
      <w:ind w:left="720"/>
      <w:contextualSpacing/>
    </w:pPr>
  </w:style>
  <w:style w:type="paragraph" w:customStyle="1" w:styleId="ConsPlusNormal">
    <w:name w:val="ConsPlusNormal"/>
    <w:rsid w:val="008067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E37AC-F2BD-48D4-8C29-63C11EF75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2716</Words>
  <Characters>15487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Галина Солодовникова</cp:lastModifiedBy>
  <cp:revision>4</cp:revision>
  <cp:lastPrinted>2016-04-15T08:59:00Z</cp:lastPrinted>
  <dcterms:created xsi:type="dcterms:W3CDTF">2018-03-11T15:40:00Z</dcterms:created>
  <dcterms:modified xsi:type="dcterms:W3CDTF">2018-03-11T16:39:00Z</dcterms:modified>
</cp:coreProperties>
</file>