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A6" w:rsidRPr="000B41A6" w:rsidRDefault="000B41A6" w:rsidP="000B41A6">
      <w:pPr>
        <w:spacing w:after="200"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Муниципальное</w:t>
      </w:r>
      <w:r w:rsidRPr="000B41A6">
        <w:rPr>
          <w:rFonts w:eastAsia="Calibri"/>
          <w:sz w:val="28"/>
          <w:szCs w:val="28"/>
          <w:lang w:eastAsia="en-US"/>
        </w:rPr>
        <w:t xml:space="preserve"> бюджетное дошкольное образовательное учреждение</w:t>
      </w:r>
    </w:p>
    <w:p w:rsidR="000B41A6" w:rsidRPr="000B41A6" w:rsidRDefault="000B41A6" w:rsidP="000B41A6">
      <w:pPr>
        <w:spacing w:after="200"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«Детский сад № 14 города Красноармейска Саратовской области»</w:t>
      </w: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B41A6">
        <w:rPr>
          <w:rFonts w:eastAsia="Calibri"/>
          <w:sz w:val="28"/>
          <w:szCs w:val="28"/>
          <w:lang w:eastAsia="en-US"/>
        </w:rPr>
        <w:t xml:space="preserve">Методическая разработка </w:t>
      </w:r>
    </w:p>
    <w:p w:rsidR="000B41A6" w:rsidRDefault="000B41A6" w:rsidP="000B41A6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B41A6">
        <w:rPr>
          <w:rFonts w:eastAsia="Calibri"/>
          <w:sz w:val="28"/>
          <w:szCs w:val="28"/>
          <w:lang w:eastAsia="en-US"/>
        </w:rPr>
        <w:t>физкультурно-оздоровительного праз</w:t>
      </w:r>
      <w:r>
        <w:rPr>
          <w:rFonts w:eastAsia="Calibri"/>
          <w:sz w:val="28"/>
          <w:szCs w:val="28"/>
          <w:lang w:eastAsia="en-US"/>
        </w:rPr>
        <w:t>дника спортивной направленности</w:t>
      </w:r>
    </w:p>
    <w:p w:rsidR="000B41A6" w:rsidRPr="000B41A6" w:rsidRDefault="000B41A6" w:rsidP="000B41A6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B41A6">
        <w:rPr>
          <w:rFonts w:eastAsia="Calibri"/>
          <w:sz w:val="28"/>
          <w:szCs w:val="28"/>
          <w:lang w:eastAsia="en-US"/>
        </w:rPr>
        <w:t>для детей от 6 до 7 лет с участием родителей</w:t>
      </w:r>
    </w:p>
    <w:p w:rsidR="000B41A6" w:rsidRPr="000B41A6" w:rsidRDefault="000B41A6" w:rsidP="000B41A6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B41A6">
        <w:rPr>
          <w:rFonts w:eastAsia="Calibri"/>
          <w:sz w:val="28"/>
          <w:szCs w:val="28"/>
          <w:lang w:eastAsia="en-US"/>
        </w:rPr>
        <w:t>«Мы спортивные и энергичные!»</w:t>
      </w:r>
    </w:p>
    <w:p w:rsidR="000B41A6" w:rsidRPr="000B41A6" w:rsidRDefault="000B41A6" w:rsidP="000B41A6">
      <w:pPr>
        <w:spacing w:after="200" w:line="240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ind w:left="4536"/>
        <w:rPr>
          <w:rFonts w:eastAsia="Calibri"/>
          <w:sz w:val="28"/>
          <w:szCs w:val="28"/>
          <w:lang w:eastAsia="en-US"/>
        </w:rPr>
      </w:pPr>
      <w:r w:rsidRPr="000B41A6">
        <w:rPr>
          <w:rFonts w:eastAsia="Calibri"/>
          <w:sz w:val="28"/>
          <w:szCs w:val="28"/>
          <w:lang w:eastAsia="en-US"/>
        </w:rPr>
        <w:t>Составили:</w:t>
      </w:r>
    </w:p>
    <w:p w:rsidR="000B41A6" w:rsidRPr="000B41A6" w:rsidRDefault="000B41A6" w:rsidP="000B41A6">
      <w:pPr>
        <w:spacing w:line="240" w:lineRule="auto"/>
        <w:ind w:left="453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Старший </w:t>
      </w:r>
      <w:r w:rsidRPr="000B41A6">
        <w:rPr>
          <w:rFonts w:eastAsia="Calibri"/>
          <w:sz w:val="28"/>
          <w:szCs w:val="28"/>
          <w:lang w:eastAsia="en-US"/>
        </w:rPr>
        <w:t xml:space="preserve">воспитатель </w:t>
      </w:r>
    </w:p>
    <w:p w:rsidR="000B41A6" w:rsidRPr="000B41A6" w:rsidRDefault="000B41A6" w:rsidP="000B41A6">
      <w:pPr>
        <w:spacing w:line="240" w:lineRule="auto"/>
        <w:ind w:left="453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Антонюк Елена Александровна</w:t>
      </w:r>
      <w:r w:rsidRPr="000B41A6">
        <w:rPr>
          <w:rFonts w:eastAsia="Calibri"/>
          <w:sz w:val="28"/>
          <w:szCs w:val="28"/>
          <w:lang w:eastAsia="en-US"/>
        </w:rPr>
        <w:t xml:space="preserve"> </w:t>
      </w:r>
    </w:p>
    <w:p w:rsidR="000B41A6" w:rsidRPr="000B41A6" w:rsidRDefault="000B41A6" w:rsidP="000B41A6">
      <w:pPr>
        <w:spacing w:line="276" w:lineRule="auto"/>
        <w:ind w:left="5245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B41A6" w:rsidRPr="000B41A6" w:rsidRDefault="000B41A6" w:rsidP="000B41A6">
      <w:pPr>
        <w:spacing w:after="200"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г</w:t>
      </w:r>
      <w:proofErr w:type="gramStart"/>
      <w:r>
        <w:rPr>
          <w:rFonts w:eastAsia="Calibri"/>
          <w:sz w:val="28"/>
          <w:szCs w:val="28"/>
          <w:lang w:eastAsia="en-US"/>
        </w:rPr>
        <w:t>.К</w:t>
      </w:r>
      <w:proofErr w:type="gramEnd"/>
      <w:r>
        <w:rPr>
          <w:rFonts w:eastAsia="Calibri"/>
          <w:sz w:val="28"/>
          <w:szCs w:val="28"/>
          <w:lang w:eastAsia="en-US"/>
        </w:rPr>
        <w:t>расноармейск</w:t>
      </w:r>
      <w:proofErr w:type="spellEnd"/>
      <w:r w:rsidRPr="000B41A6">
        <w:rPr>
          <w:rFonts w:eastAsia="Calibri"/>
          <w:sz w:val="28"/>
          <w:szCs w:val="28"/>
          <w:lang w:eastAsia="en-US"/>
        </w:rPr>
        <w:t>,</w:t>
      </w:r>
    </w:p>
    <w:p w:rsidR="000B41A6" w:rsidRPr="000B41A6" w:rsidRDefault="000B41A6" w:rsidP="000B41A6">
      <w:pPr>
        <w:spacing w:after="200" w:line="240" w:lineRule="auto"/>
        <w:jc w:val="center"/>
        <w:rPr>
          <w:rFonts w:eastAsia="Calibri"/>
          <w:sz w:val="28"/>
          <w:szCs w:val="28"/>
          <w:lang w:eastAsia="en-US"/>
        </w:rPr>
      </w:pPr>
      <w:r w:rsidRPr="000B41A6">
        <w:rPr>
          <w:rFonts w:eastAsia="Calibri"/>
          <w:sz w:val="28"/>
          <w:szCs w:val="28"/>
          <w:lang w:eastAsia="en-US"/>
        </w:rPr>
        <w:t>2018 год</w:t>
      </w:r>
    </w:p>
    <w:p w:rsidR="000B41A6" w:rsidRDefault="000B41A6" w:rsidP="00AA75D6">
      <w:pPr>
        <w:pStyle w:val="a5"/>
        <w:jc w:val="center"/>
        <w:rPr>
          <w:b/>
          <w:sz w:val="28"/>
          <w:szCs w:val="28"/>
        </w:rPr>
      </w:pPr>
    </w:p>
    <w:p w:rsidR="003660E8" w:rsidRDefault="003660E8" w:rsidP="005B4305">
      <w:pPr>
        <w:pStyle w:val="a5"/>
        <w:ind w:firstLine="708"/>
        <w:jc w:val="both"/>
        <w:rPr>
          <w:b/>
          <w:sz w:val="28"/>
          <w:szCs w:val="28"/>
        </w:rPr>
      </w:pPr>
    </w:p>
    <w:p w:rsidR="00AA75D6" w:rsidRPr="0071588E" w:rsidRDefault="00AA75D6" w:rsidP="00AA75D6">
      <w:pPr>
        <w:pStyle w:val="a5"/>
        <w:ind w:firstLine="708"/>
        <w:rPr>
          <w:b/>
          <w:sz w:val="28"/>
          <w:szCs w:val="28"/>
        </w:rPr>
      </w:pPr>
      <w:r w:rsidRPr="0071588E">
        <w:rPr>
          <w:b/>
          <w:sz w:val="28"/>
          <w:szCs w:val="28"/>
        </w:rPr>
        <w:t xml:space="preserve">Задачи: </w:t>
      </w:r>
    </w:p>
    <w:p w:rsidR="0071588E" w:rsidRPr="0071588E" w:rsidRDefault="0071588E" w:rsidP="0071588E">
      <w:pPr>
        <w:pStyle w:val="a5"/>
        <w:rPr>
          <w:sz w:val="28"/>
          <w:szCs w:val="28"/>
        </w:rPr>
      </w:pPr>
      <w:r>
        <w:rPr>
          <w:sz w:val="28"/>
          <w:szCs w:val="28"/>
        </w:rPr>
        <w:t>Создать радостное настроение у участников праздника.</w:t>
      </w:r>
    </w:p>
    <w:p w:rsidR="0071588E" w:rsidRPr="0071588E" w:rsidRDefault="00AA75D6" w:rsidP="0071588E">
      <w:pPr>
        <w:pStyle w:val="a5"/>
        <w:rPr>
          <w:sz w:val="28"/>
          <w:szCs w:val="28"/>
        </w:rPr>
      </w:pPr>
      <w:r w:rsidRPr="0071588E">
        <w:rPr>
          <w:sz w:val="28"/>
          <w:szCs w:val="28"/>
        </w:rPr>
        <w:t>Мотивировать участников образовательных отношений к регулярным занятиям физической культурой и спортом</w:t>
      </w:r>
      <w:r w:rsidR="0071588E" w:rsidRPr="0071588E">
        <w:rPr>
          <w:sz w:val="28"/>
          <w:szCs w:val="28"/>
        </w:rPr>
        <w:t xml:space="preserve"> и прививать любовь к систематическим занятиям физической культурой и спортом.</w:t>
      </w:r>
    </w:p>
    <w:p w:rsidR="0071588E" w:rsidRPr="0071588E" w:rsidRDefault="0071588E" w:rsidP="0071588E">
      <w:pPr>
        <w:pStyle w:val="a5"/>
        <w:rPr>
          <w:sz w:val="28"/>
          <w:szCs w:val="28"/>
        </w:rPr>
      </w:pPr>
      <w:r w:rsidRPr="0071588E">
        <w:rPr>
          <w:sz w:val="28"/>
          <w:szCs w:val="28"/>
        </w:rPr>
        <w:t>Обогащать родителей практическими умениями в организации и проведении досуга с детьми и закреплять знания по </w:t>
      </w:r>
      <w:r w:rsidR="003660E8">
        <w:rPr>
          <w:sz w:val="28"/>
          <w:szCs w:val="28"/>
        </w:rPr>
        <w:t xml:space="preserve">спортивным </w:t>
      </w:r>
      <w:r w:rsidRPr="0071588E">
        <w:rPr>
          <w:sz w:val="28"/>
          <w:szCs w:val="28"/>
        </w:rPr>
        <w:t xml:space="preserve">играм </w:t>
      </w:r>
    </w:p>
    <w:p w:rsidR="0071588E" w:rsidRPr="0071588E" w:rsidRDefault="0071588E" w:rsidP="0071588E">
      <w:pPr>
        <w:pStyle w:val="a5"/>
        <w:rPr>
          <w:sz w:val="28"/>
          <w:szCs w:val="28"/>
        </w:rPr>
      </w:pPr>
      <w:r w:rsidRPr="0071588E">
        <w:rPr>
          <w:sz w:val="28"/>
          <w:szCs w:val="28"/>
        </w:rPr>
        <w:t xml:space="preserve">Закреплять </w:t>
      </w:r>
      <w:r w:rsidR="00AA75D6" w:rsidRPr="0071588E">
        <w:rPr>
          <w:sz w:val="28"/>
          <w:szCs w:val="28"/>
        </w:rPr>
        <w:t xml:space="preserve">знания </w:t>
      </w:r>
      <w:r w:rsidRPr="0071588E">
        <w:rPr>
          <w:sz w:val="28"/>
          <w:szCs w:val="28"/>
        </w:rPr>
        <w:t xml:space="preserve"> стихов и песен спортивной тематики.</w:t>
      </w:r>
    </w:p>
    <w:p w:rsidR="0071588E" w:rsidRPr="0071588E" w:rsidRDefault="0071588E" w:rsidP="0071588E">
      <w:pPr>
        <w:pStyle w:val="a5"/>
        <w:rPr>
          <w:sz w:val="28"/>
          <w:szCs w:val="28"/>
        </w:rPr>
      </w:pPr>
      <w:r w:rsidRPr="0071588E">
        <w:rPr>
          <w:sz w:val="28"/>
          <w:szCs w:val="28"/>
        </w:rPr>
        <w:t xml:space="preserve">Совершенствовать двигательные умения и навыки в играх-соревнованиях. </w:t>
      </w:r>
    </w:p>
    <w:p w:rsidR="0071588E" w:rsidRPr="0071588E" w:rsidRDefault="0071588E" w:rsidP="0071588E">
      <w:pPr>
        <w:pStyle w:val="a5"/>
        <w:rPr>
          <w:sz w:val="28"/>
          <w:szCs w:val="28"/>
        </w:rPr>
      </w:pPr>
      <w:r w:rsidRPr="0071588E">
        <w:rPr>
          <w:sz w:val="28"/>
          <w:szCs w:val="28"/>
        </w:rPr>
        <w:t xml:space="preserve">Осуществлять преемственность в физическом воспитании детей между дошкольным учреждением и семьей. </w:t>
      </w:r>
    </w:p>
    <w:p w:rsidR="00AA75D6" w:rsidRPr="0071588E" w:rsidRDefault="000B41A6" w:rsidP="0071588E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Воспитывать </w:t>
      </w:r>
      <w:r w:rsidR="00AA75D6" w:rsidRPr="0071588E">
        <w:rPr>
          <w:sz w:val="28"/>
          <w:szCs w:val="28"/>
        </w:rPr>
        <w:t xml:space="preserve">навыки </w:t>
      </w:r>
      <w:r w:rsidR="0071588E" w:rsidRPr="0071588E">
        <w:rPr>
          <w:sz w:val="28"/>
          <w:szCs w:val="28"/>
        </w:rPr>
        <w:t>спортивного соперничества.</w:t>
      </w:r>
    </w:p>
    <w:p w:rsidR="00AA75D6" w:rsidRPr="0071588E" w:rsidRDefault="00AA75D6" w:rsidP="0071588E">
      <w:pPr>
        <w:pStyle w:val="a5"/>
        <w:ind w:firstLine="708"/>
        <w:rPr>
          <w:b/>
          <w:sz w:val="28"/>
          <w:szCs w:val="28"/>
        </w:rPr>
      </w:pPr>
      <w:r w:rsidRPr="0071588E">
        <w:rPr>
          <w:b/>
          <w:sz w:val="28"/>
          <w:szCs w:val="28"/>
        </w:rPr>
        <w:t xml:space="preserve">Предварительная работа: </w:t>
      </w:r>
    </w:p>
    <w:p w:rsidR="000B41A6" w:rsidRPr="0071588E" w:rsidRDefault="000B41A6" w:rsidP="000B41A6">
      <w:pPr>
        <w:pStyle w:val="a5"/>
        <w:rPr>
          <w:sz w:val="28"/>
          <w:szCs w:val="28"/>
        </w:rPr>
      </w:pPr>
      <w:r>
        <w:rPr>
          <w:sz w:val="28"/>
          <w:szCs w:val="28"/>
        </w:rPr>
        <w:t>Домашнее задание по подготовке приветствия кома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 участников</w:t>
      </w:r>
      <w:r>
        <w:rPr>
          <w:sz w:val="28"/>
          <w:szCs w:val="28"/>
        </w:rPr>
        <w:t>.</w:t>
      </w:r>
    </w:p>
    <w:p w:rsidR="00AA75D6" w:rsidRDefault="003660E8" w:rsidP="00AA75D6">
      <w:pPr>
        <w:pStyle w:val="a5"/>
        <w:rPr>
          <w:sz w:val="28"/>
          <w:szCs w:val="28"/>
        </w:rPr>
      </w:pPr>
      <w:r>
        <w:rPr>
          <w:sz w:val="28"/>
          <w:szCs w:val="28"/>
        </w:rPr>
        <w:t>Р</w:t>
      </w:r>
      <w:r w:rsidR="00AA75D6" w:rsidRPr="0071588E">
        <w:rPr>
          <w:sz w:val="28"/>
          <w:szCs w:val="28"/>
        </w:rPr>
        <w:t>азучивание с детьми</w:t>
      </w:r>
      <w:r w:rsidR="0071588E" w:rsidRPr="0071588E">
        <w:rPr>
          <w:sz w:val="28"/>
          <w:szCs w:val="28"/>
        </w:rPr>
        <w:t xml:space="preserve"> стихов и песен спортивной тематики</w:t>
      </w:r>
      <w:r>
        <w:rPr>
          <w:sz w:val="28"/>
          <w:szCs w:val="28"/>
        </w:rPr>
        <w:t>.</w:t>
      </w:r>
    </w:p>
    <w:p w:rsidR="00AA75D6" w:rsidRPr="0071588E" w:rsidRDefault="003660E8" w:rsidP="00AA75D6">
      <w:pPr>
        <w:pStyle w:val="a5"/>
        <w:rPr>
          <w:sz w:val="28"/>
          <w:szCs w:val="28"/>
        </w:rPr>
      </w:pPr>
      <w:r>
        <w:rPr>
          <w:sz w:val="28"/>
          <w:szCs w:val="28"/>
        </w:rPr>
        <w:t>Т</w:t>
      </w:r>
      <w:r w:rsidR="000B41A6">
        <w:rPr>
          <w:sz w:val="28"/>
          <w:szCs w:val="28"/>
        </w:rPr>
        <w:t>ренировки, разучивание правил игр</w:t>
      </w:r>
      <w:r>
        <w:rPr>
          <w:sz w:val="28"/>
          <w:szCs w:val="28"/>
        </w:rPr>
        <w:t xml:space="preserve"> спортивной направленности.</w:t>
      </w:r>
    </w:p>
    <w:p w:rsidR="00EF2E5D" w:rsidRDefault="00EF2E5D" w:rsidP="00EF2E5D">
      <w:pPr>
        <w:pStyle w:val="a5"/>
        <w:rPr>
          <w:sz w:val="28"/>
          <w:szCs w:val="28"/>
        </w:rPr>
      </w:pPr>
      <w:r>
        <w:rPr>
          <w:sz w:val="28"/>
          <w:szCs w:val="28"/>
        </w:rPr>
        <w:t>П</w:t>
      </w:r>
      <w:r w:rsidRPr="003660E8">
        <w:rPr>
          <w:sz w:val="28"/>
          <w:szCs w:val="28"/>
        </w:rPr>
        <w:t>разднично</w:t>
      </w:r>
      <w:r>
        <w:rPr>
          <w:sz w:val="28"/>
          <w:szCs w:val="28"/>
        </w:rPr>
        <w:t>е</w:t>
      </w:r>
      <w:r w:rsidRPr="003660E8">
        <w:rPr>
          <w:sz w:val="28"/>
          <w:szCs w:val="28"/>
        </w:rPr>
        <w:t xml:space="preserve"> украшен</w:t>
      </w:r>
      <w:r>
        <w:rPr>
          <w:sz w:val="28"/>
          <w:szCs w:val="28"/>
        </w:rPr>
        <w:t xml:space="preserve">ие </w:t>
      </w:r>
      <w:proofErr w:type="spellStart"/>
      <w:r>
        <w:rPr>
          <w:sz w:val="28"/>
          <w:szCs w:val="28"/>
        </w:rPr>
        <w:t>спортвного</w:t>
      </w:r>
      <w:proofErr w:type="spellEnd"/>
      <w:r>
        <w:rPr>
          <w:sz w:val="28"/>
          <w:szCs w:val="28"/>
        </w:rPr>
        <w:t xml:space="preserve"> зала.</w:t>
      </w:r>
    </w:p>
    <w:p w:rsidR="0071588E" w:rsidRDefault="00AA75D6" w:rsidP="00EF2E5D">
      <w:pPr>
        <w:pStyle w:val="a5"/>
        <w:ind w:firstLine="708"/>
        <w:rPr>
          <w:sz w:val="28"/>
          <w:szCs w:val="28"/>
        </w:rPr>
      </w:pPr>
      <w:r w:rsidRPr="0071588E">
        <w:rPr>
          <w:b/>
          <w:sz w:val="28"/>
          <w:szCs w:val="28"/>
        </w:rPr>
        <w:t>Оборудование:</w:t>
      </w:r>
      <w:r w:rsidRPr="0071588E">
        <w:rPr>
          <w:sz w:val="28"/>
          <w:szCs w:val="28"/>
        </w:rPr>
        <w:t xml:space="preserve"> </w:t>
      </w:r>
    </w:p>
    <w:p w:rsidR="0071588E" w:rsidRPr="001B7C4C" w:rsidRDefault="003660E8" w:rsidP="001B7C4C">
      <w:pPr>
        <w:pStyle w:val="a5"/>
        <w:jc w:val="both"/>
        <w:rPr>
          <w:sz w:val="28"/>
          <w:szCs w:val="28"/>
        </w:rPr>
      </w:pPr>
      <w:r w:rsidRPr="003660E8">
        <w:rPr>
          <w:sz w:val="28"/>
          <w:szCs w:val="28"/>
        </w:rPr>
        <w:t xml:space="preserve">Музыкальный центр, карточки для жеребьевки, медали и грамоты для </w:t>
      </w:r>
      <w:r w:rsidR="00EF2E5D">
        <w:rPr>
          <w:sz w:val="28"/>
          <w:szCs w:val="28"/>
        </w:rPr>
        <w:t>награждения участников, спортивный инвентарь.</w:t>
      </w:r>
    </w:p>
    <w:p w:rsidR="008E13DB" w:rsidRDefault="008E13DB" w:rsidP="008E13DB">
      <w:pPr>
        <w:pStyle w:val="a5"/>
        <w:ind w:firstLine="708"/>
        <w:jc w:val="center"/>
        <w:rPr>
          <w:b/>
          <w:sz w:val="28"/>
          <w:szCs w:val="28"/>
        </w:rPr>
      </w:pPr>
      <w:r w:rsidRPr="00AA75D6">
        <w:rPr>
          <w:b/>
          <w:sz w:val="28"/>
          <w:szCs w:val="28"/>
        </w:rPr>
        <w:t>Ход мероприятия:</w:t>
      </w:r>
    </w:p>
    <w:p w:rsidR="003660E8" w:rsidRPr="003660E8" w:rsidRDefault="003660E8" w:rsidP="003660E8">
      <w:pPr>
        <w:pStyle w:val="a5"/>
        <w:ind w:firstLine="708"/>
        <w:rPr>
          <w:sz w:val="28"/>
          <w:szCs w:val="28"/>
        </w:rPr>
      </w:pPr>
    </w:p>
    <w:tbl>
      <w:tblPr>
        <w:tblStyle w:val="a6"/>
        <w:tblW w:w="0" w:type="auto"/>
        <w:jc w:val="center"/>
        <w:tblInd w:w="-601" w:type="dxa"/>
        <w:tblLook w:val="04A0" w:firstRow="1" w:lastRow="0" w:firstColumn="1" w:lastColumn="0" w:noHBand="0" w:noVBand="1"/>
      </w:tblPr>
      <w:tblGrid>
        <w:gridCol w:w="2420"/>
        <w:gridCol w:w="1037"/>
        <w:gridCol w:w="2297"/>
        <w:gridCol w:w="2402"/>
        <w:gridCol w:w="2407"/>
      </w:tblGrid>
      <w:tr w:rsidR="0063600B" w:rsidRPr="007F0BEB" w:rsidTr="0063600B">
        <w:trPr>
          <w:jc w:val="center"/>
        </w:trPr>
        <w:tc>
          <w:tcPr>
            <w:tcW w:w="3457" w:type="dxa"/>
            <w:gridSpan w:val="2"/>
          </w:tcPr>
          <w:p w:rsidR="0063600B" w:rsidRDefault="0063600B" w:rsidP="00D9455D">
            <w:pPr>
              <w:jc w:val="both"/>
              <w:rPr>
                <w:b/>
                <w:sz w:val="28"/>
                <w:szCs w:val="28"/>
              </w:rPr>
            </w:pPr>
            <w:r w:rsidRPr="007F0BEB">
              <w:rPr>
                <w:b/>
                <w:sz w:val="28"/>
                <w:szCs w:val="28"/>
              </w:rPr>
              <w:t xml:space="preserve">Деятельность </w:t>
            </w:r>
          </w:p>
          <w:p w:rsidR="0063600B" w:rsidRPr="007F0BEB" w:rsidRDefault="0063600B" w:rsidP="00D9455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ведущего</w:t>
            </w:r>
          </w:p>
        </w:tc>
        <w:tc>
          <w:tcPr>
            <w:tcW w:w="2297" w:type="dxa"/>
          </w:tcPr>
          <w:p w:rsidR="0063600B" w:rsidRPr="007F0BEB" w:rsidRDefault="0063600B" w:rsidP="003660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Инвентарь</w:t>
            </w:r>
          </w:p>
        </w:tc>
        <w:tc>
          <w:tcPr>
            <w:tcW w:w="2402" w:type="dxa"/>
          </w:tcPr>
          <w:p w:rsidR="0063600B" w:rsidRPr="007F0BEB" w:rsidRDefault="0063600B" w:rsidP="003660E8">
            <w:pPr>
              <w:rPr>
                <w:b/>
                <w:sz w:val="28"/>
                <w:szCs w:val="28"/>
              </w:rPr>
            </w:pPr>
            <w:r w:rsidRPr="007F0BEB">
              <w:rPr>
                <w:b/>
                <w:sz w:val="28"/>
                <w:szCs w:val="28"/>
              </w:rPr>
              <w:t>Деятельность детей</w:t>
            </w:r>
            <w:r>
              <w:rPr>
                <w:b/>
                <w:sz w:val="28"/>
                <w:szCs w:val="28"/>
              </w:rPr>
              <w:t xml:space="preserve"> и взрослых участников праздника</w:t>
            </w:r>
          </w:p>
        </w:tc>
        <w:tc>
          <w:tcPr>
            <w:tcW w:w="2407" w:type="dxa"/>
          </w:tcPr>
          <w:p w:rsidR="0063600B" w:rsidRPr="007F0BEB" w:rsidRDefault="0063600B" w:rsidP="003660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Жюри</w:t>
            </w:r>
          </w:p>
        </w:tc>
      </w:tr>
      <w:tr w:rsidR="00EF2E5D" w:rsidRPr="007F0BEB" w:rsidTr="00DB52F8">
        <w:trPr>
          <w:jc w:val="center"/>
        </w:trPr>
        <w:tc>
          <w:tcPr>
            <w:tcW w:w="10563" w:type="dxa"/>
            <w:gridSpan w:val="5"/>
          </w:tcPr>
          <w:p w:rsidR="00EF2E5D" w:rsidRDefault="00EF2E5D" w:rsidP="0094496B">
            <w:pPr>
              <w:jc w:val="center"/>
              <w:rPr>
                <w:b/>
                <w:sz w:val="28"/>
                <w:szCs w:val="28"/>
              </w:rPr>
            </w:pPr>
            <w:r w:rsidRPr="0094496B">
              <w:rPr>
                <w:b/>
                <w:sz w:val="28"/>
                <w:szCs w:val="28"/>
                <w:lang w:val="en-US"/>
              </w:rPr>
              <w:t>I</w:t>
            </w:r>
            <w:r w:rsidRPr="0094496B">
              <w:rPr>
                <w:b/>
                <w:sz w:val="28"/>
                <w:szCs w:val="28"/>
              </w:rPr>
              <w:t xml:space="preserve"> часть вводная</w:t>
            </w:r>
            <w:r>
              <w:rPr>
                <w:b/>
                <w:sz w:val="28"/>
                <w:szCs w:val="28"/>
              </w:rPr>
              <w:t>, организационная</w:t>
            </w:r>
            <w:r w:rsidRPr="0094496B">
              <w:rPr>
                <w:b/>
                <w:sz w:val="28"/>
                <w:szCs w:val="28"/>
              </w:rPr>
              <w:t xml:space="preserve">. </w:t>
            </w:r>
          </w:p>
          <w:p w:rsidR="00EF2E5D" w:rsidRPr="000B41A6" w:rsidRDefault="00EF2E5D" w:rsidP="0094496B">
            <w:pPr>
              <w:jc w:val="center"/>
              <w:rPr>
                <w:b/>
                <w:sz w:val="28"/>
                <w:szCs w:val="28"/>
              </w:rPr>
            </w:pPr>
            <w:r w:rsidRPr="0094496B">
              <w:rPr>
                <w:b/>
                <w:sz w:val="28"/>
                <w:szCs w:val="28"/>
              </w:rPr>
              <w:t>Приветствие</w:t>
            </w:r>
            <w:r>
              <w:rPr>
                <w:b/>
                <w:sz w:val="28"/>
                <w:szCs w:val="28"/>
              </w:rPr>
              <w:t xml:space="preserve"> и разминка команд участников</w:t>
            </w:r>
          </w:p>
        </w:tc>
      </w:tr>
      <w:tr w:rsidR="0063600B" w:rsidRPr="007F0BEB" w:rsidTr="0063600B">
        <w:trPr>
          <w:jc w:val="center"/>
        </w:trPr>
        <w:tc>
          <w:tcPr>
            <w:tcW w:w="3457" w:type="dxa"/>
            <w:gridSpan w:val="2"/>
          </w:tcPr>
          <w:p w:rsidR="0063600B" w:rsidRDefault="0063600B" w:rsidP="00D64CB6">
            <w:pPr>
              <w:rPr>
                <w:sz w:val="28"/>
                <w:szCs w:val="28"/>
              </w:rPr>
            </w:pPr>
            <w:r w:rsidRPr="007F0BEB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етей встречает и приветствует Олимпиец (ведущий)</w:t>
            </w:r>
            <w:r w:rsidRPr="007F0BEB">
              <w:rPr>
                <w:sz w:val="28"/>
                <w:szCs w:val="28"/>
              </w:rPr>
              <w:t xml:space="preserve">: </w:t>
            </w:r>
          </w:p>
          <w:p w:rsidR="0063600B" w:rsidRDefault="0063600B" w:rsidP="00D6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F0BEB">
              <w:rPr>
                <w:sz w:val="28"/>
                <w:szCs w:val="28"/>
              </w:rPr>
              <w:t>Здравствуйте</w:t>
            </w:r>
            <w:r>
              <w:rPr>
                <w:sz w:val="28"/>
                <w:szCs w:val="28"/>
              </w:rPr>
              <w:t>, спортсмены!</w:t>
            </w:r>
          </w:p>
          <w:p w:rsidR="0063600B" w:rsidRDefault="0063600B" w:rsidP="00D6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Здесь праздник ждет спортивный нас, и развернутся игры!</w:t>
            </w:r>
          </w:p>
          <w:p w:rsidR="0063600B" w:rsidRDefault="0063600B" w:rsidP="00D6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Подарит бодрости заряд нам час спортивной битвы!</w:t>
            </w:r>
            <w:r w:rsidR="00EF2E5D">
              <w:rPr>
                <w:sz w:val="28"/>
                <w:szCs w:val="28"/>
              </w:rPr>
              <w:t xml:space="preserve"> Команды-участники поприветствуйте друг друга.</w:t>
            </w:r>
          </w:p>
          <w:p w:rsidR="0063600B" w:rsidRPr="007F0BEB" w:rsidRDefault="0063600B" w:rsidP="0094496B">
            <w:pPr>
              <w:rPr>
                <w:sz w:val="28"/>
                <w:szCs w:val="28"/>
              </w:rPr>
            </w:pPr>
            <w:r w:rsidRPr="0094496B">
              <w:rPr>
                <w:b/>
                <w:sz w:val="28"/>
                <w:szCs w:val="28"/>
              </w:rPr>
              <w:t>Ведущий объявляет 1 задание:</w:t>
            </w:r>
            <w:r>
              <w:rPr>
                <w:sz w:val="28"/>
                <w:szCs w:val="28"/>
              </w:rPr>
              <w:t xml:space="preserve"> </w:t>
            </w:r>
            <w:r w:rsidRPr="001B7C4C">
              <w:rPr>
                <w:b/>
                <w:sz w:val="28"/>
                <w:szCs w:val="28"/>
              </w:rPr>
              <w:t>«Музыкальная разминка»</w:t>
            </w:r>
            <w:r w:rsidRPr="009449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(проводится </w:t>
            </w:r>
            <w:r>
              <w:rPr>
                <w:sz w:val="28"/>
                <w:szCs w:val="28"/>
              </w:rPr>
              <w:lastRenderedPageBreak/>
              <w:t>под сопровождение аудиозаписей-попури спортивных песен).</w:t>
            </w:r>
          </w:p>
        </w:tc>
        <w:tc>
          <w:tcPr>
            <w:tcW w:w="2297" w:type="dxa"/>
          </w:tcPr>
          <w:p w:rsidR="0063600B" w:rsidRDefault="009D2041" w:rsidP="009449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Музыкальное оформление</w:t>
            </w:r>
            <w:r w:rsidR="00EF2E5D">
              <w:rPr>
                <w:sz w:val="28"/>
                <w:szCs w:val="28"/>
              </w:rPr>
              <w:t xml:space="preserve"> </w:t>
            </w:r>
            <w:r w:rsidR="00EF2E5D" w:rsidRPr="00EF2E5D">
              <w:rPr>
                <w:sz w:val="28"/>
                <w:szCs w:val="28"/>
              </w:rPr>
              <w:t>(</w:t>
            </w:r>
            <w:proofErr w:type="gramStart"/>
            <w:r w:rsidR="00EF2E5D" w:rsidRPr="00EF2E5D">
              <w:rPr>
                <w:sz w:val="28"/>
                <w:szCs w:val="28"/>
              </w:rPr>
              <w:t>аудиозаписи-</w:t>
            </w:r>
            <w:r w:rsidR="00EF2E5D">
              <w:rPr>
                <w:sz w:val="28"/>
                <w:szCs w:val="28"/>
              </w:rPr>
              <w:t>для</w:t>
            </w:r>
            <w:proofErr w:type="gramEnd"/>
            <w:r w:rsidR="00EF2E5D">
              <w:rPr>
                <w:sz w:val="28"/>
                <w:szCs w:val="28"/>
              </w:rPr>
              <w:t xml:space="preserve"> приветствия команд)</w:t>
            </w: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Музыкальное</w:t>
            </w:r>
          </w:p>
          <w:p w:rsidR="00EF2E5D" w:rsidRDefault="00EF2E5D" w:rsidP="0094496B">
            <w:pPr>
              <w:jc w:val="both"/>
              <w:rPr>
                <w:sz w:val="28"/>
                <w:szCs w:val="28"/>
              </w:rPr>
            </w:pPr>
            <w:r w:rsidRPr="00EF2E5D">
              <w:rPr>
                <w:sz w:val="28"/>
                <w:szCs w:val="28"/>
              </w:rPr>
              <w:t xml:space="preserve">сопровождение </w:t>
            </w:r>
            <w:r>
              <w:rPr>
                <w:sz w:val="28"/>
                <w:szCs w:val="28"/>
              </w:rPr>
              <w:t>(аудиозаписи</w:t>
            </w:r>
            <w:r w:rsidRPr="00EF2E5D">
              <w:rPr>
                <w:sz w:val="28"/>
                <w:szCs w:val="28"/>
              </w:rPr>
              <w:t>-</w:t>
            </w:r>
            <w:r w:rsidRPr="00EF2E5D">
              <w:rPr>
                <w:sz w:val="28"/>
                <w:szCs w:val="28"/>
              </w:rPr>
              <w:lastRenderedPageBreak/>
              <w:t>попурри спортивных песен).</w:t>
            </w:r>
          </w:p>
        </w:tc>
        <w:tc>
          <w:tcPr>
            <w:tcW w:w="2402" w:type="dxa"/>
          </w:tcPr>
          <w:p w:rsidR="0063600B" w:rsidRDefault="00EF2E5D" w:rsidP="00EF2E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>
              <w:rPr>
                <w:sz w:val="28"/>
                <w:szCs w:val="28"/>
              </w:rPr>
              <w:t>оманд</w:t>
            </w:r>
            <w:r>
              <w:rPr>
                <w:sz w:val="28"/>
                <w:szCs w:val="28"/>
              </w:rPr>
              <w:t>ы приветствуют друг друга (домашние заготовки приветствий)</w:t>
            </w:r>
            <w:r w:rsidR="0063600B">
              <w:rPr>
                <w:sz w:val="28"/>
                <w:szCs w:val="28"/>
              </w:rPr>
              <w:t xml:space="preserve"> </w:t>
            </w:r>
          </w:p>
          <w:p w:rsidR="0063600B" w:rsidRDefault="0063600B" w:rsidP="0094496B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94496B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94496B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94496B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94496B">
            <w:pPr>
              <w:jc w:val="both"/>
              <w:rPr>
                <w:sz w:val="28"/>
                <w:szCs w:val="28"/>
              </w:rPr>
            </w:pPr>
          </w:p>
          <w:p w:rsidR="00EF2E5D" w:rsidRDefault="00EF2E5D" w:rsidP="001B7C4C">
            <w:pPr>
              <w:rPr>
                <w:sz w:val="28"/>
                <w:szCs w:val="28"/>
              </w:rPr>
            </w:pPr>
          </w:p>
          <w:p w:rsidR="00EF2E5D" w:rsidRDefault="00EF2E5D" w:rsidP="001B7C4C">
            <w:pPr>
              <w:rPr>
                <w:sz w:val="28"/>
                <w:szCs w:val="28"/>
              </w:rPr>
            </w:pPr>
          </w:p>
          <w:p w:rsidR="00EF2E5D" w:rsidRDefault="00EF2E5D" w:rsidP="001B7C4C">
            <w:pPr>
              <w:rPr>
                <w:sz w:val="28"/>
                <w:szCs w:val="28"/>
              </w:rPr>
            </w:pPr>
          </w:p>
          <w:p w:rsidR="0063600B" w:rsidRPr="007F0BEB" w:rsidRDefault="0063600B" w:rsidP="001B7C4C">
            <w:pPr>
              <w:rPr>
                <w:sz w:val="28"/>
                <w:szCs w:val="28"/>
              </w:rPr>
            </w:pPr>
            <w:r w:rsidRPr="0094496B">
              <w:rPr>
                <w:sz w:val="28"/>
                <w:szCs w:val="28"/>
              </w:rPr>
              <w:t>Родител</w:t>
            </w:r>
            <w:r>
              <w:rPr>
                <w:sz w:val="28"/>
                <w:szCs w:val="28"/>
              </w:rPr>
              <w:t xml:space="preserve">и и дети выполняют  разминочный </w:t>
            </w:r>
            <w:r>
              <w:rPr>
                <w:sz w:val="28"/>
                <w:szCs w:val="28"/>
              </w:rPr>
              <w:lastRenderedPageBreak/>
              <w:t>комплекс движений под музыку.</w:t>
            </w:r>
          </w:p>
        </w:tc>
        <w:tc>
          <w:tcPr>
            <w:tcW w:w="2407" w:type="dxa"/>
          </w:tcPr>
          <w:p w:rsidR="0063600B" w:rsidRDefault="00EF2E5D" w:rsidP="0094496B">
            <w:pPr>
              <w:rPr>
                <w:sz w:val="28"/>
                <w:szCs w:val="28"/>
              </w:rPr>
            </w:pPr>
            <w:r w:rsidRPr="00EF2E5D">
              <w:rPr>
                <w:sz w:val="28"/>
                <w:szCs w:val="28"/>
              </w:rPr>
              <w:lastRenderedPageBreak/>
              <w:t>Жюри оценивает выполнение задания по оценочной таблице</w:t>
            </w:r>
          </w:p>
          <w:p w:rsidR="0063600B" w:rsidRDefault="0063600B" w:rsidP="0094496B">
            <w:pPr>
              <w:rPr>
                <w:sz w:val="28"/>
                <w:szCs w:val="28"/>
              </w:rPr>
            </w:pPr>
          </w:p>
          <w:p w:rsidR="0063600B" w:rsidRDefault="0063600B" w:rsidP="0094496B">
            <w:pPr>
              <w:rPr>
                <w:sz w:val="28"/>
                <w:szCs w:val="28"/>
              </w:rPr>
            </w:pPr>
          </w:p>
          <w:p w:rsidR="0063600B" w:rsidRDefault="0063600B" w:rsidP="0094496B">
            <w:pPr>
              <w:rPr>
                <w:sz w:val="28"/>
                <w:szCs w:val="28"/>
              </w:rPr>
            </w:pPr>
          </w:p>
          <w:p w:rsidR="0063600B" w:rsidRDefault="0063600B" w:rsidP="0094496B">
            <w:pPr>
              <w:rPr>
                <w:sz w:val="28"/>
                <w:szCs w:val="28"/>
              </w:rPr>
            </w:pPr>
          </w:p>
          <w:p w:rsidR="0063600B" w:rsidRDefault="0063600B" w:rsidP="0094496B">
            <w:pPr>
              <w:rPr>
                <w:sz w:val="28"/>
                <w:szCs w:val="28"/>
              </w:rPr>
            </w:pPr>
          </w:p>
          <w:p w:rsidR="0063600B" w:rsidRDefault="0063600B" w:rsidP="0094496B">
            <w:pPr>
              <w:rPr>
                <w:sz w:val="28"/>
                <w:szCs w:val="28"/>
              </w:rPr>
            </w:pPr>
          </w:p>
          <w:p w:rsidR="00EF2E5D" w:rsidRDefault="00EF2E5D" w:rsidP="0094496B">
            <w:pPr>
              <w:rPr>
                <w:sz w:val="28"/>
                <w:szCs w:val="28"/>
              </w:rPr>
            </w:pPr>
          </w:p>
          <w:p w:rsidR="00EF2E5D" w:rsidRDefault="00EF2E5D" w:rsidP="0094496B">
            <w:pPr>
              <w:rPr>
                <w:sz w:val="28"/>
                <w:szCs w:val="28"/>
              </w:rPr>
            </w:pPr>
          </w:p>
          <w:p w:rsidR="00EF2E5D" w:rsidRDefault="00EF2E5D" w:rsidP="0094496B">
            <w:pPr>
              <w:rPr>
                <w:sz w:val="28"/>
                <w:szCs w:val="28"/>
              </w:rPr>
            </w:pPr>
          </w:p>
          <w:p w:rsidR="0063600B" w:rsidRDefault="0063600B" w:rsidP="00944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Жюри оценивает выполнение задания по </w:t>
            </w:r>
            <w:r>
              <w:rPr>
                <w:sz w:val="28"/>
                <w:szCs w:val="28"/>
              </w:rPr>
              <w:lastRenderedPageBreak/>
              <w:t>оценочной таблице</w:t>
            </w:r>
          </w:p>
        </w:tc>
      </w:tr>
      <w:tr w:rsidR="0063600B" w:rsidRPr="007F0BEB" w:rsidTr="0063600B">
        <w:trPr>
          <w:jc w:val="center"/>
        </w:trPr>
        <w:tc>
          <w:tcPr>
            <w:tcW w:w="2420" w:type="dxa"/>
          </w:tcPr>
          <w:p w:rsidR="0063600B" w:rsidRPr="0063600B" w:rsidRDefault="0063600B" w:rsidP="0094496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43" w:type="dxa"/>
            <w:gridSpan w:val="4"/>
          </w:tcPr>
          <w:p w:rsidR="0063600B" w:rsidRPr="000B41A6" w:rsidRDefault="0063600B" w:rsidP="0094496B">
            <w:pPr>
              <w:jc w:val="center"/>
              <w:rPr>
                <w:b/>
                <w:sz w:val="28"/>
                <w:szCs w:val="28"/>
              </w:rPr>
            </w:pPr>
            <w:r w:rsidRPr="0094496B">
              <w:rPr>
                <w:b/>
                <w:sz w:val="28"/>
                <w:szCs w:val="28"/>
                <w:lang w:val="en-US"/>
              </w:rPr>
              <w:t>II</w:t>
            </w:r>
            <w:r w:rsidRPr="0094496B">
              <w:rPr>
                <w:b/>
                <w:sz w:val="28"/>
                <w:szCs w:val="28"/>
              </w:rPr>
              <w:t xml:space="preserve"> часть основная. Спортивные конкурсы</w:t>
            </w:r>
          </w:p>
        </w:tc>
      </w:tr>
      <w:tr w:rsidR="0063600B" w:rsidRPr="007F0BEB" w:rsidTr="0063600B">
        <w:trPr>
          <w:jc w:val="center"/>
        </w:trPr>
        <w:tc>
          <w:tcPr>
            <w:tcW w:w="3457" w:type="dxa"/>
            <w:gridSpan w:val="2"/>
          </w:tcPr>
          <w:p w:rsidR="0063600B" w:rsidRPr="009D2041" w:rsidRDefault="0063600B" w:rsidP="001B7C4C">
            <w:pPr>
              <w:pStyle w:val="a5"/>
              <w:rPr>
                <w:b/>
                <w:sz w:val="28"/>
                <w:szCs w:val="28"/>
              </w:rPr>
            </w:pPr>
            <w:r w:rsidRPr="009D2041">
              <w:rPr>
                <w:b/>
                <w:sz w:val="28"/>
                <w:szCs w:val="28"/>
              </w:rPr>
              <w:t>Ведущий  проводит  спортивные конкурсы:</w:t>
            </w:r>
          </w:p>
          <w:p w:rsidR="009D2041" w:rsidRPr="009D2041" w:rsidRDefault="0063600B" w:rsidP="009D2041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1.Эстафета «Подлезалочки»</w:t>
            </w:r>
            <w:r w:rsidRPr="009D2041">
              <w:rPr>
                <w:sz w:val="28"/>
                <w:szCs w:val="28"/>
              </w:rPr>
              <w:br/>
              <w:t xml:space="preserve"> Правила: поточно любым способом пролезать в обручи, расположенные на всей дистанции</w:t>
            </w:r>
            <w:r w:rsidR="009D2041" w:rsidRPr="009D2041">
              <w:rPr>
                <w:sz w:val="28"/>
                <w:szCs w:val="28"/>
              </w:rPr>
              <w:t>; первый  выполняет задание, возвращается бегом обратно и передает эстафету  второму, остальные повторяют то же.</w:t>
            </w:r>
          </w:p>
          <w:p w:rsidR="0063600B" w:rsidRPr="009D2041" w:rsidRDefault="0063600B" w:rsidP="00254AB8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br/>
              <w:t>2. Конкурс «Вижу цель, верю в себя!»</w:t>
            </w:r>
            <w:r w:rsidRPr="009D2041">
              <w:rPr>
                <w:sz w:val="28"/>
                <w:szCs w:val="28"/>
              </w:rPr>
              <w:br/>
              <w:t xml:space="preserve">Правила: Этот конкурс не на скорость, а на меткость. Каждый участник из команды набрасывает по три кольца на конусы, которые расположены в ряду длиной 2,5м. </w:t>
            </w:r>
            <w:r w:rsidRPr="009D2041">
              <w:rPr>
                <w:sz w:val="28"/>
                <w:szCs w:val="28"/>
              </w:rPr>
              <w:br/>
              <w:t>3. «Эстафета с мячом».</w:t>
            </w:r>
            <w:r w:rsidRPr="009D2041">
              <w:rPr>
                <w:sz w:val="28"/>
                <w:szCs w:val="28"/>
              </w:rPr>
              <w:br/>
              <w:t xml:space="preserve">Правила: необходимо преодолеть дистанцию поочередно: </w:t>
            </w:r>
          </w:p>
          <w:p w:rsidR="0063600B" w:rsidRPr="009D2041" w:rsidRDefault="0063600B" w:rsidP="00254AB8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Ребенок прыгает, зажав мяч коленями до ориентира, берет мяч в руки, обратно возвращается бегом, передает мяч маме.</w:t>
            </w:r>
          </w:p>
          <w:p w:rsidR="0063600B" w:rsidRPr="009D2041" w:rsidRDefault="0063600B" w:rsidP="00254AB8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Мама отбивает мяч одной рукой от пола и при этом продвигается до ориентира, берет мяч в руки, обратно возвращается бегом. Передает мяч папе.</w:t>
            </w:r>
          </w:p>
          <w:p w:rsidR="0063600B" w:rsidRPr="009D2041" w:rsidRDefault="0063600B" w:rsidP="009D2041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 xml:space="preserve">Папа проводит мяч ногами (футбольный вариант) до </w:t>
            </w:r>
            <w:r w:rsidRPr="009D2041">
              <w:rPr>
                <w:sz w:val="28"/>
                <w:szCs w:val="28"/>
              </w:rPr>
              <w:lastRenderedPageBreak/>
              <w:t xml:space="preserve">ориентира. Берет мяч в руки и бегом возвращается обратно. </w:t>
            </w:r>
            <w:r w:rsidRPr="009D2041">
              <w:rPr>
                <w:sz w:val="28"/>
                <w:szCs w:val="28"/>
              </w:rPr>
              <w:br/>
              <w:t>4.Конкурс «Поскакушки-попрыгушки».</w:t>
            </w:r>
            <w:r w:rsidRPr="009D2041">
              <w:rPr>
                <w:sz w:val="28"/>
                <w:szCs w:val="28"/>
              </w:rPr>
              <w:br/>
              <w:t>Правила: каждая команда строится в одну колонну (впереди ребенок). По сигналу ребенок выполняет прыжок в длину с места, отталкиваясь обеими ногами. С места приземления прыгает мама, заканчивает папа. Выигрывает семья, которая окажется дальше других.</w:t>
            </w:r>
            <w:r w:rsidRPr="009D2041">
              <w:rPr>
                <w:sz w:val="28"/>
                <w:szCs w:val="28"/>
              </w:rPr>
              <w:br/>
              <w:t>5. Конкурс «Спортивный эрудит».</w:t>
            </w:r>
            <w:r w:rsidRPr="009D2041">
              <w:rPr>
                <w:sz w:val="28"/>
                <w:szCs w:val="28"/>
              </w:rPr>
              <w:br/>
              <w:t>Правила: команды по очереди называют любой вид спорта, выигрывает команда, которая назовет больше видов спорта.</w:t>
            </w:r>
          </w:p>
          <w:p w:rsidR="0063600B" w:rsidRPr="009D2041" w:rsidRDefault="009D2041" w:rsidP="0063600B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6</w:t>
            </w:r>
            <w:r w:rsidR="0063600B" w:rsidRPr="009D2041">
              <w:rPr>
                <w:sz w:val="28"/>
                <w:szCs w:val="28"/>
              </w:rPr>
              <w:t>.«Веселая эстафета-аттракцион» (комбинированная, линейная, гимнастическая).</w:t>
            </w:r>
          </w:p>
          <w:p w:rsidR="0063600B" w:rsidRPr="009D2041" w:rsidRDefault="009D2041" w:rsidP="0063600B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Правила</w:t>
            </w:r>
            <w:r w:rsidR="0063600B" w:rsidRPr="009D2041">
              <w:rPr>
                <w:sz w:val="28"/>
                <w:szCs w:val="28"/>
              </w:rPr>
              <w:t>: команды получают задание</w:t>
            </w:r>
            <w:r w:rsidR="00E44C4D">
              <w:rPr>
                <w:sz w:val="28"/>
                <w:szCs w:val="28"/>
              </w:rPr>
              <w:t xml:space="preserve"> на карточке</w:t>
            </w:r>
            <w:r w:rsidR="0063600B" w:rsidRPr="009D2041">
              <w:rPr>
                <w:sz w:val="28"/>
                <w:szCs w:val="28"/>
              </w:rPr>
              <w:t xml:space="preserve">. Затем они по очереди передвигаются предлагаемым способом: </w:t>
            </w:r>
          </w:p>
          <w:p w:rsidR="0063600B" w:rsidRPr="009D2041" w:rsidRDefault="0063600B" w:rsidP="0063600B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идут на «ходунках»;</w:t>
            </w:r>
          </w:p>
          <w:p w:rsidR="0063600B" w:rsidRPr="009D2041" w:rsidRDefault="0063600B" w:rsidP="0063600B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бегут, удержива</w:t>
            </w:r>
            <w:r w:rsidR="00E44C4D">
              <w:rPr>
                <w:sz w:val="28"/>
                <w:szCs w:val="28"/>
              </w:rPr>
              <w:t>я мяч на ракетке для бадминтона;</w:t>
            </w:r>
          </w:p>
          <w:p w:rsidR="0063600B" w:rsidRPr="009D2041" w:rsidRDefault="0063600B" w:rsidP="0063600B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едут на самокате.</w:t>
            </w:r>
          </w:p>
          <w:p w:rsidR="0063600B" w:rsidRDefault="0063600B" w:rsidP="00E44C4D">
            <w:pPr>
              <w:pStyle w:val="a5"/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Добравшись до конуса, обегают его и возвращаются обратно тем же способом к команде. Передают эстафету следующему участнику, каса</w:t>
            </w:r>
            <w:r w:rsidR="00E44C4D">
              <w:rPr>
                <w:sz w:val="28"/>
                <w:szCs w:val="28"/>
              </w:rPr>
              <w:t>нием.</w:t>
            </w:r>
          </w:p>
          <w:p w:rsidR="00E44C4D" w:rsidRPr="00E44C4D" w:rsidRDefault="00E44C4D" w:rsidP="00E44C4D">
            <w:pPr>
              <w:pStyle w:val="a5"/>
              <w:rPr>
                <w:sz w:val="28"/>
                <w:szCs w:val="28"/>
              </w:rPr>
            </w:pPr>
            <w:r w:rsidRPr="00E44C4D">
              <w:rPr>
                <w:sz w:val="28"/>
                <w:szCs w:val="28"/>
              </w:rPr>
              <w:t xml:space="preserve">7.Творческое задание </w:t>
            </w:r>
            <w:r w:rsidRPr="00E44C4D">
              <w:rPr>
                <w:sz w:val="28"/>
                <w:szCs w:val="28"/>
              </w:rPr>
              <w:lastRenderedPageBreak/>
              <w:t>«Тропинка-развивайка»</w:t>
            </w:r>
          </w:p>
          <w:p w:rsidR="00E44C4D" w:rsidRPr="00E44C4D" w:rsidRDefault="00E44C4D" w:rsidP="00E44C4D">
            <w:pPr>
              <w:pStyle w:val="a5"/>
              <w:rPr>
                <w:sz w:val="28"/>
                <w:szCs w:val="28"/>
              </w:rPr>
            </w:pPr>
            <w:r w:rsidRPr="00E44C4D">
              <w:rPr>
                <w:sz w:val="28"/>
                <w:szCs w:val="28"/>
              </w:rPr>
              <w:t xml:space="preserve">Правила: взрослые участники каждой команды должны построить полосу препятствий </w:t>
            </w:r>
            <w:r w:rsidR="00EF2E5D">
              <w:rPr>
                <w:sz w:val="28"/>
                <w:szCs w:val="28"/>
              </w:rPr>
              <w:t>для прохождения ее детьми,</w:t>
            </w:r>
          </w:p>
          <w:p w:rsidR="00E44C4D" w:rsidRPr="00E44C4D" w:rsidRDefault="00E44C4D" w:rsidP="00E44C4D">
            <w:pPr>
              <w:pStyle w:val="a5"/>
            </w:pPr>
            <w:r w:rsidRPr="00E44C4D">
              <w:rPr>
                <w:sz w:val="28"/>
                <w:szCs w:val="28"/>
              </w:rPr>
              <w:t>и придумать задания для детей на развитие основных движений, воображения.</w:t>
            </w:r>
            <w:r w:rsidRPr="008B5CB7">
              <w:t xml:space="preserve"> </w:t>
            </w:r>
            <w:bookmarkStart w:id="0" w:name="_GoBack"/>
            <w:bookmarkEnd w:id="0"/>
          </w:p>
        </w:tc>
        <w:tc>
          <w:tcPr>
            <w:tcW w:w="2297" w:type="dxa"/>
          </w:tcPr>
          <w:p w:rsidR="0063600B" w:rsidRPr="009D2041" w:rsidRDefault="0063600B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Гимнастические обручи.</w:t>
            </w: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Оборудование к игре кольцеброс, напольные конусы.</w:t>
            </w: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 xml:space="preserve">Футбольные мячи. </w:t>
            </w: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1B7C4C">
            <w:pPr>
              <w:rPr>
                <w:sz w:val="28"/>
                <w:szCs w:val="28"/>
              </w:rPr>
            </w:pPr>
          </w:p>
          <w:p w:rsidR="009D2041" w:rsidRPr="009D2041" w:rsidRDefault="009D2041" w:rsidP="009D2041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«Ходунки»</w:t>
            </w:r>
            <w:r w:rsidR="00E44C4D">
              <w:rPr>
                <w:sz w:val="28"/>
                <w:szCs w:val="28"/>
              </w:rPr>
              <w:t>,</w:t>
            </w:r>
          </w:p>
          <w:p w:rsidR="009D2041" w:rsidRPr="009D2041" w:rsidRDefault="00E44C4D" w:rsidP="009D20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D2041" w:rsidRPr="009D2041">
              <w:rPr>
                <w:sz w:val="28"/>
                <w:szCs w:val="28"/>
              </w:rPr>
              <w:t xml:space="preserve">акетки и </w:t>
            </w:r>
            <w:r>
              <w:rPr>
                <w:sz w:val="28"/>
                <w:szCs w:val="28"/>
              </w:rPr>
              <w:t>воланчики для бадминтона,</w:t>
            </w:r>
          </w:p>
          <w:p w:rsidR="009D2041" w:rsidRPr="009D2041" w:rsidRDefault="009D2041" w:rsidP="009D2041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С</w:t>
            </w:r>
            <w:r w:rsidR="00E44C4D">
              <w:rPr>
                <w:sz w:val="28"/>
                <w:szCs w:val="28"/>
              </w:rPr>
              <w:t>какалки,</w:t>
            </w:r>
          </w:p>
          <w:p w:rsidR="009D2041" w:rsidRPr="009D2041" w:rsidRDefault="009D2041" w:rsidP="009D2041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«Следы»</w:t>
            </w:r>
            <w:r w:rsidR="00E44C4D">
              <w:rPr>
                <w:sz w:val="28"/>
                <w:szCs w:val="28"/>
              </w:rPr>
              <w:t>,</w:t>
            </w:r>
            <w:r w:rsidRPr="009D2041">
              <w:rPr>
                <w:sz w:val="28"/>
                <w:szCs w:val="28"/>
              </w:rPr>
              <w:t xml:space="preserve"> </w:t>
            </w:r>
          </w:p>
          <w:p w:rsidR="00E44C4D" w:rsidRDefault="009D2041" w:rsidP="009D2041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Резин</w:t>
            </w:r>
            <w:r w:rsidR="00E44C4D">
              <w:rPr>
                <w:sz w:val="28"/>
                <w:szCs w:val="28"/>
              </w:rPr>
              <w:t xml:space="preserve">овые «кочки», </w:t>
            </w:r>
            <w:r w:rsidRPr="009D2041">
              <w:rPr>
                <w:sz w:val="28"/>
                <w:szCs w:val="28"/>
              </w:rPr>
              <w:t>Детские пластмассовые лыжи</w:t>
            </w:r>
            <w:r w:rsidR="00E44C4D">
              <w:rPr>
                <w:sz w:val="28"/>
                <w:szCs w:val="28"/>
              </w:rPr>
              <w:t>,</w:t>
            </w:r>
          </w:p>
          <w:p w:rsidR="009D2041" w:rsidRDefault="009D2041" w:rsidP="009D2041">
            <w:pPr>
              <w:rPr>
                <w:sz w:val="28"/>
                <w:szCs w:val="28"/>
              </w:rPr>
            </w:pPr>
            <w:r w:rsidRPr="009D2041">
              <w:rPr>
                <w:sz w:val="28"/>
                <w:szCs w:val="28"/>
              </w:rPr>
              <w:t>Корзина для атрибутов.</w:t>
            </w: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Default="00E44C4D" w:rsidP="009D2041">
            <w:pPr>
              <w:rPr>
                <w:sz w:val="28"/>
                <w:szCs w:val="28"/>
              </w:rPr>
            </w:pPr>
          </w:p>
          <w:p w:rsidR="00E44C4D" w:rsidRPr="00E44C4D" w:rsidRDefault="00E44C4D" w:rsidP="009D2041">
            <w:pPr>
              <w:rPr>
                <w:sz w:val="28"/>
                <w:szCs w:val="28"/>
              </w:rPr>
            </w:pPr>
            <w:r w:rsidRPr="00E44C4D">
              <w:rPr>
                <w:sz w:val="28"/>
                <w:szCs w:val="28"/>
              </w:rPr>
              <w:t>Мягкие модули.</w:t>
            </w:r>
          </w:p>
        </w:tc>
        <w:tc>
          <w:tcPr>
            <w:tcW w:w="2402" w:type="dxa"/>
          </w:tcPr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9D2041" w:rsidRDefault="009D2041" w:rsidP="00254AB8">
            <w:pPr>
              <w:rPr>
                <w:sz w:val="28"/>
                <w:szCs w:val="28"/>
              </w:rPr>
            </w:pPr>
          </w:p>
          <w:p w:rsidR="0063600B" w:rsidRPr="007F0BEB" w:rsidRDefault="0063600B" w:rsidP="0025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выполняют задание.</w:t>
            </w: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9D2041" w:rsidRDefault="009D2041" w:rsidP="00254AB8">
            <w:pPr>
              <w:rPr>
                <w:sz w:val="28"/>
                <w:szCs w:val="28"/>
              </w:rPr>
            </w:pPr>
          </w:p>
          <w:p w:rsidR="009D2041" w:rsidRDefault="009D2041" w:rsidP="00254AB8">
            <w:pPr>
              <w:rPr>
                <w:sz w:val="28"/>
                <w:szCs w:val="28"/>
              </w:rPr>
            </w:pPr>
          </w:p>
          <w:p w:rsidR="009D2041" w:rsidRDefault="009D2041" w:rsidP="00254AB8">
            <w:pPr>
              <w:rPr>
                <w:sz w:val="28"/>
                <w:szCs w:val="28"/>
              </w:rPr>
            </w:pPr>
          </w:p>
          <w:p w:rsidR="009D2041" w:rsidRDefault="009D2041" w:rsidP="00254AB8">
            <w:pPr>
              <w:rPr>
                <w:sz w:val="28"/>
                <w:szCs w:val="28"/>
              </w:rPr>
            </w:pPr>
          </w:p>
          <w:p w:rsidR="009D2041" w:rsidRDefault="009D2041" w:rsidP="00254AB8">
            <w:pPr>
              <w:rPr>
                <w:sz w:val="28"/>
                <w:szCs w:val="28"/>
              </w:rPr>
            </w:pPr>
          </w:p>
          <w:p w:rsidR="0063600B" w:rsidRPr="007F0BEB" w:rsidRDefault="0063600B" w:rsidP="0025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выполняют задание.</w:t>
            </w:r>
          </w:p>
          <w:p w:rsidR="0063600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9D20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выполняют задание.</w:t>
            </w: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EF2E5D" w:rsidRDefault="00EF2E5D" w:rsidP="0063600B">
            <w:pPr>
              <w:rPr>
                <w:sz w:val="28"/>
                <w:szCs w:val="28"/>
              </w:rPr>
            </w:pPr>
          </w:p>
          <w:p w:rsidR="0063600B" w:rsidRPr="007F0BEB" w:rsidRDefault="0063600B" w:rsidP="00636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выполняют задание.</w:t>
            </w: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63600B" w:rsidRDefault="0063600B" w:rsidP="00D9455D">
            <w:pPr>
              <w:jc w:val="both"/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выполняют задание.</w:t>
            </w: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Pr="007F0BEB" w:rsidRDefault="00E44C4D" w:rsidP="00E44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выполняют задание.</w:t>
            </w:r>
          </w:p>
          <w:p w:rsidR="00E44C4D" w:rsidRPr="007F0BEB" w:rsidRDefault="00E44C4D" w:rsidP="0063600B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Pr="007F0BEB" w:rsidRDefault="00E44C4D" w:rsidP="00E44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Команды </w:t>
            </w:r>
            <w:r>
              <w:rPr>
                <w:sz w:val="28"/>
                <w:szCs w:val="28"/>
              </w:rPr>
              <w:lastRenderedPageBreak/>
              <w:t>выполняют задание.</w:t>
            </w:r>
          </w:p>
          <w:p w:rsidR="0063600B" w:rsidRPr="007F0BEB" w:rsidRDefault="0063600B" w:rsidP="00D945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7" w:type="dxa"/>
          </w:tcPr>
          <w:p w:rsidR="009D2041" w:rsidRDefault="009D2041" w:rsidP="001B7C4C">
            <w:pPr>
              <w:rPr>
                <w:sz w:val="28"/>
                <w:szCs w:val="28"/>
              </w:rPr>
            </w:pPr>
          </w:p>
          <w:p w:rsidR="009D2041" w:rsidRDefault="009D2041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  <w:r w:rsidRPr="0094496B">
              <w:rPr>
                <w:sz w:val="28"/>
                <w:szCs w:val="28"/>
              </w:rPr>
              <w:t xml:space="preserve">Для оглашения результатов конкурса слово предоставляется жюри. </w:t>
            </w: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Жюри объявляет результат конкурса. </w:t>
            </w: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Жюри объявляет результат конкурса. </w:t>
            </w: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1B7C4C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EF2E5D" w:rsidRDefault="00EF2E5D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Жюри объявляет результат конкурса. </w:t>
            </w: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9D2041" w:rsidRDefault="009D2041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Жюри объявляет результат конкурса. </w:t>
            </w: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</w:p>
          <w:p w:rsidR="00E44C4D" w:rsidRDefault="00E44C4D" w:rsidP="0063600B">
            <w:pPr>
              <w:rPr>
                <w:sz w:val="28"/>
                <w:szCs w:val="28"/>
              </w:rPr>
            </w:pPr>
          </w:p>
          <w:p w:rsidR="0063600B" w:rsidRDefault="0063600B" w:rsidP="00636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Жюри объявляет результат конкурса. </w:t>
            </w: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</w:p>
          <w:p w:rsidR="00E44C4D" w:rsidRDefault="00E44C4D" w:rsidP="00E44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Жюри объявляет </w:t>
            </w:r>
            <w:r>
              <w:rPr>
                <w:sz w:val="28"/>
                <w:szCs w:val="28"/>
              </w:rPr>
              <w:lastRenderedPageBreak/>
              <w:t>результат конкурса и объявляет итоги спортивного праздника.</w:t>
            </w:r>
          </w:p>
          <w:p w:rsidR="0063600B" w:rsidRPr="007F0BEB" w:rsidRDefault="0063600B" w:rsidP="001B7C4C">
            <w:pPr>
              <w:rPr>
                <w:sz w:val="28"/>
                <w:szCs w:val="28"/>
              </w:rPr>
            </w:pPr>
          </w:p>
        </w:tc>
      </w:tr>
      <w:tr w:rsidR="00EF2E5D" w:rsidRPr="007F0BEB" w:rsidTr="00794B45">
        <w:trPr>
          <w:jc w:val="center"/>
        </w:trPr>
        <w:tc>
          <w:tcPr>
            <w:tcW w:w="10563" w:type="dxa"/>
            <w:gridSpan w:val="5"/>
          </w:tcPr>
          <w:p w:rsidR="00EF2E5D" w:rsidRPr="0063600B" w:rsidRDefault="00EF2E5D" w:rsidP="0063600B">
            <w:pPr>
              <w:jc w:val="center"/>
              <w:rPr>
                <w:b/>
                <w:sz w:val="28"/>
                <w:szCs w:val="28"/>
              </w:rPr>
            </w:pPr>
            <w:r w:rsidRPr="0063600B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  <w:r w:rsidRPr="0063600B">
              <w:rPr>
                <w:b/>
                <w:sz w:val="28"/>
                <w:szCs w:val="28"/>
              </w:rPr>
              <w:t xml:space="preserve"> часть заключительная</w:t>
            </w:r>
          </w:p>
        </w:tc>
      </w:tr>
      <w:tr w:rsidR="0063600B" w:rsidRPr="007F0BEB" w:rsidTr="0063600B">
        <w:trPr>
          <w:jc w:val="center"/>
        </w:trPr>
        <w:tc>
          <w:tcPr>
            <w:tcW w:w="3457" w:type="dxa"/>
            <w:gridSpan w:val="2"/>
          </w:tcPr>
          <w:p w:rsidR="0063600B" w:rsidRPr="007F0BEB" w:rsidRDefault="00E44C4D" w:rsidP="00F039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проводит </w:t>
            </w:r>
            <w:r w:rsidR="00F039BB">
              <w:rPr>
                <w:sz w:val="28"/>
                <w:szCs w:val="28"/>
              </w:rPr>
              <w:t>церемонию закрытия спортивного праздника.</w:t>
            </w:r>
          </w:p>
        </w:tc>
        <w:tc>
          <w:tcPr>
            <w:tcW w:w="2297" w:type="dxa"/>
          </w:tcPr>
          <w:p w:rsidR="0063600B" w:rsidRDefault="00F039BB" w:rsidP="00D945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Музыкальные заставки.</w:t>
            </w:r>
          </w:p>
          <w:p w:rsidR="00F039BB" w:rsidRPr="007F0BEB" w:rsidRDefault="00F039BB" w:rsidP="00D945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Наградные атрибуты.</w:t>
            </w:r>
          </w:p>
        </w:tc>
        <w:tc>
          <w:tcPr>
            <w:tcW w:w="2402" w:type="dxa"/>
          </w:tcPr>
          <w:p w:rsidR="0063600B" w:rsidRPr="007F0BEB" w:rsidRDefault="0063600B" w:rsidP="00F039BB">
            <w:pPr>
              <w:rPr>
                <w:sz w:val="28"/>
                <w:szCs w:val="28"/>
              </w:rPr>
            </w:pPr>
            <w:r w:rsidRPr="007F0BEB">
              <w:rPr>
                <w:sz w:val="28"/>
                <w:szCs w:val="28"/>
              </w:rPr>
              <w:t xml:space="preserve">Дети </w:t>
            </w:r>
            <w:r w:rsidR="00F039BB">
              <w:rPr>
                <w:sz w:val="28"/>
                <w:szCs w:val="28"/>
              </w:rPr>
              <w:t xml:space="preserve">и взрослые </w:t>
            </w:r>
            <w:r w:rsidRPr="007F0BEB">
              <w:rPr>
                <w:sz w:val="28"/>
                <w:szCs w:val="28"/>
              </w:rPr>
              <w:t>делятся впечатлениями.</w:t>
            </w:r>
          </w:p>
        </w:tc>
        <w:tc>
          <w:tcPr>
            <w:tcW w:w="2407" w:type="dxa"/>
          </w:tcPr>
          <w:p w:rsidR="0063600B" w:rsidRPr="007F0BEB" w:rsidRDefault="00F039BB" w:rsidP="00F039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Жюри проводит церемонию награждения участников спортивного праздника.</w:t>
            </w:r>
          </w:p>
        </w:tc>
      </w:tr>
    </w:tbl>
    <w:p w:rsidR="00AA75D6" w:rsidRDefault="00AA75D6" w:rsidP="008E13DB">
      <w:pPr>
        <w:pStyle w:val="a5"/>
        <w:ind w:firstLine="708"/>
        <w:jc w:val="center"/>
        <w:rPr>
          <w:b/>
        </w:rPr>
      </w:pPr>
    </w:p>
    <w:p w:rsidR="008E13DB" w:rsidRPr="008E13DB" w:rsidRDefault="008E13DB" w:rsidP="008E13DB">
      <w:pPr>
        <w:pStyle w:val="a5"/>
        <w:ind w:firstLine="708"/>
        <w:jc w:val="center"/>
        <w:rPr>
          <w:b/>
        </w:rPr>
      </w:pPr>
    </w:p>
    <w:sectPr w:rsidR="008E13DB" w:rsidRPr="008E13DB" w:rsidSect="000B41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C"/>
    <w:multiLevelType w:val="hybridMultilevel"/>
    <w:tmpl w:val="0000000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5CB7"/>
    <w:rsid w:val="000B41A6"/>
    <w:rsid w:val="001A1E0C"/>
    <w:rsid w:val="001B7C4C"/>
    <w:rsid w:val="002004CB"/>
    <w:rsid w:val="00254AB8"/>
    <w:rsid w:val="003660E8"/>
    <w:rsid w:val="004A547A"/>
    <w:rsid w:val="004C293D"/>
    <w:rsid w:val="00566F67"/>
    <w:rsid w:val="00594DA7"/>
    <w:rsid w:val="005B4305"/>
    <w:rsid w:val="0063600B"/>
    <w:rsid w:val="0071588E"/>
    <w:rsid w:val="008B5CB7"/>
    <w:rsid w:val="008E13DB"/>
    <w:rsid w:val="0094496B"/>
    <w:rsid w:val="009D2041"/>
    <w:rsid w:val="00AA75D6"/>
    <w:rsid w:val="00AB6E2F"/>
    <w:rsid w:val="00D17754"/>
    <w:rsid w:val="00D64CB6"/>
    <w:rsid w:val="00DF3D41"/>
    <w:rsid w:val="00E44C4D"/>
    <w:rsid w:val="00E512EB"/>
    <w:rsid w:val="00E67BA1"/>
    <w:rsid w:val="00EF2E5D"/>
    <w:rsid w:val="00F039BB"/>
    <w:rsid w:val="00F73861"/>
    <w:rsid w:val="00FD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B7"/>
    <w:pPr>
      <w:spacing w:after="0" w:line="300" w:lineRule="atLeast"/>
    </w:pPr>
    <w:rPr>
      <w:rFonts w:ascii="Times New Roman" w:eastAsia="Times New Roman" w:hAnsi="Times New Roman" w:cs="Times New Roman"/>
      <w:lang w:eastAsia="ru-RU"/>
    </w:rPr>
  </w:style>
  <w:style w:type="paragraph" w:styleId="2">
    <w:name w:val="heading 2"/>
    <w:basedOn w:val="a"/>
    <w:next w:val="a"/>
    <w:link w:val="20"/>
    <w:qFormat/>
    <w:rsid w:val="008B5CB7"/>
    <w:pPr>
      <w:keepNext/>
      <w:spacing w:before="240" w:after="60" w:line="440" w:lineRule="atLeast"/>
      <w:outlineLvl w:val="1"/>
    </w:pPr>
    <w:rPr>
      <w:b/>
      <w:bCs/>
      <w:sz w:val="38"/>
      <w:szCs w:val="38"/>
    </w:rPr>
  </w:style>
  <w:style w:type="paragraph" w:styleId="4">
    <w:name w:val="heading 4"/>
    <w:basedOn w:val="a"/>
    <w:next w:val="a"/>
    <w:link w:val="40"/>
    <w:qFormat/>
    <w:rsid w:val="008B5CB7"/>
    <w:pPr>
      <w:keepNext/>
      <w:spacing w:before="240" w:after="60" w:line="440" w:lineRule="atLeast"/>
      <w:outlineLvl w:val="3"/>
    </w:pPr>
    <w:rPr>
      <w:b/>
      <w:bCs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5CB7"/>
    <w:rPr>
      <w:rFonts w:ascii="Times New Roman" w:eastAsia="Times New Roman" w:hAnsi="Times New Roman" w:cs="Times New Roman"/>
      <w:b/>
      <w:bCs/>
      <w:sz w:val="38"/>
      <w:szCs w:val="38"/>
      <w:lang w:eastAsia="ru-RU"/>
    </w:rPr>
  </w:style>
  <w:style w:type="character" w:customStyle="1" w:styleId="40">
    <w:name w:val="Заголовок 4 Знак"/>
    <w:basedOn w:val="a0"/>
    <w:link w:val="4"/>
    <w:rsid w:val="008B5CB7"/>
    <w:rPr>
      <w:rFonts w:ascii="Times New Roman" w:eastAsia="Times New Roman" w:hAnsi="Times New Roman" w:cs="Times New Roman"/>
      <w:b/>
      <w:bCs/>
      <w:sz w:val="38"/>
      <w:szCs w:val="38"/>
      <w:lang w:eastAsia="ru-RU"/>
    </w:rPr>
  </w:style>
  <w:style w:type="paragraph" w:customStyle="1" w:styleId="Ul">
    <w:name w:val="Ul"/>
    <w:basedOn w:val="a"/>
    <w:rsid w:val="008B5CB7"/>
  </w:style>
  <w:style w:type="character" w:customStyle="1" w:styleId="Spanred">
    <w:name w:val="Span_red"/>
    <w:basedOn w:val="a0"/>
    <w:rsid w:val="008B5CB7"/>
    <w:rPr>
      <w:color w:val="E11F27"/>
    </w:rPr>
  </w:style>
  <w:style w:type="character" w:customStyle="1" w:styleId="Spanhighlighted">
    <w:name w:val="Span_highlighted"/>
    <w:basedOn w:val="a0"/>
    <w:rsid w:val="008B5CB7"/>
    <w:rPr>
      <w:shd w:val="clear" w:color="auto" w:fill="E3E6F9"/>
    </w:rPr>
  </w:style>
  <w:style w:type="paragraph" w:styleId="a3">
    <w:name w:val="Balloon Text"/>
    <w:basedOn w:val="a"/>
    <w:link w:val="a4"/>
    <w:uiPriority w:val="99"/>
    <w:semiHidden/>
    <w:unhideWhenUsed/>
    <w:rsid w:val="008B5C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C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8B5CB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AA75D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71588E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0C98-C220-4E19-B714-961EA833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2</cp:revision>
  <dcterms:created xsi:type="dcterms:W3CDTF">2018-11-28T08:24:00Z</dcterms:created>
  <dcterms:modified xsi:type="dcterms:W3CDTF">2018-11-29T10:35:00Z</dcterms:modified>
</cp:coreProperties>
</file>