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7BE" w:rsidRPr="009C410D" w:rsidRDefault="00D21CA5">
      <w:pPr>
        <w:rPr>
          <w:lang w:val="ru-RU"/>
        </w:rPr>
        <w:sectPr w:rsidR="00A847BE" w:rsidRPr="009C410D" w:rsidSect="009C410D">
          <w:pgSz w:w="11900" w:h="16840"/>
          <w:pgMar w:top="426" w:right="1440" w:bottom="709" w:left="1440" w:header="720" w:footer="720" w:gutter="0"/>
          <w:cols w:space="720" w:equalWidth="0">
            <w:col w:w="9020" w:space="0"/>
          </w:cols>
          <w:docGrid w:linePitch="360"/>
        </w:sectPr>
      </w:pPr>
      <w:r>
        <w:rPr>
          <w:noProof/>
          <w:lang w:val="ru-RU" w:eastAsia="ru-RU"/>
        </w:rPr>
        <w:drawing>
          <wp:inline distT="0" distB="0" distL="0" distR="0">
            <wp:extent cx="5727700" cy="7875588"/>
            <wp:effectExtent l="0" t="0" r="6350" b="0"/>
            <wp:docPr id="2" name="Рисунок 2" descr="Z:\НА САЙТ\+рабочие программы\2022-2023\1 А Сафонова АР\математик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НА САЙТ\+рабочие программы\2022-2023\1 А Сафонова АР\математика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7875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847BE" w:rsidRPr="00FD1B3E" w:rsidRDefault="00A847BE">
      <w:pPr>
        <w:autoSpaceDE w:val="0"/>
        <w:autoSpaceDN w:val="0"/>
        <w:spacing w:after="78" w:line="220" w:lineRule="exact"/>
        <w:rPr>
          <w:lang w:val="ru-RU"/>
        </w:rPr>
      </w:pPr>
    </w:p>
    <w:p w:rsidR="00A847BE" w:rsidRDefault="00301654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ПОЯСНИТЕЛЬНАЯ ЗАПИСКА</w:t>
      </w:r>
    </w:p>
    <w:p w:rsidR="00A847BE" w:rsidRPr="00301654" w:rsidRDefault="00301654">
      <w:pPr>
        <w:autoSpaceDE w:val="0"/>
        <w:autoSpaceDN w:val="0"/>
        <w:spacing w:before="346" w:after="0"/>
        <w:ind w:firstLine="180"/>
        <w:rPr>
          <w:lang w:val="ru-RU"/>
        </w:rPr>
      </w:pPr>
      <w:proofErr w:type="gramStart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по предмету «Математика» для обучающихся 1 класса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</w:r>
      <w:proofErr w:type="gramEnd"/>
    </w:p>
    <w:p w:rsidR="00A847BE" w:rsidRPr="00301654" w:rsidRDefault="00301654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В начальной школе изучение математики имеет особое значение в развитии младшего школьника.</w:t>
      </w:r>
    </w:p>
    <w:p w:rsidR="00A847BE" w:rsidRPr="00301654" w:rsidRDefault="00301654">
      <w:pPr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Приобретённые им знания, опыт выполнения предметных и универсальных действий на </w:t>
      </w:r>
      <w:r w:rsidRPr="00301654">
        <w:rPr>
          <w:lang w:val="ru-RU"/>
        </w:rPr>
        <w:br/>
      </w: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:rsidR="00A847BE" w:rsidRPr="00301654" w:rsidRDefault="00301654">
      <w:pPr>
        <w:tabs>
          <w:tab w:val="left" w:pos="180"/>
        </w:tabs>
        <w:autoSpaceDE w:val="0"/>
        <w:autoSpaceDN w:val="0"/>
        <w:spacing w:before="192" w:after="0" w:line="262" w:lineRule="auto"/>
        <w:ind w:right="144"/>
        <w:rPr>
          <w:lang w:val="ru-RU"/>
        </w:rPr>
      </w:pPr>
      <w:r w:rsidRPr="00301654">
        <w:rPr>
          <w:lang w:val="ru-RU"/>
        </w:rPr>
        <w:tab/>
      </w: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:rsidR="00A847BE" w:rsidRPr="00301654" w:rsidRDefault="00301654">
      <w:pPr>
        <w:autoSpaceDE w:val="0"/>
        <w:autoSpaceDN w:val="0"/>
        <w:spacing w:before="178" w:after="0"/>
        <w:ind w:left="420" w:right="288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Освоение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 w:rsidR="00A847BE" w:rsidRPr="00301654" w:rsidRDefault="00301654">
      <w:pPr>
        <w:autoSpaceDE w:val="0"/>
        <w:autoSpaceDN w:val="0"/>
        <w:spacing w:before="190" w:after="0" w:line="281" w:lineRule="auto"/>
        <w:ind w:left="420" w:right="144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</w:t>
      </w:r>
      <w:proofErr w:type="spellStart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целое»</w:t>
      </w:r>
      <w:proofErr w:type="gramStart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,«</w:t>
      </w:r>
      <w:proofErr w:type="gramEnd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больше</w:t>
      </w:r>
      <w:proofErr w:type="spellEnd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-меньше», «равно-неравно», «порядок»), смысла арифметических действий, </w:t>
      </w:r>
      <w:r w:rsidRPr="00301654">
        <w:rPr>
          <w:lang w:val="ru-RU"/>
        </w:rPr>
        <w:br/>
      </w: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зависимостей (работа, движение, продолжительность события). </w:t>
      </w:r>
    </w:p>
    <w:p w:rsidR="00A847BE" w:rsidRPr="00301654" w:rsidRDefault="00301654">
      <w:pPr>
        <w:autoSpaceDE w:val="0"/>
        <w:autoSpaceDN w:val="0"/>
        <w:spacing w:before="190" w:after="0" w:line="281" w:lineRule="auto"/>
        <w:ind w:left="420" w:right="144"/>
        <w:rPr>
          <w:lang w:val="ru-RU"/>
        </w:rPr>
      </w:pPr>
      <w:proofErr w:type="gramStart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Обеспечение математического развития младшего школьника -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 различать верные (истинные) и неверные (ложные) утверждения, вести поиск информации (примеров, оснований для упорядочения, вариантов и др.). </w:t>
      </w:r>
      <w:proofErr w:type="gramEnd"/>
    </w:p>
    <w:p w:rsidR="00A847BE" w:rsidRPr="00301654" w:rsidRDefault="00301654">
      <w:pPr>
        <w:autoSpaceDE w:val="0"/>
        <w:autoSpaceDN w:val="0"/>
        <w:spacing w:before="190" w:after="0" w:line="281" w:lineRule="auto"/>
        <w:ind w:left="420" w:right="144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Становление учебно-познавательных мотивов и интереса к изучению математики и </w:t>
      </w:r>
      <w:r w:rsidRPr="00301654">
        <w:rPr>
          <w:lang w:val="ru-RU"/>
        </w:rPr>
        <w:br/>
      </w: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</w:t>
      </w:r>
      <w:r w:rsidRPr="00301654">
        <w:rPr>
          <w:lang w:val="ru-RU"/>
        </w:rPr>
        <w:br/>
      </w: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математических терминах и понятиях; прочных  навыков использования математических знаний в повседневной жизни.</w:t>
      </w:r>
    </w:p>
    <w:p w:rsidR="00A847BE" w:rsidRPr="00301654" w:rsidRDefault="00301654">
      <w:pPr>
        <w:tabs>
          <w:tab w:val="left" w:pos="180"/>
        </w:tabs>
        <w:autoSpaceDE w:val="0"/>
        <w:autoSpaceDN w:val="0"/>
        <w:spacing w:before="300" w:after="0" w:line="262" w:lineRule="auto"/>
        <w:ind w:right="720"/>
        <w:rPr>
          <w:lang w:val="ru-RU"/>
        </w:rPr>
      </w:pPr>
      <w:r w:rsidRPr="00301654">
        <w:rPr>
          <w:lang w:val="ru-RU"/>
        </w:rPr>
        <w:tab/>
      </w: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:rsidR="00A847BE" w:rsidRPr="00301654" w:rsidRDefault="00301654">
      <w:pPr>
        <w:autoSpaceDE w:val="0"/>
        <w:autoSpaceDN w:val="0"/>
        <w:spacing w:before="178" w:after="0"/>
        <w:ind w:left="420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понимание математических отношений выступает средством познания закономерностей существования   окружающего мира, фактов, процессов  и  явлений,  происходящих  в  природе и в обществе (хронология событий, протяжённость по времени, образование целого из частей, изменение формы, размера и т.д.); </w:t>
      </w:r>
    </w:p>
    <w:p w:rsidR="00A847BE" w:rsidRPr="00301654" w:rsidRDefault="00301654">
      <w:pPr>
        <w:autoSpaceDE w:val="0"/>
        <w:autoSpaceDN w:val="0"/>
        <w:spacing w:before="190" w:after="0" w:line="271" w:lineRule="auto"/>
        <w:ind w:left="420" w:right="720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 </w:t>
      </w:r>
    </w:p>
    <w:p w:rsidR="00A847BE" w:rsidRPr="00301654" w:rsidRDefault="00301654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proofErr w:type="gramStart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—  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</w:t>
      </w:r>
      <w:proofErr w:type="gramEnd"/>
    </w:p>
    <w:p w:rsidR="00A847BE" w:rsidRPr="00301654" w:rsidRDefault="00A847BE">
      <w:pPr>
        <w:rPr>
          <w:lang w:val="ru-RU"/>
        </w:rPr>
        <w:sectPr w:rsidR="00A847BE" w:rsidRPr="00301654">
          <w:pgSz w:w="11900" w:h="16840"/>
          <w:pgMar w:top="298" w:right="634" w:bottom="320" w:left="666" w:header="720" w:footer="720" w:gutter="0"/>
          <w:cols w:space="720" w:equalWidth="0">
            <w:col w:w="10600" w:space="0"/>
          </w:cols>
          <w:docGrid w:linePitch="360"/>
        </w:sectPr>
      </w:pPr>
    </w:p>
    <w:p w:rsidR="00A847BE" w:rsidRPr="00301654" w:rsidRDefault="00A847BE">
      <w:pPr>
        <w:autoSpaceDE w:val="0"/>
        <w:autoSpaceDN w:val="0"/>
        <w:spacing w:after="66" w:line="220" w:lineRule="exact"/>
        <w:rPr>
          <w:lang w:val="ru-RU"/>
        </w:rPr>
      </w:pPr>
    </w:p>
    <w:p w:rsidR="00A847BE" w:rsidRPr="00301654" w:rsidRDefault="00301654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предположения).</w:t>
      </w:r>
    </w:p>
    <w:p w:rsidR="00A847BE" w:rsidRPr="00301654" w:rsidRDefault="00301654">
      <w:pPr>
        <w:autoSpaceDE w:val="0"/>
        <w:autoSpaceDN w:val="0"/>
        <w:spacing w:before="178" w:after="0" w:line="281" w:lineRule="auto"/>
        <w:ind w:firstLine="180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Младшие школьники проявляют интерес к математической сущности предметов и явлений окружающей жизни - возможности их измерить, определить величину, форму, выявить зависимости и  закономерности  их  расположения  во  времени  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</w:t>
      </w:r>
      <w:r w:rsidRPr="00301654">
        <w:rPr>
          <w:lang w:val="ru-RU"/>
        </w:rPr>
        <w:br/>
      </w: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информации, в том числе и графическими (таблица, диаграмма, схема).</w:t>
      </w:r>
    </w:p>
    <w:p w:rsidR="00A847BE" w:rsidRPr="00301654" w:rsidRDefault="00301654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:rsidR="00A847BE" w:rsidRPr="00301654" w:rsidRDefault="00301654" w:rsidP="00301654">
      <w:pPr>
        <w:autoSpaceDE w:val="0"/>
        <w:autoSpaceDN w:val="0"/>
        <w:spacing w:before="190" w:after="0" w:line="230" w:lineRule="auto"/>
        <w:ind w:left="180"/>
        <w:rPr>
          <w:lang w:val="ru-RU"/>
        </w:rPr>
        <w:sectPr w:rsidR="00A847BE" w:rsidRPr="00301654">
          <w:pgSz w:w="11900" w:h="16840"/>
          <w:pgMar w:top="286" w:right="828" w:bottom="1440" w:left="666" w:header="720" w:footer="720" w:gutter="0"/>
          <w:cols w:space="720" w:equalWidth="0">
            <w:col w:w="10406" w:space="0"/>
          </w:cols>
          <w:docGrid w:linePitch="360"/>
        </w:sect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На изучение математики в 1 классе отводится 4 часа в неделю, всего 132 часа.</w:t>
      </w:r>
    </w:p>
    <w:p w:rsidR="00A847BE" w:rsidRPr="00301654" w:rsidRDefault="00A847BE">
      <w:pPr>
        <w:autoSpaceDE w:val="0"/>
        <w:autoSpaceDN w:val="0"/>
        <w:spacing w:after="78" w:line="220" w:lineRule="exact"/>
        <w:rPr>
          <w:lang w:val="ru-RU"/>
        </w:rPr>
      </w:pPr>
    </w:p>
    <w:p w:rsidR="00A847BE" w:rsidRPr="00301654" w:rsidRDefault="00301654">
      <w:pPr>
        <w:autoSpaceDE w:val="0"/>
        <w:autoSpaceDN w:val="0"/>
        <w:spacing w:after="0" w:line="230" w:lineRule="auto"/>
        <w:rPr>
          <w:lang w:val="ru-RU"/>
        </w:rPr>
      </w:pPr>
      <w:r w:rsidRPr="0030165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A847BE" w:rsidRPr="00301654" w:rsidRDefault="00301654">
      <w:pPr>
        <w:autoSpaceDE w:val="0"/>
        <w:autoSpaceDN w:val="0"/>
        <w:spacing w:before="346" w:after="0" w:line="271" w:lineRule="auto"/>
        <w:ind w:right="144" w:firstLine="180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Основное содержание обучения в программе представлено разделами: «Числа и величины»,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A847BE" w:rsidRPr="00301654" w:rsidRDefault="00301654">
      <w:pPr>
        <w:tabs>
          <w:tab w:val="left" w:pos="180"/>
        </w:tabs>
        <w:autoSpaceDE w:val="0"/>
        <w:autoSpaceDN w:val="0"/>
        <w:spacing w:before="190" w:after="0" w:line="271" w:lineRule="auto"/>
        <w:ind w:right="720"/>
        <w:rPr>
          <w:lang w:val="ru-RU"/>
        </w:rPr>
      </w:pPr>
      <w:r w:rsidRPr="00301654">
        <w:rPr>
          <w:lang w:val="ru-RU"/>
        </w:rPr>
        <w:tab/>
      </w:r>
      <w:r w:rsidRPr="0030165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Числа и величины </w:t>
      </w:r>
      <w:r w:rsidRPr="00301654">
        <w:rPr>
          <w:lang w:val="ru-RU"/>
        </w:rPr>
        <w:br/>
      </w:r>
      <w:r w:rsidRPr="00301654">
        <w:rPr>
          <w:lang w:val="ru-RU"/>
        </w:rPr>
        <w:tab/>
      </w: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A847BE" w:rsidRPr="00301654" w:rsidRDefault="00301654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301654">
        <w:rPr>
          <w:lang w:val="ru-RU"/>
        </w:rPr>
        <w:tab/>
      </w: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Числа в пределах 20: чтение, запись, сравнение.  Однозначные и двузначные числа. Увеличение (уменьшение) числа на несколько единиц.</w:t>
      </w:r>
    </w:p>
    <w:p w:rsidR="00A847BE" w:rsidRPr="00301654" w:rsidRDefault="00301654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lang w:val="ru-RU"/>
        </w:rPr>
      </w:pPr>
      <w:r w:rsidRPr="00301654">
        <w:rPr>
          <w:lang w:val="ru-RU"/>
        </w:rPr>
        <w:tab/>
      </w: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Длина и её измерение. Единицы длины: сантиметр, дециметр; установление соотношения между ними.</w:t>
      </w:r>
    </w:p>
    <w:p w:rsidR="00A847BE" w:rsidRPr="00301654" w:rsidRDefault="00301654">
      <w:pPr>
        <w:tabs>
          <w:tab w:val="left" w:pos="180"/>
        </w:tabs>
        <w:autoSpaceDE w:val="0"/>
        <w:autoSpaceDN w:val="0"/>
        <w:spacing w:before="190" w:after="0" w:line="271" w:lineRule="auto"/>
        <w:rPr>
          <w:lang w:val="ru-RU"/>
        </w:rPr>
      </w:pPr>
      <w:r w:rsidRPr="00301654">
        <w:rPr>
          <w:lang w:val="ru-RU"/>
        </w:rPr>
        <w:tab/>
      </w:r>
      <w:r w:rsidRPr="0030165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Арифметические действия </w:t>
      </w:r>
      <w:r w:rsidRPr="00301654">
        <w:rPr>
          <w:lang w:val="ru-RU"/>
        </w:rPr>
        <w:br/>
      </w:r>
      <w:r w:rsidRPr="00301654">
        <w:rPr>
          <w:lang w:val="ru-RU"/>
        </w:rPr>
        <w:tab/>
      </w: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</w:t>
      </w:r>
    </w:p>
    <w:p w:rsidR="00A847BE" w:rsidRPr="00301654" w:rsidRDefault="00301654">
      <w:pPr>
        <w:tabs>
          <w:tab w:val="left" w:pos="180"/>
        </w:tabs>
        <w:autoSpaceDE w:val="0"/>
        <w:autoSpaceDN w:val="0"/>
        <w:spacing w:before="190" w:after="0" w:line="271" w:lineRule="auto"/>
        <w:ind w:right="288"/>
        <w:rPr>
          <w:lang w:val="ru-RU"/>
        </w:rPr>
      </w:pPr>
      <w:r w:rsidRPr="00301654">
        <w:rPr>
          <w:lang w:val="ru-RU"/>
        </w:rPr>
        <w:tab/>
      </w:r>
      <w:r w:rsidRPr="0030165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Текстовые задачи </w:t>
      </w:r>
      <w:r w:rsidRPr="00301654">
        <w:rPr>
          <w:lang w:val="ru-RU"/>
        </w:rPr>
        <w:br/>
      </w:r>
      <w:r w:rsidRPr="00301654">
        <w:rPr>
          <w:lang w:val="ru-RU"/>
        </w:rPr>
        <w:tab/>
      </w: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A847BE" w:rsidRPr="00301654" w:rsidRDefault="00301654">
      <w:pPr>
        <w:tabs>
          <w:tab w:val="left" w:pos="180"/>
        </w:tabs>
        <w:autoSpaceDE w:val="0"/>
        <w:autoSpaceDN w:val="0"/>
        <w:spacing w:before="190" w:after="0" w:line="271" w:lineRule="auto"/>
        <w:ind w:right="576"/>
        <w:rPr>
          <w:lang w:val="ru-RU"/>
        </w:rPr>
      </w:pPr>
      <w:r w:rsidRPr="00301654">
        <w:rPr>
          <w:lang w:val="ru-RU"/>
        </w:rPr>
        <w:tab/>
      </w:r>
      <w:r w:rsidRPr="0030165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Пространственные отношения и геометрические фигуры </w:t>
      </w:r>
      <w:r w:rsidRPr="00301654">
        <w:rPr>
          <w:lang w:val="ru-RU"/>
        </w:rPr>
        <w:br/>
      </w:r>
      <w:r w:rsidRPr="00301654">
        <w:rPr>
          <w:lang w:val="ru-RU"/>
        </w:rPr>
        <w:tab/>
      </w: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Расположение предметов и объектов на плоскости, в пространстве: слева/справа, сверху/снизу, </w:t>
      </w:r>
      <w:proofErr w:type="gramStart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между</w:t>
      </w:r>
      <w:proofErr w:type="gramEnd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proofErr w:type="gramStart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установление</w:t>
      </w:r>
      <w:proofErr w:type="gramEnd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пространственных отношений.</w:t>
      </w:r>
    </w:p>
    <w:p w:rsidR="00A847BE" w:rsidRPr="00301654" w:rsidRDefault="00301654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клетку; измерение длины отрезка в сантиметрах.</w:t>
      </w:r>
    </w:p>
    <w:p w:rsidR="00A847BE" w:rsidRPr="00301654" w:rsidRDefault="00301654">
      <w:pPr>
        <w:tabs>
          <w:tab w:val="left" w:pos="180"/>
        </w:tabs>
        <w:autoSpaceDE w:val="0"/>
        <w:autoSpaceDN w:val="0"/>
        <w:spacing w:before="190" w:after="0" w:line="271" w:lineRule="auto"/>
        <w:rPr>
          <w:lang w:val="ru-RU"/>
        </w:rPr>
      </w:pPr>
      <w:r w:rsidRPr="00301654">
        <w:rPr>
          <w:lang w:val="ru-RU"/>
        </w:rPr>
        <w:tab/>
      </w:r>
      <w:r w:rsidRPr="0030165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Математическая информация </w:t>
      </w:r>
      <w:r w:rsidRPr="00301654">
        <w:rPr>
          <w:lang w:val="ru-RU"/>
        </w:rPr>
        <w:br/>
      </w:r>
      <w:r w:rsidRPr="00301654">
        <w:rPr>
          <w:lang w:val="ru-RU"/>
        </w:rPr>
        <w:tab/>
      </w: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признаку.</w:t>
      </w:r>
    </w:p>
    <w:p w:rsidR="00A847BE" w:rsidRPr="00301654" w:rsidRDefault="0030165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Закономерность в ряду заданных объектов: её обнаружение, продолжение ряда.</w:t>
      </w:r>
    </w:p>
    <w:p w:rsidR="00A847BE" w:rsidRPr="00301654" w:rsidRDefault="00301654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301654">
        <w:rPr>
          <w:lang w:val="ru-RU"/>
        </w:rPr>
        <w:tab/>
      </w: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A847BE" w:rsidRPr="00301654" w:rsidRDefault="00301654">
      <w:pPr>
        <w:autoSpaceDE w:val="0"/>
        <w:autoSpaceDN w:val="0"/>
        <w:spacing w:before="72" w:after="0" w:line="271" w:lineRule="auto"/>
        <w:ind w:right="144" w:firstLine="180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Чтение таблицы (содержащей не более 4-х данных); извлечение данного из строки, столбца; внесение одного-двух данных в таблицу. Чтение рисунка, схемы с одним-двумя числовыми данными (значениями данных величин).</w:t>
      </w:r>
    </w:p>
    <w:p w:rsidR="00A847BE" w:rsidRPr="00301654" w:rsidRDefault="00301654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301654">
        <w:rPr>
          <w:lang w:val="ru-RU"/>
        </w:rPr>
        <w:tab/>
      </w: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Двух-</w:t>
      </w:r>
      <w:proofErr w:type="spellStart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трёхшаговые</w:t>
      </w:r>
      <w:proofErr w:type="spellEnd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 инструкции, связанные с вычислением, измерением длины, изображением геометрической фигуры.</w:t>
      </w:r>
    </w:p>
    <w:p w:rsidR="00A847BE" w:rsidRPr="00301654" w:rsidRDefault="00301654">
      <w:pPr>
        <w:autoSpaceDE w:val="0"/>
        <w:autoSpaceDN w:val="0"/>
        <w:spacing w:before="190" w:after="0" w:line="262" w:lineRule="auto"/>
        <w:ind w:left="180" w:right="3456"/>
        <w:rPr>
          <w:lang w:val="ru-RU"/>
        </w:rPr>
      </w:pPr>
      <w:r w:rsidRPr="0030165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Универсальные учебные действия (пропедевтический уровень) </w:t>
      </w:r>
      <w:r w:rsidRPr="00301654">
        <w:rPr>
          <w:rFonts w:ascii="Times New Roman" w:eastAsia="Times New Roman" w:hAnsi="Times New Roman"/>
          <w:i/>
          <w:color w:val="000000"/>
          <w:sz w:val="24"/>
          <w:lang w:val="ru-RU"/>
        </w:rPr>
        <w:t>Универсальные познавательные учебные действия:</w:t>
      </w:r>
    </w:p>
    <w:p w:rsidR="00A847BE" w:rsidRPr="00301654" w:rsidRDefault="00301654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наблюдать математические объекты (числа, величины) в окружающем мире; </w:t>
      </w:r>
    </w:p>
    <w:p w:rsidR="00A847BE" w:rsidRPr="00301654" w:rsidRDefault="00301654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обнаруживать общее и различное в записи арифметических действий; </w:t>
      </w:r>
    </w:p>
    <w:p w:rsidR="00A847BE" w:rsidRPr="00301654" w:rsidRDefault="00301654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назначение и необходимость использования величин в жизни; </w:t>
      </w:r>
    </w:p>
    <w:p w:rsidR="00A847BE" w:rsidRPr="00301654" w:rsidRDefault="00301654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наблюдать действие измерительных приборов; </w:t>
      </w:r>
    </w:p>
    <w:p w:rsidR="00A847BE" w:rsidRPr="00301654" w:rsidRDefault="00301654">
      <w:pPr>
        <w:autoSpaceDE w:val="0"/>
        <w:autoSpaceDN w:val="0"/>
        <w:spacing w:before="190" w:after="0" w:line="262" w:lineRule="auto"/>
        <w:ind w:left="420" w:right="1296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два объекта, два числа; распределять объекты на группы по заданному основанию; </w:t>
      </w:r>
    </w:p>
    <w:p w:rsidR="00A847BE" w:rsidRPr="00301654" w:rsidRDefault="00A847BE">
      <w:pPr>
        <w:rPr>
          <w:lang w:val="ru-RU"/>
        </w:rPr>
        <w:sectPr w:rsidR="00A847BE" w:rsidRPr="00301654">
          <w:pgSz w:w="11900" w:h="16840"/>
          <w:pgMar w:top="298" w:right="650" w:bottom="30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847BE" w:rsidRPr="00301654" w:rsidRDefault="00A847BE">
      <w:pPr>
        <w:autoSpaceDE w:val="0"/>
        <w:autoSpaceDN w:val="0"/>
        <w:spacing w:after="138" w:line="220" w:lineRule="exact"/>
        <w:rPr>
          <w:lang w:val="ru-RU"/>
        </w:rPr>
      </w:pPr>
    </w:p>
    <w:p w:rsidR="00A847BE" w:rsidRPr="00301654" w:rsidRDefault="00301654">
      <w:pPr>
        <w:autoSpaceDE w:val="0"/>
        <w:autoSpaceDN w:val="0"/>
        <w:spacing w:after="0" w:line="307" w:lineRule="auto"/>
        <w:ind w:left="240" w:right="720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копировать изученные фигуры, рисовать от руки по собственному замыслу; приводить примеры чисел, геометрических фигур; </w:t>
      </w:r>
      <w:r w:rsidRPr="00301654">
        <w:rPr>
          <w:lang w:val="ru-RU"/>
        </w:rPr>
        <w:br/>
      </w: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—  вести порядковый и количественный счет (соблюдать последовательность).</w:t>
      </w:r>
    </w:p>
    <w:p w:rsidR="00A847BE" w:rsidRPr="00301654" w:rsidRDefault="00301654">
      <w:pPr>
        <w:autoSpaceDE w:val="0"/>
        <w:autoSpaceDN w:val="0"/>
        <w:spacing w:before="178" w:after="0" w:line="326" w:lineRule="auto"/>
        <w:ind w:left="240" w:hanging="240"/>
        <w:rPr>
          <w:lang w:val="ru-RU"/>
        </w:rPr>
      </w:pPr>
      <w:r w:rsidRPr="00301654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информацией:</w:t>
      </w:r>
      <w:r w:rsidRPr="00301654">
        <w:rPr>
          <w:lang w:val="ru-RU"/>
        </w:rPr>
        <w:br/>
      </w: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понимать, что математические явления могут быть представлены с помощью разных средств: текст, числовая запись, таблица, рисунок, схема; </w:t>
      </w:r>
      <w:r w:rsidRPr="00301654">
        <w:rPr>
          <w:lang w:val="ru-RU"/>
        </w:rPr>
        <w:br/>
      </w: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—  читать таблицу, извлекать информацию, представленную в табличной форме.</w:t>
      </w:r>
    </w:p>
    <w:p w:rsidR="00A847BE" w:rsidRPr="00301654" w:rsidRDefault="00301654">
      <w:pPr>
        <w:autoSpaceDE w:val="0"/>
        <w:autoSpaceDN w:val="0"/>
        <w:spacing w:before="178" w:after="0" w:line="336" w:lineRule="auto"/>
        <w:ind w:left="240" w:right="288" w:hanging="240"/>
        <w:rPr>
          <w:lang w:val="ru-RU"/>
        </w:rPr>
      </w:pPr>
      <w:r w:rsidRPr="00301654">
        <w:rPr>
          <w:rFonts w:ascii="Times New Roman" w:eastAsia="Times New Roman" w:hAnsi="Times New Roman"/>
          <w:i/>
          <w:color w:val="000000"/>
          <w:sz w:val="24"/>
          <w:lang w:val="ru-RU"/>
        </w:rPr>
        <w:t>Универсальные коммуникативные учебные действия:</w:t>
      </w:r>
      <w:r w:rsidRPr="00301654">
        <w:rPr>
          <w:lang w:val="ru-RU"/>
        </w:rPr>
        <w:br/>
      </w: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характеризовать (описывать) число, геометрическую фигуру, последовательность из нескольких чисел, записанных по порядку; </w:t>
      </w:r>
      <w:r w:rsidRPr="00301654">
        <w:rPr>
          <w:lang w:val="ru-RU"/>
        </w:rPr>
        <w:br/>
      </w: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комментировать ход сравнения двух объектов; описывать своими словами сюжетную ситуацию и математическое отношение, представленное в задаче; </w:t>
      </w:r>
      <w:r w:rsidRPr="00301654">
        <w:rPr>
          <w:lang w:val="ru-RU"/>
        </w:rPr>
        <w:br/>
      </w: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описывать положение предмета в пространстве различать и использовать математические знаки; </w:t>
      </w:r>
      <w:r w:rsidRPr="00301654">
        <w:rPr>
          <w:lang w:val="ru-RU"/>
        </w:rPr>
        <w:br/>
      </w: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—  строить предложения относительно заданного набора объектов.</w:t>
      </w:r>
    </w:p>
    <w:p w:rsidR="00A847BE" w:rsidRPr="00301654" w:rsidRDefault="00301654">
      <w:pPr>
        <w:autoSpaceDE w:val="0"/>
        <w:autoSpaceDN w:val="0"/>
        <w:spacing w:before="178" w:after="0" w:line="350" w:lineRule="auto"/>
        <w:ind w:left="240" w:right="576" w:hanging="240"/>
        <w:rPr>
          <w:lang w:val="ru-RU"/>
        </w:rPr>
      </w:pPr>
      <w:r w:rsidRPr="00301654">
        <w:rPr>
          <w:rFonts w:ascii="Times New Roman" w:eastAsia="Times New Roman" w:hAnsi="Times New Roman"/>
          <w:i/>
          <w:color w:val="000000"/>
          <w:sz w:val="24"/>
          <w:lang w:val="ru-RU"/>
        </w:rPr>
        <w:t>Универсальные регулятивные учебные действия:</w:t>
      </w:r>
      <w:r w:rsidRPr="00301654">
        <w:rPr>
          <w:lang w:val="ru-RU"/>
        </w:rPr>
        <w:br/>
      </w: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—  принимать учебную задачу, удерживать её в процессе деятельности;</w:t>
      </w:r>
      <w:r w:rsidRPr="00301654">
        <w:rPr>
          <w:lang w:val="ru-RU"/>
        </w:rPr>
        <w:br/>
      </w: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действовать в соответствии с предложенным образцом, инструкцией; </w:t>
      </w:r>
      <w:r w:rsidRPr="00301654">
        <w:rPr>
          <w:lang w:val="ru-RU"/>
        </w:rPr>
        <w:br/>
      </w: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интерес к проверке результатов решения учебной задачи, с помощью учителя устанавливать причину возникшей ошибки и трудности; </w:t>
      </w:r>
      <w:r w:rsidRPr="00301654">
        <w:rPr>
          <w:lang w:val="ru-RU"/>
        </w:rPr>
        <w:br/>
      </w: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—  проверять правильность вычисления с помощью другого приёма выполнения действия.</w:t>
      </w:r>
    </w:p>
    <w:p w:rsidR="00A847BE" w:rsidRPr="00301654" w:rsidRDefault="00301654">
      <w:pPr>
        <w:autoSpaceDE w:val="0"/>
        <w:autoSpaceDN w:val="0"/>
        <w:spacing w:before="178" w:after="0" w:line="326" w:lineRule="auto"/>
        <w:ind w:left="240" w:hanging="240"/>
        <w:rPr>
          <w:lang w:val="ru-RU"/>
        </w:rPr>
      </w:pPr>
      <w:r w:rsidRPr="00301654">
        <w:rPr>
          <w:rFonts w:ascii="Times New Roman" w:eastAsia="Times New Roman" w:hAnsi="Times New Roman"/>
          <w:i/>
          <w:color w:val="000000"/>
          <w:sz w:val="24"/>
          <w:lang w:val="ru-RU"/>
        </w:rPr>
        <w:t>Совместная деятельность:</w:t>
      </w:r>
      <w:r w:rsidRPr="00301654">
        <w:rPr>
          <w:lang w:val="ru-RU"/>
        </w:rPr>
        <w:br/>
      </w: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участвовать в парной работе с математическим материалом; </w:t>
      </w:r>
      <w:r w:rsidRPr="00301654">
        <w:rPr>
          <w:lang w:val="ru-RU"/>
        </w:rPr>
        <w:br/>
      </w: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— 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A847BE" w:rsidRPr="00301654" w:rsidRDefault="00A847BE">
      <w:pPr>
        <w:rPr>
          <w:lang w:val="ru-RU"/>
        </w:rPr>
        <w:sectPr w:rsidR="00A847BE" w:rsidRPr="00301654">
          <w:pgSz w:w="11900" w:h="16840"/>
          <w:pgMar w:top="358" w:right="786" w:bottom="1440" w:left="846" w:header="720" w:footer="720" w:gutter="0"/>
          <w:cols w:space="720" w:equalWidth="0">
            <w:col w:w="10268" w:space="0"/>
          </w:cols>
          <w:docGrid w:linePitch="360"/>
        </w:sectPr>
      </w:pPr>
    </w:p>
    <w:p w:rsidR="00A847BE" w:rsidRPr="00301654" w:rsidRDefault="00A847BE">
      <w:pPr>
        <w:autoSpaceDE w:val="0"/>
        <w:autoSpaceDN w:val="0"/>
        <w:spacing w:after="78" w:line="220" w:lineRule="exact"/>
        <w:rPr>
          <w:lang w:val="ru-RU"/>
        </w:rPr>
      </w:pPr>
    </w:p>
    <w:p w:rsidR="00A847BE" w:rsidRPr="00301654" w:rsidRDefault="00301654">
      <w:pPr>
        <w:autoSpaceDE w:val="0"/>
        <w:autoSpaceDN w:val="0"/>
        <w:spacing w:after="0" w:line="230" w:lineRule="auto"/>
        <w:rPr>
          <w:lang w:val="ru-RU"/>
        </w:rPr>
      </w:pPr>
      <w:r w:rsidRPr="00301654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A847BE" w:rsidRPr="00301654" w:rsidRDefault="00301654">
      <w:pPr>
        <w:tabs>
          <w:tab w:val="left" w:pos="180"/>
        </w:tabs>
        <w:autoSpaceDE w:val="0"/>
        <w:autoSpaceDN w:val="0"/>
        <w:spacing w:before="346" w:after="0" w:line="262" w:lineRule="auto"/>
        <w:ind w:right="1152"/>
        <w:rPr>
          <w:lang w:val="ru-RU"/>
        </w:rPr>
      </w:pPr>
      <w:r w:rsidRPr="00301654">
        <w:rPr>
          <w:lang w:val="ru-RU"/>
        </w:rPr>
        <w:tab/>
      </w: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математики в 1 классе направлено на достижение </w:t>
      </w:r>
      <w:proofErr w:type="gramStart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обучающимися</w:t>
      </w:r>
      <w:proofErr w:type="gramEnd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 личностных, </w:t>
      </w:r>
      <w:proofErr w:type="spellStart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освоения учебного предмета.</w:t>
      </w:r>
    </w:p>
    <w:p w:rsidR="00A847BE" w:rsidRPr="00301654" w:rsidRDefault="00301654">
      <w:pPr>
        <w:autoSpaceDE w:val="0"/>
        <w:autoSpaceDN w:val="0"/>
        <w:spacing w:before="262" w:after="0" w:line="230" w:lineRule="auto"/>
        <w:rPr>
          <w:lang w:val="ru-RU"/>
        </w:rPr>
      </w:pPr>
      <w:r w:rsidRPr="00301654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РЕЗУЛЬТАТЫ.</w:t>
      </w:r>
    </w:p>
    <w:p w:rsidR="00A847BE" w:rsidRPr="00301654" w:rsidRDefault="00301654">
      <w:pPr>
        <w:tabs>
          <w:tab w:val="left" w:pos="180"/>
        </w:tabs>
        <w:autoSpaceDE w:val="0"/>
        <w:autoSpaceDN w:val="0"/>
        <w:spacing w:before="166" w:after="0" w:line="262" w:lineRule="auto"/>
        <w:ind w:right="288"/>
        <w:rPr>
          <w:lang w:val="ru-RU"/>
        </w:rPr>
      </w:pPr>
      <w:r w:rsidRPr="00301654">
        <w:rPr>
          <w:lang w:val="ru-RU"/>
        </w:rPr>
        <w:tab/>
      </w: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«Математика» </w:t>
      </w:r>
      <w:proofErr w:type="gramStart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у</w:t>
      </w:r>
      <w:proofErr w:type="gramEnd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обучающегося будут сформированы следующие личностные результаты:</w:t>
      </w:r>
    </w:p>
    <w:p w:rsidR="00A847BE" w:rsidRPr="00301654" w:rsidRDefault="00301654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осознавать необходимость изучения математики для адаптации к жизненным ситуациям, для развития общей культуры человека; </w:t>
      </w:r>
    </w:p>
    <w:p w:rsidR="00A847BE" w:rsidRPr="00301654" w:rsidRDefault="00301654">
      <w:pPr>
        <w:autoSpaceDE w:val="0"/>
        <w:autoSpaceDN w:val="0"/>
        <w:spacing w:before="192" w:after="0" w:line="262" w:lineRule="auto"/>
        <w:ind w:left="420" w:right="576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развития способности мыслить, рассуждать, выдвигать предположения и доказывать или опровергать их; </w:t>
      </w:r>
    </w:p>
    <w:p w:rsidR="00A847BE" w:rsidRPr="00301654" w:rsidRDefault="00301654">
      <w:pPr>
        <w:autoSpaceDE w:val="0"/>
        <w:autoSpaceDN w:val="0"/>
        <w:spacing w:before="190" w:after="0" w:line="271" w:lineRule="auto"/>
        <w:ind w:left="420" w:right="864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—  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A847BE" w:rsidRPr="00301654" w:rsidRDefault="00301654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осваивать навыки организации безопасного поведения в информационной среде; </w:t>
      </w:r>
    </w:p>
    <w:p w:rsidR="00A847BE" w:rsidRPr="00301654" w:rsidRDefault="00301654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 </w:t>
      </w:r>
    </w:p>
    <w:p w:rsidR="00A847BE" w:rsidRPr="00301654" w:rsidRDefault="00301654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</w:p>
    <w:p w:rsidR="00A847BE" w:rsidRPr="00301654" w:rsidRDefault="00301654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 </w:t>
      </w:r>
    </w:p>
    <w:p w:rsidR="00A847BE" w:rsidRPr="00301654" w:rsidRDefault="00301654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свои успехи в изучении математики, намечать пути устранения трудностей; </w:t>
      </w:r>
    </w:p>
    <w:p w:rsidR="00A847BE" w:rsidRPr="00301654" w:rsidRDefault="00301654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—  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A847BE" w:rsidRPr="00301654" w:rsidRDefault="00301654">
      <w:pPr>
        <w:autoSpaceDE w:val="0"/>
        <w:autoSpaceDN w:val="0"/>
        <w:spacing w:before="324" w:after="0" w:line="230" w:lineRule="auto"/>
        <w:rPr>
          <w:lang w:val="ru-RU"/>
        </w:rPr>
      </w:pPr>
      <w:r w:rsidRPr="00301654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РЕЗУЛЬТАТЫ.</w:t>
      </w:r>
    </w:p>
    <w:p w:rsidR="00A847BE" w:rsidRPr="00301654" w:rsidRDefault="00301654">
      <w:pPr>
        <w:autoSpaceDE w:val="0"/>
        <w:autoSpaceDN w:val="0"/>
        <w:spacing w:before="168" w:after="0" w:line="271" w:lineRule="auto"/>
        <w:ind w:left="180" w:right="432"/>
        <w:rPr>
          <w:lang w:val="ru-RU"/>
        </w:rPr>
      </w:pPr>
      <w:proofErr w:type="gramStart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у обучающегося формируются следующие универсальные учебные действия.</w:t>
      </w:r>
      <w:proofErr w:type="gramEnd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01654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Универсальныепознавательные</w:t>
      </w:r>
      <w:proofErr w:type="spellEnd"/>
      <w:r w:rsidRPr="0030165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учебные действия: </w:t>
      </w:r>
      <w:r w:rsidRPr="00301654">
        <w:rPr>
          <w:lang w:val="ru-RU"/>
        </w:rPr>
        <w:br/>
      </w:r>
      <w:r w:rsidRPr="00301654">
        <w:rPr>
          <w:rFonts w:ascii="Times New Roman" w:eastAsia="Times New Roman" w:hAnsi="Times New Roman"/>
          <w:i/>
          <w:color w:val="000000"/>
          <w:sz w:val="24"/>
          <w:lang w:val="ru-RU"/>
        </w:rPr>
        <w:t>1)  Базовые логические действия:</w:t>
      </w:r>
    </w:p>
    <w:p w:rsidR="00A847BE" w:rsidRPr="00301654" w:rsidRDefault="00301654">
      <w:pPr>
        <w:autoSpaceDE w:val="0"/>
        <w:autoSpaceDN w:val="0"/>
        <w:spacing w:before="178" w:after="0" w:line="262" w:lineRule="auto"/>
        <w:ind w:left="420" w:right="1008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связи и зависимости между математическими объектами (часть-целое; причина-следствие; протяжённость); </w:t>
      </w:r>
    </w:p>
    <w:p w:rsidR="00A847BE" w:rsidRPr="00301654" w:rsidRDefault="00301654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—  применять базовые логические универсальные действия: сравнение, анализ, классификация (группировка), обобщение;</w:t>
      </w:r>
    </w:p>
    <w:p w:rsidR="00A847BE" w:rsidRPr="00301654" w:rsidRDefault="00301654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—  приобретать практические графические и измерительные навыки для успешного решения учебных и житейских задач;</w:t>
      </w:r>
    </w:p>
    <w:p w:rsidR="00A847BE" w:rsidRPr="00301654" w:rsidRDefault="00301654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—  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A847BE" w:rsidRPr="00301654" w:rsidRDefault="00301654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301654">
        <w:rPr>
          <w:rFonts w:ascii="Times New Roman" w:eastAsia="Times New Roman" w:hAnsi="Times New Roman"/>
          <w:i/>
          <w:color w:val="000000"/>
          <w:sz w:val="24"/>
          <w:lang w:val="ru-RU"/>
        </w:rPr>
        <w:t>2)  Базовые исследовательские действия:</w:t>
      </w:r>
    </w:p>
    <w:p w:rsidR="00A847BE" w:rsidRPr="00301654" w:rsidRDefault="00301654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—  проявлять способность ориентироваться в учебном материале разных разделов курса</w:t>
      </w:r>
    </w:p>
    <w:p w:rsidR="00A847BE" w:rsidRPr="00301654" w:rsidRDefault="00A847BE">
      <w:pPr>
        <w:rPr>
          <w:lang w:val="ru-RU"/>
        </w:rPr>
        <w:sectPr w:rsidR="00A847BE" w:rsidRPr="00301654">
          <w:pgSz w:w="11900" w:h="16840"/>
          <w:pgMar w:top="298" w:right="650" w:bottom="27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847BE" w:rsidRPr="00301654" w:rsidRDefault="00A847BE">
      <w:pPr>
        <w:autoSpaceDE w:val="0"/>
        <w:autoSpaceDN w:val="0"/>
        <w:spacing w:after="0" w:line="166" w:lineRule="exact"/>
        <w:rPr>
          <w:lang w:val="ru-RU"/>
        </w:rPr>
      </w:pPr>
    </w:p>
    <w:p w:rsidR="00A847BE" w:rsidRPr="00301654" w:rsidRDefault="00301654">
      <w:pPr>
        <w:autoSpaceDE w:val="0"/>
        <w:autoSpaceDN w:val="0"/>
        <w:spacing w:after="0" w:line="262" w:lineRule="auto"/>
        <w:ind w:left="240" w:right="864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способность ориентироваться в учебном материале разных разделов курса математики; </w:t>
      </w:r>
    </w:p>
    <w:p w:rsidR="00A847BE" w:rsidRPr="00301654" w:rsidRDefault="00301654">
      <w:pPr>
        <w:autoSpaceDE w:val="0"/>
        <w:autoSpaceDN w:val="0"/>
        <w:spacing w:before="190" w:after="0" w:line="262" w:lineRule="auto"/>
        <w:ind w:left="240" w:right="1440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и адекватно использовать математическую терминологию: различать, характеризовать, использовать для решения учебных и практических задач; </w:t>
      </w:r>
    </w:p>
    <w:p w:rsidR="00A847BE" w:rsidRPr="00301654" w:rsidRDefault="00301654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—  применять изученные методы познания (измерение, моделирование, перебор вариантов)</w:t>
      </w:r>
    </w:p>
    <w:p w:rsidR="00A847BE" w:rsidRPr="00301654" w:rsidRDefault="00301654">
      <w:pPr>
        <w:autoSpaceDE w:val="0"/>
        <w:autoSpaceDN w:val="0"/>
        <w:spacing w:before="178" w:after="0" w:line="230" w:lineRule="auto"/>
        <w:rPr>
          <w:lang w:val="ru-RU"/>
        </w:rPr>
      </w:pPr>
      <w:r w:rsidRPr="00301654">
        <w:rPr>
          <w:rFonts w:ascii="Times New Roman" w:eastAsia="Times New Roman" w:hAnsi="Times New Roman"/>
          <w:i/>
          <w:color w:val="000000"/>
          <w:sz w:val="24"/>
          <w:lang w:val="ru-RU"/>
        </w:rPr>
        <w:t>3)  Работа с информацией:</w:t>
      </w:r>
    </w:p>
    <w:p w:rsidR="00A847BE" w:rsidRPr="00301654" w:rsidRDefault="00301654">
      <w:pPr>
        <w:autoSpaceDE w:val="0"/>
        <w:autoSpaceDN w:val="0"/>
        <w:spacing w:before="178" w:after="0" w:line="262" w:lineRule="auto"/>
        <w:ind w:left="240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и использовать для решения учебных задач текстовую, графическую информацию в разных источниках информационной среды; </w:t>
      </w:r>
    </w:p>
    <w:p w:rsidR="00A847BE" w:rsidRPr="00301654" w:rsidRDefault="00301654">
      <w:pPr>
        <w:autoSpaceDE w:val="0"/>
        <w:autoSpaceDN w:val="0"/>
        <w:spacing w:before="190" w:after="0" w:line="262" w:lineRule="auto"/>
        <w:ind w:left="240" w:right="864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читать, интерпретировать графически представленную информацию (схему, таблицу, диаграмму, другую модель); </w:t>
      </w:r>
    </w:p>
    <w:p w:rsidR="00A847BE" w:rsidRPr="00301654" w:rsidRDefault="00301654">
      <w:pPr>
        <w:autoSpaceDE w:val="0"/>
        <w:autoSpaceDN w:val="0"/>
        <w:spacing w:before="192" w:after="0" w:line="262" w:lineRule="auto"/>
        <w:ind w:left="240" w:right="432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 </w:t>
      </w:r>
    </w:p>
    <w:p w:rsidR="00A847BE" w:rsidRPr="00301654" w:rsidRDefault="00301654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—  принимать правила, безопасно использовать предлагаемые электронные средства и источники информации.</w:t>
      </w:r>
    </w:p>
    <w:p w:rsidR="00A847BE" w:rsidRPr="00301654" w:rsidRDefault="00301654">
      <w:pPr>
        <w:autoSpaceDE w:val="0"/>
        <w:autoSpaceDN w:val="0"/>
        <w:spacing w:before="178" w:after="0" w:line="230" w:lineRule="auto"/>
        <w:rPr>
          <w:lang w:val="ru-RU"/>
        </w:rPr>
      </w:pPr>
      <w:r w:rsidRPr="00301654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коммуникативные учебные действия:</w:t>
      </w:r>
    </w:p>
    <w:p w:rsidR="00A847BE" w:rsidRPr="00301654" w:rsidRDefault="00301654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конструировать утверждения, проверять их истинность; строить логическое рассуждение; </w:t>
      </w:r>
    </w:p>
    <w:p w:rsidR="00A847BE" w:rsidRPr="00301654" w:rsidRDefault="00301654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текст задания для объяснения способа и хода решения математической задачи; </w:t>
      </w:r>
    </w:p>
    <w:p w:rsidR="00A847BE" w:rsidRPr="00301654" w:rsidRDefault="00301654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формулировать ответ; </w:t>
      </w:r>
    </w:p>
    <w:p w:rsidR="00A847BE" w:rsidRPr="00301654" w:rsidRDefault="00301654">
      <w:pPr>
        <w:autoSpaceDE w:val="0"/>
        <w:autoSpaceDN w:val="0"/>
        <w:spacing w:before="190" w:after="0" w:line="262" w:lineRule="auto"/>
        <w:ind w:left="240" w:right="288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комментировать процесс вычисления, построения, решения; объяснять полученный ответ с использованием изученной терминологии; </w:t>
      </w:r>
    </w:p>
    <w:p w:rsidR="00A847BE" w:rsidRPr="00301654" w:rsidRDefault="00301654">
      <w:pPr>
        <w:autoSpaceDE w:val="0"/>
        <w:autoSpaceDN w:val="0"/>
        <w:spacing w:before="190" w:after="0" w:line="271" w:lineRule="auto"/>
        <w:ind w:left="240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 </w:t>
      </w:r>
    </w:p>
    <w:p w:rsidR="00A847BE" w:rsidRPr="00301654" w:rsidRDefault="00301654">
      <w:pPr>
        <w:autoSpaceDE w:val="0"/>
        <w:autoSpaceDN w:val="0"/>
        <w:spacing w:before="190" w:after="0" w:line="271" w:lineRule="auto"/>
        <w:ind w:left="240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 </w:t>
      </w:r>
    </w:p>
    <w:p w:rsidR="00A847BE" w:rsidRPr="00301654" w:rsidRDefault="00301654">
      <w:pPr>
        <w:autoSpaceDE w:val="0"/>
        <w:autoSpaceDN w:val="0"/>
        <w:spacing w:before="190" w:after="0" w:line="230" w:lineRule="auto"/>
        <w:jc w:val="center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ориентироваться в алгоритмах: воспроизводить, дополнять, исправлять </w:t>
      </w:r>
      <w:proofErr w:type="gramStart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деформированные</w:t>
      </w:r>
      <w:proofErr w:type="gramEnd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</w:p>
    <w:p w:rsidR="00A847BE" w:rsidRPr="00301654" w:rsidRDefault="00301654">
      <w:pPr>
        <w:autoSpaceDE w:val="0"/>
        <w:autoSpaceDN w:val="0"/>
        <w:spacing w:before="192" w:after="0" w:line="230" w:lineRule="auto"/>
        <w:ind w:left="240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составлять по аналогии; </w:t>
      </w:r>
    </w:p>
    <w:p w:rsidR="00A847BE" w:rsidRPr="00301654" w:rsidRDefault="00301654">
      <w:pPr>
        <w:autoSpaceDE w:val="0"/>
        <w:autoSpaceDN w:val="0"/>
        <w:spacing w:before="192" w:after="0" w:line="230" w:lineRule="auto"/>
        <w:ind w:left="240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самостоятельно составлять тексты заданий, аналогичные </w:t>
      </w:r>
      <w:proofErr w:type="gramStart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типовым</w:t>
      </w:r>
      <w:proofErr w:type="gramEnd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 изученным.</w:t>
      </w:r>
    </w:p>
    <w:p w:rsidR="00A847BE" w:rsidRPr="00301654" w:rsidRDefault="00301654">
      <w:pPr>
        <w:autoSpaceDE w:val="0"/>
        <w:autoSpaceDN w:val="0"/>
        <w:spacing w:before="178" w:after="0" w:line="262" w:lineRule="auto"/>
        <w:ind w:right="4752"/>
        <w:rPr>
          <w:lang w:val="ru-RU"/>
        </w:rPr>
      </w:pPr>
      <w:r w:rsidRPr="0030165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Универсальные регулятивные учебные действия: </w:t>
      </w:r>
      <w:r w:rsidRPr="00301654">
        <w:rPr>
          <w:rFonts w:ascii="Times New Roman" w:eastAsia="Times New Roman" w:hAnsi="Times New Roman"/>
          <w:i/>
          <w:color w:val="000000"/>
          <w:sz w:val="24"/>
          <w:lang w:val="ru-RU"/>
        </w:rPr>
        <w:t>1)  Самоорганизация:</w:t>
      </w:r>
    </w:p>
    <w:p w:rsidR="00A847BE" w:rsidRPr="00301654" w:rsidRDefault="00301654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планировать этапы предстоящей работы, определять последовательность учебных действий; </w:t>
      </w:r>
    </w:p>
    <w:p w:rsidR="00A847BE" w:rsidRPr="00301654" w:rsidRDefault="00301654">
      <w:pPr>
        <w:autoSpaceDE w:val="0"/>
        <w:autoSpaceDN w:val="0"/>
        <w:spacing w:before="190" w:after="0" w:line="262" w:lineRule="auto"/>
        <w:ind w:left="240" w:right="864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—  выполнять правила безопасного использования электронных средств, предлагаемых в процессе обучения.</w:t>
      </w:r>
    </w:p>
    <w:p w:rsidR="00A847BE" w:rsidRPr="00301654" w:rsidRDefault="00301654">
      <w:pPr>
        <w:autoSpaceDE w:val="0"/>
        <w:autoSpaceDN w:val="0"/>
        <w:spacing w:before="178" w:after="0" w:line="230" w:lineRule="auto"/>
        <w:rPr>
          <w:lang w:val="ru-RU"/>
        </w:rPr>
      </w:pPr>
      <w:r w:rsidRPr="00301654">
        <w:rPr>
          <w:rFonts w:ascii="Times New Roman" w:eastAsia="Times New Roman" w:hAnsi="Times New Roman"/>
          <w:i/>
          <w:color w:val="000000"/>
          <w:sz w:val="24"/>
          <w:lang w:val="ru-RU"/>
        </w:rPr>
        <w:t>2)  Самоконтроль:</w:t>
      </w:r>
    </w:p>
    <w:p w:rsidR="00A847BE" w:rsidRPr="00301654" w:rsidRDefault="00301654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осуществлять контроль процесса и результата своей деятельности, объективно оценивать их; </w:t>
      </w:r>
    </w:p>
    <w:p w:rsidR="00A847BE" w:rsidRPr="00301654" w:rsidRDefault="00301654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выбирать и при необходимости корректировать способы действий; </w:t>
      </w:r>
    </w:p>
    <w:p w:rsidR="00A847BE" w:rsidRPr="00301654" w:rsidRDefault="00301654">
      <w:pPr>
        <w:autoSpaceDE w:val="0"/>
        <w:autoSpaceDN w:val="0"/>
        <w:spacing w:before="190" w:after="0" w:line="262" w:lineRule="auto"/>
        <w:ind w:left="240" w:right="144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—  находить ошибки в своей работе, устанавливать их причины, вести поиск путей преодоления ошибок.</w:t>
      </w:r>
    </w:p>
    <w:p w:rsidR="00A847BE" w:rsidRPr="00301654" w:rsidRDefault="00A847BE">
      <w:pPr>
        <w:rPr>
          <w:lang w:val="ru-RU"/>
        </w:rPr>
        <w:sectPr w:rsidR="00A847BE" w:rsidRPr="00301654">
          <w:pgSz w:w="11900" w:h="16840"/>
          <w:pgMar w:top="166" w:right="722" w:bottom="342" w:left="846" w:header="720" w:footer="720" w:gutter="0"/>
          <w:cols w:space="720" w:equalWidth="0">
            <w:col w:w="10332" w:space="0"/>
          </w:cols>
          <w:docGrid w:linePitch="360"/>
        </w:sectPr>
      </w:pPr>
    </w:p>
    <w:p w:rsidR="00A847BE" w:rsidRPr="00301654" w:rsidRDefault="00A847BE">
      <w:pPr>
        <w:autoSpaceDE w:val="0"/>
        <w:autoSpaceDN w:val="0"/>
        <w:spacing w:after="78" w:line="220" w:lineRule="exact"/>
        <w:rPr>
          <w:lang w:val="ru-RU"/>
        </w:rPr>
      </w:pPr>
    </w:p>
    <w:p w:rsidR="00A847BE" w:rsidRPr="00301654" w:rsidRDefault="00301654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301654">
        <w:rPr>
          <w:rFonts w:ascii="Times New Roman" w:eastAsia="Times New Roman" w:hAnsi="Times New Roman"/>
          <w:i/>
          <w:color w:val="000000"/>
          <w:sz w:val="24"/>
          <w:lang w:val="ru-RU"/>
        </w:rPr>
        <w:t>3)  Самооценка:</w:t>
      </w:r>
    </w:p>
    <w:p w:rsidR="00A847BE" w:rsidRPr="00301654" w:rsidRDefault="00301654">
      <w:pPr>
        <w:autoSpaceDE w:val="0"/>
        <w:autoSpaceDN w:val="0"/>
        <w:spacing w:before="178" w:after="0" w:line="271" w:lineRule="auto"/>
        <w:ind w:left="420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 </w:t>
      </w:r>
    </w:p>
    <w:p w:rsidR="00A847BE" w:rsidRPr="00301654" w:rsidRDefault="00301654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—  оценивать рациональность своих действий, давать им качественную характеристику.</w:t>
      </w:r>
    </w:p>
    <w:p w:rsidR="00A847BE" w:rsidRPr="00301654" w:rsidRDefault="00301654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301654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A847BE" w:rsidRPr="00301654" w:rsidRDefault="00301654">
      <w:pPr>
        <w:autoSpaceDE w:val="0"/>
        <w:autoSpaceDN w:val="0"/>
        <w:spacing w:before="178" w:after="0" w:line="271" w:lineRule="auto"/>
        <w:ind w:left="420" w:right="720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контрпримеров</w:t>
      </w:r>
      <w:proofErr w:type="spellEnd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</w:p>
    <w:p w:rsidR="00A847BE" w:rsidRPr="00301654" w:rsidRDefault="00301654">
      <w:pPr>
        <w:autoSpaceDE w:val="0"/>
        <w:autoSpaceDN w:val="0"/>
        <w:spacing w:before="192" w:after="0" w:line="262" w:lineRule="auto"/>
        <w:ind w:left="420" w:right="144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—  согласовывать  мнения в ходе поиска доказательств, выбора рационального способа, анализа информации;</w:t>
      </w:r>
    </w:p>
    <w:p w:rsidR="00A847BE" w:rsidRPr="00301654" w:rsidRDefault="00301654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—  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A847BE" w:rsidRPr="00301654" w:rsidRDefault="00301654">
      <w:pPr>
        <w:autoSpaceDE w:val="0"/>
        <w:autoSpaceDN w:val="0"/>
        <w:spacing w:before="322" w:after="0" w:line="230" w:lineRule="auto"/>
        <w:rPr>
          <w:lang w:val="ru-RU"/>
        </w:rPr>
      </w:pPr>
      <w:r w:rsidRPr="00301654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РЕЗУЛЬТАТЫ.</w:t>
      </w:r>
    </w:p>
    <w:p w:rsidR="00A847BE" w:rsidRPr="00301654" w:rsidRDefault="00301654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</w:t>
      </w:r>
      <w:r w:rsidRPr="0030165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 классе </w:t>
      </w:r>
      <w:proofErr w:type="gramStart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обучающийся</w:t>
      </w:r>
      <w:proofErr w:type="gramEnd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 научится:</w:t>
      </w:r>
    </w:p>
    <w:p w:rsidR="00A847BE" w:rsidRPr="00301654" w:rsidRDefault="00301654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читать, записывать, сравнивать,  упорядочивать  числа  от  0 до 20; </w:t>
      </w:r>
    </w:p>
    <w:p w:rsidR="00A847BE" w:rsidRPr="00301654" w:rsidRDefault="00301654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пересчитывать различные объекты, устанавливать порядковый номер объекта; </w:t>
      </w:r>
    </w:p>
    <w:p w:rsidR="00A847BE" w:rsidRPr="00301654" w:rsidRDefault="00301654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числа, большие/меньшие данного числа на заданное число; </w:t>
      </w:r>
    </w:p>
    <w:p w:rsidR="00A847BE" w:rsidRPr="00301654" w:rsidRDefault="00301654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выполнять арифметические действия сложения и вычитания в пределах 20 (устно и письменно) без перехода через десяток; называть и различать компоненты действий сложения (слагаемые, сумма) и вычитания (уменьшаемое, вычитаемое, разность); </w:t>
      </w:r>
    </w:p>
    <w:p w:rsidR="00A847BE" w:rsidRPr="00301654" w:rsidRDefault="00301654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решать текстовые задачи в одно действие на сложение и вычитание: выделять условие и требование (вопрос); </w:t>
      </w:r>
    </w:p>
    <w:p w:rsidR="00A847BE" w:rsidRPr="00301654" w:rsidRDefault="00301654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объекты по длине, устанавливая между ними соотношение длиннее/короче (выше/ниже, шире/уже); </w:t>
      </w:r>
    </w:p>
    <w:p w:rsidR="00A847BE" w:rsidRPr="00301654" w:rsidRDefault="00301654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знать и использовать единицу длины — сантиметр; измерять длину отрезка, чертить отрезок заданной длины (в </w:t>
      </w:r>
      <w:proofErr w:type="gramStart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см</w:t>
      </w:r>
      <w:proofErr w:type="gramEnd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</w:p>
    <w:p w:rsidR="00A847BE" w:rsidRPr="00301654" w:rsidRDefault="00301654">
      <w:pPr>
        <w:autoSpaceDE w:val="0"/>
        <w:autoSpaceDN w:val="0"/>
        <w:spacing w:before="192" w:after="0" w:line="262" w:lineRule="auto"/>
        <w:ind w:left="420" w:right="1008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 число и цифру; распознавать геометрические фигуры: круг, треугольник, прямоугольник (квадрат), отрезок; </w:t>
      </w:r>
    </w:p>
    <w:p w:rsidR="00A847BE" w:rsidRPr="00301654" w:rsidRDefault="00301654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между объектами соотношения: слева/справа, дальше/ближе, </w:t>
      </w:r>
      <w:proofErr w:type="gramStart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между</w:t>
      </w:r>
      <w:proofErr w:type="gramEnd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, перед/за, над/под; </w:t>
      </w:r>
    </w:p>
    <w:p w:rsidR="00A847BE" w:rsidRPr="00301654" w:rsidRDefault="00301654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верные (истинные) и неверные (ложные) утверждения относительно заданного набора объектов/предметов; </w:t>
      </w:r>
    </w:p>
    <w:p w:rsidR="00A847BE" w:rsidRPr="00301654" w:rsidRDefault="00301654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группировать объекты по заданному признаку; находить и называть закономерности в ряду объектов повседневной жизни; </w:t>
      </w:r>
    </w:p>
    <w:p w:rsidR="00A847BE" w:rsidRPr="00301654" w:rsidRDefault="00301654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 строки и столбцы таблицы, вносить данное в таблицу, извлекать данное/данные из таблицы; </w:t>
      </w:r>
    </w:p>
    <w:p w:rsidR="00A847BE" w:rsidRPr="00301654" w:rsidRDefault="00301654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—  сравнивать два объекта (числа, геометрические фигуры); распределять объекты на две группы по заданному основанию.</w:t>
      </w:r>
    </w:p>
    <w:p w:rsidR="00A847BE" w:rsidRPr="00301654" w:rsidRDefault="00A847BE">
      <w:pPr>
        <w:rPr>
          <w:lang w:val="ru-RU"/>
        </w:rPr>
        <w:sectPr w:rsidR="00A847BE" w:rsidRPr="00301654">
          <w:pgSz w:w="11900" w:h="16840"/>
          <w:pgMar w:top="298" w:right="730" w:bottom="312" w:left="666" w:header="720" w:footer="720" w:gutter="0"/>
          <w:cols w:space="720" w:equalWidth="0">
            <w:col w:w="10504" w:space="0"/>
          </w:cols>
          <w:docGrid w:linePitch="360"/>
        </w:sectPr>
      </w:pPr>
    </w:p>
    <w:p w:rsidR="00301654" w:rsidRPr="00301654" w:rsidRDefault="00301654" w:rsidP="00301654">
      <w:pPr>
        <w:pStyle w:val="aff8"/>
        <w:spacing w:before="0" w:beforeAutospacing="0" w:after="0" w:afterAutospacing="0" w:line="276" w:lineRule="auto"/>
        <w:rPr>
          <w:b/>
          <w:color w:val="010101"/>
        </w:rPr>
      </w:pPr>
      <w:r w:rsidRPr="00301654">
        <w:rPr>
          <w:b/>
          <w:color w:val="010101"/>
        </w:rPr>
        <w:lastRenderedPageBreak/>
        <w:t>Воспитательный потенциал уроков математики в начальной школе</w:t>
      </w:r>
    </w:p>
    <w:p w:rsidR="00301654" w:rsidRPr="00301654" w:rsidRDefault="00301654" w:rsidP="00301654">
      <w:pPr>
        <w:rPr>
          <w:rFonts w:ascii="Times New Roman" w:hAnsi="Times New Roman" w:cs="Times New Roman"/>
          <w:color w:val="010101"/>
          <w:sz w:val="24"/>
          <w:szCs w:val="24"/>
          <w:lang w:val="ru-RU"/>
        </w:rPr>
      </w:pPr>
      <w:r w:rsidRPr="00301654">
        <w:rPr>
          <w:rFonts w:ascii="Times New Roman" w:hAnsi="Times New Roman" w:cs="Times New Roman"/>
          <w:color w:val="010101"/>
          <w:sz w:val="24"/>
          <w:szCs w:val="24"/>
          <w:lang w:val="ru-RU"/>
        </w:rPr>
        <w:t>Обучение и</w:t>
      </w:r>
      <w:r w:rsidRPr="00301654">
        <w:rPr>
          <w:rFonts w:ascii="Times New Roman" w:hAnsi="Times New Roman" w:cs="Times New Roman"/>
          <w:color w:val="010101"/>
          <w:sz w:val="24"/>
          <w:szCs w:val="24"/>
        </w:rPr>
        <w:t> </w:t>
      </w:r>
      <w:r w:rsidRPr="00301654">
        <w:rPr>
          <w:rFonts w:ascii="Times New Roman" w:hAnsi="Times New Roman" w:cs="Times New Roman"/>
          <w:color w:val="010101"/>
          <w:sz w:val="24"/>
          <w:szCs w:val="24"/>
          <w:lang w:val="ru-RU"/>
        </w:rPr>
        <w:t xml:space="preserve">воспитание - важные компоненты образовательного процесса, они дополняют друг друга и служат единой цели: целостному развитию личности школьника. Воспитывающим потенциалом должен обладать каждый предмет, в </w:t>
      </w:r>
      <w:proofErr w:type="gramStart"/>
      <w:r w:rsidRPr="00301654">
        <w:rPr>
          <w:rFonts w:ascii="Times New Roman" w:hAnsi="Times New Roman" w:cs="Times New Roman"/>
          <w:color w:val="010101"/>
          <w:sz w:val="24"/>
          <w:szCs w:val="24"/>
          <w:lang w:val="ru-RU"/>
        </w:rPr>
        <w:t>связи</w:t>
      </w:r>
      <w:proofErr w:type="gramEnd"/>
      <w:r w:rsidRPr="00301654">
        <w:rPr>
          <w:rFonts w:ascii="Times New Roman" w:hAnsi="Times New Roman" w:cs="Times New Roman"/>
          <w:color w:val="010101"/>
          <w:sz w:val="24"/>
          <w:szCs w:val="24"/>
          <w:lang w:val="ru-RU"/>
        </w:rPr>
        <w:t xml:space="preserve"> с чем урок по любой дисциплине должен стать не просто формой организации учебного процесса, но и</w:t>
      </w:r>
      <w:r w:rsidRPr="00301654">
        <w:rPr>
          <w:rFonts w:ascii="Times New Roman" w:hAnsi="Times New Roman" w:cs="Times New Roman"/>
          <w:color w:val="010101"/>
          <w:sz w:val="24"/>
          <w:szCs w:val="24"/>
        </w:rPr>
        <w:t> </w:t>
      </w:r>
      <w:r w:rsidRPr="00301654">
        <w:rPr>
          <w:rFonts w:ascii="Times New Roman" w:hAnsi="Times New Roman" w:cs="Times New Roman"/>
          <w:color w:val="010101"/>
          <w:sz w:val="24"/>
          <w:szCs w:val="24"/>
          <w:lang w:val="ru-RU"/>
        </w:rPr>
        <w:t>обладать определённым воспитательным потенциалом. Урок обладает уникальными возможностями влиять на становление очень многих качеств личности учащихся.</w:t>
      </w:r>
    </w:p>
    <w:p w:rsidR="00301654" w:rsidRPr="00301654" w:rsidRDefault="00301654" w:rsidP="00301654">
      <w:pPr>
        <w:pStyle w:val="aff8"/>
        <w:spacing w:before="0" w:beforeAutospacing="0" w:after="240" w:afterAutospacing="0" w:line="276" w:lineRule="auto"/>
        <w:rPr>
          <w:color w:val="010101"/>
        </w:rPr>
      </w:pPr>
      <w:r w:rsidRPr="00301654">
        <w:rPr>
          <w:color w:val="010101"/>
        </w:rPr>
        <w:t>В отличие от многих других дисциплин математика имеет предметом своего учения не вещи и явления реального мира, а абстрагированные от них количественные отношения и пространственные формы. С древних времен математика рассматривалась как высшая мудрость. Так, древнегреческий ученый Платон считал математику необходимой для большинства людей. Он указывал на «... огромные развивающие возможности математики</w:t>
      </w:r>
      <w:proofErr w:type="gramStart"/>
      <w:r w:rsidRPr="00301654">
        <w:rPr>
          <w:color w:val="010101"/>
        </w:rPr>
        <w:t xml:space="preserve">:... </w:t>
      </w:r>
      <w:proofErr w:type="gramEnd"/>
      <w:r w:rsidRPr="00301654">
        <w:rPr>
          <w:color w:val="010101"/>
        </w:rPr>
        <w:t>она пробуждает ум, придает ему гибкость, живость и памятливость...»</w:t>
      </w:r>
    </w:p>
    <w:p w:rsidR="00301654" w:rsidRPr="00301654" w:rsidRDefault="00301654" w:rsidP="00301654">
      <w:pPr>
        <w:pStyle w:val="aff8"/>
        <w:spacing w:before="0" w:beforeAutospacing="0" w:after="240" w:afterAutospacing="0" w:line="276" w:lineRule="auto"/>
        <w:rPr>
          <w:b/>
          <w:color w:val="010101"/>
        </w:rPr>
      </w:pPr>
      <w:r w:rsidRPr="00301654">
        <w:rPr>
          <w:b/>
          <w:color w:val="010101"/>
        </w:rPr>
        <w:t>Основные воспитательные функции предмета математики следующие:</w:t>
      </w:r>
    </w:p>
    <w:p w:rsidR="00301654" w:rsidRPr="00301654" w:rsidRDefault="00301654" w:rsidP="00301654">
      <w:pPr>
        <w:pStyle w:val="aff8"/>
        <w:spacing w:before="0" w:beforeAutospacing="0" w:after="240" w:afterAutospacing="0" w:line="276" w:lineRule="auto"/>
        <w:rPr>
          <w:color w:val="010101"/>
        </w:rPr>
      </w:pPr>
      <w:r w:rsidRPr="00301654">
        <w:rPr>
          <w:color w:val="010101"/>
        </w:rPr>
        <w:t>— уроки математики должны воспитывать у учащихся логическую культуру мышления, строгость и стройность в умозаключениях;</w:t>
      </w:r>
    </w:p>
    <w:p w:rsidR="00301654" w:rsidRPr="00301654" w:rsidRDefault="00301654" w:rsidP="00301654">
      <w:pPr>
        <w:pStyle w:val="aff8"/>
        <w:spacing w:before="0" w:beforeAutospacing="0" w:after="240" w:afterAutospacing="0" w:line="276" w:lineRule="auto"/>
        <w:rPr>
          <w:color w:val="010101"/>
        </w:rPr>
      </w:pPr>
      <w:r w:rsidRPr="00301654">
        <w:rPr>
          <w:color w:val="010101"/>
        </w:rPr>
        <w:t>— содержание математических задач дает возможность значительно расширить кругозор учащихся, поднять их общий культурный уровень.</w:t>
      </w:r>
    </w:p>
    <w:p w:rsidR="00301654" w:rsidRPr="00301654" w:rsidRDefault="00301654" w:rsidP="00301654">
      <w:pPr>
        <w:pStyle w:val="aff8"/>
        <w:spacing w:before="0" w:beforeAutospacing="0" w:after="240" w:afterAutospacing="0" w:line="276" w:lineRule="auto"/>
        <w:rPr>
          <w:color w:val="010101"/>
        </w:rPr>
      </w:pPr>
      <w:r w:rsidRPr="00301654">
        <w:rPr>
          <w:color w:val="010101"/>
        </w:rPr>
        <w:t>На уроках математики ученику требуется анализировать каждый шаг своего решения, аргументировать и доказывать свое мнение. На уроках математики у учащихся вырабатывается привычка к тому, что невнимательность при решении задачи приведет к ошибке, а любая неточность в математике не останется без последствий, приведет к неверному решению задачи. Поэтому занятия математикой дисциплинируют. Кроме того, благодаря наличию в математических задачах точного ответа каждый ученик может после выполнения задания достаточно точно и объективно оценить свои знания и меру усилий, вложенных в работу, т. е. дать себе самооценку, столь важную для формирования личности. Занимаясь математикой, каждый ученик воспитывает в себе такие личностные черты характера, как справедливость и честность; привыкает быть предельно объективным. Честная и добросовестная работа на уроках математики требует напряженной умственной работы, внимания, терпимости в преодолении различных трудностей. Поэтому уроки математики воспитывают в учениках трудолюбие, настойчивость, упорство, умение соглашаться с мнениями других, доводить дело до конца, ответственность.</w:t>
      </w:r>
    </w:p>
    <w:p w:rsidR="00301654" w:rsidRPr="00301654" w:rsidRDefault="00301654" w:rsidP="00301654">
      <w:pPr>
        <w:pStyle w:val="aff8"/>
        <w:spacing w:before="0" w:beforeAutospacing="0" w:after="240" w:afterAutospacing="0" w:line="276" w:lineRule="auto"/>
        <w:rPr>
          <w:color w:val="010101"/>
        </w:rPr>
      </w:pPr>
      <w:r w:rsidRPr="00301654">
        <w:rPr>
          <w:color w:val="010101"/>
        </w:rPr>
        <w:t>На уроках математики формируется уважение к достижениям человеческого гения, убежденность в важности математических знаний в практической жизни человека, признание радости творческого труда как одной из основных человеческих ценностей.</w:t>
      </w:r>
    </w:p>
    <w:p w:rsidR="00301654" w:rsidRPr="00301654" w:rsidRDefault="00301654" w:rsidP="00301654">
      <w:pPr>
        <w:pStyle w:val="aff8"/>
        <w:spacing w:before="0" w:beforeAutospacing="0" w:after="0" w:afterAutospacing="0" w:line="276" w:lineRule="auto"/>
        <w:rPr>
          <w:color w:val="010101"/>
        </w:rPr>
      </w:pPr>
      <w:r w:rsidRPr="00301654">
        <w:rPr>
          <w:color w:val="010101"/>
        </w:rPr>
        <w:t>Содержание многих текстовых задач, включенных в учебники математики, дает богатый материал для нравственного воспитания учащихся, тем более</w:t>
      </w:r>
      <w:proofErr w:type="gramStart"/>
      <w:r w:rsidRPr="00301654">
        <w:rPr>
          <w:color w:val="010101"/>
        </w:rPr>
        <w:t>,</w:t>
      </w:r>
      <w:proofErr w:type="gramEnd"/>
      <w:r w:rsidRPr="00301654">
        <w:rPr>
          <w:color w:val="010101"/>
        </w:rPr>
        <w:t xml:space="preserve"> что на решение задач отводится большая часть учебного времени. Поэтому при проведении  урока учителю следует обращать внимание на сюжет задачи для того, чтобы в процессе решения он смог найти несколько минут для проведения краткой целенаправленной беседы. Школа не только учит, она готовит учащихся к самостоятельной жизни, формирует их как личность, поэтому беседы нравственного характера очень важны.</w:t>
      </w:r>
    </w:p>
    <w:p w:rsidR="00301654" w:rsidRPr="00301654" w:rsidRDefault="00301654" w:rsidP="00301654">
      <w:pPr>
        <w:rPr>
          <w:rFonts w:ascii="Times New Roman" w:hAnsi="Times New Roman" w:cs="Times New Roman"/>
          <w:sz w:val="24"/>
          <w:szCs w:val="24"/>
          <w:lang w:val="ru-RU"/>
        </w:rPr>
        <w:sectPr w:rsidR="00301654" w:rsidRPr="00301654" w:rsidSect="00301654">
          <w:pgSz w:w="11900" w:h="16840"/>
          <w:pgMar w:top="567" w:right="418" w:bottom="709" w:left="1440" w:header="720" w:footer="720" w:gutter="0"/>
          <w:cols w:space="720" w:equalWidth="0">
            <w:col w:w="10042" w:space="0"/>
          </w:cols>
          <w:docGrid w:linePitch="360"/>
        </w:sectPr>
      </w:pPr>
    </w:p>
    <w:p w:rsidR="00A847BE" w:rsidRPr="009C410D" w:rsidRDefault="00A847BE">
      <w:pPr>
        <w:autoSpaceDE w:val="0"/>
        <w:autoSpaceDN w:val="0"/>
        <w:spacing w:after="64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A847BE" w:rsidRPr="009C410D" w:rsidRDefault="00301654">
      <w:pPr>
        <w:autoSpaceDE w:val="0"/>
        <w:autoSpaceDN w:val="0"/>
        <w:spacing w:after="666" w:line="233" w:lineRule="auto"/>
        <w:rPr>
          <w:rFonts w:ascii="Times New Roman" w:hAnsi="Times New Roman" w:cs="Times New Roman"/>
          <w:sz w:val="24"/>
          <w:szCs w:val="24"/>
        </w:rPr>
      </w:pPr>
      <w:r w:rsidRPr="009C410D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 xml:space="preserve">ТЕМАТИЧЕСКОЕ ПЛАНИРОВАНИЕ </w:t>
      </w:r>
    </w:p>
    <w:tbl>
      <w:tblPr>
        <w:tblW w:w="1559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6974"/>
        <w:gridCol w:w="794"/>
        <w:gridCol w:w="1106"/>
        <w:gridCol w:w="1140"/>
        <w:gridCol w:w="1272"/>
        <w:gridCol w:w="3910"/>
      </w:tblGrid>
      <w:tr w:rsidR="009C7489" w:rsidRPr="009C410D" w:rsidTr="009C7489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№</w:t>
            </w:r>
            <w:r w:rsidRPr="009C410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п/п</w:t>
            </w:r>
          </w:p>
        </w:tc>
        <w:tc>
          <w:tcPr>
            <w:tcW w:w="6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3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Количество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Виды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,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формы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3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50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Электронные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r w:rsidRPr="009C410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(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цифровые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) </w:t>
            </w:r>
            <w:r w:rsidRPr="009C410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образовательные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ресурсы</w:t>
            </w:r>
            <w:proofErr w:type="spellEnd"/>
          </w:p>
        </w:tc>
      </w:tr>
      <w:tr w:rsidR="009C7489" w:rsidRPr="009C410D" w:rsidTr="009C7489">
        <w:trPr>
          <w:trHeight w:hRule="exact" w:val="1138"/>
        </w:trPr>
        <w:tc>
          <w:tcPr>
            <w:tcW w:w="39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4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контрольные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практические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272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0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489" w:rsidRPr="00D21CA5" w:rsidTr="009C7489">
        <w:trPr>
          <w:trHeight w:hRule="exact" w:val="303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6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64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Числа от 1 до 9: различение, чтение, запись.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Аудиоприложение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к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учебнику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М.И.Мор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о«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математика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»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математика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videouroki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net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ООО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"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Компеду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Школа АБВ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shkola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abv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математика.</w:t>
            </w:r>
          </w:p>
          <w:p w:rsidR="009C7489" w:rsidRPr="009C410D" w:rsidRDefault="009C7489">
            <w:pPr>
              <w:autoSpaceDE w:val="0"/>
              <w:autoSpaceDN w:val="0"/>
              <w:spacing w:before="20" w:after="0" w:line="25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интерактивные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дидактические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материалы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здательство "Планета"</w:t>
            </w:r>
          </w:p>
        </w:tc>
      </w:tr>
      <w:tr w:rsidR="009C7489" w:rsidRPr="00D21CA5" w:rsidTr="009C7489">
        <w:trPr>
          <w:trHeight w:hRule="exact" w:val="32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6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Единица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счёта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.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Десяток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Аудиоприложение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к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учебнику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М.И.Мор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о«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математика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»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математика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videouroki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net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ООО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"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Компеду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Школа АБВ-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shkola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abv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математика.</w:t>
            </w:r>
          </w:p>
          <w:p w:rsidR="009C7489" w:rsidRPr="009C410D" w:rsidRDefault="009C7489">
            <w:pPr>
              <w:autoSpaceDE w:val="0"/>
              <w:autoSpaceDN w:val="0"/>
              <w:spacing w:before="20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интерактивные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дидактические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материалы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здательство "Планета"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видеоуроки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infourok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</w:p>
        </w:tc>
      </w:tr>
    </w:tbl>
    <w:p w:rsidR="00A847BE" w:rsidRPr="009C410D" w:rsidRDefault="00A847BE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A847BE" w:rsidRPr="009C410D" w:rsidRDefault="00A847BE">
      <w:pPr>
        <w:rPr>
          <w:rFonts w:ascii="Times New Roman" w:hAnsi="Times New Roman" w:cs="Times New Roman"/>
          <w:sz w:val="24"/>
          <w:szCs w:val="24"/>
          <w:lang w:val="ru-RU"/>
        </w:rPr>
        <w:sectPr w:rsidR="00A847BE" w:rsidRPr="009C410D">
          <w:pgSz w:w="16840" w:h="11900"/>
          <w:pgMar w:top="282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847BE" w:rsidRPr="009C410D" w:rsidRDefault="00A847BE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559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6974"/>
        <w:gridCol w:w="794"/>
        <w:gridCol w:w="1106"/>
        <w:gridCol w:w="1140"/>
        <w:gridCol w:w="1272"/>
        <w:gridCol w:w="3910"/>
      </w:tblGrid>
      <w:tr w:rsidR="009C7489" w:rsidRPr="00D21CA5" w:rsidTr="009C7489">
        <w:trPr>
          <w:trHeight w:hRule="exact" w:val="337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1.3.</w:t>
            </w:r>
          </w:p>
        </w:tc>
        <w:tc>
          <w:tcPr>
            <w:tcW w:w="6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Счёт предметов, запись результата цифрами.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работа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Аудиоприложение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к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учебнику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М.И.Мор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о«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математика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»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математика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videouroki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net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ООО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"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Компеду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Школа АБВ-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shkola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abv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математика.</w:t>
            </w:r>
          </w:p>
          <w:p w:rsidR="009C7489" w:rsidRPr="009C410D" w:rsidRDefault="009C7489">
            <w:pPr>
              <w:autoSpaceDE w:val="0"/>
              <w:autoSpaceDN w:val="0"/>
              <w:spacing w:before="20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интерактивные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дидактические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материалы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здательство "Планета"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видеоуроки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infourok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</w:p>
        </w:tc>
      </w:tr>
      <w:tr w:rsidR="009C7489" w:rsidRPr="00D21CA5" w:rsidTr="009C7489">
        <w:trPr>
          <w:trHeight w:hRule="exact" w:val="323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1.4.</w:t>
            </w:r>
          </w:p>
        </w:tc>
        <w:tc>
          <w:tcPr>
            <w:tcW w:w="6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64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Порядковый номер объекта при заданном порядке счёта.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работа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Аудиоприложение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к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учебнику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М.И.Мор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о«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математика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»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математика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videouroki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net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ООО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"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Компеду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Школа АБВ-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shkola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abv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математика.</w:t>
            </w:r>
          </w:p>
          <w:p w:rsidR="009C7489" w:rsidRPr="009C410D" w:rsidRDefault="009C7489">
            <w:pPr>
              <w:autoSpaceDE w:val="0"/>
              <w:autoSpaceDN w:val="0"/>
              <w:spacing w:before="20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интерактивные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дидактические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материалы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здательство "Планета"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видеоуроки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infourok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</w:p>
        </w:tc>
      </w:tr>
      <w:tr w:rsidR="009C7489" w:rsidRPr="00D21CA5" w:rsidTr="009C7489">
        <w:trPr>
          <w:trHeight w:hRule="exact" w:val="32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1.5.</w:t>
            </w:r>
          </w:p>
        </w:tc>
        <w:tc>
          <w:tcPr>
            <w:tcW w:w="6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64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Сравнение чисел, сравнение групп предметов по количеству: больше, меньше, столько же.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Аудиоприложение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к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учебнику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М.И.Мор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о«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математика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»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математика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videouroki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net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ООО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"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Компеду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Школа АБВ-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shkola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abv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математика.</w:t>
            </w:r>
          </w:p>
          <w:p w:rsidR="009C7489" w:rsidRPr="009C410D" w:rsidRDefault="009C7489">
            <w:pPr>
              <w:autoSpaceDE w:val="0"/>
              <w:autoSpaceDN w:val="0"/>
              <w:spacing w:before="20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интерактивные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дидактические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материалы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здательство "Планета"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видеоуроки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infourok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</w:p>
        </w:tc>
      </w:tr>
    </w:tbl>
    <w:p w:rsidR="00A847BE" w:rsidRPr="009C410D" w:rsidRDefault="00A847BE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A847BE" w:rsidRPr="009C410D" w:rsidRDefault="00A847BE">
      <w:pPr>
        <w:rPr>
          <w:rFonts w:ascii="Times New Roman" w:hAnsi="Times New Roman" w:cs="Times New Roman"/>
          <w:sz w:val="24"/>
          <w:szCs w:val="24"/>
          <w:lang w:val="ru-RU"/>
        </w:rPr>
        <w:sectPr w:rsidR="00A847BE" w:rsidRPr="009C410D">
          <w:pgSz w:w="16840" w:h="11900"/>
          <w:pgMar w:top="284" w:right="640" w:bottom="74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847BE" w:rsidRPr="009C410D" w:rsidRDefault="00A847BE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559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6974"/>
        <w:gridCol w:w="794"/>
        <w:gridCol w:w="1106"/>
        <w:gridCol w:w="1140"/>
        <w:gridCol w:w="1272"/>
        <w:gridCol w:w="3910"/>
      </w:tblGrid>
      <w:tr w:rsidR="009C7489" w:rsidRPr="00D21CA5" w:rsidTr="009C7489">
        <w:trPr>
          <w:trHeight w:hRule="exact" w:val="323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1.6.</w:t>
            </w:r>
          </w:p>
        </w:tc>
        <w:tc>
          <w:tcPr>
            <w:tcW w:w="6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Число и цифра 0 при измерении, вычислении.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работа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Аудиоприложение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к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учебнику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М.И.Мор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о«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математика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»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математика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videouroki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net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ООО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"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Компеду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Школа АБВ-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shkola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abv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математика.</w:t>
            </w:r>
          </w:p>
          <w:p w:rsidR="009C7489" w:rsidRPr="009C410D" w:rsidRDefault="009C7489">
            <w:pPr>
              <w:autoSpaceDE w:val="0"/>
              <w:autoSpaceDN w:val="0"/>
              <w:spacing w:before="20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интерактивные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дидактические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материалы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здательство "Планета"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видеоуроки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infourok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</w:p>
        </w:tc>
      </w:tr>
      <w:tr w:rsidR="009C7489" w:rsidRPr="00D21CA5" w:rsidTr="009C7489">
        <w:trPr>
          <w:trHeight w:hRule="exact" w:val="323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1.7.</w:t>
            </w:r>
          </w:p>
        </w:tc>
        <w:tc>
          <w:tcPr>
            <w:tcW w:w="6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Числа в пределах 20: чтение, запись, сравнение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Аудиоприложение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к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учебнику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М.И.Мор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о«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математика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»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математика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videouroki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net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ООО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"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Компеду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Школа АБВ-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shkola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abv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математика.</w:t>
            </w:r>
          </w:p>
          <w:p w:rsidR="009C7489" w:rsidRPr="009C410D" w:rsidRDefault="009C7489">
            <w:pPr>
              <w:autoSpaceDE w:val="0"/>
              <w:autoSpaceDN w:val="0"/>
              <w:spacing w:before="20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интерактивные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дидактические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материалы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здательство "Планета"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видеоуроки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infourok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</w:p>
        </w:tc>
      </w:tr>
      <w:tr w:rsidR="009C7489" w:rsidRPr="00D21CA5" w:rsidTr="009C7489">
        <w:trPr>
          <w:trHeight w:hRule="exact" w:val="32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1.8.</w:t>
            </w:r>
          </w:p>
        </w:tc>
        <w:tc>
          <w:tcPr>
            <w:tcW w:w="6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Однозначные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и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двузначные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числа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Аудиоприложение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к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учебнику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М.И.Мор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о«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математика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»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математика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videouroki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net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ООО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"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Компеду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Школа АБВ-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shkola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abv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математика.</w:t>
            </w:r>
          </w:p>
          <w:p w:rsidR="009C7489" w:rsidRPr="009C410D" w:rsidRDefault="009C7489">
            <w:pPr>
              <w:autoSpaceDE w:val="0"/>
              <w:autoSpaceDN w:val="0"/>
              <w:spacing w:before="20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интерактивные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дидактические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материалы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здательство "Планета"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видеоуроки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infourok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</w:p>
        </w:tc>
      </w:tr>
    </w:tbl>
    <w:p w:rsidR="00A847BE" w:rsidRPr="009C410D" w:rsidRDefault="00A847BE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A847BE" w:rsidRPr="009C410D" w:rsidRDefault="00A847BE">
      <w:pPr>
        <w:rPr>
          <w:rFonts w:ascii="Times New Roman" w:hAnsi="Times New Roman" w:cs="Times New Roman"/>
          <w:sz w:val="24"/>
          <w:szCs w:val="24"/>
          <w:lang w:val="ru-RU"/>
        </w:rPr>
        <w:sectPr w:rsidR="00A847BE" w:rsidRPr="009C410D">
          <w:pgSz w:w="16840" w:h="11900"/>
          <w:pgMar w:top="284" w:right="640" w:bottom="81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847BE" w:rsidRPr="009C410D" w:rsidRDefault="00A847BE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559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6974"/>
        <w:gridCol w:w="794"/>
        <w:gridCol w:w="1106"/>
        <w:gridCol w:w="1140"/>
        <w:gridCol w:w="1272"/>
        <w:gridCol w:w="3910"/>
      </w:tblGrid>
      <w:tr w:rsidR="009C7489" w:rsidRPr="00D21CA5" w:rsidTr="009C7489">
        <w:trPr>
          <w:trHeight w:hRule="exact" w:val="324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1.9.</w:t>
            </w:r>
          </w:p>
        </w:tc>
        <w:tc>
          <w:tcPr>
            <w:tcW w:w="6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Увеличение (уменьшение) числа на несколько единиц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Аудиоприложение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к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учебнику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М.И.Мор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о«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математика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»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математика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videouroki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net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ООО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"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Компеду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Школа АБВ-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shkola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abv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математика.</w:t>
            </w:r>
          </w:p>
          <w:p w:rsidR="009C7489" w:rsidRPr="009C410D" w:rsidRDefault="009C7489">
            <w:pPr>
              <w:autoSpaceDE w:val="0"/>
              <w:autoSpaceDN w:val="0"/>
              <w:spacing w:before="20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интерактивные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дидактические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материалы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здательство "Планета"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видеоуроки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infourok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</w:p>
        </w:tc>
      </w:tr>
      <w:tr w:rsidR="009C7489" w:rsidRPr="009C410D" w:rsidTr="009C7489">
        <w:trPr>
          <w:gridAfter w:val="4"/>
          <w:wAfter w:w="7428" w:type="dxa"/>
          <w:trHeight w:hRule="exact" w:val="348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20</w:t>
            </w:r>
          </w:p>
        </w:tc>
      </w:tr>
      <w:tr w:rsidR="009C7489" w:rsidRPr="00D21CA5" w:rsidTr="009C7489">
        <w:trPr>
          <w:trHeight w:hRule="exact" w:val="323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6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Длина и её измерение с помощью заданной мерки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работа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Аудиоприложение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к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учебнику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М.И.Мор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о«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математика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»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математика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videouroki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net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ООО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"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Компеду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Школа АБВ-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shkola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abv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математика.</w:t>
            </w:r>
          </w:p>
          <w:p w:rsidR="009C7489" w:rsidRPr="009C410D" w:rsidRDefault="009C7489">
            <w:pPr>
              <w:autoSpaceDE w:val="0"/>
              <w:autoSpaceDN w:val="0"/>
              <w:spacing w:before="1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интерактивные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дидактические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материалы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здательство "Планета"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видеоуроки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infourok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</w:p>
        </w:tc>
      </w:tr>
      <w:tr w:rsidR="009C7489" w:rsidRPr="00D21CA5" w:rsidTr="009C7489">
        <w:trPr>
          <w:trHeight w:hRule="exact" w:val="32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6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66" w:after="0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Сравнение без измерения: выше — ниже, шире — уже, длиннее — короче, старше — моложе, тяжелее — легче.</w:t>
            </w:r>
            <w:proofErr w:type="gramEnd"/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Аудиоприложение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к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учебнику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М.И.Мор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о«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математика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»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математика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videouroki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net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ООО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"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Компеду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Школа АБВ-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shkola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abv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математика.</w:t>
            </w:r>
          </w:p>
          <w:p w:rsidR="009C7489" w:rsidRPr="009C410D" w:rsidRDefault="009C7489">
            <w:pPr>
              <w:autoSpaceDE w:val="0"/>
              <w:autoSpaceDN w:val="0"/>
              <w:spacing w:before="20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интерактивные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дидактические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материалы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здательство "Планета"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видеоуроки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infourok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</w:p>
        </w:tc>
      </w:tr>
    </w:tbl>
    <w:p w:rsidR="00A847BE" w:rsidRPr="009C410D" w:rsidRDefault="00A847BE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A847BE" w:rsidRPr="009C410D" w:rsidRDefault="00A847BE">
      <w:pPr>
        <w:rPr>
          <w:rFonts w:ascii="Times New Roman" w:hAnsi="Times New Roman" w:cs="Times New Roman"/>
          <w:sz w:val="24"/>
          <w:szCs w:val="24"/>
          <w:lang w:val="ru-RU"/>
        </w:rPr>
        <w:sectPr w:rsidR="00A847BE" w:rsidRPr="009C410D">
          <w:pgSz w:w="16840" w:h="11900"/>
          <w:pgMar w:top="284" w:right="640" w:bottom="46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847BE" w:rsidRPr="009C410D" w:rsidRDefault="00A847BE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559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6974"/>
        <w:gridCol w:w="794"/>
        <w:gridCol w:w="1106"/>
        <w:gridCol w:w="1140"/>
        <w:gridCol w:w="1272"/>
        <w:gridCol w:w="3910"/>
      </w:tblGrid>
      <w:tr w:rsidR="009C7489" w:rsidRPr="00D21CA5" w:rsidTr="009C7489">
        <w:trPr>
          <w:trHeight w:hRule="exact" w:val="335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2.3.</w:t>
            </w:r>
          </w:p>
        </w:tc>
        <w:tc>
          <w:tcPr>
            <w:tcW w:w="6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Единицы длины: сантиметр, дециметр; установление соотношения между ними.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Аудиоприложение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к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учебнику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М.И.Мор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о«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математика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»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математика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videouroki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net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ООО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"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Компеду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Школа АБВ-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shkola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abv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математика.</w:t>
            </w:r>
          </w:p>
          <w:p w:rsidR="009C7489" w:rsidRPr="009C410D" w:rsidRDefault="009C7489">
            <w:pPr>
              <w:autoSpaceDE w:val="0"/>
              <w:autoSpaceDN w:val="0"/>
              <w:spacing w:before="20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интерактивные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дидактические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материалы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здательство "Планета"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видеоуроки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infourok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</w:p>
        </w:tc>
      </w:tr>
      <w:tr w:rsidR="009C7489" w:rsidRPr="009C410D" w:rsidTr="009C7489">
        <w:trPr>
          <w:gridAfter w:val="4"/>
          <w:wAfter w:w="7428" w:type="dxa"/>
          <w:trHeight w:hRule="exact" w:val="348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</w:tc>
      </w:tr>
      <w:tr w:rsidR="009C7489" w:rsidRPr="00D21CA5" w:rsidTr="009C7489">
        <w:trPr>
          <w:trHeight w:hRule="exact" w:val="323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3.1.</w:t>
            </w:r>
          </w:p>
        </w:tc>
        <w:tc>
          <w:tcPr>
            <w:tcW w:w="6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Сложение и вычитание чисел в пределах 20.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Аудиоприложение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к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учебнику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М.И.Мор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о«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математика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»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математика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videouroki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net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ООО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"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Компеду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Школа АБВ-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shkola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abv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математика.</w:t>
            </w:r>
          </w:p>
          <w:p w:rsidR="009C7489" w:rsidRPr="009C410D" w:rsidRDefault="009C7489">
            <w:pPr>
              <w:autoSpaceDE w:val="0"/>
              <w:autoSpaceDN w:val="0"/>
              <w:spacing w:before="1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интерактивные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дидактические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материалы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здательство "Планета"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видеоуроки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infourok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</w:p>
        </w:tc>
      </w:tr>
      <w:tr w:rsidR="009C7489" w:rsidRPr="00D21CA5" w:rsidTr="009C7489">
        <w:trPr>
          <w:trHeight w:hRule="exact" w:val="337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3.2.</w:t>
            </w:r>
          </w:p>
        </w:tc>
        <w:tc>
          <w:tcPr>
            <w:tcW w:w="6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Названия компонентов действий, результатов действий сложения, вычитания. Знаки сложения и вычитания, названия компонентов действия. Таблица сложения. Переместительное свойство сложения.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работа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Аудиоприложение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к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учебнику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М.И.Мор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о«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математика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»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математика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videouroki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net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ООО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"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Компеду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Школа АБВ-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shkola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abv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математика.</w:t>
            </w:r>
          </w:p>
          <w:p w:rsidR="009C7489" w:rsidRPr="009C410D" w:rsidRDefault="009C7489">
            <w:pPr>
              <w:autoSpaceDE w:val="0"/>
              <w:autoSpaceDN w:val="0"/>
              <w:spacing w:before="1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интерактивные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дидактические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материалы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здательство "Планета"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видеоуроки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infourok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</w:p>
        </w:tc>
      </w:tr>
    </w:tbl>
    <w:p w:rsidR="00A847BE" w:rsidRPr="009C410D" w:rsidRDefault="00A847BE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A847BE" w:rsidRPr="009C410D" w:rsidRDefault="00A847BE">
      <w:pPr>
        <w:rPr>
          <w:rFonts w:ascii="Times New Roman" w:hAnsi="Times New Roman" w:cs="Times New Roman"/>
          <w:sz w:val="24"/>
          <w:szCs w:val="24"/>
          <w:lang w:val="ru-RU"/>
        </w:rPr>
        <w:sectPr w:rsidR="00A847BE" w:rsidRPr="009C410D">
          <w:pgSz w:w="16840" w:h="11900"/>
          <w:pgMar w:top="284" w:right="640" w:bottom="32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847BE" w:rsidRPr="009C410D" w:rsidRDefault="00A847BE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559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6974"/>
        <w:gridCol w:w="794"/>
        <w:gridCol w:w="1106"/>
        <w:gridCol w:w="1140"/>
        <w:gridCol w:w="1272"/>
        <w:gridCol w:w="3910"/>
      </w:tblGrid>
      <w:tr w:rsidR="009C7489" w:rsidRPr="00D21CA5" w:rsidTr="009C7489">
        <w:trPr>
          <w:trHeight w:hRule="exact" w:val="323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3.3.</w:t>
            </w:r>
          </w:p>
        </w:tc>
        <w:tc>
          <w:tcPr>
            <w:tcW w:w="6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Вычитание как действие, обратное сложению.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использованием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«О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ценочного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Аудиоприложение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к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учебнику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М.И.Мор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о«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математика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»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математика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videouroki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net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ООО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"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Компеду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Школа АБВ-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shkola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abv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математика.</w:t>
            </w:r>
          </w:p>
          <w:p w:rsidR="009C7489" w:rsidRPr="009C410D" w:rsidRDefault="009C7489">
            <w:pPr>
              <w:autoSpaceDE w:val="0"/>
              <w:autoSpaceDN w:val="0"/>
              <w:spacing w:before="20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интерактивные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дидактические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материалы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здательство "Планета"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видеоуроки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infourok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</w:p>
        </w:tc>
      </w:tr>
      <w:tr w:rsidR="009C7489" w:rsidRPr="00D21CA5" w:rsidTr="009C7489">
        <w:trPr>
          <w:trHeight w:hRule="exact" w:val="323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3.4.</w:t>
            </w:r>
          </w:p>
        </w:tc>
        <w:tc>
          <w:tcPr>
            <w:tcW w:w="6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Неизвестное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слагаемое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Аудиоприложение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к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учебнику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М.И.Мор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о«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математика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»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математика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videouroki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net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ООО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"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Компеду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Школа АБВ-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shkola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abv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математика.</w:t>
            </w:r>
          </w:p>
          <w:p w:rsidR="009C7489" w:rsidRPr="009C410D" w:rsidRDefault="009C7489">
            <w:pPr>
              <w:autoSpaceDE w:val="0"/>
              <w:autoSpaceDN w:val="0"/>
              <w:spacing w:before="20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интерактивные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дидактические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материалы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здательство "Планета"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видеоуроки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infourok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</w:p>
        </w:tc>
      </w:tr>
      <w:tr w:rsidR="009C7489" w:rsidRPr="00D21CA5" w:rsidTr="009C7489">
        <w:trPr>
          <w:trHeight w:hRule="exact" w:val="331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3.5.</w:t>
            </w:r>
          </w:p>
        </w:tc>
        <w:tc>
          <w:tcPr>
            <w:tcW w:w="6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Сложение одинаковых слагаемых. Счёт по 2, по  3, по 5.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Аудиоприложение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к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учебнику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М.И.Мор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о«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математика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»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математика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videouroki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net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ООО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"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Компеду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Школа АБВ-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shkola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abv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математика.</w:t>
            </w:r>
          </w:p>
          <w:p w:rsidR="009C7489" w:rsidRPr="009C410D" w:rsidRDefault="009C7489">
            <w:pPr>
              <w:autoSpaceDE w:val="0"/>
              <w:autoSpaceDN w:val="0"/>
              <w:spacing w:before="20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интерактивные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дидактические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материалы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здательство "Планета"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видеоуроки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infourok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</w:p>
        </w:tc>
      </w:tr>
    </w:tbl>
    <w:p w:rsidR="00A847BE" w:rsidRPr="009C410D" w:rsidRDefault="00A847BE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A847BE" w:rsidRPr="009C410D" w:rsidRDefault="00A847BE">
      <w:pPr>
        <w:rPr>
          <w:rFonts w:ascii="Times New Roman" w:hAnsi="Times New Roman" w:cs="Times New Roman"/>
          <w:sz w:val="24"/>
          <w:szCs w:val="24"/>
          <w:lang w:val="ru-RU"/>
        </w:rPr>
        <w:sectPr w:rsidR="00A847BE" w:rsidRPr="009C410D">
          <w:pgSz w:w="16840" w:h="11900"/>
          <w:pgMar w:top="284" w:right="640" w:bottom="76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847BE" w:rsidRPr="009C410D" w:rsidRDefault="00A847BE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559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6974"/>
        <w:gridCol w:w="794"/>
        <w:gridCol w:w="1106"/>
        <w:gridCol w:w="1140"/>
        <w:gridCol w:w="1272"/>
        <w:gridCol w:w="3910"/>
      </w:tblGrid>
      <w:tr w:rsidR="009C7489" w:rsidRPr="00D21CA5" w:rsidTr="009C7489">
        <w:trPr>
          <w:trHeight w:hRule="exact" w:val="323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3.6.</w:t>
            </w:r>
          </w:p>
        </w:tc>
        <w:tc>
          <w:tcPr>
            <w:tcW w:w="6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Прибавление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и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вычитание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нуля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использованием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«О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ценочного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Аудиоприложение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к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учебнику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М.И.Мор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о«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математика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»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математика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videouroki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net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ООО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"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Компеду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Школа АБВ-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shkola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abv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математика.</w:t>
            </w:r>
          </w:p>
          <w:p w:rsidR="009C7489" w:rsidRPr="009C410D" w:rsidRDefault="009C7489">
            <w:pPr>
              <w:autoSpaceDE w:val="0"/>
              <w:autoSpaceDN w:val="0"/>
              <w:spacing w:before="20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интерактивные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дидактические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материалы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здательство "Планета"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видеоуроки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infourok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</w:p>
        </w:tc>
      </w:tr>
      <w:tr w:rsidR="009C7489" w:rsidRPr="00D21CA5" w:rsidTr="009C7489">
        <w:trPr>
          <w:trHeight w:hRule="exact" w:val="323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3.7.</w:t>
            </w:r>
          </w:p>
        </w:tc>
        <w:tc>
          <w:tcPr>
            <w:tcW w:w="6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Сложение и вычитание чисел без перехода и с  переходом через десяток.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использованием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«О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ценочного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Аудиоприложение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к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учебнику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М.И.Мор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о«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математика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»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математика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videouroki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net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ООО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"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Компеду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Школа АБВ-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shkola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abv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математика.</w:t>
            </w:r>
          </w:p>
          <w:p w:rsidR="009C7489" w:rsidRPr="009C410D" w:rsidRDefault="009C7489">
            <w:pPr>
              <w:autoSpaceDE w:val="0"/>
              <w:autoSpaceDN w:val="0"/>
              <w:spacing w:before="20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интерактивные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дидактические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материалы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здательство "Планета"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видеоуроки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infourok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</w:p>
        </w:tc>
      </w:tr>
      <w:tr w:rsidR="009C7489" w:rsidRPr="00D21CA5" w:rsidTr="009C7489">
        <w:trPr>
          <w:trHeight w:hRule="exact" w:val="338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3.8.</w:t>
            </w:r>
          </w:p>
        </w:tc>
        <w:tc>
          <w:tcPr>
            <w:tcW w:w="6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Вычисление суммы, разности трёх чисел.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работа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Аудиоприложение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к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учебнику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М.И.Мор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о«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математика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»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математика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videouroki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net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ООО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"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Компеду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Школа АБВ-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shkola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abv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математика.</w:t>
            </w:r>
          </w:p>
          <w:p w:rsidR="009C7489" w:rsidRPr="009C410D" w:rsidRDefault="009C7489">
            <w:pPr>
              <w:autoSpaceDE w:val="0"/>
              <w:autoSpaceDN w:val="0"/>
              <w:spacing w:before="20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интерактивные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дидактические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материалы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здательство "Планета"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видеоуроки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infourok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</w:p>
        </w:tc>
      </w:tr>
      <w:tr w:rsidR="009C7489" w:rsidRPr="009C410D" w:rsidTr="009C7489">
        <w:trPr>
          <w:gridAfter w:val="4"/>
          <w:wAfter w:w="7428" w:type="dxa"/>
          <w:trHeight w:hRule="exact" w:val="348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40</w:t>
            </w:r>
          </w:p>
        </w:tc>
      </w:tr>
    </w:tbl>
    <w:p w:rsidR="00A847BE" w:rsidRPr="009C410D" w:rsidRDefault="00A847BE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</w:rPr>
      </w:pPr>
    </w:p>
    <w:p w:rsidR="00A847BE" w:rsidRPr="009C410D" w:rsidRDefault="00A847BE">
      <w:pPr>
        <w:rPr>
          <w:rFonts w:ascii="Times New Roman" w:hAnsi="Times New Roman" w:cs="Times New Roman"/>
          <w:sz w:val="24"/>
          <w:szCs w:val="24"/>
        </w:rPr>
        <w:sectPr w:rsidR="00A847BE" w:rsidRPr="009C410D">
          <w:pgSz w:w="16840" w:h="11900"/>
          <w:pgMar w:top="284" w:right="640" w:bottom="38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847BE" w:rsidRPr="009C410D" w:rsidRDefault="00A847BE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1559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6974"/>
        <w:gridCol w:w="794"/>
        <w:gridCol w:w="1106"/>
        <w:gridCol w:w="1140"/>
        <w:gridCol w:w="1272"/>
        <w:gridCol w:w="3910"/>
      </w:tblGrid>
      <w:tr w:rsidR="009C7489" w:rsidRPr="00D21CA5" w:rsidTr="009C7489">
        <w:trPr>
          <w:trHeight w:hRule="exact" w:val="323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4.1.</w:t>
            </w:r>
          </w:p>
        </w:tc>
        <w:tc>
          <w:tcPr>
            <w:tcW w:w="6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Текстовая задача: структурные элементы, составление текстовой задачи по  образцу.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использованием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«О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ценочного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Аудиоприложение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к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учебнику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М.И.Мор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о«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математика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»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математика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videouroki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net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ООО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"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Компеду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Школа АБВ-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shkola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abv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математика.</w:t>
            </w:r>
          </w:p>
          <w:p w:rsidR="009C7489" w:rsidRPr="009C410D" w:rsidRDefault="009C7489">
            <w:pPr>
              <w:autoSpaceDE w:val="0"/>
              <w:autoSpaceDN w:val="0"/>
              <w:spacing w:before="20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интерактивные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дидактические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материалы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здательство "Планета"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видеоуроки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infourok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</w:p>
        </w:tc>
      </w:tr>
      <w:tr w:rsidR="009C7489" w:rsidRPr="00D21CA5" w:rsidTr="009C7489">
        <w:trPr>
          <w:trHeight w:hRule="exact" w:val="323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4.2.</w:t>
            </w:r>
          </w:p>
        </w:tc>
        <w:tc>
          <w:tcPr>
            <w:tcW w:w="6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Зависимость между данными и искомой величиной в текстовой задаче.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Аудиоприложение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к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учебнику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М.И.Мор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о«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математика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»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математика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videouroki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net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ООО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"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Компеду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Школа АБВ-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shkola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abv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математика.</w:t>
            </w:r>
          </w:p>
          <w:p w:rsidR="009C7489" w:rsidRPr="009C410D" w:rsidRDefault="009C7489">
            <w:pPr>
              <w:autoSpaceDE w:val="0"/>
              <w:autoSpaceDN w:val="0"/>
              <w:spacing w:before="20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интерактивные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дидактические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материалы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здательство "Планета"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видеоуроки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infourok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</w:p>
        </w:tc>
      </w:tr>
      <w:tr w:rsidR="009C7489" w:rsidRPr="00D21CA5" w:rsidTr="009C7489">
        <w:trPr>
          <w:trHeight w:hRule="exact" w:val="32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4.3.</w:t>
            </w:r>
          </w:p>
        </w:tc>
        <w:tc>
          <w:tcPr>
            <w:tcW w:w="6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Выбор и запись арифметического действия для получения ответа на вопрос.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работа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Аудиоприложение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к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учебнику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М.И.Мор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о«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математика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»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математика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videouroki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net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ООО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"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Компеду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Школа АБВ-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shkola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abv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математика.</w:t>
            </w:r>
          </w:p>
          <w:p w:rsidR="009C7489" w:rsidRPr="009C410D" w:rsidRDefault="009C7489">
            <w:pPr>
              <w:autoSpaceDE w:val="0"/>
              <w:autoSpaceDN w:val="0"/>
              <w:spacing w:before="20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интерактивные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дидактические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материалы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здательство "Планета"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видеоуроки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infourok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</w:p>
        </w:tc>
      </w:tr>
    </w:tbl>
    <w:p w:rsidR="00A847BE" w:rsidRPr="009C410D" w:rsidRDefault="00A847BE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A847BE" w:rsidRPr="009C410D" w:rsidRDefault="00A847BE">
      <w:pPr>
        <w:rPr>
          <w:rFonts w:ascii="Times New Roman" w:hAnsi="Times New Roman" w:cs="Times New Roman"/>
          <w:sz w:val="24"/>
          <w:szCs w:val="24"/>
          <w:lang w:val="ru-RU"/>
        </w:rPr>
        <w:sectPr w:rsidR="00A847BE" w:rsidRPr="009C410D">
          <w:pgSz w:w="16840" w:h="11900"/>
          <w:pgMar w:top="284" w:right="640" w:bottom="81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847BE" w:rsidRPr="009C410D" w:rsidRDefault="00A847BE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559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6974"/>
        <w:gridCol w:w="794"/>
        <w:gridCol w:w="1106"/>
        <w:gridCol w:w="1140"/>
        <w:gridCol w:w="1272"/>
        <w:gridCol w:w="3910"/>
      </w:tblGrid>
      <w:tr w:rsidR="009C7489" w:rsidRPr="00D21CA5" w:rsidTr="009C7489">
        <w:trPr>
          <w:trHeight w:hRule="exact" w:val="323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4.4.</w:t>
            </w:r>
          </w:p>
        </w:tc>
        <w:tc>
          <w:tcPr>
            <w:tcW w:w="6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Текстовая сюжетная задача в одно действие: запись решения, ответа задачи.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Аудиоприложение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к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учебнику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М.И.Мор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о«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математика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»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математика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videouroki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net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ООО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"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Компеду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Школа АБВ-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shkola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abv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математика.</w:t>
            </w:r>
          </w:p>
          <w:p w:rsidR="009C7489" w:rsidRPr="009C410D" w:rsidRDefault="009C7489">
            <w:pPr>
              <w:autoSpaceDE w:val="0"/>
              <w:autoSpaceDN w:val="0"/>
              <w:spacing w:before="20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интерактивные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дидактические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материалы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здательство "Планета"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видеоуроки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infourok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</w:p>
        </w:tc>
      </w:tr>
      <w:tr w:rsidR="009C7489" w:rsidRPr="00D21CA5" w:rsidTr="009C7489">
        <w:trPr>
          <w:trHeight w:hRule="exact" w:val="324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4.5.</w:t>
            </w:r>
          </w:p>
        </w:tc>
        <w:tc>
          <w:tcPr>
            <w:tcW w:w="6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Обнаружение недостающего элемента задачи, дополнение текста задачи числовыми данными (по иллюстрации, смыслу задачи, её решению).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Аудиоприложение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к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учебнику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М.И.Мор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о«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математика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»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математика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videouroki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net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ООО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"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Компеду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Школа АБВ-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shkola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abv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математика.</w:t>
            </w:r>
          </w:p>
          <w:p w:rsidR="009C7489" w:rsidRPr="009C410D" w:rsidRDefault="009C7489">
            <w:pPr>
              <w:autoSpaceDE w:val="0"/>
              <w:autoSpaceDN w:val="0"/>
              <w:spacing w:before="20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интерактивные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дидактические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материалы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здательство "Планета"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видеоуроки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infourok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</w:p>
        </w:tc>
      </w:tr>
      <w:tr w:rsidR="009C7489" w:rsidRPr="009C410D" w:rsidTr="009C7489">
        <w:trPr>
          <w:gridAfter w:val="4"/>
          <w:wAfter w:w="7428" w:type="dxa"/>
          <w:trHeight w:hRule="exact" w:val="348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16</w:t>
            </w:r>
          </w:p>
        </w:tc>
      </w:tr>
      <w:tr w:rsidR="009C7489" w:rsidRPr="00D21CA5" w:rsidTr="009C7489">
        <w:trPr>
          <w:trHeight w:hRule="exact" w:val="32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5.1.</w:t>
            </w:r>
          </w:p>
        </w:tc>
        <w:tc>
          <w:tcPr>
            <w:tcW w:w="6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Расположение предметов и  объектов на плоскости, в  пространстве: слева/справа, сверху/снизу, 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между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; 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установление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пространственных отношений.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Аудиоприложение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к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учебнику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М.И.Мор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о«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математика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»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математика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videouroki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net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ООО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"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Компеду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Школа АБВ-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shkola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abv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математика.</w:t>
            </w:r>
          </w:p>
          <w:p w:rsidR="009C7489" w:rsidRPr="009C410D" w:rsidRDefault="009C7489">
            <w:pPr>
              <w:autoSpaceDE w:val="0"/>
              <w:autoSpaceDN w:val="0"/>
              <w:spacing w:before="20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интерактивные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дидактические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материалы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здательство "Планета"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видеоуроки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infourok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</w:p>
        </w:tc>
      </w:tr>
    </w:tbl>
    <w:p w:rsidR="00A847BE" w:rsidRPr="009C410D" w:rsidRDefault="00A847BE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A847BE" w:rsidRPr="009C410D" w:rsidRDefault="00A847BE">
      <w:pPr>
        <w:rPr>
          <w:rFonts w:ascii="Times New Roman" w:hAnsi="Times New Roman" w:cs="Times New Roman"/>
          <w:sz w:val="24"/>
          <w:szCs w:val="24"/>
          <w:lang w:val="ru-RU"/>
        </w:rPr>
        <w:sectPr w:rsidR="00A847BE" w:rsidRPr="009C410D">
          <w:pgSz w:w="16840" w:h="11900"/>
          <w:pgMar w:top="284" w:right="640" w:bottom="46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847BE" w:rsidRPr="009C410D" w:rsidRDefault="00A847BE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559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6974"/>
        <w:gridCol w:w="794"/>
        <w:gridCol w:w="1106"/>
        <w:gridCol w:w="1140"/>
        <w:gridCol w:w="1272"/>
        <w:gridCol w:w="3910"/>
      </w:tblGrid>
      <w:tr w:rsidR="009C7489" w:rsidRPr="00D21CA5" w:rsidTr="009C7489">
        <w:trPr>
          <w:trHeight w:hRule="exact" w:val="323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5.2.</w:t>
            </w:r>
          </w:p>
        </w:tc>
        <w:tc>
          <w:tcPr>
            <w:tcW w:w="6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Распознавание объекта и его отражения.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работа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Аудиоприложение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к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учебнику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М.И.Мор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о«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математика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»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математика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videouroki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net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ООО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"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Компеду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Школа АБВ-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shkola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abv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математика.</w:t>
            </w:r>
          </w:p>
          <w:p w:rsidR="009C7489" w:rsidRPr="009C410D" w:rsidRDefault="009C7489">
            <w:pPr>
              <w:autoSpaceDE w:val="0"/>
              <w:autoSpaceDN w:val="0"/>
              <w:spacing w:before="20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интерактивные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дидактические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материалы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здательство "Планета"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видеоуроки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infourok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</w:p>
        </w:tc>
      </w:tr>
      <w:tr w:rsidR="009C7489" w:rsidRPr="00D21CA5" w:rsidTr="009C7489">
        <w:trPr>
          <w:trHeight w:hRule="exact" w:val="337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5.3.</w:t>
            </w:r>
          </w:p>
        </w:tc>
        <w:tc>
          <w:tcPr>
            <w:tcW w:w="6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Геометрические фигуры: распознавание круга, треугольника, прямоугольника, отрезка.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Аудиоприложение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к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учебнику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М.И.Мор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о«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математика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»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математика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videouroki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net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ООО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"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Компеду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Школа АБВ-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shkola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abv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математика.</w:t>
            </w:r>
          </w:p>
          <w:p w:rsidR="009C7489" w:rsidRPr="009C410D" w:rsidRDefault="009C7489">
            <w:pPr>
              <w:autoSpaceDE w:val="0"/>
              <w:autoSpaceDN w:val="0"/>
              <w:spacing w:before="20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интерактивные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дидактические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материалы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здательство "Планета"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видеоуроки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infourok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</w:p>
        </w:tc>
      </w:tr>
      <w:tr w:rsidR="009C7489" w:rsidRPr="00D21CA5" w:rsidTr="009C7489">
        <w:trPr>
          <w:trHeight w:hRule="exact" w:val="32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5.4.</w:t>
            </w:r>
          </w:p>
        </w:tc>
        <w:tc>
          <w:tcPr>
            <w:tcW w:w="6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Построение отрезка, квадрата, треугольника с помощью линейки; измерение длины отрезка в сантиметрах.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работа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Аудиоприложение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к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учебнику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М.И.Мор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о«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математика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»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математика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videouroki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net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ООО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"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Компеду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Школа АБВ-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shkola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abv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математика.</w:t>
            </w:r>
          </w:p>
          <w:p w:rsidR="009C7489" w:rsidRPr="009C410D" w:rsidRDefault="009C7489">
            <w:pPr>
              <w:autoSpaceDE w:val="0"/>
              <w:autoSpaceDN w:val="0"/>
              <w:spacing w:before="20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интерактивные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дидактические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материалы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здательство "Планета"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видеоуроки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infourok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</w:p>
        </w:tc>
      </w:tr>
    </w:tbl>
    <w:p w:rsidR="00A847BE" w:rsidRPr="009C410D" w:rsidRDefault="00A847BE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A847BE" w:rsidRPr="009C410D" w:rsidRDefault="00A847BE">
      <w:pPr>
        <w:rPr>
          <w:rFonts w:ascii="Times New Roman" w:hAnsi="Times New Roman" w:cs="Times New Roman"/>
          <w:sz w:val="24"/>
          <w:szCs w:val="24"/>
          <w:lang w:val="ru-RU"/>
        </w:rPr>
        <w:sectPr w:rsidR="00A847BE" w:rsidRPr="009C410D">
          <w:pgSz w:w="16840" w:h="11900"/>
          <w:pgMar w:top="284" w:right="640" w:bottom="74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847BE" w:rsidRPr="009C410D" w:rsidRDefault="00A847BE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559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6974"/>
        <w:gridCol w:w="794"/>
        <w:gridCol w:w="1106"/>
        <w:gridCol w:w="1140"/>
        <w:gridCol w:w="1272"/>
        <w:gridCol w:w="3910"/>
      </w:tblGrid>
      <w:tr w:rsidR="009C7489" w:rsidRPr="00D21CA5" w:rsidTr="009C7489">
        <w:trPr>
          <w:trHeight w:hRule="exact" w:val="323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5.5.</w:t>
            </w:r>
          </w:p>
        </w:tc>
        <w:tc>
          <w:tcPr>
            <w:tcW w:w="6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Длина стороны прямоугольника, квадрата, треугольника.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Аудиоприложение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к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учебнику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М.И.Мор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о«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математика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»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математика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videouroki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net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ООО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"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Компеду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Школа АБВ-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shkola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abv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математика.</w:t>
            </w:r>
          </w:p>
          <w:p w:rsidR="009C7489" w:rsidRPr="009C410D" w:rsidRDefault="009C7489">
            <w:pPr>
              <w:autoSpaceDE w:val="0"/>
              <w:autoSpaceDN w:val="0"/>
              <w:spacing w:before="20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интерактивные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дидактические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материалы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здательство "Планета"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видеоуроки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infourok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</w:p>
        </w:tc>
      </w:tr>
      <w:tr w:rsidR="009C7489" w:rsidRPr="00D21CA5" w:rsidTr="009C7489">
        <w:trPr>
          <w:trHeight w:hRule="exact" w:val="336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5.6.</w:t>
            </w:r>
          </w:p>
        </w:tc>
        <w:tc>
          <w:tcPr>
            <w:tcW w:w="6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Изображение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прямоугольника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,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квадрата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,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треугольника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работа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Аудиоприложение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к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учебнику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М.И.Мор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о«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математика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»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математика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videouroki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net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ООО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"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Компеду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Школа АБВ-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shkola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abv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математика.</w:t>
            </w:r>
          </w:p>
          <w:p w:rsidR="009C7489" w:rsidRPr="009C410D" w:rsidRDefault="009C7489">
            <w:pPr>
              <w:autoSpaceDE w:val="0"/>
              <w:autoSpaceDN w:val="0"/>
              <w:spacing w:before="20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интерактивные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дидактические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материалы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здательство "Планета"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видеоуроки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infourok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</w:p>
        </w:tc>
      </w:tr>
      <w:tr w:rsidR="009C7489" w:rsidRPr="009C410D" w:rsidTr="009C7489">
        <w:trPr>
          <w:gridAfter w:val="4"/>
          <w:wAfter w:w="7428" w:type="dxa"/>
          <w:trHeight w:hRule="exact" w:val="348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20</w:t>
            </w:r>
          </w:p>
        </w:tc>
      </w:tr>
      <w:tr w:rsidR="009C7489" w:rsidRPr="00D21CA5" w:rsidTr="009C7489">
        <w:trPr>
          <w:trHeight w:hRule="exact" w:val="32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6.1.</w:t>
            </w:r>
          </w:p>
        </w:tc>
        <w:tc>
          <w:tcPr>
            <w:tcW w:w="6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Сбор данных об объекте по  образцу. Характеристики объекта, группы объектов (количество, форма, размер); выбор предметов по образцу (по  заданным признакам).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работа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Аудиоприложение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к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учебнику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М.И.Мор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о«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математика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»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математика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videouroki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net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ООО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"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Компеду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Школа АБВ-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shkola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abv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математика.</w:t>
            </w:r>
          </w:p>
          <w:p w:rsidR="009C7489" w:rsidRPr="009C410D" w:rsidRDefault="009C7489">
            <w:pPr>
              <w:autoSpaceDE w:val="0"/>
              <w:autoSpaceDN w:val="0"/>
              <w:spacing w:before="1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интерактивные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дидактические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материалы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здательство "Планета"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видеоуроки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infourok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</w:p>
        </w:tc>
      </w:tr>
    </w:tbl>
    <w:p w:rsidR="00A847BE" w:rsidRPr="009C410D" w:rsidRDefault="00A847BE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A847BE" w:rsidRPr="009C410D" w:rsidRDefault="00A847BE">
      <w:pPr>
        <w:rPr>
          <w:rFonts w:ascii="Times New Roman" w:hAnsi="Times New Roman" w:cs="Times New Roman"/>
          <w:sz w:val="24"/>
          <w:szCs w:val="24"/>
          <w:lang w:val="ru-RU"/>
        </w:rPr>
        <w:sectPr w:rsidR="00A847BE" w:rsidRPr="009C410D">
          <w:pgSz w:w="16840" w:h="11900"/>
          <w:pgMar w:top="284" w:right="640" w:bottom="40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847BE" w:rsidRPr="009C410D" w:rsidRDefault="00A847BE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559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6974"/>
        <w:gridCol w:w="794"/>
        <w:gridCol w:w="1106"/>
        <w:gridCol w:w="1140"/>
        <w:gridCol w:w="1272"/>
        <w:gridCol w:w="3910"/>
      </w:tblGrid>
      <w:tr w:rsidR="009C7489" w:rsidRPr="00D21CA5" w:rsidTr="009C7489">
        <w:trPr>
          <w:trHeight w:hRule="exact" w:val="323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6.2.</w:t>
            </w:r>
          </w:p>
        </w:tc>
        <w:tc>
          <w:tcPr>
            <w:tcW w:w="6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Группировка объектов по  заданному признаку.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работа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Аудиоприложение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к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учебнику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М.И.Мор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о«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математика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»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математика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videouroki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net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ООО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"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Компеду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Школа АБВ-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shkola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abv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математика.</w:t>
            </w:r>
          </w:p>
          <w:p w:rsidR="009C7489" w:rsidRPr="009C410D" w:rsidRDefault="009C7489">
            <w:pPr>
              <w:autoSpaceDE w:val="0"/>
              <w:autoSpaceDN w:val="0"/>
              <w:spacing w:before="20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интерактивные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дидактические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материалы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здательство "Планета"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видеоуроки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infourok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</w:p>
        </w:tc>
      </w:tr>
      <w:tr w:rsidR="009C7489" w:rsidRPr="00D21CA5" w:rsidTr="009C7489">
        <w:trPr>
          <w:trHeight w:hRule="exact" w:val="323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6.3.</w:t>
            </w:r>
          </w:p>
        </w:tc>
        <w:tc>
          <w:tcPr>
            <w:tcW w:w="6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Закономерность в ряду заданных объектов: её  обнаружение, продолжение ряда.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Аудиоприложение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к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учебнику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М.И.Мор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о«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математика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»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математика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videouroki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net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ООО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"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Компеду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Школа АБВ-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shkola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abv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математика.</w:t>
            </w:r>
          </w:p>
          <w:p w:rsidR="009C7489" w:rsidRPr="009C410D" w:rsidRDefault="009C7489">
            <w:pPr>
              <w:autoSpaceDE w:val="0"/>
              <w:autoSpaceDN w:val="0"/>
              <w:spacing w:before="20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интерактивные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дидактические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материалы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здательство "Планета"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видеоуроки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infourok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</w:p>
        </w:tc>
      </w:tr>
      <w:tr w:rsidR="009C7489" w:rsidRPr="00D21CA5" w:rsidTr="009C7489">
        <w:trPr>
          <w:trHeight w:hRule="exact" w:val="32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6.4.</w:t>
            </w:r>
          </w:p>
        </w:tc>
        <w:tc>
          <w:tcPr>
            <w:tcW w:w="6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Верные (истинные) и  неверные (ложные) предложения, составленные относительно заданного набора математических объектов.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Аудиоприложение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к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учебнику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М.И.Мор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о«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математика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»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математика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videouroki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net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ООО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"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Компеду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Школа АБВ-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shkola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abv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математика.</w:t>
            </w:r>
          </w:p>
          <w:p w:rsidR="009C7489" w:rsidRPr="009C410D" w:rsidRDefault="009C7489">
            <w:pPr>
              <w:autoSpaceDE w:val="0"/>
              <w:autoSpaceDN w:val="0"/>
              <w:spacing w:before="20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интерактивные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дидактические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материалы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здательство "Планета"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видеоуроки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infourok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</w:p>
        </w:tc>
      </w:tr>
    </w:tbl>
    <w:p w:rsidR="00A847BE" w:rsidRPr="009C410D" w:rsidRDefault="00A847BE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A847BE" w:rsidRPr="009C410D" w:rsidRDefault="00A847BE">
      <w:pPr>
        <w:rPr>
          <w:rFonts w:ascii="Times New Roman" w:hAnsi="Times New Roman" w:cs="Times New Roman"/>
          <w:sz w:val="24"/>
          <w:szCs w:val="24"/>
          <w:lang w:val="ru-RU"/>
        </w:rPr>
        <w:sectPr w:rsidR="00A847BE" w:rsidRPr="009C410D">
          <w:pgSz w:w="16840" w:h="11900"/>
          <w:pgMar w:top="284" w:right="640" w:bottom="81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847BE" w:rsidRPr="009C410D" w:rsidRDefault="00A847BE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559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6974"/>
        <w:gridCol w:w="794"/>
        <w:gridCol w:w="1106"/>
        <w:gridCol w:w="1140"/>
        <w:gridCol w:w="1272"/>
        <w:gridCol w:w="3910"/>
      </w:tblGrid>
      <w:tr w:rsidR="009C7489" w:rsidRPr="00D21CA5" w:rsidTr="009C7489">
        <w:trPr>
          <w:trHeight w:hRule="exact" w:val="323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6.5.</w:t>
            </w:r>
          </w:p>
        </w:tc>
        <w:tc>
          <w:tcPr>
            <w:tcW w:w="6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Чтение таблицы (содержащей не более четырёх данных); извлечение данного из  строки, столбца; внесение одного-двух данных в таблицу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Аудиоприложение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к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учебнику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М.И.Мор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о«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математика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»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математика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videouroki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net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ООО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"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Компеду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Школа АБВ-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shkola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abv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математика.</w:t>
            </w:r>
          </w:p>
          <w:p w:rsidR="009C7489" w:rsidRPr="009C410D" w:rsidRDefault="009C7489">
            <w:pPr>
              <w:autoSpaceDE w:val="0"/>
              <w:autoSpaceDN w:val="0"/>
              <w:spacing w:before="20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интерактивные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дидактические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материалы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здательство "Планета"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видеоуроки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infourok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</w:p>
        </w:tc>
      </w:tr>
      <w:tr w:rsidR="009C7489" w:rsidRPr="00D21CA5" w:rsidTr="009C7489">
        <w:trPr>
          <w:trHeight w:hRule="exact" w:val="323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6.6.</w:t>
            </w:r>
          </w:p>
        </w:tc>
        <w:tc>
          <w:tcPr>
            <w:tcW w:w="6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Чтение рисунка, схемы 1—2 числовыми данными (значениями данных величин).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работа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Аудиоприложение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к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учебнику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М.И.Мор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о«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математика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»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математика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videouroki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net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ООО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"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Компеду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Школа АБВ-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shkola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abv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математика.</w:t>
            </w:r>
          </w:p>
          <w:p w:rsidR="009C7489" w:rsidRPr="009C410D" w:rsidRDefault="009C7489">
            <w:pPr>
              <w:autoSpaceDE w:val="0"/>
              <w:autoSpaceDN w:val="0"/>
              <w:spacing w:before="20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интерактивные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дидактические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материалы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здательство "Планета"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видеоуроки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infourok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</w:p>
        </w:tc>
      </w:tr>
      <w:tr w:rsidR="009C7489" w:rsidRPr="00D21CA5" w:rsidTr="009C7489">
        <w:trPr>
          <w:trHeight w:hRule="exact" w:val="323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6.7.</w:t>
            </w:r>
          </w:p>
        </w:tc>
        <w:tc>
          <w:tcPr>
            <w:tcW w:w="6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45" w:lineRule="auto"/>
              <w:ind w:left="72" w:right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Выполнение 1—3-шаговых инструкций, связанных с вычислениями, измерением длины, построением геометрических фигур.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Аудиоприложение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к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учебнику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М.И.Мор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о«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математика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»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математика 1 класс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videouroki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net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ООО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"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Компеду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Школа АБВ-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shkola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abv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математика.</w:t>
            </w:r>
          </w:p>
          <w:p w:rsidR="009C7489" w:rsidRPr="009C410D" w:rsidRDefault="009C7489">
            <w:pPr>
              <w:autoSpaceDE w:val="0"/>
              <w:autoSpaceDN w:val="0"/>
              <w:spacing w:before="20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интерактивные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дидактические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материалы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</w:t>
            </w:r>
            <w:proofErr w:type="gram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здательство "Планета" </w:t>
            </w:r>
            <w:r w:rsidRPr="009C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видеоуроки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математика 1 класс 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infourok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</w:p>
        </w:tc>
      </w:tr>
      <w:tr w:rsidR="009C7489" w:rsidRPr="009C410D" w:rsidTr="009C7489">
        <w:trPr>
          <w:gridAfter w:val="4"/>
          <w:wAfter w:w="7428" w:type="dxa"/>
          <w:trHeight w:hRule="exact" w:val="348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15</w:t>
            </w:r>
          </w:p>
        </w:tc>
      </w:tr>
      <w:tr w:rsidR="009C7489" w:rsidRPr="009C410D" w:rsidTr="009C7489">
        <w:trPr>
          <w:gridAfter w:val="4"/>
          <w:wAfter w:w="7428" w:type="dxa"/>
          <w:trHeight w:hRule="exact" w:val="348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Резервное</w:t>
            </w:r>
            <w:proofErr w:type="spellEnd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14</w:t>
            </w:r>
          </w:p>
        </w:tc>
      </w:tr>
      <w:tr w:rsidR="009C7489" w:rsidRPr="009C410D" w:rsidTr="009C7489">
        <w:trPr>
          <w:gridAfter w:val="2"/>
          <w:wAfter w:w="5182" w:type="dxa"/>
          <w:trHeight w:hRule="exact" w:val="328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132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7489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7489" w:rsidRPr="009C410D" w:rsidRDefault="009C748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</w:tr>
    </w:tbl>
    <w:p w:rsidR="00A847BE" w:rsidRPr="009C410D" w:rsidRDefault="00A847BE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</w:rPr>
      </w:pPr>
    </w:p>
    <w:p w:rsidR="00A847BE" w:rsidRDefault="00A847BE">
      <w:pPr>
        <w:sectPr w:rsidR="00A847BE">
          <w:pgSz w:w="16840" w:h="11900"/>
          <w:pgMar w:top="284" w:right="640" w:bottom="29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9C7489" w:rsidRPr="009C7489" w:rsidRDefault="009C7489" w:rsidP="009C74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9C7489">
        <w:rPr>
          <w:rFonts w:ascii="Times New Roman" w:eastAsia="Calibri" w:hAnsi="Times New Roman" w:cs="Times New Roman"/>
          <w:sz w:val="24"/>
          <w:szCs w:val="24"/>
          <w:lang w:val="ru-RU" w:eastAsia="ru-RU"/>
        </w:rPr>
        <w:lastRenderedPageBreak/>
        <w:t xml:space="preserve">                                             </w:t>
      </w:r>
      <w:r w:rsidRPr="009C7489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КАЛЕНДАРН</w:t>
      </w:r>
      <w:proofErr w:type="gramStart"/>
      <w:r w:rsidRPr="009C7489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О-</w:t>
      </w:r>
      <w:proofErr w:type="gramEnd"/>
      <w:r w:rsidRPr="009C7489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ТЕМАТИЧЕСКОЕ ПЛАНИРОВАНИЕ   ПО   МАТЕМАТИКЕ  1 класс</w:t>
      </w:r>
    </w:p>
    <w:p w:rsidR="009C7489" w:rsidRPr="009C7489" w:rsidRDefault="009C7489" w:rsidP="009C74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6"/>
        <w:gridCol w:w="837"/>
        <w:gridCol w:w="6226"/>
        <w:gridCol w:w="929"/>
        <w:gridCol w:w="4159"/>
        <w:gridCol w:w="139"/>
        <w:gridCol w:w="2126"/>
      </w:tblGrid>
      <w:tr w:rsidR="009C7489" w:rsidRPr="00557ACA" w:rsidTr="00E31AD7">
        <w:trPr>
          <w:trHeight w:val="569"/>
        </w:trPr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</w:t>
            </w:r>
            <w:proofErr w:type="spellEnd"/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</w:t>
            </w:r>
            <w:proofErr w:type="spellEnd"/>
            <w:r w:rsidRPr="00557A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урока</w:t>
            </w:r>
            <w:proofErr w:type="spellEnd"/>
            <w:r w:rsidRPr="00557A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  <w:proofErr w:type="spellEnd"/>
            <w:r w:rsidRPr="00557A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  <w:proofErr w:type="spellEnd"/>
          </w:p>
        </w:tc>
        <w:tc>
          <w:tcPr>
            <w:tcW w:w="4159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  <w:t xml:space="preserve">Основные виды </w:t>
            </w:r>
            <w:proofErr w:type="gramStart"/>
            <w:r w:rsidRPr="009C748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  <w:t>учебной</w:t>
            </w:r>
            <w:proofErr w:type="gramEnd"/>
            <w:r w:rsidRPr="009C748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  <w:t xml:space="preserve">деятельности </w:t>
            </w:r>
            <w:proofErr w:type="gramStart"/>
            <w:r w:rsidRPr="009C748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  <w:t>обучающихся</w:t>
            </w:r>
            <w:proofErr w:type="gramEnd"/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  <w:proofErr w:type="spellEnd"/>
          </w:p>
        </w:tc>
      </w:tr>
      <w:tr w:rsidR="009C7489" w:rsidRPr="00557ACA" w:rsidTr="00E31AD7">
        <w:tc>
          <w:tcPr>
            <w:tcW w:w="14992" w:type="dxa"/>
            <w:gridSpan w:val="7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                                       Сравнение предметов и групп предметов.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Пространственные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временные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представления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(8 ч.).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D21CA5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Счет предметов. Сравнение предметов и групп предметов.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8" w:type="dxa"/>
            <w:gridSpan w:val="2"/>
            <w:vMerge w:val="restart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Счет </w:t>
            </w:r>
            <w:proofErr w:type="spellStart"/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предметов</w:t>
            </w:r>
            <w:proofErr w:type="gramStart"/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.В</w:t>
            </w:r>
            <w:proofErr w:type="gramEnd"/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ыбирать</w:t>
            </w:r>
            <w:proofErr w:type="spellEnd"/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способ сравнения объектов, проводить </w:t>
            </w:r>
            <w:proofErr w:type="spellStart"/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сравнение.</w:t>
            </w: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Моделировать</w:t>
            </w:r>
            <w:proofErr w:type="spellEnd"/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разнообразные ситуации расположения объектов в пространстве и на плоскости.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Изготавливать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(конструировать) модели геометрических фигур, преобразовывать модели.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Исследовать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предметы окружающего мира: сопоставлять с геометрическими формами.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Характеризовать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свойства геометрических </w:t>
            </w:r>
            <w:proofErr w:type="spellStart"/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фигур</w:t>
            </w:r>
            <w:proofErr w:type="gramStart"/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.</w:t>
            </w: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С</w:t>
            </w:r>
            <w:proofErr w:type="gramEnd"/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равнивать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геометри-ческие</w:t>
            </w:r>
            <w:proofErr w:type="spellEnd"/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фигуры по форме, величине (размеру). Классифицировать геометрические фигуры.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Использовать информацию для установления количественных и пространственных отношений, причинно-следственных связей. Строить и объяснять простейшие логические выражения. Находить общие свойства группы предметов; 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lastRenderedPageBreak/>
              <w:t>проверять его выполнение для каждого объекта группы.</w:t>
            </w:r>
          </w:p>
        </w:tc>
        <w:tc>
          <w:tcPr>
            <w:tcW w:w="21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Сравнение   группы   предметов   (с использованием количественных и порядковых числительных).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8" w:type="dxa"/>
            <w:gridSpan w:val="2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Пространственные представления, взаимное расположение предметов: вверху - внизу (выше - ниже), слева – справа (левее – правее)</w:t>
            </w:r>
            <w:proofErr w:type="gramEnd"/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8" w:type="dxa"/>
            <w:gridSpan w:val="2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Временные представления: сначала, потом, до, после, раньше, позже.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Пространственные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представления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перед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между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рядом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8" w:type="dxa"/>
            <w:gridSpan w:val="2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Сравнение групп предметов: </w:t>
            </w:r>
            <w:proofErr w:type="gramStart"/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на сколько</w:t>
            </w:r>
            <w:proofErr w:type="gramEnd"/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больше?  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</w:t>
            </w:r>
            <w:proofErr w:type="spellEnd"/>
            <w:proofErr w:type="gram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сколько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меньше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8" w:type="dxa"/>
            <w:gridSpan w:val="2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На сколько</w:t>
            </w:r>
            <w:proofErr w:type="gramEnd"/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больше (меньше)?  Счёт.  Сравнение групп предметов. Пространственные представления.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8" w:type="dxa"/>
            <w:gridSpan w:val="2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Закрепление пройденного материала по теме: «Пространственные представления».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8" w:type="dxa"/>
            <w:gridSpan w:val="2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Закрепление пройденного материала по теме: «Временные представления».</w:t>
            </w: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8" w:type="dxa"/>
            <w:gridSpan w:val="2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14992" w:type="dxa"/>
            <w:gridSpan w:val="7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                                                                                      Числа от 1 до 10 и число 0.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Нумерация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(28 ч.).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D21CA5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Понятия «много», «один».  Цифра 1. Письмо цифры 1.</w:t>
            </w: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 w:val="restart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Моделировать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ситуации, требующие перехода от одних единиц измерения к другим.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Составлять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модель числа.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Группировать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числа по заданному или самостоятельно установленному правилу.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Наблюдать: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устанавливать закономерности в числовой последовательности, составлять числовую последовательность по заданному ил самостоятельно выбранному правилу.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Исследовать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ситуации, требующие сравнения чисел и величин, их упорядочения.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Характеризовать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явления и события с использованием чисел и величин.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 xml:space="preserve">Оценивать 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правильность составления числовой последовательности.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Анализировать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житейские ситуации, требующие умения находить геометрические величины (планировка, разметка).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 xml:space="preserve">Сравнивать 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геометрические фигуры по величине (размеру).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Классифицировать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(объединять в группы) геометрические фигуры.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lastRenderedPageBreak/>
              <w:t>Находить геометрическую величину разными способами.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Использовать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различные инструменты и технические средства для проведения измерений.</w:t>
            </w:r>
          </w:p>
        </w:tc>
        <w:tc>
          <w:tcPr>
            <w:tcW w:w="2265" w:type="dxa"/>
            <w:gridSpan w:val="2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Числа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1, 2.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цифры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Число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3.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цифры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3.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Числа 1, 2, 3. Знаки «+» «</w:t>
            </w:r>
            <w:proofErr w:type="gramStart"/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-»</w:t>
            </w:r>
            <w:proofErr w:type="gramEnd"/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«=».«Прибавить», «вычесть», «получится».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Числ3, 4.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цифры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4.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Понятия «длиннее», «короче», «одинаковые по длине».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Число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5.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цифры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5.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Числа от 1 до 5: получение, сравнение, запись, соотнесение числа и цифры.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числа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5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двух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слагаемых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Точка. Кривая линия. Прямая линия.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Отрезок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Луч</w:t>
            </w:r>
            <w:proofErr w:type="spellEnd"/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Ломаная линия. Звено </w:t>
            </w:r>
            <w:proofErr w:type="gramStart"/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ломаной</w:t>
            </w:r>
            <w:proofErr w:type="gramEnd"/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Вершины</w:t>
            </w: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Закрепление изученного материала. Числа от 1 до 5.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Знаки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«&gt;». «&lt;», «=».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Равенство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Неравенство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Многоугольники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Числа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6. 7.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цифры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6.</w:t>
            </w: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Числа от 1 до 7. Письмо цифры 7.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Числа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8, 9.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цифры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8. 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Закрепление изученного материала. Числа от 1 до 9. 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цифры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9.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Число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10.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Запись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числа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10.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Числа от 1 до 10. Закрепление изученного материала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Единицы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измерения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длины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Сантиметр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Увеличить </w:t>
            </w:r>
            <w:proofErr w:type="gramStart"/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на</w:t>
            </w:r>
            <w:proofErr w:type="gramEnd"/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…. Уменьшить </w:t>
            </w:r>
            <w:proofErr w:type="gramStart"/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на</w:t>
            </w:r>
            <w:proofErr w:type="gramEnd"/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…. Измерение длины отрезков с помощью линейки.</w:t>
            </w: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Число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0.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Цифра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0.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Сложение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 0.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Вычитание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0.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Закрепление знаний по теме «Нумерация. Числа от 1 до 10 и число 0».</w:t>
            </w: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Закрепление знаний по теме «Нумерация. Числа от 1 до 10 и число 0».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Проверка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знаний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учащихся</w:t>
            </w:r>
            <w:proofErr w:type="spellEnd"/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 w:val="restart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Проверочная работа по теме «Нумерация. Числа от 1 до 10 и число 0».</w:t>
            </w: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Обобщение знаний по теме «Нумерация. Числа от 1 до 10 и число 0».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над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ошибками</w:t>
            </w:r>
            <w:proofErr w:type="spellEnd"/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14992" w:type="dxa"/>
            <w:gridSpan w:val="7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                                                                                  Числа от 1 до 10 и число 0.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Сложение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вычитание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(44 ч.).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D21CA5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Прибавить и вычесть число 1. Знаки «+»</w:t>
            </w:r>
            <w:proofErr w:type="gramStart"/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, «</w:t>
            </w:r>
            <w:proofErr w:type="gramEnd"/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-», «=».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 w:val="restart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Сравнивать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разные способы вычислений, выбирать </w:t>
            </w:r>
            <w:proofErr w:type="gramStart"/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удобный</w:t>
            </w:r>
            <w:proofErr w:type="gramEnd"/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Моделировать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ситуации, иллюстрирующие арифметическое действие и ход его выполнения.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Использовать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математическую терминологию при записи и выполнении арифметического действия (сложения, вычитания).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Моделировать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изученные арифметические зависимости.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Прогнозировать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результат вычисления.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Контролировать и </w:t>
            </w:r>
            <w:proofErr w:type="spellStart"/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осуществлятьпошаговый</w:t>
            </w:r>
            <w:proofErr w:type="spellEnd"/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контроль правильности и полноты выполнения алгоритма арифметического действия.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Использовать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различные приёмы проверки правильности нахождения числового выражения (с опорой на алгоритмы выполнения арифметических действий, прикидку результата).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Планировать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решение задачи. 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Объяснять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выбор арифметических действий для решений.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Действовать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по заданному плану решения задачи.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Использовать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геометрические образы 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для решения задачи. 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Контролировать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: обнаруживать и устранять ошибки арифметического (в вычислении) характера.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Наблюдать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за изменением решения задачи при изменении её условия.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Выполнять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краткую запись разными способами, в том числе с помощью геометрических образов (отрезок, прямоугольник и др.).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Исследовать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ситуации, требующие сравнения величин, их упорядочения.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Характеризовать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явления и события с использованием величин.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Прибавить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вычесть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число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Прибавить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вычесть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число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Слагаемые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Сумма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Задача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условие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вопрос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Составление задач на сложение, вычитание </w:t>
            </w:r>
            <w:proofErr w:type="gramStart"/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по</w:t>
            </w:r>
            <w:proofErr w:type="gramEnd"/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одному</w:t>
            </w:r>
            <w:proofErr w:type="spellEnd"/>
            <w:proofErr w:type="gram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рисунку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Прибавить и вычесть число 2. Составление и заучивание таблиц.</w:t>
            </w: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Присчитывание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отсчитывание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Задачи на увеличение (уменьшение) числа на несколько единиц (с одним множеством предметов).</w:t>
            </w: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материала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Проверка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знаний</w:t>
            </w:r>
            <w:proofErr w:type="spellEnd"/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Прибавить и вычесть число 3. Приёмы вычисления.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Прибавить и вычесть число 3. Решение текстовых задач.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Закрепление по теме «Прибавить и вычесть число 3.»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текстовых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задач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Прибавить и вычесть число 3. Составление и заучивание таблиц.</w:t>
            </w: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чисел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задач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изученных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видов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Прибавить и вычесть числа 1, 2, 3. Закрепление изученного материала.</w:t>
            </w: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Прибавить и вычесть числа 1, 2, 3. Решение задач.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Закрепление изученного материала. Проверка знаний</w:t>
            </w: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над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ошибками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Обобщение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материала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Задачи на увеличение числа на несколько единиц</w:t>
            </w: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Задачи на уменьшение числа на несколько единиц </w:t>
            </w: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Прибавить и вычесть число 4. Приёмы вычислений.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Решение задач на увеличение (уменьшение) числа на несколько единиц, задачи на разностное сравнение.</w:t>
            </w: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Решение задач на разностное сравнение чисел.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задач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изученных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видов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Прибавить и вычесть число 4. Составление и заучивание таблиц.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задач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Перестановка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слагаемых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Перестановка слагаемых. Применение переместительного свойства сложения для случаев вида _+5, 6, 7, 8, 9.</w:t>
            </w: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Составление таблицы вычитания и сложения 5,6,7,8,9.</w:t>
            </w: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Закрепление пройденного материала. Состав числа в пределах 10.</w:t>
            </w: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числа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10.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задач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Повторение изученного материала. Проверка знаний.</w:t>
            </w: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Связь между суммой и слагаемыми.</w:t>
            </w: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rPr>
          <w:trHeight w:val="315"/>
        </w:trPr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Связь между суммой и слагаемыми.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 w:val="restart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задач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Уменьшаемое. Вычитаемое. Разность.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Вычитание из числа 10.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Вычитание из чисел 6,7. Состав чисел 6,7. 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Вычитание из чисел 6,7.Связь сложения и вычитания</w:t>
            </w:r>
            <w:proofErr w:type="gramStart"/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..</w:t>
            </w:r>
            <w:proofErr w:type="gramEnd"/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Вычитание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чисел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8 и 9.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Вычитание из чисел 8 и 9. Решение задач.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rPr>
          <w:trHeight w:val="399"/>
        </w:trPr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Вычитание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числа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10 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Закрепление знаний по теме «Сложение и вычитание». Проверочная работа по теме «Сложение и вычитание».</w:t>
            </w: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D21CA5" w:rsidTr="00E31AD7">
        <w:tc>
          <w:tcPr>
            <w:tcW w:w="14992" w:type="dxa"/>
            <w:gridSpan w:val="7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                                                                                                                       Числа от 1 до 20. Нумерация (16 ч.).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C7489" w:rsidRPr="00D21CA5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Единицы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массы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Килограмм</w:t>
            </w:r>
            <w:proofErr w:type="spellEnd"/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 w:val="restart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Моделировать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ситуации, требующие перехода от одних единиц измерения к другим.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Составлять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модель числа.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Группировать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числа по заданному или самостоятельно установленному правилу.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>Наблюдать: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устанавливать закономерности в числовой последовательности, составлять числовую последовательность по заданному ил самостоятельно выбранному правилу.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Исследовать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ситуации, требующие сравнения чисел и их упорядочения.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Характеризовать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явления и события с использованием чисел.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 xml:space="preserve">Оценивать 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правильность составления числовой последовательности.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Единицы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вместимости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Литр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Устная нумерация чисел от 1 до 20.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Название и последовательность чисел от 10 до 20.</w:t>
            </w: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Название и последовательность чисел от 10 до 20.</w:t>
            </w: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Образование чисел из одного десятка и нескольких.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88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Единицы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длины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Дециметр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Образование чисел из одного десятка и нескольких.</w:t>
            </w: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Чтение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запись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чисел</w:t>
            </w:r>
            <w:proofErr w:type="spellEnd"/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Случаи сложения и вычитания, основанные на знаниях нумерации.</w:t>
            </w: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Подготовка к изучению таблицы сложения в пределах 20.</w:t>
            </w: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Закрепление изученного материала по теме «Числа от 1 до 20».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</w:t>
            </w:r>
            <w:proofErr w:type="spellEnd"/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Подготовка к введению задач в два действия.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Подготовка к введению задач в два действия.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Ознакомление с задачей в два действия.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Ознакомление с задачей в два действия.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Закрепление по теме «Числа от 1 до 20».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Закрепление по теме «Числа от 1 до 20».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Проверочная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D21CA5" w:rsidTr="00E31AD7">
        <w:tc>
          <w:tcPr>
            <w:tcW w:w="14992" w:type="dxa"/>
            <w:gridSpan w:val="7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                                                                               Числа от 1 до 20. Табличное сложение и вычитание (26 ч.).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C7489" w:rsidRPr="00D21CA5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Приём сложения однозначных чисел с переходом через десяток.</w:t>
            </w: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 w:val="restart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Сравнивать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разные способы вычислений, выбирать </w:t>
            </w:r>
            <w:proofErr w:type="gramStart"/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удобный</w:t>
            </w:r>
            <w:proofErr w:type="gramEnd"/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Моделировать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ситуации, иллюстрирующие арифметическое 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lastRenderedPageBreak/>
              <w:t>действие и ход его выполнения.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Использовать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математическую терминологию при записи и выполнении арифметического действия (сложения, вычитания).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Моделировать изученные арифметические зависимости.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Прогнозировать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результат вычисления.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Контролировать и осуществлять пошаговый контроль правильности и полноты выполнения алгоритма арифметического действия.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Использовать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различные приёмы проверки правильности нахождения числового выражения (с опорой на алгоритмы выполнения арифметических действий, прикидку результата).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 xml:space="preserve">Планировать 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решение задачи. Выбирать наиболее целесообразный способ решения текстовой задачи.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Объяснять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выбор арифметических действий для решений.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Действовать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по </w:t>
            </w:r>
            <w:proofErr w:type="gramStart"/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заданному</w:t>
            </w:r>
            <w:proofErr w:type="gramEnd"/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планурешения</w:t>
            </w:r>
            <w:proofErr w:type="spellEnd"/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задачи.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Презентовать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различные способы рассуждения (по вопросам, с комментированием, составлением выражения).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Контролировать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: обнаруживать и устранять ошибки логического (в 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lastRenderedPageBreak/>
              <w:t>ходе решения) и арифметического (в вычислении) характера.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Наблюдать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за изменением решения задачи при изменении её условия.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Выполнять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краткую запись разными способами, в том числе с помощью геометрических образов (отрезок, прямоугольник и др.).</w:t>
            </w:r>
          </w:p>
        </w:tc>
        <w:tc>
          <w:tcPr>
            <w:tcW w:w="2265" w:type="dxa"/>
            <w:gridSpan w:val="2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Случаи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сложения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вида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_+2. _+3.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103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Случаи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сложения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вида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_+4.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104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Случаи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сложения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вида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_+5.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Случаи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сложения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вида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_+6.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Случаи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сложения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вида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_+7.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Случаи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сложения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вида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_+8, _+9.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Таблица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сложения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Решение задач и выражений. Закрепление вычислительных навыков.</w:t>
            </w: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Закрепление знаний по теме «Табличное сложение».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Закрепление знаний по теме «Табличное сложение».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Приём вычитания с переходом через десяток.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Случаи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вычитания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11-_.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Случаи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вычитания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12-_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Случаи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вычитания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13-_. 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Случаи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вычитания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14-_.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Случаи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вычитания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15-_.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Случаи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вычитания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16-_.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119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Случаи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вычитания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17-_, 18-_.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120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Закрепление знаний по теме «Табличное сложение и вычитание».</w:t>
            </w: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Проверочная работа по теме «Табличное сложение и вычитание».</w:t>
            </w: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Обобщение знаний по теме «Табличное сложение и вычитание».</w:t>
            </w: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14992" w:type="dxa"/>
            <w:gridSpan w:val="7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Итоговое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 ч.).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D21CA5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Повторение знаний о нумерации. Числа от 1 до 10.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 w:val="restart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Характеризовать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явления и события с использованием чисел и величин.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 xml:space="preserve">Оценивать 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правильность составления числовой последовательности.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Моделировать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изученные арифметические зависимости.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Прогнозировать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результат вычисления.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Контролировать и осуществлять пошаговый контроль правильности и полноты выполнения алгоритма арифметического действия.</w:t>
            </w: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 xml:space="preserve"> Планировать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решение задачи. Выбирать наиболее целесообразный способ решения текстовой задачи.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Объяснять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выбор арифметических действий для решений.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Действовать</w:t>
            </w: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по заданному и самостоятельному плану решения задачи.</w:t>
            </w:r>
          </w:p>
        </w:tc>
        <w:tc>
          <w:tcPr>
            <w:tcW w:w="2265" w:type="dxa"/>
            <w:gridSpan w:val="2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Повторение знаний о нумерации. Числа от 11 до 20.</w:t>
            </w:r>
          </w:p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Сложение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вычитание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Сложение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вычитание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задач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изученных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видов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Итоговая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Работа над ошибками, допущенными в контрольной работе.</w:t>
            </w: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Геометрические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фигуры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Обобщение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материала</w:t>
            </w:r>
            <w:proofErr w:type="spellEnd"/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489" w:rsidRPr="00557ACA" w:rsidTr="00E31AD7">
        <w:tc>
          <w:tcPr>
            <w:tcW w:w="576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837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</w:tcPr>
          <w:p w:rsidR="009C7489" w:rsidRPr="009C7489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9C74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Итоговый урок-игра «Путешествие по стране Математика».</w:t>
            </w:r>
          </w:p>
        </w:tc>
        <w:tc>
          <w:tcPr>
            <w:tcW w:w="929" w:type="dxa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7A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9" w:type="dxa"/>
            <w:vMerge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9C7489" w:rsidRPr="00557ACA" w:rsidRDefault="009C7489" w:rsidP="00E31A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C7489" w:rsidRPr="00557ACA" w:rsidRDefault="009C7489" w:rsidP="009C74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57ACA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9C7489" w:rsidRPr="00557ACA" w:rsidRDefault="009C7489" w:rsidP="009C74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847BE" w:rsidRDefault="00A847BE">
      <w:pPr>
        <w:sectPr w:rsidR="00A847BE">
          <w:pgSz w:w="16840" w:h="11900"/>
          <w:pgMar w:top="1440" w:right="1440" w:bottom="1440" w:left="1440" w:header="720" w:footer="720" w:gutter="0"/>
          <w:cols w:space="720" w:equalWidth="0">
            <w:col w:w="15534" w:space="0"/>
          </w:cols>
          <w:docGrid w:linePitch="360"/>
        </w:sectPr>
      </w:pPr>
    </w:p>
    <w:p w:rsidR="00A847BE" w:rsidRDefault="00A847BE">
      <w:pPr>
        <w:autoSpaceDE w:val="0"/>
        <w:autoSpaceDN w:val="0"/>
        <w:spacing w:after="424" w:line="220" w:lineRule="exact"/>
      </w:pPr>
    </w:p>
    <w:p w:rsidR="00A847BE" w:rsidRDefault="00A847BE">
      <w:pPr>
        <w:sectPr w:rsidR="00A847BE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847BE" w:rsidRDefault="00A847BE">
      <w:pPr>
        <w:autoSpaceDE w:val="0"/>
        <w:autoSpaceDN w:val="0"/>
        <w:spacing w:after="78" w:line="220" w:lineRule="exact"/>
      </w:pPr>
    </w:p>
    <w:p w:rsidR="00A847BE" w:rsidRDefault="00301654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A847BE" w:rsidRDefault="00301654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A847BE" w:rsidRPr="00301654" w:rsidRDefault="00301654">
      <w:pPr>
        <w:autoSpaceDE w:val="0"/>
        <w:autoSpaceDN w:val="0"/>
        <w:spacing w:before="166" w:after="0" w:line="271" w:lineRule="auto"/>
        <w:ind w:right="144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Математика (в 2 частях), 1 класс /Моро М.И., Волкова С.И., Степанова С.В., Акционерное </w:t>
      </w:r>
      <w:proofErr w:type="spellStart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общество</w:t>
      </w:r>
      <w:proofErr w:type="gramStart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«И</w:t>
      </w:r>
      <w:proofErr w:type="gramEnd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здательство</w:t>
      </w:r>
      <w:proofErr w:type="spellEnd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 «Просвещение»; </w:t>
      </w:r>
      <w:r w:rsidRPr="00301654">
        <w:rPr>
          <w:lang w:val="ru-RU"/>
        </w:rPr>
        <w:br/>
      </w: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A847BE" w:rsidRPr="00301654" w:rsidRDefault="00301654">
      <w:pPr>
        <w:autoSpaceDE w:val="0"/>
        <w:autoSpaceDN w:val="0"/>
        <w:spacing w:before="262" w:after="0" w:line="230" w:lineRule="auto"/>
        <w:rPr>
          <w:lang w:val="ru-RU"/>
        </w:rPr>
      </w:pPr>
      <w:r w:rsidRPr="00301654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A847BE" w:rsidRPr="00301654" w:rsidRDefault="00301654">
      <w:pPr>
        <w:autoSpaceDE w:val="0"/>
        <w:autoSpaceDN w:val="0"/>
        <w:spacing w:before="166" w:after="0" w:line="283" w:lineRule="auto"/>
        <w:ind w:right="288"/>
        <w:rPr>
          <w:lang w:val="ru-RU"/>
        </w:rPr>
      </w:pP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1. Рабочая программа М. И. </w:t>
      </w:r>
      <w:proofErr w:type="spellStart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Моро</w:t>
      </w:r>
      <w:proofErr w:type="gramStart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,М</w:t>
      </w:r>
      <w:proofErr w:type="gramEnd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.А.Бантова</w:t>
      </w:r>
      <w:proofErr w:type="spellEnd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 «</w:t>
      </w:r>
      <w:proofErr w:type="spellStart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Математика»,М</w:t>
      </w:r>
      <w:proofErr w:type="spellEnd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.: Просвещение, 2014 </w:t>
      </w:r>
      <w:r w:rsidRPr="00301654">
        <w:rPr>
          <w:lang w:val="ru-RU"/>
        </w:rPr>
        <w:br/>
      </w: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2. Учебник по математике для 1 класса Моро, М. И., </w:t>
      </w:r>
      <w:proofErr w:type="spellStart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Бантова</w:t>
      </w:r>
      <w:proofErr w:type="spellEnd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, М. А. «Математика» в 2 ч. – М.: Просвещение, 2011. с логотипом ФГОС </w:t>
      </w:r>
      <w:r w:rsidRPr="00301654">
        <w:rPr>
          <w:lang w:val="ru-RU"/>
        </w:rPr>
        <w:br/>
      </w: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3. Моро, М. И., </w:t>
      </w:r>
      <w:proofErr w:type="spellStart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Бантова</w:t>
      </w:r>
      <w:proofErr w:type="spellEnd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, М. А. Тетрадь по математике для 1 класса: в 2 ч. – М.: Просвещение, 2014. 4. Методическое пособие к учебнику «Математика» 1 класс. </w:t>
      </w:r>
      <w:proofErr w:type="spellStart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Бантова</w:t>
      </w:r>
      <w:proofErr w:type="spellEnd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, М. А., Бельтюкова, Г. В.– М.: Просвещение, 2012.</w:t>
      </w:r>
    </w:p>
    <w:p w:rsidR="00A847BE" w:rsidRPr="00301654" w:rsidRDefault="00301654">
      <w:pPr>
        <w:autoSpaceDE w:val="0"/>
        <w:autoSpaceDN w:val="0"/>
        <w:spacing w:before="262" w:after="0" w:line="230" w:lineRule="auto"/>
        <w:rPr>
          <w:lang w:val="ru-RU"/>
        </w:rPr>
      </w:pPr>
      <w:r w:rsidRPr="00301654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A847BE" w:rsidRPr="00301654" w:rsidRDefault="00301654">
      <w:pPr>
        <w:autoSpaceDE w:val="0"/>
        <w:autoSpaceDN w:val="0"/>
        <w:spacing w:before="166" w:after="0" w:line="281" w:lineRule="auto"/>
        <w:ind w:right="2304"/>
        <w:rPr>
          <w:lang w:val="ru-RU"/>
        </w:rPr>
      </w:pPr>
      <w:proofErr w:type="spellStart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Аудиоприложение</w:t>
      </w:r>
      <w:proofErr w:type="spellEnd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 к учебнику </w:t>
      </w:r>
      <w:proofErr w:type="spellStart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М.И.Мор</w:t>
      </w:r>
      <w:proofErr w:type="gramStart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о«</w:t>
      </w:r>
      <w:proofErr w:type="gramEnd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математика</w:t>
      </w:r>
      <w:proofErr w:type="spellEnd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» 1 класс </w:t>
      </w:r>
      <w:r w:rsidRPr="00301654">
        <w:rPr>
          <w:lang w:val="ru-RU"/>
        </w:rPr>
        <w:br/>
      </w: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математика 1 класс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videouroki</w:t>
      </w:r>
      <w:proofErr w:type="spellEnd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net</w:t>
      </w: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 ООО "</w:t>
      </w:r>
      <w:proofErr w:type="spellStart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Компеду</w:t>
      </w:r>
      <w:proofErr w:type="spellEnd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" </w:t>
      </w:r>
      <w:r w:rsidRPr="00301654">
        <w:rPr>
          <w:lang w:val="ru-RU"/>
        </w:rPr>
        <w:br/>
      </w: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Школа АБВ- математика 1 класс 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shkola</w:t>
      </w:r>
      <w:proofErr w:type="spellEnd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abv</w:t>
      </w:r>
      <w:proofErr w:type="spellEnd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301654">
        <w:rPr>
          <w:lang w:val="ru-RU"/>
        </w:rPr>
        <w:br/>
      </w: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математика. интерактивные дидактические материалы. издательство "Планета" </w:t>
      </w:r>
      <w:proofErr w:type="spellStart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видеоуроки</w:t>
      </w:r>
      <w:proofErr w:type="spellEnd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 математика 1 класс 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infourok</w:t>
      </w:r>
      <w:proofErr w:type="spellEnd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</w:p>
    <w:p w:rsidR="00A847BE" w:rsidRPr="00301654" w:rsidRDefault="00A847BE">
      <w:pPr>
        <w:rPr>
          <w:lang w:val="ru-RU"/>
        </w:rPr>
        <w:sectPr w:rsidR="00A847BE" w:rsidRPr="00301654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847BE" w:rsidRPr="00301654" w:rsidRDefault="00A847BE">
      <w:pPr>
        <w:autoSpaceDE w:val="0"/>
        <w:autoSpaceDN w:val="0"/>
        <w:spacing w:after="78" w:line="220" w:lineRule="exact"/>
        <w:rPr>
          <w:lang w:val="ru-RU"/>
        </w:rPr>
      </w:pPr>
    </w:p>
    <w:p w:rsidR="00A847BE" w:rsidRPr="00301654" w:rsidRDefault="00301654">
      <w:pPr>
        <w:autoSpaceDE w:val="0"/>
        <w:autoSpaceDN w:val="0"/>
        <w:spacing w:after="0" w:line="230" w:lineRule="auto"/>
        <w:rPr>
          <w:lang w:val="ru-RU"/>
        </w:rPr>
      </w:pPr>
      <w:r w:rsidRPr="00301654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A847BE" w:rsidRPr="00301654" w:rsidRDefault="00301654">
      <w:pPr>
        <w:autoSpaceDE w:val="0"/>
        <w:autoSpaceDN w:val="0"/>
        <w:spacing w:before="346" w:after="0" w:line="302" w:lineRule="auto"/>
        <w:ind w:right="4752"/>
        <w:rPr>
          <w:lang w:val="ru-RU"/>
        </w:rPr>
      </w:pPr>
      <w:r w:rsidRPr="0030165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 w:rsidRPr="00301654">
        <w:rPr>
          <w:lang w:val="ru-RU"/>
        </w:rPr>
        <w:br/>
      </w: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Таблицы по математике. Мультимедийный компьютер.</w:t>
      </w:r>
    </w:p>
    <w:p w:rsidR="00A847BE" w:rsidRPr="00301654" w:rsidRDefault="00301654">
      <w:pPr>
        <w:autoSpaceDE w:val="0"/>
        <w:autoSpaceDN w:val="0"/>
        <w:spacing w:before="262" w:after="0" w:line="300" w:lineRule="auto"/>
        <w:ind w:right="720"/>
        <w:rPr>
          <w:lang w:val="ru-RU"/>
        </w:rPr>
      </w:pPr>
      <w:r w:rsidRPr="0030165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ОБОРУДОВАНИЕ ДЛЯ ПРОВЕДЕНИЯ ЛАБОРАТОРНЫХ, ПРАКТИЧЕСКИХ РАБОТ, ДЕМОНСТРАЦИЙ </w:t>
      </w:r>
      <w:r w:rsidRPr="00301654">
        <w:rPr>
          <w:lang w:val="ru-RU"/>
        </w:rPr>
        <w:br/>
      </w:r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Комплект инструментов: линейка, транспортир, угольник, циркуль</w:t>
      </w:r>
      <w:proofErr w:type="gramStart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 xml:space="preserve"> .</w:t>
      </w:r>
      <w:proofErr w:type="gramEnd"/>
      <w:r w:rsidRPr="00301654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A847BE" w:rsidRPr="00301654" w:rsidRDefault="00A847BE">
      <w:pPr>
        <w:rPr>
          <w:lang w:val="ru-RU"/>
        </w:rPr>
        <w:sectPr w:rsidR="00A847BE" w:rsidRPr="00301654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301654" w:rsidRPr="00301654" w:rsidRDefault="00301654">
      <w:pPr>
        <w:rPr>
          <w:lang w:val="ru-RU"/>
        </w:rPr>
      </w:pPr>
    </w:p>
    <w:sectPr w:rsidR="00301654" w:rsidRPr="00301654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FFFFFFFE"/>
    <w:multiLevelType w:val="singleLevel"/>
    <w:tmpl w:val="4B985630"/>
    <w:lvl w:ilvl="0">
      <w:numFmt w:val="bullet"/>
      <w:lvlText w:val="*"/>
      <w:lvlJc w:val="left"/>
    </w:lvl>
  </w:abstractNum>
  <w:abstractNum w:abstractNumId="10">
    <w:nsid w:val="0CF137C1"/>
    <w:multiLevelType w:val="hybridMultilevel"/>
    <w:tmpl w:val="74AEDA5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0D5B1D86"/>
    <w:multiLevelType w:val="hybridMultilevel"/>
    <w:tmpl w:val="9FD8B7F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178E49C1"/>
    <w:multiLevelType w:val="hybridMultilevel"/>
    <w:tmpl w:val="4F5A92D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186801B9"/>
    <w:multiLevelType w:val="hybridMultilevel"/>
    <w:tmpl w:val="9298533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1AB245D9"/>
    <w:multiLevelType w:val="hybridMultilevel"/>
    <w:tmpl w:val="B78AD1A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1DCD7FC6"/>
    <w:multiLevelType w:val="hybridMultilevel"/>
    <w:tmpl w:val="360CF8A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2B812B62"/>
    <w:multiLevelType w:val="hybridMultilevel"/>
    <w:tmpl w:val="0A5A6D6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2B9A5EED"/>
    <w:multiLevelType w:val="hybridMultilevel"/>
    <w:tmpl w:val="D73EF53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2F092AC5"/>
    <w:multiLevelType w:val="hybridMultilevel"/>
    <w:tmpl w:val="1BECAFF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356300B"/>
    <w:multiLevelType w:val="hybridMultilevel"/>
    <w:tmpl w:val="A6186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C330D3"/>
    <w:multiLevelType w:val="hybridMultilevel"/>
    <w:tmpl w:val="7F1CF79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3B4F0D83"/>
    <w:multiLevelType w:val="hybridMultilevel"/>
    <w:tmpl w:val="6A2C7A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E1E5495"/>
    <w:multiLevelType w:val="hybridMultilevel"/>
    <w:tmpl w:val="0E52B5E6"/>
    <w:lvl w:ilvl="0" w:tplc="7438F9FE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3D0461"/>
    <w:multiLevelType w:val="hybridMultilevel"/>
    <w:tmpl w:val="62A8462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42B018B8"/>
    <w:multiLevelType w:val="hybridMultilevel"/>
    <w:tmpl w:val="04ACB5F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43D87056"/>
    <w:multiLevelType w:val="hybridMultilevel"/>
    <w:tmpl w:val="A1F8128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47F54795"/>
    <w:multiLevelType w:val="hybridMultilevel"/>
    <w:tmpl w:val="70A60EE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4B6B19FA"/>
    <w:multiLevelType w:val="hybridMultilevel"/>
    <w:tmpl w:val="4EF47DC4"/>
    <w:lvl w:ilvl="0" w:tplc="0419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8">
    <w:nsid w:val="574D7B24"/>
    <w:multiLevelType w:val="hybridMultilevel"/>
    <w:tmpl w:val="D5FCE72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8B6001F"/>
    <w:multiLevelType w:val="hybridMultilevel"/>
    <w:tmpl w:val="CD327B2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591549EB"/>
    <w:multiLevelType w:val="hybridMultilevel"/>
    <w:tmpl w:val="3ED2499A"/>
    <w:lvl w:ilvl="0" w:tplc="7438F9FE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A9E1CB3"/>
    <w:multiLevelType w:val="hybridMultilevel"/>
    <w:tmpl w:val="7276A9D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60031D26"/>
    <w:multiLevelType w:val="hybridMultilevel"/>
    <w:tmpl w:val="07C8EC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65000EE6"/>
    <w:multiLevelType w:val="hybridMultilevel"/>
    <w:tmpl w:val="951CE95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654C62C2"/>
    <w:multiLevelType w:val="hybridMultilevel"/>
    <w:tmpl w:val="DEC2410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683D311C"/>
    <w:multiLevelType w:val="hybridMultilevel"/>
    <w:tmpl w:val="CFB881B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A0641AD"/>
    <w:multiLevelType w:val="hybridMultilevel"/>
    <w:tmpl w:val="7B9C9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70F2400D"/>
    <w:multiLevelType w:val="hybridMultilevel"/>
    <w:tmpl w:val="F4922E7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73566E77"/>
    <w:multiLevelType w:val="hybridMultilevel"/>
    <w:tmpl w:val="10C258E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30"/>
  </w:num>
  <w:num w:numId="11">
    <w:abstractNumId w:val="21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36">
    <w:abstractNumId w:val="10"/>
  </w:num>
  <w:num w:numId="37">
    <w:abstractNumId w:val="35"/>
  </w:num>
  <w:num w:numId="38">
    <w:abstractNumId w:val="22"/>
  </w:num>
  <w:num w:numId="39">
    <w:abstractNumId w:val="27"/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01654"/>
    <w:rsid w:val="00326F90"/>
    <w:rsid w:val="009C410D"/>
    <w:rsid w:val="009C7489"/>
    <w:rsid w:val="00A847BE"/>
    <w:rsid w:val="00AA1D8D"/>
    <w:rsid w:val="00B47730"/>
    <w:rsid w:val="00CB0664"/>
    <w:rsid w:val="00D21CA5"/>
    <w:rsid w:val="00FC693F"/>
    <w:rsid w:val="00FD1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Normal (Web)"/>
    <w:basedOn w:val="a1"/>
    <w:uiPriority w:val="99"/>
    <w:semiHidden/>
    <w:unhideWhenUsed/>
    <w:rsid w:val="00301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9">
    <w:name w:val="Balloon Text"/>
    <w:basedOn w:val="a1"/>
    <w:link w:val="affa"/>
    <w:unhideWhenUsed/>
    <w:rsid w:val="009C7489"/>
    <w:pPr>
      <w:spacing w:after="0" w:line="240" w:lineRule="auto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ffa">
    <w:name w:val="Текст выноски Знак"/>
    <w:basedOn w:val="a2"/>
    <w:link w:val="aff9"/>
    <w:rsid w:val="009C7489"/>
    <w:rPr>
      <w:rFonts w:ascii="Tahoma" w:eastAsiaTheme="minorHAnsi" w:hAnsi="Tahoma" w:cs="Tahoma"/>
      <w:sz w:val="16"/>
      <w:szCs w:val="16"/>
      <w:lang w:val="ru-RU"/>
    </w:rPr>
  </w:style>
  <w:style w:type="numbering" w:customStyle="1" w:styleId="14">
    <w:name w:val="Нет списка1"/>
    <w:next w:val="a4"/>
    <w:semiHidden/>
    <w:rsid w:val="009C7489"/>
  </w:style>
  <w:style w:type="character" w:customStyle="1" w:styleId="FontStyle19">
    <w:name w:val="Font Style19"/>
    <w:rsid w:val="009C7489"/>
    <w:rPr>
      <w:rFonts w:ascii="Times New Roman" w:hAnsi="Times New Roman" w:cs="Times New Roman"/>
      <w:sz w:val="22"/>
      <w:szCs w:val="22"/>
    </w:rPr>
  </w:style>
  <w:style w:type="character" w:customStyle="1" w:styleId="2c">
    <w:name w:val="Основной текст (2)_"/>
    <w:link w:val="2d"/>
    <w:locked/>
    <w:rsid w:val="009C7489"/>
    <w:rPr>
      <w:rFonts w:ascii="Microsoft Sans Serif" w:hAnsi="Microsoft Sans Serif"/>
      <w:sz w:val="19"/>
      <w:szCs w:val="19"/>
      <w:shd w:val="clear" w:color="auto" w:fill="FFFFFF"/>
    </w:rPr>
  </w:style>
  <w:style w:type="paragraph" w:customStyle="1" w:styleId="2d">
    <w:name w:val="Основной текст (2)"/>
    <w:basedOn w:val="a1"/>
    <w:link w:val="2c"/>
    <w:rsid w:val="009C7489"/>
    <w:pPr>
      <w:widowControl w:val="0"/>
      <w:shd w:val="clear" w:color="auto" w:fill="FFFFFF"/>
      <w:spacing w:after="0" w:line="436" w:lineRule="exact"/>
      <w:ind w:hanging="320"/>
      <w:jc w:val="both"/>
    </w:pPr>
    <w:rPr>
      <w:rFonts w:ascii="Microsoft Sans Serif" w:hAnsi="Microsoft Sans Serif"/>
      <w:sz w:val="19"/>
      <w:szCs w:val="19"/>
      <w:shd w:val="clear" w:color="auto" w:fill="FFFFFF"/>
    </w:rPr>
  </w:style>
  <w:style w:type="paragraph" w:customStyle="1" w:styleId="15">
    <w:name w:val="Абзац списка1"/>
    <w:basedOn w:val="a1"/>
    <w:rsid w:val="009C7489"/>
    <w:pPr>
      <w:ind w:left="720"/>
      <w:contextualSpacing/>
    </w:pPr>
    <w:rPr>
      <w:rFonts w:ascii="Cambria" w:eastAsia="Times New Roman" w:hAnsi="Cambria" w:cs="Times New Roman"/>
    </w:rPr>
  </w:style>
  <w:style w:type="character" w:customStyle="1" w:styleId="2e">
    <w:name w:val="Основной текст (2) + Полужирный"/>
    <w:rsid w:val="009C7489"/>
    <w:rPr>
      <w:rFonts w:ascii="Trebuchet MS" w:eastAsia="Times New Roman" w:hAnsi="Trebuchet MS"/>
      <w:b/>
      <w:spacing w:val="0"/>
      <w:sz w:val="20"/>
    </w:rPr>
  </w:style>
  <w:style w:type="character" w:customStyle="1" w:styleId="c0">
    <w:name w:val="c0"/>
    <w:basedOn w:val="a2"/>
    <w:rsid w:val="009C74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Normal (Web)"/>
    <w:basedOn w:val="a1"/>
    <w:uiPriority w:val="99"/>
    <w:semiHidden/>
    <w:unhideWhenUsed/>
    <w:rsid w:val="00301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9">
    <w:name w:val="Balloon Text"/>
    <w:basedOn w:val="a1"/>
    <w:link w:val="affa"/>
    <w:unhideWhenUsed/>
    <w:rsid w:val="009C7489"/>
    <w:pPr>
      <w:spacing w:after="0" w:line="240" w:lineRule="auto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ffa">
    <w:name w:val="Текст выноски Знак"/>
    <w:basedOn w:val="a2"/>
    <w:link w:val="aff9"/>
    <w:rsid w:val="009C7489"/>
    <w:rPr>
      <w:rFonts w:ascii="Tahoma" w:eastAsiaTheme="minorHAnsi" w:hAnsi="Tahoma" w:cs="Tahoma"/>
      <w:sz w:val="16"/>
      <w:szCs w:val="16"/>
      <w:lang w:val="ru-RU"/>
    </w:rPr>
  </w:style>
  <w:style w:type="numbering" w:customStyle="1" w:styleId="14">
    <w:name w:val="Нет списка1"/>
    <w:next w:val="a4"/>
    <w:semiHidden/>
    <w:rsid w:val="009C7489"/>
  </w:style>
  <w:style w:type="character" w:customStyle="1" w:styleId="FontStyle19">
    <w:name w:val="Font Style19"/>
    <w:rsid w:val="009C7489"/>
    <w:rPr>
      <w:rFonts w:ascii="Times New Roman" w:hAnsi="Times New Roman" w:cs="Times New Roman"/>
      <w:sz w:val="22"/>
      <w:szCs w:val="22"/>
    </w:rPr>
  </w:style>
  <w:style w:type="character" w:customStyle="1" w:styleId="2c">
    <w:name w:val="Основной текст (2)_"/>
    <w:link w:val="2d"/>
    <w:locked/>
    <w:rsid w:val="009C7489"/>
    <w:rPr>
      <w:rFonts w:ascii="Microsoft Sans Serif" w:hAnsi="Microsoft Sans Serif"/>
      <w:sz w:val="19"/>
      <w:szCs w:val="19"/>
      <w:shd w:val="clear" w:color="auto" w:fill="FFFFFF"/>
    </w:rPr>
  </w:style>
  <w:style w:type="paragraph" w:customStyle="1" w:styleId="2d">
    <w:name w:val="Основной текст (2)"/>
    <w:basedOn w:val="a1"/>
    <w:link w:val="2c"/>
    <w:rsid w:val="009C7489"/>
    <w:pPr>
      <w:widowControl w:val="0"/>
      <w:shd w:val="clear" w:color="auto" w:fill="FFFFFF"/>
      <w:spacing w:after="0" w:line="436" w:lineRule="exact"/>
      <w:ind w:hanging="320"/>
      <w:jc w:val="both"/>
    </w:pPr>
    <w:rPr>
      <w:rFonts w:ascii="Microsoft Sans Serif" w:hAnsi="Microsoft Sans Serif"/>
      <w:sz w:val="19"/>
      <w:szCs w:val="19"/>
      <w:shd w:val="clear" w:color="auto" w:fill="FFFFFF"/>
    </w:rPr>
  </w:style>
  <w:style w:type="paragraph" w:customStyle="1" w:styleId="15">
    <w:name w:val="Абзац списка1"/>
    <w:basedOn w:val="a1"/>
    <w:rsid w:val="009C7489"/>
    <w:pPr>
      <w:ind w:left="720"/>
      <w:contextualSpacing/>
    </w:pPr>
    <w:rPr>
      <w:rFonts w:ascii="Cambria" w:eastAsia="Times New Roman" w:hAnsi="Cambria" w:cs="Times New Roman"/>
    </w:rPr>
  </w:style>
  <w:style w:type="character" w:customStyle="1" w:styleId="2e">
    <w:name w:val="Основной текст (2) + Полужирный"/>
    <w:rsid w:val="009C7489"/>
    <w:rPr>
      <w:rFonts w:ascii="Trebuchet MS" w:eastAsia="Times New Roman" w:hAnsi="Trebuchet MS"/>
      <w:b/>
      <w:spacing w:val="0"/>
      <w:sz w:val="20"/>
    </w:rPr>
  </w:style>
  <w:style w:type="character" w:customStyle="1" w:styleId="c0">
    <w:name w:val="c0"/>
    <w:basedOn w:val="a2"/>
    <w:rsid w:val="009C74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6F5208-2FE2-4FA6-9A6B-901A55047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35</Pages>
  <Words>7308</Words>
  <Characters>41659</Characters>
  <Application>Microsoft Office Word</Application>
  <DocSecurity>0</DocSecurity>
  <Lines>347</Lines>
  <Paragraphs>97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48870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Saturn</cp:lastModifiedBy>
  <cp:revision>5</cp:revision>
  <dcterms:created xsi:type="dcterms:W3CDTF">2013-12-23T23:15:00Z</dcterms:created>
  <dcterms:modified xsi:type="dcterms:W3CDTF">2022-09-24T05:17:00Z</dcterms:modified>
  <cp:category/>
</cp:coreProperties>
</file>