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86008" w14:textId="77777777" w:rsidR="009515B3" w:rsidRDefault="009515B3">
      <w:pPr>
        <w:autoSpaceDE w:val="0"/>
        <w:autoSpaceDN w:val="0"/>
        <w:spacing w:after="78" w:line="220" w:lineRule="exact"/>
      </w:pPr>
    </w:p>
    <w:p w14:paraId="4A28D764" w14:textId="77777777" w:rsidR="009515B3" w:rsidRPr="00E57554" w:rsidRDefault="00F86DDB">
      <w:pPr>
        <w:autoSpaceDE w:val="0"/>
        <w:autoSpaceDN w:val="0"/>
        <w:spacing w:after="0" w:line="230" w:lineRule="auto"/>
        <w:ind w:left="1494"/>
        <w:rPr>
          <w:lang w:val="ru-RU"/>
        </w:rPr>
      </w:pPr>
      <w:r w:rsidRPr="00E57554">
        <w:rPr>
          <w:rFonts w:ascii="Times New Roman" w:eastAsia="Times New Roman" w:hAnsi="Times New Roman"/>
          <w:b/>
          <w:color w:val="000000"/>
          <w:sz w:val="24"/>
          <w:lang w:val="ru-RU"/>
        </w:rPr>
        <w:t>МИНИСТЕРСТВО ПРОСВЕЩЕНИЯ РОССИЙСКОЙ ФЕДЕРАЦИИ</w:t>
      </w:r>
    </w:p>
    <w:p w14:paraId="1BDBF1EB" w14:textId="77777777" w:rsidR="009515B3" w:rsidRPr="00E57554" w:rsidRDefault="00F86DDB">
      <w:pPr>
        <w:autoSpaceDE w:val="0"/>
        <w:autoSpaceDN w:val="0"/>
        <w:spacing w:before="670" w:after="0" w:line="230" w:lineRule="auto"/>
        <w:ind w:right="1760"/>
        <w:jc w:val="right"/>
        <w:rPr>
          <w:lang w:val="ru-RU"/>
        </w:rPr>
      </w:pPr>
      <w:r w:rsidRPr="00E57554">
        <w:rPr>
          <w:rFonts w:ascii="Times New Roman" w:eastAsia="Times New Roman" w:hAnsi="Times New Roman"/>
          <w:color w:val="000000"/>
          <w:sz w:val="24"/>
          <w:lang w:val="ru-RU"/>
        </w:rPr>
        <w:t>Министерство образования Новосибирской области</w:t>
      </w:r>
    </w:p>
    <w:p w14:paraId="5FDC8F00" w14:textId="77777777" w:rsidR="009515B3" w:rsidRPr="00E57554" w:rsidRDefault="00F86DDB">
      <w:pPr>
        <w:autoSpaceDE w:val="0"/>
        <w:autoSpaceDN w:val="0"/>
        <w:spacing w:before="670" w:after="0" w:line="230" w:lineRule="auto"/>
        <w:ind w:right="1652"/>
        <w:jc w:val="right"/>
        <w:rPr>
          <w:lang w:val="ru-RU"/>
        </w:rPr>
      </w:pPr>
      <w:r w:rsidRPr="00E57554">
        <w:rPr>
          <w:rFonts w:ascii="Times New Roman" w:eastAsia="Times New Roman" w:hAnsi="Times New Roman"/>
          <w:color w:val="000000"/>
          <w:sz w:val="24"/>
          <w:lang w:val="ru-RU"/>
        </w:rPr>
        <w:t>Департамент образования мэрии города Новосибирска</w:t>
      </w:r>
    </w:p>
    <w:p w14:paraId="2B66C98B" w14:textId="77777777" w:rsidR="009515B3" w:rsidRPr="00E57554" w:rsidRDefault="00F86DDB">
      <w:pPr>
        <w:autoSpaceDE w:val="0"/>
        <w:autoSpaceDN w:val="0"/>
        <w:spacing w:before="670" w:after="1376" w:line="230" w:lineRule="auto"/>
        <w:ind w:right="3414"/>
        <w:jc w:val="right"/>
        <w:rPr>
          <w:lang w:val="ru-RU"/>
        </w:rPr>
      </w:pPr>
      <w:r w:rsidRPr="00E57554">
        <w:rPr>
          <w:rFonts w:ascii="Times New Roman" w:eastAsia="Times New Roman" w:hAnsi="Times New Roman"/>
          <w:color w:val="000000"/>
          <w:sz w:val="24"/>
          <w:lang w:val="ru-RU"/>
        </w:rPr>
        <w:t>МБОУ СОШ № 140</w:t>
      </w:r>
    </w:p>
    <w:tbl>
      <w:tblPr>
        <w:tblW w:w="0" w:type="auto"/>
        <w:tblLayout w:type="fixed"/>
        <w:tblLook w:val="04A0" w:firstRow="1" w:lastRow="0" w:firstColumn="1" w:lastColumn="0" w:noHBand="0" w:noVBand="1"/>
      </w:tblPr>
      <w:tblGrid>
        <w:gridCol w:w="3102"/>
        <w:gridCol w:w="3560"/>
        <w:gridCol w:w="3060"/>
      </w:tblGrid>
      <w:tr w:rsidR="009515B3" w14:paraId="766706FD" w14:textId="77777777">
        <w:trPr>
          <w:trHeight w:hRule="exact" w:val="274"/>
        </w:trPr>
        <w:tc>
          <w:tcPr>
            <w:tcW w:w="3102" w:type="dxa"/>
            <w:tcMar>
              <w:left w:w="0" w:type="dxa"/>
              <w:right w:w="0" w:type="dxa"/>
            </w:tcMar>
          </w:tcPr>
          <w:p w14:paraId="214EAB78" w14:textId="77777777" w:rsidR="009515B3" w:rsidRDefault="00F86DDB">
            <w:pPr>
              <w:autoSpaceDE w:val="0"/>
              <w:autoSpaceDN w:val="0"/>
              <w:spacing w:before="48" w:after="0" w:line="230" w:lineRule="auto"/>
            </w:pPr>
            <w:r>
              <w:rPr>
                <w:rFonts w:ascii="Times New Roman" w:eastAsia="Times New Roman" w:hAnsi="Times New Roman"/>
                <w:color w:val="000000"/>
                <w:w w:val="102"/>
                <w:sz w:val="20"/>
              </w:rPr>
              <w:t>РАССМОТРЕНО</w:t>
            </w:r>
          </w:p>
        </w:tc>
        <w:tc>
          <w:tcPr>
            <w:tcW w:w="3560" w:type="dxa"/>
            <w:tcMar>
              <w:left w:w="0" w:type="dxa"/>
              <w:right w:w="0" w:type="dxa"/>
            </w:tcMar>
          </w:tcPr>
          <w:p w14:paraId="6214E97E" w14:textId="77777777" w:rsidR="009515B3" w:rsidRDefault="00F86DDB">
            <w:pPr>
              <w:autoSpaceDE w:val="0"/>
              <w:autoSpaceDN w:val="0"/>
              <w:spacing w:before="48" w:after="0" w:line="230" w:lineRule="auto"/>
              <w:ind w:left="416"/>
            </w:pPr>
            <w:r>
              <w:rPr>
                <w:rFonts w:ascii="Times New Roman" w:eastAsia="Times New Roman" w:hAnsi="Times New Roman"/>
                <w:color w:val="000000"/>
                <w:w w:val="102"/>
                <w:sz w:val="20"/>
              </w:rPr>
              <w:t>СОГЛАСОВАНО</w:t>
            </w:r>
          </w:p>
        </w:tc>
        <w:tc>
          <w:tcPr>
            <w:tcW w:w="3060" w:type="dxa"/>
            <w:tcMar>
              <w:left w:w="0" w:type="dxa"/>
              <w:right w:w="0" w:type="dxa"/>
            </w:tcMar>
          </w:tcPr>
          <w:p w14:paraId="574E6AE0" w14:textId="77777777" w:rsidR="009515B3" w:rsidRDefault="00F86DDB">
            <w:pPr>
              <w:autoSpaceDE w:val="0"/>
              <w:autoSpaceDN w:val="0"/>
              <w:spacing w:before="48" w:after="0" w:line="230" w:lineRule="auto"/>
              <w:ind w:left="372"/>
            </w:pPr>
            <w:r>
              <w:rPr>
                <w:rFonts w:ascii="Times New Roman" w:eastAsia="Times New Roman" w:hAnsi="Times New Roman"/>
                <w:color w:val="000000"/>
                <w:w w:val="102"/>
                <w:sz w:val="20"/>
              </w:rPr>
              <w:t>УТВЕРЖДЕНО</w:t>
            </w:r>
          </w:p>
        </w:tc>
      </w:tr>
      <w:tr w:rsidR="009515B3" w14:paraId="62DB5450" w14:textId="77777777">
        <w:trPr>
          <w:trHeight w:hRule="exact" w:val="200"/>
        </w:trPr>
        <w:tc>
          <w:tcPr>
            <w:tcW w:w="3102" w:type="dxa"/>
            <w:tcMar>
              <w:left w:w="0" w:type="dxa"/>
              <w:right w:w="0" w:type="dxa"/>
            </w:tcMar>
          </w:tcPr>
          <w:p w14:paraId="6983FC29" w14:textId="77777777" w:rsidR="009515B3" w:rsidRDefault="00F86DDB">
            <w:pPr>
              <w:autoSpaceDE w:val="0"/>
              <w:autoSpaceDN w:val="0"/>
              <w:spacing w:after="0" w:line="230" w:lineRule="auto"/>
            </w:pPr>
            <w:r>
              <w:rPr>
                <w:rFonts w:ascii="Times New Roman" w:eastAsia="Times New Roman" w:hAnsi="Times New Roman"/>
                <w:color w:val="000000"/>
                <w:w w:val="102"/>
                <w:sz w:val="20"/>
              </w:rPr>
              <w:t>методическим объединением</w:t>
            </w:r>
          </w:p>
        </w:tc>
        <w:tc>
          <w:tcPr>
            <w:tcW w:w="3560" w:type="dxa"/>
            <w:tcMar>
              <w:left w:w="0" w:type="dxa"/>
              <w:right w:w="0" w:type="dxa"/>
            </w:tcMar>
          </w:tcPr>
          <w:p w14:paraId="076DB299" w14:textId="77777777" w:rsidR="009515B3" w:rsidRDefault="00F86DDB">
            <w:pPr>
              <w:autoSpaceDE w:val="0"/>
              <w:autoSpaceDN w:val="0"/>
              <w:spacing w:after="0" w:line="230" w:lineRule="auto"/>
              <w:jc w:val="center"/>
            </w:pPr>
            <w:r>
              <w:rPr>
                <w:rFonts w:ascii="Times New Roman" w:eastAsia="Times New Roman" w:hAnsi="Times New Roman"/>
                <w:color w:val="000000"/>
                <w:w w:val="102"/>
                <w:sz w:val="20"/>
              </w:rPr>
              <w:t>Заместитель директора по УВР</w:t>
            </w:r>
          </w:p>
        </w:tc>
        <w:tc>
          <w:tcPr>
            <w:tcW w:w="3060" w:type="dxa"/>
            <w:tcMar>
              <w:left w:w="0" w:type="dxa"/>
              <w:right w:w="0" w:type="dxa"/>
            </w:tcMar>
          </w:tcPr>
          <w:p w14:paraId="16695B2C" w14:textId="77777777" w:rsidR="009515B3" w:rsidRDefault="00F86DDB">
            <w:pPr>
              <w:autoSpaceDE w:val="0"/>
              <w:autoSpaceDN w:val="0"/>
              <w:spacing w:after="0" w:line="230" w:lineRule="auto"/>
              <w:ind w:left="372"/>
            </w:pPr>
            <w:r>
              <w:rPr>
                <w:rFonts w:ascii="Times New Roman" w:eastAsia="Times New Roman" w:hAnsi="Times New Roman"/>
                <w:color w:val="000000"/>
                <w:w w:val="102"/>
                <w:sz w:val="20"/>
              </w:rPr>
              <w:t>Директор</w:t>
            </w:r>
          </w:p>
        </w:tc>
      </w:tr>
      <w:tr w:rsidR="009515B3" w14:paraId="1109A6C8" w14:textId="77777777">
        <w:trPr>
          <w:trHeight w:hRule="exact" w:val="400"/>
        </w:trPr>
        <w:tc>
          <w:tcPr>
            <w:tcW w:w="3102" w:type="dxa"/>
            <w:tcMar>
              <w:left w:w="0" w:type="dxa"/>
              <w:right w:w="0" w:type="dxa"/>
            </w:tcMar>
          </w:tcPr>
          <w:p w14:paraId="133E7D26" w14:textId="77777777" w:rsidR="009515B3" w:rsidRDefault="00F86DDB">
            <w:pPr>
              <w:autoSpaceDE w:val="0"/>
              <w:autoSpaceDN w:val="0"/>
              <w:spacing w:after="0" w:line="230" w:lineRule="auto"/>
            </w:pPr>
            <w:r>
              <w:rPr>
                <w:rFonts w:ascii="Times New Roman" w:eastAsia="Times New Roman" w:hAnsi="Times New Roman"/>
                <w:color w:val="000000"/>
                <w:w w:val="102"/>
                <w:sz w:val="20"/>
              </w:rPr>
              <w:t>учителей начальных классов</w:t>
            </w:r>
          </w:p>
        </w:tc>
        <w:tc>
          <w:tcPr>
            <w:tcW w:w="3560" w:type="dxa"/>
            <w:vMerge w:val="restart"/>
            <w:tcMar>
              <w:left w:w="0" w:type="dxa"/>
              <w:right w:w="0" w:type="dxa"/>
            </w:tcMar>
          </w:tcPr>
          <w:p w14:paraId="5F53C67C" w14:textId="4F127FB2" w:rsidR="009515B3" w:rsidRDefault="00F86DDB">
            <w:pPr>
              <w:autoSpaceDE w:val="0"/>
              <w:autoSpaceDN w:val="0"/>
              <w:spacing w:before="198" w:after="0" w:line="230" w:lineRule="auto"/>
              <w:jc w:val="center"/>
            </w:pPr>
            <w:r>
              <w:rPr>
                <w:rFonts w:ascii="Times New Roman" w:eastAsia="Times New Roman" w:hAnsi="Times New Roman"/>
                <w:color w:val="000000"/>
                <w:w w:val="102"/>
                <w:sz w:val="20"/>
              </w:rPr>
              <w:t>______________.</w:t>
            </w:r>
          </w:p>
        </w:tc>
        <w:tc>
          <w:tcPr>
            <w:tcW w:w="3060" w:type="dxa"/>
            <w:vMerge w:val="restart"/>
            <w:tcMar>
              <w:left w:w="0" w:type="dxa"/>
              <w:right w:w="0" w:type="dxa"/>
            </w:tcMar>
          </w:tcPr>
          <w:p w14:paraId="2BF27F48" w14:textId="0CBFEF1D" w:rsidR="009515B3" w:rsidRDefault="00F86DDB">
            <w:pPr>
              <w:autoSpaceDE w:val="0"/>
              <w:autoSpaceDN w:val="0"/>
              <w:spacing w:before="198" w:after="0" w:line="230" w:lineRule="auto"/>
              <w:ind w:left="372"/>
            </w:pPr>
            <w:r>
              <w:rPr>
                <w:rFonts w:ascii="Times New Roman" w:eastAsia="Times New Roman" w:hAnsi="Times New Roman"/>
                <w:color w:val="000000"/>
                <w:w w:val="102"/>
                <w:sz w:val="20"/>
              </w:rPr>
              <w:t>______________.</w:t>
            </w:r>
          </w:p>
        </w:tc>
      </w:tr>
      <w:tr w:rsidR="009515B3" w14:paraId="1D969D37" w14:textId="77777777">
        <w:trPr>
          <w:trHeight w:hRule="exact" w:val="116"/>
        </w:trPr>
        <w:tc>
          <w:tcPr>
            <w:tcW w:w="3102" w:type="dxa"/>
            <w:vMerge w:val="restart"/>
            <w:tcMar>
              <w:left w:w="0" w:type="dxa"/>
              <w:right w:w="0" w:type="dxa"/>
            </w:tcMar>
          </w:tcPr>
          <w:p w14:paraId="3A4FEDEB" w14:textId="09C3CB8D" w:rsidR="009515B3" w:rsidRDefault="00F86DDB">
            <w:pPr>
              <w:autoSpaceDE w:val="0"/>
              <w:autoSpaceDN w:val="0"/>
              <w:spacing w:before="2" w:after="0" w:line="230" w:lineRule="auto"/>
            </w:pPr>
            <w:r>
              <w:rPr>
                <w:rFonts w:ascii="Times New Roman" w:eastAsia="Times New Roman" w:hAnsi="Times New Roman"/>
                <w:color w:val="000000"/>
                <w:w w:val="102"/>
                <w:sz w:val="20"/>
              </w:rPr>
              <w:t>______________</w:t>
            </w:r>
          </w:p>
        </w:tc>
        <w:tc>
          <w:tcPr>
            <w:tcW w:w="3244" w:type="dxa"/>
            <w:vMerge/>
          </w:tcPr>
          <w:p w14:paraId="2767311B" w14:textId="77777777" w:rsidR="009515B3" w:rsidRDefault="009515B3"/>
        </w:tc>
        <w:tc>
          <w:tcPr>
            <w:tcW w:w="3244" w:type="dxa"/>
            <w:vMerge/>
          </w:tcPr>
          <w:p w14:paraId="3CD39F64" w14:textId="77777777" w:rsidR="009515B3" w:rsidRDefault="009515B3"/>
        </w:tc>
      </w:tr>
      <w:tr w:rsidR="009515B3" w14:paraId="08B515BC" w14:textId="77777777">
        <w:trPr>
          <w:trHeight w:hRule="exact" w:val="304"/>
        </w:trPr>
        <w:tc>
          <w:tcPr>
            <w:tcW w:w="3244" w:type="dxa"/>
            <w:vMerge/>
          </w:tcPr>
          <w:p w14:paraId="361A114F" w14:textId="77777777" w:rsidR="009515B3" w:rsidRDefault="009515B3"/>
        </w:tc>
        <w:tc>
          <w:tcPr>
            <w:tcW w:w="3560" w:type="dxa"/>
            <w:tcMar>
              <w:left w:w="0" w:type="dxa"/>
              <w:right w:w="0" w:type="dxa"/>
            </w:tcMar>
          </w:tcPr>
          <w:p w14:paraId="2116E4BC" w14:textId="7F3AA71D" w:rsidR="009515B3" w:rsidRDefault="00F86DDB">
            <w:pPr>
              <w:autoSpaceDE w:val="0"/>
              <w:autoSpaceDN w:val="0"/>
              <w:spacing w:before="78" w:after="0" w:line="230" w:lineRule="auto"/>
              <w:ind w:left="416"/>
            </w:pPr>
            <w:r>
              <w:rPr>
                <w:rFonts w:ascii="Times New Roman" w:eastAsia="Times New Roman" w:hAnsi="Times New Roman"/>
                <w:color w:val="000000"/>
                <w:w w:val="102"/>
                <w:sz w:val="20"/>
              </w:rPr>
              <w:t>Протокол №</w:t>
            </w:r>
          </w:p>
        </w:tc>
        <w:tc>
          <w:tcPr>
            <w:tcW w:w="3060" w:type="dxa"/>
            <w:tcMar>
              <w:left w:w="0" w:type="dxa"/>
              <w:right w:w="0" w:type="dxa"/>
            </w:tcMar>
          </w:tcPr>
          <w:p w14:paraId="0651BC65" w14:textId="3A44DF63" w:rsidR="009515B3" w:rsidRDefault="00F86DDB">
            <w:pPr>
              <w:autoSpaceDE w:val="0"/>
              <w:autoSpaceDN w:val="0"/>
              <w:spacing w:before="78" w:after="0" w:line="230" w:lineRule="auto"/>
              <w:ind w:left="372"/>
            </w:pPr>
            <w:r>
              <w:rPr>
                <w:rFonts w:ascii="Times New Roman" w:eastAsia="Times New Roman" w:hAnsi="Times New Roman"/>
                <w:color w:val="000000"/>
                <w:w w:val="102"/>
                <w:sz w:val="20"/>
              </w:rPr>
              <w:t>Приказ №</w:t>
            </w:r>
          </w:p>
        </w:tc>
      </w:tr>
      <w:tr w:rsidR="009515B3" w14:paraId="3388D98D" w14:textId="77777777">
        <w:trPr>
          <w:trHeight w:hRule="exact" w:val="300"/>
        </w:trPr>
        <w:tc>
          <w:tcPr>
            <w:tcW w:w="3102" w:type="dxa"/>
            <w:tcMar>
              <w:left w:w="0" w:type="dxa"/>
              <w:right w:w="0" w:type="dxa"/>
            </w:tcMar>
          </w:tcPr>
          <w:p w14:paraId="260F72C3" w14:textId="0829EEB0" w:rsidR="009515B3" w:rsidRDefault="00F86DDB">
            <w:pPr>
              <w:autoSpaceDE w:val="0"/>
              <w:autoSpaceDN w:val="0"/>
              <w:spacing w:after="0" w:line="230" w:lineRule="auto"/>
            </w:pPr>
            <w:r>
              <w:rPr>
                <w:rFonts w:ascii="Times New Roman" w:eastAsia="Times New Roman" w:hAnsi="Times New Roman"/>
                <w:color w:val="000000"/>
                <w:w w:val="102"/>
                <w:sz w:val="20"/>
              </w:rPr>
              <w:t>Протокол №</w:t>
            </w:r>
          </w:p>
        </w:tc>
        <w:tc>
          <w:tcPr>
            <w:tcW w:w="3560" w:type="dxa"/>
            <w:vMerge w:val="restart"/>
            <w:tcMar>
              <w:left w:w="0" w:type="dxa"/>
              <w:right w:w="0" w:type="dxa"/>
            </w:tcMar>
          </w:tcPr>
          <w:p w14:paraId="39B275C9" w14:textId="6A80547A" w:rsidR="009515B3" w:rsidRDefault="00F86DDB">
            <w:pPr>
              <w:autoSpaceDE w:val="0"/>
              <w:autoSpaceDN w:val="0"/>
              <w:spacing w:before="194" w:after="0" w:line="230" w:lineRule="auto"/>
              <w:ind w:left="416"/>
            </w:pPr>
            <w:r>
              <w:rPr>
                <w:rFonts w:ascii="Times New Roman" w:eastAsia="Times New Roman" w:hAnsi="Times New Roman"/>
                <w:color w:val="000000"/>
                <w:w w:val="102"/>
                <w:sz w:val="20"/>
              </w:rPr>
              <w:t>от "</w:t>
            </w:r>
            <w:r w:rsidR="00323A52">
              <w:rPr>
                <w:rFonts w:ascii="Times New Roman" w:eastAsia="Times New Roman" w:hAnsi="Times New Roman"/>
                <w:color w:val="000000"/>
                <w:w w:val="102"/>
                <w:sz w:val="20"/>
                <w:lang w:val="ru-RU"/>
              </w:rPr>
              <w:t xml:space="preserve">  </w:t>
            </w:r>
            <w:r>
              <w:rPr>
                <w:rFonts w:ascii="Times New Roman" w:eastAsia="Times New Roman" w:hAnsi="Times New Roman"/>
                <w:color w:val="000000"/>
                <w:w w:val="102"/>
                <w:sz w:val="20"/>
              </w:rPr>
              <w:t>" 0  2022 г.</w:t>
            </w:r>
          </w:p>
        </w:tc>
        <w:tc>
          <w:tcPr>
            <w:tcW w:w="3060" w:type="dxa"/>
            <w:vMerge w:val="restart"/>
            <w:tcMar>
              <w:left w:w="0" w:type="dxa"/>
              <w:right w:w="0" w:type="dxa"/>
            </w:tcMar>
          </w:tcPr>
          <w:p w14:paraId="0E5D7CC9" w14:textId="08CAECEA" w:rsidR="009515B3" w:rsidRDefault="00F86DDB">
            <w:pPr>
              <w:autoSpaceDE w:val="0"/>
              <w:autoSpaceDN w:val="0"/>
              <w:spacing w:before="194" w:after="0" w:line="230" w:lineRule="auto"/>
              <w:ind w:left="372"/>
            </w:pPr>
            <w:r>
              <w:rPr>
                <w:rFonts w:ascii="Times New Roman" w:eastAsia="Times New Roman" w:hAnsi="Times New Roman"/>
                <w:color w:val="000000"/>
                <w:w w:val="102"/>
                <w:sz w:val="20"/>
              </w:rPr>
              <w:t>от "</w:t>
            </w:r>
            <w:r w:rsidR="00323A52">
              <w:rPr>
                <w:rFonts w:ascii="Times New Roman" w:eastAsia="Times New Roman" w:hAnsi="Times New Roman"/>
                <w:color w:val="000000"/>
                <w:w w:val="102"/>
                <w:sz w:val="20"/>
                <w:lang w:val="ru-RU"/>
              </w:rPr>
              <w:t xml:space="preserve">    </w:t>
            </w:r>
            <w:r>
              <w:rPr>
                <w:rFonts w:ascii="Times New Roman" w:eastAsia="Times New Roman" w:hAnsi="Times New Roman"/>
                <w:color w:val="000000"/>
                <w:w w:val="102"/>
                <w:sz w:val="20"/>
              </w:rPr>
              <w:t>" 02022 г.</w:t>
            </w:r>
          </w:p>
        </w:tc>
      </w:tr>
      <w:tr w:rsidR="009515B3" w14:paraId="067F8708" w14:textId="77777777">
        <w:trPr>
          <w:trHeight w:hRule="exact" w:val="384"/>
        </w:trPr>
        <w:tc>
          <w:tcPr>
            <w:tcW w:w="3102" w:type="dxa"/>
            <w:tcMar>
              <w:left w:w="0" w:type="dxa"/>
              <w:right w:w="0" w:type="dxa"/>
            </w:tcMar>
          </w:tcPr>
          <w:p w14:paraId="240EC859" w14:textId="11B95B0A" w:rsidR="009515B3" w:rsidRDefault="00F86DDB">
            <w:pPr>
              <w:autoSpaceDE w:val="0"/>
              <w:autoSpaceDN w:val="0"/>
              <w:spacing w:before="98" w:after="0" w:line="230" w:lineRule="auto"/>
            </w:pPr>
            <w:r>
              <w:rPr>
                <w:rFonts w:ascii="Times New Roman" w:eastAsia="Times New Roman" w:hAnsi="Times New Roman"/>
                <w:color w:val="000000"/>
                <w:w w:val="102"/>
                <w:sz w:val="20"/>
              </w:rPr>
              <w:t>от "</w:t>
            </w:r>
            <w:r w:rsidR="00323A52">
              <w:rPr>
                <w:rFonts w:ascii="Times New Roman" w:eastAsia="Times New Roman" w:hAnsi="Times New Roman"/>
                <w:color w:val="000000"/>
                <w:w w:val="102"/>
                <w:sz w:val="20"/>
                <w:lang w:val="ru-RU"/>
              </w:rPr>
              <w:t xml:space="preserve">   </w:t>
            </w:r>
            <w:r>
              <w:rPr>
                <w:rFonts w:ascii="Times New Roman" w:eastAsia="Times New Roman" w:hAnsi="Times New Roman"/>
                <w:color w:val="000000"/>
                <w:w w:val="102"/>
                <w:sz w:val="20"/>
              </w:rPr>
              <w:t>" 02022 г.</w:t>
            </w:r>
          </w:p>
        </w:tc>
        <w:tc>
          <w:tcPr>
            <w:tcW w:w="3244" w:type="dxa"/>
            <w:vMerge/>
          </w:tcPr>
          <w:p w14:paraId="6628B4CE" w14:textId="77777777" w:rsidR="009515B3" w:rsidRDefault="009515B3"/>
        </w:tc>
        <w:tc>
          <w:tcPr>
            <w:tcW w:w="3244" w:type="dxa"/>
            <w:vMerge/>
          </w:tcPr>
          <w:p w14:paraId="42AD1EB3" w14:textId="77777777" w:rsidR="009515B3" w:rsidRDefault="009515B3"/>
        </w:tc>
      </w:tr>
    </w:tbl>
    <w:p w14:paraId="656BF4C0" w14:textId="27B07D1F" w:rsidR="009515B3" w:rsidRPr="00E57554" w:rsidRDefault="00F86DDB">
      <w:pPr>
        <w:tabs>
          <w:tab w:val="left" w:pos="3626"/>
          <w:tab w:val="left" w:pos="3776"/>
          <w:tab w:val="left" w:pos="4256"/>
          <w:tab w:val="left" w:pos="4544"/>
        </w:tabs>
        <w:autoSpaceDE w:val="0"/>
        <w:autoSpaceDN w:val="0"/>
        <w:spacing w:before="1338" w:after="0" w:line="446" w:lineRule="auto"/>
        <w:ind w:left="2874" w:right="1872"/>
        <w:rPr>
          <w:lang w:val="ru-RU"/>
        </w:rPr>
      </w:pPr>
      <w:r w:rsidRPr="00E57554">
        <w:rPr>
          <w:lang w:val="ru-RU"/>
        </w:rPr>
        <w:tab/>
      </w:r>
      <w:r w:rsidRPr="00E57554">
        <w:rPr>
          <w:rFonts w:ascii="Times New Roman" w:eastAsia="Times New Roman" w:hAnsi="Times New Roman"/>
          <w:b/>
          <w:color w:val="000000"/>
          <w:sz w:val="24"/>
          <w:lang w:val="ru-RU"/>
        </w:rPr>
        <w:t xml:space="preserve">РАБОЧАЯ ПРОГРАММА </w:t>
      </w:r>
      <w:r w:rsidRPr="00E57554">
        <w:rPr>
          <w:lang w:val="ru-RU"/>
        </w:rPr>
        <w:br/>
      </w:r>
      <w:r w:rsidRPr="00E57554">
        <w:rPr>
          <w:rFonts w:ascii="Times New Roman" w:eastAsia="Times New Roman" w:hAnsi="Times New Roman"/>
          <w:b/>
          <w:color w:val="000000"/>
          <w:sz w:val="24"/>
          <w:lang w:val="ru-RU"/>
        </w:rPr>
        <w:t xml:space="preserve">НАЧАЛЬНОГО ОБЩЕГО ОБРАЗОВАНИЯ </w:t>
      </w:r>
      <w:r w:rsidRPr="00E57554">
        <w:rPr>
          <w:lang w:val="ru-RU"/>
        </w:rPr>
        <w:br/>
      </w:r>
      <w:r w:rsidRPr="00E57554">
        <w:rPr>
          <w:lang w:val="ru-RU"/>
        </w:rPr>
        <w:tab/>
      </w:r>
      <w:r w:rsidRPr="00E57554">
        <w:rPr>
          <w:rFonts w:ascii="Times New Roman" w:eastAsia="Times New Roman" w:hAnsi="Times New Roman"/>
          <w:b/>
          <w:color w:val="000000"/>
          <w:sz w:val="24"/>
          <w:lang w:val="ru-RU"/>
        </w:rPr>
        <w:t>(</w:t>
      </w:r>
      <w:r>
        <w:rPr>
          <w:rFonts w:ascii="Times New Roman" w:eastAsia="Times New Roman" w:hAnsi="Times New Roman"/>
          <w:b/>
          <w:color w:val="000000"/>
          <w:sz w:val="24"/>
        </w:rPr>
        <w:t>ID</w:t>
      </w:r>
      <w:r w:rsidRPr="00E57554">
        <w:rPr>
          <w:rFonts w:ascii="Times New Roman" w:eastAsia="Times New Roman" w:hAnsi="Times New Roman"/>
          <w:b/>
          <w:color w:val="000000"/>
          <w:sz w:val="24"/>
          <w:lang w:val="ru-RU"/>
        </w:rPr>
        <w:t xml:space="preserve"> 5466770) </w:t>
      </w:r>
      <w:r w:rsidRPr="00E57554">
        <w:rPr>
          <w:lang w:val="ru-RU"/>
        </w:rPr>
        <w:br/>
      </w:r>
      <w:r w:rsidRPr="00E57554">
        <w:rPr>
          <w:lang w:val="ru-RU"/>
        </w:rPr>
        <w:tab/>
      </w:r>
      <w:r w:rsidRPr="00E57554">
        <w:rPr>
          <w:rFonts w:ascii="Times New Roman" w:eastAsia="Times New Roman" w:hAnsi="Times New Roman"/>
          <w:b/>
          <w:color w:val="000000"/>
          <w:sz w:val="24"/>
          <w:lang w:val="ru-RU"/>
        </w:rPr>
        <w:t>Учебного предмета</w:t>
      </w:r>
      <w:r w:rsidRPr="00E57554">
        <w:rPr>
          <w:lang w:val="ru-RU"/>
        </w:rPr>
        <w:br/>
      </w:r>
      <w:r w:rsidRPr="00E57554">
        <w:rPr>
          <w:rFonts w:ascii="Times New Roman" w:eastAsia="Times New Roman" w:hAnsi="Times New Roman"/>
          <w:color w:val="000000"/>
          <w:sz w:val="24"/>
          <w:lang w:val="ru-RU"/>
        </w:rPr>
        <w:t>«</w:t>
      </w:r>
      <w:r w:rsidRPr="00E57554">
        <w:rPr>
          <w:rFonts w:ascii="Times New Roman" w:eastAsia="Times New Roman" w:hAnsi="Times New Roman"/>
          <w:b/>
          <w:color w:val="000000"/>
          <w:sz w:val="24"/>
          <w:lang w:val="ru-RU"/>
        </w:rPr>
        <w:t>ЛИТЕРАТУРНОЕ ЧТЕНИЕ</w:t>
      </w:r>
      <w:r w:rsidRPr="00E57554">
        <w:rPr>
          <w:rFonts w:ascii="Times New Roman" w:eastAsia="Times New Roman" w:hAnsi="Times New Roman"/>
          <w:color w:val="000000"/>
          <w:sz w:val="24"/>
          <w:lang w:val="ru-RU"/>
        </w:rPr>
        <w:t>»</w:t>
      </w:r>
    </w:p>
    <w:p w14:paraId="79996873" w14:textId="77777777" w:rsidR="009515B3" w:rsidRPr="00E57554" w:rsidRDefault="00F86DDB">
      <w:pPr>
        <w:autoSpaceDE w:val="0"/>
        <w:autoSpaceDN w:val="0"/>
        <w:spacing w:before="1032" w:after="0" w:line="230" w:lineRule="auto"/>
        <w:ind w:right="1984"/>
        <w:jc w:val="right"/>
        <w:rPr>
          <w:lang w:val="ru-RU"/>
        </w:rPr>
      </w:pPr>
      <w:r w:rsidRPr="00E57554">
        <w:rPr>
          <w:rFonts w:ascii="Times New Roman" w:eastAsia="Times New Roman" w:hAnsi="Times New Roman"/>
          <w:color w:val="000000"/>
          <w:sz w:val="24"/>
          <w:lang w:val="ru-RU"/>
        </w:rPr>
        <w:t>(для 1-4 классов образовательных организаций)</w:t>
      </w:r>
    </w:p>
    <w:p w14:paraId="0C7FA665" w14:textId="77777777" w:rsidR="009515B3" w:rsidRDefault="009515B3">
      <w:pPr>
        <w:rPr>
          <w:lang w:val="ru-RU"/>
        </w:rPr>
      </w:pPr>
    </w:p>
    <w:p w14:paraId="7F2E269B" w14:textId="77777777" w:rsidR="00E57554" w:rsidRDefault="00E57554">
      <w:pPr>
        <w:rPr>
          <w:lang w:val="ru-RU"/>
        </w:rPr>
      </w:pPr>
    </w:p>
    <w:p w14:paraId="1FEFF2C0" w14:textId="77777777" w:rsidR="00E57554" w:rsidRDefault="00E57554">
      <w:pPr>
        <w:rPr>
          <w:lang w:val="ru-RU"/>
        </w:rPr>
      </w:pPr>
    </w:p>
    <w:p w14:paraId="690E8F86" w14:textId="77777777" w:rsidR="00E57554" w:rsidRDefault="00E57554">
      <w:pPr>
        <w:rPr>
          <w:lang w:val="ru-RU"/>
        </w:rPr>
      </w:pPr>
    </w:p>
    <w:p w14:paraId="6EA4F4C6" w14:textId="77777777" w:rsidR="00E57554" w:rsidRPr="00E57554" w:rsidRDefault="00E57554" w:rsidP="00E57554">
      <w:pPr>
        <w:autoSpaceDE w:val="0"/>
        <w:autoSpaceDN w:val="0"/>
        <w:spacing w:after="0" w:line="230" w:lineRule="auto"/>
        <w:ind w:right="3504"/>
        <w:jc w:val="right"/>
        <w:rPr>
          <w:lang w:val="ru-RU"/>
        </w:rPr>
      </w:pPr>
      <w:r w:rsidRPr="00E57554">
        <w:rPr>
          <w:rFonts w:ascii="Times New Roman" w:eastAsia="Times New Roman" w:hAnsi="Times New Roman"/>
          <w:color w:val="000000"/>
          <w:sz w:val="24"/>
          <w:lang w:val="ru-RU"/>
        </w:rPr>
        <w:t>Новосибирск 2022</w:t>
      </w:r>
    </w:p>
    <w:p w14:paraId="0D4909E7" w14:textId="53406925" w:rsidR="00E57554" w:rsidRPr="00E57554" w:rsidRDefault="00E57554">
      <w:pPr>
        <w:rPr>
          <w:lang w:val="ru-RU"/>
        </w:rPr>
        <w:sectPr w:rsidR="00E57554" w:rsidRPr="00E57554">
          <w:pgSz w:w="11900" w:h="16840"/>
          <w:pgMar w:top="298" w:right="1430" w:bottom="1440" w:left="738" w:header="720" w:footer="720" w:gutter="0"/>
          <w:cols w:space="720" w:equalWidth="0">
            <w:col w:w="9732" w:space="0"/>
          </w:cols>
          <w:docGrid w:linePitch="360"/>
        </w:sectPr>
      </w:pPr>
    </w:p>
    <w:p w14:paraId="70A5A22B" w14:textId="77777777" w:rsidR="009515B3" w:rsidRPr="00E57554" w:rsidRDefault="009515B3">
      <w:pPr>
        <w:autoSpaceDE w:val="0"/>
        <w:autoSpaceDN w:val="0"/>
        <w:spacing w:after="78" w:line="220" w:lineRule="exact"/>
        <w:rPr>
          <w:lang w:val="ru-RU"/>
        </w:rPr>
      </w:pPr>
    </w:p>
    <w:p w14:paraId="1D4B4CBA" w14:textId="77777777" w:rsidR="009515B3" w:rsidRPr="00E57554" w:rsidRDefault="00F86DDB">
      <w:pPr>
        <w:autoSpaceDE w:val="0"/>
        <w:autoSpaceDN w:val="0"/>
        <w:spacing w:after="0" w:line="230" w:lineRule="auto"/>
        <w:rPr>
          <w:lang w:val="ru-RU"/>
        </w:rPr>
      </w:pPr>
      <w:r w:rsidRPr="00E57554">
        <w:rPr>
          <w:rFonts w:ascii="Times New Roman" w:eastAsia="Times New Roman" w:hAnsi="Times New Roman"/>
          <w:b/>
          <w:color w:val="000000"/>
          <w:sz w:val="24"/>
          <w:lang w:val="ru-RU"/>
        </w:rPr>
        <w:t>ПОЯСНИТЕЛЬНАЯ ЗАПИСКА</w:t>
      </w:r>
    </w:p>
    <w:p w14:paraId="6CCB2DD8" w14:textId="77777777" w:rsidR="009515B3" w:rsidRPr="00E57554" w:rsidRDefault="00F86DDB">
      <w:pPr>
        <w:autoSpaceDE w:val="0"/>
        <w:autoSpaceDN w:val="0"/>
        <w:spacing w:before="346" w:after="0" w:line="281" w:lineRule="auto"/>
        <w:ind w:firstLine="180"/>
        <w:rPr>
          <w:lang w:val="ru-RU"/>
        </w:rPr>
      </w:pPr>
      <w:r w:rsidRPr="00E57554">
        <w:rPr>
          <w:rFonts w:ascii="Times New Roman" w:eastAsia="Times New Roman" w:hAnsi="Times New Roman"/>
          <w:color w:val="000000"/>
          <w:sz w:val="24"/>
          <w:lang w:val="ru-RU"/>
        </w:rPr>
        <w:t>Рабочая программа учебного предмета «Литературное чтение»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(далее — ФГОС НОО), а также ориентирована на целевые приоритеты духовно-нравственного развития, воспитания и социализации обучающихся, сформулированные в Примерной программе воспитания.</w:t>
      </w:r>
    </w:p>
    <w:p w14:paraId="49AAB31A" w14:textId="77777777" w:rsidR="009515B3" w:rsidRPr="00E57554" w:rsidRDefault="00F86DDB">
      <w:pPr>
        <w:autoSpaceDE w:val="0"/>
        <w:autoSpaceDN w:val="0"/>
        <w:spacing w:before="190" w:after="0" w:line="230" w:lineRule="auto"/>
        <w:ind w:left="180"/>
        <w:rPr>
          <w:lang w:val="ru-RU"/>
        </w:rPr>
      </w:pPr>
      <w:r w:rsidRPr="00E57554">
        <w:rPr>
          <w:rFonts w:ascii="Times New Roman" w:eastAsia="Times New Roman" w:hAnsi="Times New Roman"/>
          <w:b/>
          <w:color w:val="000000"/>
          <w:sz w:val="24"/>
          <w:lang w:val="ru-RU"/>
        </w:rPr>
        <w:t>ОБЩАЯ ХАРАКТЕРИСТИКА УЧЕБНОГО ПРЕДМЕТА "ЛИТЕРАТУРНОЕ ЧТЕНИЕ"</w:t>
      </w:r>
    </w:p>
    <w:p w14:paraId="34A5BB32" w14:textId="77777777" w:rsidR="009515B3" w:rsidRPr="00E57554" w:rsidRDefault="00F86DDB">
      <w:pPr>
        <w:autoSpaceDE w:val="0"/>
        <w:autoSpaceDN w:val="0"/>
        <w:spacing w:before="192" w:after="0" w:line="286" w:lineRule="auto"/>
        <w:ind w:right="144" w:firstLine="180"/>
        <w:rPr>
          <w:lang w:val="ru-RU"/>
        </w:rPr>
      </w:pPr>
      <w:r w:rsidRPr="00E57554">
        <w:rPr>
          <w:rFonts w:ascii="Times New Roman" w:eastAsia="Times New Roman" w:hAnsi="Times New Roman"/>
          <w:color w:val="000000"/>
          <w:sz w:val="24"/>
          <w:lang w:val="ru-RU"/>
        </w:rPr>
        <w:t>«Литературное чтение» — один из ведущих предметов начальной школы,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Курс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младшего школьника, реализацию творческих способностей обучающегося, а также на обеспечение преемственности в изучении систематического курса литературы.</w:t>
      </w:r>
    </w:p>
    <w:p w14:paraId="550B4355" w14:textId="77777777" w:rsidR="009515B3" w:rsidRPr="00E57554" w:rsidRDefault="00F86DDB">
      <w:pPr>
        <w:autoSpaceDE w:val="0"/>
        <w:autoSpaceDN w:val="0"/>
        <w:spacing w:before="70" w:after="0" w:line="271" w:lineRule="auto"/>
        <w:ind w:right="144" w:firstLine="180"/>
        <w:rPr>
          <w:lang w:val="ru-RU"/>
        </w:rPr>
      </w:pPr>
      <w:r w:rsidRPr="00E57554">
        <w:rPr>
          <w:rFonts w:ascii="Times New Roman" w:eastAsia="Times New Roman" w:hAnsi="Times New Roman"/>
          <w:color w:val="000000"/>
          <w:sz w:val="24"/>
          <w:lang w:val="ru-RU"/>
        </w:rPr>
        <w:t>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w:t>
      </w:r>
    </w:p>
    <w:p w14:paraId="2C22E960" w14:textId="77777777" w:rsidR="009515B3" w:rsidRPr="00E57554" w:rsidRDefault="00F86DDB">
      <w:pPr>
        <w:autoSpaceDE w:val="0"/>
        <w:autoSpaceDN w:val="0"/>
        <w:spacing w:before="70" w:after="0" w:line="288" w:lineRule="auto"/>
        <w:ind w:firstLine="180"/>
        <w:rPr>
          <w:lang w:val="ru-RU"/>
        </w:rPr>
      </w:pPr>
      <w:r w:rsidRPr="00E57554">
        <w:rPr>
          <w:rFonts w:ascii="Times New Roman" w:eastAsia="Times New Roman" w:hAnsi="Times New Roman"/>
          <w:color w:val="000000"/>
          <w:sz w:val="24"/>
          <w:lang w:val="ru-RU"/>
        </w:rPr>
        <w:t xml:space="preserve">В основу отбора произведений положены общедидактические принципы обучения:  соответствие возрастным  возможностям и особенностям восприятия младшим школьником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w:t>
      </w:r>
      <w:r w:rsidRPr="00E57554">
        <w:rPr>
          <w:lang w:val="ru-RU"/>
        </w:rPr>
        <w:br/>
      </w:r>
      <w:r w:rsidRPr="00E57554">
        <w:rPr>
          <w:rFonts w:ascii="Times New Roman" w:eastAsia="Times New Roman" w:hAnsi="Times New Roman"/>
          <w:color w:val="000000"/>
          <w:sz w:val="24"/>
          <w:lang w:val="ru-RU"/>
        </w:rPr>
        <w:t>представителей мировой детской литературы; влияние прослушанного (прочитанного) произведения на эмоционально-эстетическое развитие обучающегося, на совершенствование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перспективы изучения предмета «Литература» в основной школе. Важным принципом отбора содержания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начальной школы.</w:t>
      </w:r>
    </w:p>
    <w:p w14:paraId="525FC504" w14:textId="77777777" w:rsidR="009515B3" w:rsidRPr="00E57554" w:rsidRDefault="00F86DDB">
      <w:pPr>
        <w:tabs>
          <w:tab w:val="left" w:pos="180"/>
        </w:tabs>
        <w:autoSpaceDE w:val="0"/>
        <w:autoSpaceDN w:val="0"/>
        <w:spacing w:before="70" w:after="0" w:line="262" w:lineRule="auto"/>
        <w:rPr>
          <w:lang w:val="ru-RU"/>
        </w:rPr>
      </w:pPr>
      <w:r w:rsidRPr="00E57554">
        <w:rPr>
          <w:lang w:val="ru-RU"/>
        </w:rPr>
        <w:tab/>
      </w:r>
      <w:r w:rsidRPr="00E57554">
        <w:rPr>
          <w:rFonts w:ascii="Times New Roman" w:eastAsia="Times New Roman" w:hAnsi="Times New Roman"/>
          <w:color w:val="000000"/>
          <w:sz w:val="24"/>
          <w:lang w:val="ru-RU"/>
        </w:rPr>
        <w:t>Планируемые результаты включают личностные, метапредметные результаты за период обучения, а также предметные достижения младшего школьника за каждый год обучения в начальной школе.</w:t>
      </w:r>
    </w:p>
    <w:p w14:paraId="3F160CAF" w14:textId="77777777" w:rsidR="009515B3" w:rsidRPr="00E57554" w:rsidRDefault="00F86DDB">
      <w:pPr>
        <w:tabs>
          <w:tab w:val="left" w:pos="180"/>
        </w:tabs>
        <w:autoSpaceDE w:val="0"/>
        <w:autoSpaceDN w:val="0"/>
        <w:spacing w:before="70" w:after="0" w:line="262" w:lineRule="auto"/>
        <w:ind w:right="288"/>
        <w:rPr>
          <w:lang w:val="ru-RU"/>
        </w:rPr>
      </w:pPr>
      <w:r w:rsidRPr="00E57554">
        <w:rPr>
          <w:lang w:val="ru-RU"/>
        </w:rPr>
        <w:tab/>
      </w:r>
      <w:r w:rsidRPr="00E57554">
        <w:rPr>
          <w:rFonts w:ascii="Times New Roman" w:eastAsia="Times New Roman" w:hAnsi="Times New Roman"/>
          <w:color w:val="000000"/>
          <w:sz w:val="24"/>
          <w:lang w:val="ru-RU"/>
        </w:rPr>
        <w:t>Предмет «Литературное чтение» преемственен по отношению к предмету «Литература», который изучается в основной школе.</w:t>
      </w:r>
    </w:p>
    <w:p w14:paraId="4BF1746F" w14:textId="77777777" w:rsidR="009515B3" w:rsidRPr="00E57554" w:rsidRDefault="00F86DDB">
      <w:pPr>
        <w:autoSpaceDE w:val="0"/>
        <w:autoSpaceDN w:val="0"/>
        <w:spacing w:before="70" w:after="0" w:line="281" w:lineRule="auto"/>
        <w:ind w:firstLine="180"/>
        <w:rPr>
          <w:lang w:val="ru-RU"/>
        </w:rPr>
      </w:pPr>
      <w:r w:rsidRPr="00E57554">
        <w:rPr>
          <w:rFonts w:ascii="Times New Roman" w:eastAsia="Times New Roman" w:hAnsi="Times New Roman"/>
          <w:color w:val="000000"/>
          <w:sz w:val="24"/>
          <w:lang w:val="ru-RU"/>
        </w:rPr>
        <w:t>Освоение программы по предмету «Литературное чтение» в 1 классе начинается вводным интегрированным курсом «Обучение грамоте»1 (180 ч: 100 ч предмета «Русский язык» и 80 ч предмета «Литературное чтение»). После периода обучения грамоте начинается раздельное изучение предметов «Русский язык» и «Литературное чтение», на курс «Литературное чтение» в 1 классе отводится не менее 10 учебных недель (40 часов), во 2—4 классах — по 136 ч (4 ч в неделю в каждом классе).</w:t>
      </w:r>
    </w:p>
    <w:p w14:paraId="090C9E85" w14:textId="77777777" w:rsidR="009515B3" w:rsidRPr="00E57554" w:rsidRDefault="009515B3">
      <w:pPr>
        <w:rPr>
          <w:lang w:val="ru-RU"/>
        </w:rPr>
        <w:sectPr w:rsidR="009515B3" w:rsidRPr="00E57554">
          <w:pgSz w:w="11900" w:h="16840"/>
          <w:pgMar w:top="298" w:right="650" w:bottom="338" w:left="666" w:header="720" w:footer="720" w:gutter="0"/>
          <w:cols w:space="720" w:equalWidth="0">
            <w:col w:w="10584" w:space="0"/>
          </w:cols>
          <w:docGrid w:linePitch="360"/>
        </w:sectPr>
      </w:pPr>
    </w:p>
    <w:p w14:paraId="4429FFC6" w14:textId="77777777" w:rsidR="009515B3" w:rsidRPr="00E57554" w:rsidRDefault="009515B3">
      <w:pPr>
        <w:autoSpaceDE w:val="0"/>
        <w:autoSpaceDN w:val="0"/>
        <w:spacing w:after="108" w:line="220" w:lineRule="exact"/>
        <w:rPr>
          <w:lang w:val="ru-RU"/>
        </w:rPr>
      </w:pPr>
    </w:p>
    <w:p w14:paraId="1A463642" w14:textId="77777777" w:rsidR="009515B3" w:rsidRPr="00E57554" w:rsidRDefault="00F86DDB">
      <w:pPr>
        <w:autoSpaceDE w:val="0"/>
        <w:autoSpaceDN w:val="0"/>
        <w:spacing w:after="0" w:line="230" w:lineRule="auto"/>
        <w:ind w:left="180"/>
        <w:rPr>
          <w:lang w:val="ru-RU"/>
        </w:rPr>
      </w:pPr>
      <w:r w:rsidRPr="00E57554">
        <w:rPr>
          <w:rFonts w:ascii="Times New Roman" w:eastAsia="Times New Roman" w:hAnsi="Times New Roman"/>
          <w:b/>
          <w:color w:val="000000"/>
          <w:sz w:val="24"/>
          <w:lang w:val="ru-RU"/>
        </w:rPr>
        <w:t>ЦЕЛИ ИЗУЧЕНИЯ УЧЕБНОГО ПРЕДМЕТА "ЛИТЕРАТУРНОЕ ЧТЕНИЕ"</w:t>
      </w:r>
    </w:p>
    <w:p w14:paraId="129C47F6" w14:textId="77777777" w:rsidR="009515B3" w:rsidRPr="00E57554" w:rsidRDefault="00F86DDB">
      <w:pPr>
        <w:autoSpaceDE w:val="0"/>
        <w:autoSpaceDN w:val="0"/>
        <w:spacing w:before="190" w:after="0" w:line="286" w:lineRule="auto"/>
        <w:ind w:right="288" w:firstLine="180"/>
        <w:rPr>
          <w:lang w:val="ru-RU"/>
        </w:rPr>
      </w:pPr>
      <w:r w:rsidRPr="00E57554">
        <w:rPr>
          <w:rFonts w:ascii="Times New Roman" w:eastAsia="Times New Roman" w:hAnsi="Times New Roman"/>
          <w:color w:val="000000"/>
          <w:sz w:val="24"/>
          <w:lang w:val="ru-RU"/>
        </w:rPr>
        <w:t xml:space="preserve">Приоритетная </w:t>
      </w:r>
      <w:r w:rsidRPr="00E57554">
        <w:rPr>
          <w:rFonts w:ascii="Times New Roman" w:eastAsia="Times New Roman" w:hAnsi="Times New Roman"/>
          <w:b/>
          <w:color w:val="000000"/>
          <w:sz w:val="24"/>
          <w:lang w:val="ru-RU"/>
        </w:rPr>
        <w:t xml:space="preserve">цель </w:t>
      </w:r>
      <w:r w:rsidRPr="00E57554">
        <w:rPr>
          <w:rFonts w:ascii="Times New Roman" w:eastAsia="Times New Roman" w:hAnsi="Times New Roman"/>
          <w:color w:val="000000"/>
          <w:sz w:val="24"/>
          <w:lang w:val="ru-RU"/>
        </w:rPr>
        <w:t xml:space="preserve">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w:t>
      </w:r>
      <w:r w:rsidRPr="00E57554">
        <w:rPr>
          <w:lang w:val="ru-RU"/>
        </w:rPr>
        <w:br/>
      </w:r>
      <w:r w:rsidRPr="00E57554">
        <w:rPr>
          <w:rFonts w:ascii="Times New Roman" w:eastAsia="Times New Roman" w:hAnsi="Times New Roman"/>
          <w:color w:val="000000"/>
          <w:sz w:val="24"/>
          <w:lang w:val="ru-RU"/>
        </w:rPr>
        <w:t xml:space="preserve">эмоционально откликающегося на прослушанное или прочитанное произведение. Приобретённые младшими школьниками знания, полученный опыт решения учебных задач, а также </w:t>
      </w:r>
      <w:r w:rsidRPr="00E57554">
        <w:rPr>
          <w:lang w:val="ru-RU"/>
        </w:rPr>
        <w:br/>
      </w:r>
      <w:r w:rsidRPr="00E57554">
        <w:rPr>
          <w:rFonts w:ascii="Times New Roman" w:eastAsia="Times New Roman" w:hAnsi="Times New Roman"/>
          <w:color w:val="000000"/>
          <w:sz w:val="24"/>
          <w:lang w:val="ru-RU"/>
        </w:rPr>
        <w:t>сформированность предметных и универсальных действий в процессе изучения предмета«Литературное чтение» станут фундаментом обучения в основном звене школы, а также будут востребованы в жизни.</w:t>
      </w:r>
    </w:p>
    <w:p w14:paraId="108174DF" w14:textId="77777777" w:rsidR="009515B3" w:rsidRPr="00E57554" w:rsidRDefault="00F86DDB">
      <w:pPr>
        <w:tabs>
          <w:tab w:val="left" w:pos="180"/>
        </w:tabs>
        <w:autoSpaceDE w:val="0"/>
        <w:autoSpaceDN w:val="0"/>
        <w:spacing w:before="72" w:after="0" w:line="262" w:lineRule="auto"/>
        <w:ind w:right="432"/>
        <w:rPr>
          <w:lang w:val="ru-RU"/>
        </w:rPr>
      </w:pPr>
      <w:r w:rsidRPr="00E57554">
        <w:rPr>
          <w:lang w:val="ru-RU"/>
        </w:rPr>
        <w:tab/>
      </w:r>
      <w:r w:rsidRPr="00E57554">
        <w:rPr>
          <w:rFonts w:ascii="Times New Roman" w:eastAsia="Times New Roman" w:hAnsi="Times New Roman"/>
          <w:b/>
          <w:color w:val="000000"/>
          <w:sz w:val="24"/>
          <w:lang w:val="ru-RU"/>
        </w:rPr>
        <w:t>Достижение заявленной цели определяется особенностями курса литературного чтения и решением следующих задач:</w:t>
      </w:r>
    </w:p>
    <w:p w14:paraId="516D53F2" w14:textId="77777777" w:rsidR="009515B3" w:rsidRPr="00E57554" w:rsidRDefault="00F86DDB">
      <w:pPr>
        <w:autoSpaceDE w:val="0"/>
        <w:autoSpaceDN w:val="0"/>
        <w:spacing w:before="180" w:after="0" w:line="262" w:lineRule="auto"/>
        <w:ind w:left="420"/>
        <w:rPr>
          <w:lang w:val="ru-RU"/>
        </w:rPr>
      </w:pPr>
      <w:r w:rsidRPr="00E57554">
        <w:rPr>
          <w:rFonts w:ascii="Times New Roman" w:eastAsia="Times New Roman" w:hAnsi="Times New Roman"/>
          <w:color w:val="000000"/>
          <w:sz w:val="24"/>
          <w:lang w:val="ru-RU"/>
        </w:rPr>
        <w:t>—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w:t>
      </w:r>
    </w:p>
    <w:p w14:paraId="6A3A48F2" w14:textId="77777777" w:rsidR="009515B3" w:rsidRPr="00E57554" w:rsidRDefault="00F86DDB">
      <w:pPr>
        <w:autoSpaceDE w:val="0"/>
        <w:autoSpaceDN w:val="0"/>
        <w:spacing w:before="190" w:after="0" w:line="230" w:lineRule="auto"/>
        <w:ind w:left="420"/>
        <w:rPr>
          <w:lang w:val="ru-RU"/>
        </w:rPr>
      </w:pPr>
      <w:r w:rsidRPr="00E57554">
        <w:rPr>
          <w:rFonts w:ascii="Times New Roman" w:eastAsia="Times New Roman" w:hAnsi="Times New Roman"/>
          <w:color w:val="000000"/>
          <w:sz w:val="24"/>
          <w:lang w:val="ru-RU"/>
        </w:rPr>
        <w:t>—  достижение необходимого для продолжения образования уровня общего речевого развития;</w:t>
      </w:r>
    </w:p>
    <w:p w14:paraId="590D6A8B" w14:textId="77777777" w:rsidR="009515B3" w:rsidRPr="00E57554" w:rsidRDefault="00F86DDB">
      <w:pPr>
        <w:autoSpaceDE w:val="0"/>
        <w:autoSpaceDN w:val="0"/>
        <w:spacing w:before="190" w:after="0" w:line="262" w:lineRule="auto"/>
        <w:ind w:left="420" w:right="576"/>
        <w:rPr>
          <w:lang w:val="ru-RU"/>
        </w:rPr>
      </w:pPr>
      <w:r w:rsidRPr="00E57554">
        <w:rPr>
          <w:rFonts w:ascii="Times New Roman" w:eastAsia="Times New Roman" w:hAnsi="Times New Roman"/>
          <w:color w:val="000000"/>
          <w:sz w:val="24"/>
          <w:lang w:val="ru-RU"/>
        </w:rPr>
        <w:t>—  осознание значимости художественной литературы и произведений устного народного творчества для всестороннего развития личности человека;</w:t>
      </w:r>
    </w:p>
    <w:p w14:paraId="72BD2F49" w14:textId="77777777" w:rsidR="009515B3" w:rsidRPr="00E57554" w:rsidRDefault="00F86DDB">
      <w:pPr>
        <w:autoSpaceDE w:val="0"/>
        <w:autoSpaceDN w:val="0"/>
        <w:spacing w:before="190" w:after="0" w:line="262" w:lineRule="auto"/>
        <w:ind w:left="420" w:right="432"/>
        <w:rPr>
          <w:lang w:val="ru-RU"/>
        </w:rPr>
      </w:pPr>
      <w:r w:rsidRPr="00E57554">
        <w:rPr>
          <w:rFonts w:ascii="Times New Roman" w:eastAsia="Times New Roman" w:hAnsi="Times New Roman"/>
          <w:color w:val="000000"/>
          <w:sz w:val="24"/>
          <w:lang w:val="ru-RU"/>
        </w:rPr>
        <w:t>—  первоначальное представление о многообразии жанров художественных произведений и произведений устного народного творчества;</w:t>
      </w:r>
    </w:p>
    <w:p w14:paraId="5ECBE6B9" w14:textId="77777777" w:rsidR="009515B3" w:rsidRPr="00E57554" w:rsidRDefault="00F86DDB">
      <w:pPr>
        <w:autoSpaceDE w:val="0"/>
        <w:autoSpaceDN w:val="0"/>
        <w:spacing w:before="190" w:after="0" w:line="286" w:lineRule="auto"/>
        <w:ind w:left="420"/>
        <w:rPr>
          <w:lang w:val="ru-RU"/>
        </w:rPr>
      </w:pPr>
      <w:r w:rsidRPr="00E57554">
        <w:rPr>
          <w:rFonts w:ascii="Times New Roman" w:eastAsia="Times New Roman" w:hAnsi="Times New Roman"/>
          <w:color w:val="000000"/>
          <w:sz w:val="24"/>
          <w:lang w:val="ru-RU"/>
        </w:rPr>
        <w:t xml:space="preserve">—  овладение элементарными умениями анализа и интерпретации текста, осознанного </w:t>
      </w:r>
      <w:r w:rsidRPr="00E57554">
        <w:rPr>
          <w:lang w:val="ru-RU"/>
        </w:rPr>
        <w:br/>
      </w:r>
      <w:r w:rsidRPr="00E57554">
        <w:rPr>
          <w:rFonts w:ascii="Times New Roman" w:eastAsia="Times New Roman" w:hAnsi="Times New Roman"/>
          <w:color w:val="000000"/>
          <w:sz w:val="24"/>
          <w:lang w:val="ru-RU"/>
        </w:rPr>
        <w:t xml:space="preserve">использования при анализе текста изученных литературных понятий: прозаическая и </w:t>
      </w:r>
      <w:r w:rsidRPr="00E57554">
        <w:rPr>
          <w:lang w:val="ru-RU"/>
        </w:rPr>
        <w:br/>
      </w:r>
      <w:r w:rsidRPr="00E57554">
        <w:rPr>
          <w:rFonts w:ascii="Times New Roman" w:eastAsia="Times New Roman" w:hAnsi="Times New Roman"/>
          <w:color w:val="000000"/>
          <w:sz w:val="24"/>
          <w:lang w:val="ru-RU"/>
        </w:rPr>
        <w:t xml:space="preserve">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 тема; идея; заголовок и содержание; композиция; сюжет; эпизод, смысловые части; стихотворение (ритм, рифма); средства художественной </w:t>
      </w:r>
      <w:r w:rsidRPr="00E57554">
        <w:rPr>
          <w:lang w:val="ru-RU"/>
        </w:rPr>
        <w:br/>
      </w:r>
      <w:r w:rsidRPr="00E57554">
        <w:rPr>
          <w:rFonts w:ascii="Times New Roman" w:eastAsia="Times New Roman" w:hAnsi="Times New Roman"/>
          <w:color w:val="000000"/>
          <w:sz w:val="24"/>
          <w:lang w:val="ru-RU"/>
        </w:rPr>
        <w:t>выразительности (сравнение, эпитет, олицетворение);</w:t>
      </w:r>
    </w:p>
    <w:p w14:paraId="4F5F33ED" w14:textId="77777777" w:rsidR="009515B3" w:rsidRPr="00E57554" w:rsidRDefault="00F86DDB">
      <w:pPr>
        <w:autoSpaceDE w:val="0"/>
        <w:autoSpaceDN w:val="0"/>
        <w:spacing w:before="190" w:after="0" w:line="262" w:lineRule="auto"/>
        <w:ind w:left="420"/>
        <w:rPr>
          <w:lang w:val="ru-RU"/>
        </w:rPr>
      </w:pPr>
      <w:r w:rsidRPr="00E57554">
        <w:rPr>
          <w:rFonts w:ascii="Times New Roman" w:eastAsia="Times New Roman" w:hAnsi="Times New Roman"/>
          <w:color w:val="000000"/>
          <w:sz w:val="24"/>
          <w:lang w:val="ru-RU"/>
        </w:rPr>
        <w:t>—  овладение техникой смыслового чтения вслух (правильным плавным чтением, позволяющим понимать смысл прочитанного, адекватно воспринимать чтение слушателями).</w:t>
      </w:r>
    </w:p>
    <w:p w14:paraId="1257FA72" w14:textId="77777777" w:rsidR="009515B3" w:rsidRPr="00E57554" w:rsidRDefault="009515B3">
      <w:pPr>
        <w:rPr>
          <w:lang w:val="ru-RU"/>
        </w:rPr>
        <w:sectPr w:rsidR="009515B3" w:rsidRPr="00E57554">
          <w:pgSz w:w="11900" w:h="16840"/>
          <w:pgMar w:top="328" w:right="794" w:bottom="1440" w:left="666" w:header="720" w:footer="720" w:gutter="0"/>
          <w:cols w:space="720" w:equalWidth="0">
            <w:col w:w="10440" w:space="0"/>
          </w:cols>
          <w:docGrid w:linePitch="360"/>
        </w:sectPr>
      </w:pPr>
    </w:p>
    <w:p w14:paraId="542F97BE" w14:textId="77777777" w:rsidR="009515B3" w:rsidRPr="00E57554" w:rsidRDefault="009515B3">
      <w:pPr>
        <w:autoSpaceDE w:val="0"/>
        <w:autoSpaceDN w:val="0"/>
        <w:spacing w:after="78" w:line="220" w:lineRule="exact"/>
        <w:rPr>
          <w:lang w:val="ru-RU"/>
        </w:rPr>
      </w:pPr>
    </w:p>
    <w:p w14:paraId="40DD33EF" w14:textId="77777777" w:rsidR="009515B3" w:rsidRPr="00E57554" w:rsidRDefault="00F86DDB">
      <w:pPr>
        <w:autoSpaceDE w:val="0"/>
        <w:autoSpaceDN w:val="0"/>
        <w:spacing w:after="0" w:line="230" w:lineRule="auto"/>
        <w:rPr>
          <w:lang w:val="ru-RU"/>
        </w:rPr>
      </w:pPr>
      <w:r w:rsidRPr="00E57554">
        <w:rPr>
          <w:rFonts w:ascii="Times New Roman" w:eastAsia="Times New Roman" w:hAnsi="Times New Roman"/>
          <w:b/>
          <w:color w:val="000000"/>
          <w:sz w:val="24"/>
          <w:lang w:val="ru-RU"/>
        </w:rPr>
        <w:t xml:space="preserve">СОДЕРЖАНИЕ УЧЕБНОГО ПРЕДМЕТА </w:t>
      </w:r>
    </w:p>
    <w:p w14:paraId="011E1E7C" w14:textId="77777777" w:rsidR="009515B3" w:rsidRPr="00E57554" w:rsidRDefault="00F86DDB">
      <w:pPr>
        <w:autoSpaceDE w:val="0"/>
        <w:autoSpaceDN w:val="0"/>
        <w:spacing w:before="346" w:after="0" w:line="230" w:lineRule="auto"/>
        <w:rPr>
          <w:lang w:val="ru-RU"/>
        </w:rPr>
      </w:pPr>
      <w:r w:rsidRPr="00E57554">
        <w:rPr>
          <w:rFonts w:ascii="Times New Roman" w:eastAsia="Times New Roman" w:hAnsi="Times New Roman"/>
          <w:b/>
          <w:color w:val="000000"/>
          <w:sz w:val="24"/>
          <w:lang w:val="ru-RU"/>
        </w:rPr>
        <w:t>1 КЛАСС</w:t>
      </w:r>
    </w:p>
    <w:p w14:paraId="7B843989" w14:textId="77777777" w:rsidR="009515B3" w:rsidRPr="00E57554" w:rsidRDefault="00F86DDB">
      <w:pPr>
        <w:autoSpaceDE w:val="0"/>
        <w:autoSpaceDN w:val="0"/>
        <w:spacing w:before="166" w:after="0" w:line="286" w:lineRule="auto"/>
        <w:ind w:right="432" w:firstLine="180"/>
        <w:rPr>
          <w:lang w:val="ru-RU"/>
        </w:rPr>
      </w:pPr>
      <w:r w:rsidRPr="00E57554">
        <w:rPr>
          <w:rFonts w:ascii="Times New Roman" w:eastAsia="Times New Roman" w:hAnsi="Times New Roman"/>
          <w:i/>
          <w:color w:val="000000"/>
          <w:sz w:val="24"/>
          <w:lang w:val="ru-RU"/>
        </w:rPr>
        <w:t>Сказка фольклорная (народная) и литературная (авторская).</w:t>
      </w:r>
      <w:r w:rsidRPr="00E57554">
        <w:rPr>
          <w:rFonts w:ascii="Times New Roman" w:eastAsia="Times New Roman" w:hAnsi="Times New Roman"/>
          <w:color w:val="000000"/>
          <w:sz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1AA02958" w14:textId="77777777" w:rsidR="009515B3" w:rsidRPr="00E57554" w:rsidRDefault="00F86DDB">
      <w:pPr>
        <w:autoSpaceDE w:val="0"/>
        <w:autoSpaceDN w:val="0"/>
        <w:spacing w:before="192" w:after="0"/>
        <w:ind w:right="144" w:firstLine="180"/>
        <w:rPr>
          <w:lang w:val="ru-RU"/>
        </w:rPr>
      </w:pPr>
      <w:r w:rsidRPr="00E57554">
        <w:rPr>
          <w:rFonts w:ascii="Times New Roman" w:eastAsia="Times New Roman" w:hAnsi="Times New Roman"/>
          <w:i/>
          <w:color w:val="000000"/>
          <w:sz w:val="24"/>
          <w:lang w:val="ru-RU"/>
        </w:rPr>
        <w:t>Произведения о детях и для детей.</w:t>
      </w:r>
      <w:r w:rsidRPr="00E57554">
        <w:rPr>
          <w:rFonts w:ascii="Times New Roman" w:eastAsia="Times New Roman" w:hAnsi="Times New Roman"/>
          <w:color w:val="000000"/>
          <w:sz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w:t>
      </w:r>
    </w:p>
    <w:p w14:paraId="0D5EDBA1" w14:textId="77777777" w:rsidR="009515B3" w:rsidRPr="00E57554" w:rsidRDefault="00F86DDB">
      <w:pPr>
        <w:autoSpaceDE w:val="0"/>
        <w:autoSpaceDN w:val="0"/>
        <w:spacing w:before="70" w:after="0"/>
        <w:rPr>
          <w:lang w:val="ru-RU"/>
        </w:rPr>
      </w:pPr>
      <w:r w:rsidRPr="00E57554">
        <w:rPr>
          <w:rFonts w:ascii="Times New Roman" w:eastAsia="Times New Roman" w:hAnsi="Times New Roman"/>
          <w:color w:val="000000"/>
          <w:sz w:val="24"/>
          <w:lang w:val="ru-RU"/>
        </w:rPr>
        <w:t>Толстого, В. Г. Сутеева, Е. А. Пермяка, В. А. Осеевой, А. Л. Барто,  Ю. И. Ермолаева,  Р. С. Сефа, С. В. Михалкова, В. Д. Берестова, В. Ю. Драгунского и др.).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0B1C6DFB" w14:textId="77777777" w:rsidR="009515B3" w:rsidRPr="00E57554" w:rsidRDefault="00F86DDB">
      <w:pPr>
        <w:autoSpaceDE w:val="0"/>
        <w:autoSpaceDN w:val="0"/>
        <w:spacing w:before="190" w:after="0" w:line="271" w:lineRule="auto"/>
        <w:ind w:firstLine="180"/>
        <w:rPr>
          <w:lang w:val="ru-RU"/>
        </w:rPr>
      </w:pPr>
      <w:r w:rsidRPr="00E57554">
        <w:rPr>
          <w:rFonts w:ascii="Times New Roman" w:eastAsia="Times New Roman" w:hAnsi="Times New Roman"/>
          <w:i/>
          <w:color w:val="000000"/>
          <w:sz w:val="24"/>
          <w:lang w:val="ru-RU"/>
        </w:rPr>
        <w:t xml:space="preserve">Произведения о родной природе. </w:t>
      </w:r>
      <w:r w:rsidRPr="00E57554">
        <w:rPr>
          <w:rFonts w:ascii="Times New Roman" w:eastAsia="Times New Roman" w:hAnsi="Times New Roman"/>
          <w:color w:val="000000"/>
          <w:sz w:val="24"/>
          <w:lang w:val="ru-RU"/>
        </w:rPr>
        <w:t>Восприятие и самостоятельное чтение поэтических произведений о природе (на примере трёх-четырёх    доступных    произведений    А. С. Пушкина, Ф. И. Тютчева, А. К. Толстого, С. А. Есенина, А. Н. Плещеева, Е. А. Баратынского, И. С. Никитина, Е. Ф. Трутневой, А.</w:t>
      </w:r>
    </w:p>
    <w:p w14:paraId="5CB3FC64" w14:textId="77777777" w:rsidR="009515B3" w:rsidRPr="00E57554" w:rsidRDefault="00F86DDB">
      <w:pPr>
        <w:autoSpaceDE w:val="0"/>
        <w:autoSpaceDN w:val="0"/>
        <w:spacing w:before="70" w:after="0" w:line="283" w:lineRule="auto"/>
        <w:rPr>
          <w:lang w:val="ru-RU"/>
        </w:rPr>
      </w:pPr>
      <w:r w:rsidRPr="00E57554">
        <w:rPr>
          <w:rFonts w:ascii="Times New Roman" w:eastAsia="Times New Roman" w:hAnsi="Times New Roman"/>
          <w:color w:val="000000"/>
          <w:sz w:val="24"/>
          <w:lang w:val="ru-RU"/>
        </w:rPr>
        <w:t>Л. Барто,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7FE669BB" w14:textId="77777777" w:rsidR="009515B3" w:rsidRPr="00E57554" w:rsidRDefault="00F86DDB">
      <w:pPr>
        <w:autoSpaceDE w:val="0"/>
        <w:autoSpaceDN w:val="0"/>
        <w:spacing w:before="190" w:after="0" w:line="230" w:lineRule="auto"/>
        <w:ind w:left="180"/>
        <w:rPr>
          <w:lang w:val="ru-RU"/>
        </w:rPr>
      </w:pPr>
      <w:r w:rsidRPr="00E57554">
        <w:rPr>
          <w:rFonts w:ascii="Times New Roman" w:eastAsia="Times New Roman" w:hAnsi="Times New Roman"/>
          <w:i/>
          <w:color w:val="000000"/>
          <w:sz w:val="24"/>
          <w:lang w:val="ru-RU"/>
        </w:rPr>
        <w:t>Устное народное творчество — малые фольклорные жанры</w:t>
      </w:r>
      <w:r w:rsidRPr="00E57554">
        <w:rPr>
          <w:rFonts w:ascii="Times New Roman" w:eastAsia="Times New Roman" w:hAnsi="Times New Roman"/>
          <w:color w:val="000000"/>
          <w:sz w:val="24"/>
          <w:lang w:val="ru-RU"/>
        </w:rPr>
        <w:t xml:space="preserve"> (не менее шести произведений).</w:t>
      </w:r>
    </w:p>
    <w:p w14:paraId="4573303B" w14:textId="77777777" w:rsidR="009515B3" w:rsidRPr="00E57554" w:rsidRDefault="00F86DDB">
      <w:pPr>
        <w:autoSpaceDE w:val="0"/>
        <w:autoSpaceDN w:val="0"/>
        <w:spacing w:before="72" w:after="0" w:line="262" w:lineRule="auto"/>
        <w:ind w:right="144"/>
        <w:rPr>
          <w:lang w:val="ru-RU"/>
        </w:rPr>
      </w:pPr>
      <w:r w:rsidRPr="00E57554">
        <w:rPr>
          <w:rFonts w:ascii="Times New Roman" w:eastAsia="Times New Roman" w:hAnsi="Times New Roman"/>
          <w:color w:val="000000"/>
          <w:sz w:val="24"/>
          <w:lang w:val="ru-RU"/>
        </w:rPr>
        <w:t>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w:t>
      </w:r>
    </w:p>
    <w:p w14:paraId="6F0E26AA" w14:textId="77777777" w:rsidR="009515B3" w:rsidRPr="00E57554" w:rsidRDefault="00F86DDB">
      <w:pPr>
        <w:autoSpaceDE w:val="0"/>
        <w:autoSpaceDN w:val="0"/>
        <w:spacing w:before="70" w:after="0" w:line="271" w:lineRule="auto"/>
        <w:ind w:right="288"/>
        <w:rPr>
          <w:lang w:val="ru-RU"/>
        </w:rPr>
      </w:pPr>
      <w:r w:rsidRPr="00E57554">
        <w:rPr>
          <w:rFonts w:ascii="Times New Roman" w:eastAsia="Times New Roman" w:hAnsi="Times New Roman"/>
          <w:color w:val="000000"/>
          <w:sz w:val="24"/>
          <w:lang w:val="ru-RU"/>
        </w:rPr>
        <w:t xml:space="preserve">Потешка — игровой народный фольклор. Загадки — средство воспитания живости ума, </w:t>
      </w:r>
      <w:r w:rsidRPr="00E57554">
        <w:rPr>
          <w:lang w:val="ru-RU"/>
        </w:rPr>
        <w:br/>
      </w:r>
      <w:r w:rsidRPr="00E57554">
        <w:rPr>
          <w:rFonts w:ascii="Times New Roman" w:eastAsia="Times New Roman" w:hAnsi="Times New Roman"/>
          <w:color w:val="000000"/>
          <w:sz w:val="24"/>
          <w:lang w:val="ru-RU"/>
        </w:rPr>
        <w:t>сообразительности. Пословицы — проявление народной мудрости, средство воспитания понимания жизненных правил.</w:t>
      </w:r>
    </w:p>
    <w:p w14:paraId="0CEE42CB" w14:textId="77777777" w:rsidR="009515B3" w:rsidRPr="00E57554" w:rsidRDefault="00F86DDB">
      <w:pPr>
        <w:tabs>
          <w:tab w:val="left" w:pos="180"/>
        </w:tabs>
        <w:autoSpaceDE w:val="0"/>
        <w:autoSpaceDN w:val="0"/>
        <w:spacing w:before="190" w:after="0" w:line="281" w:lineRule="auto"/>
        <w:ind w:right="144"/>
        <w:rPr>
          <w:lang w:val="ru-RU"/>
        </w:rPr>
      </w:pPr>
      <w:r w:rsidRPr="00E57554">
        <w:rPr>
          <w:lang w:val="ru-RU"/>
        </w:rPr>
        <w:tab/>
      </w:r>
      <w:r w:rsidRPr="00E57554">
        <w:rPr>
          <w:rFonts w:ascii="Times New Roman" w:eastAsia="Times New Roman" w:hAnsi="Times New Roman"/>
          <w:i/>
          <w:color w:val="000000"/>
          <w:sz w:val="24"/>
          <w:lang w:val="ru-RU"/>
        </w:rPr>
        <w:t>Произведения о братьях наших меньших</w:t>
      </w:r>
      <w:r w:rsidRPr="00E57554">
        <w:rPr>
          <w:rFonts w:ascii="Times New Roman" w:eastAsia="Times New Roman" w:hAnsi="Times New Roman"/>
          <w:color w:val="000000"/>
          <w:sz w:val="24"/>
          <w:lang w:val="ru-RU"/>
        </w:rPr>
        <w:t xml:space="preserve"> (трёх-четырёх авторов по выбору). Животные — герои произведений. Цель и назначение произведений о взаимоотношениях человека и животных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поступки, речь, взаимоотношения с другими героями произведения. Авторское отношение к герою. Осознание </w:t>
      </w:r>
      <w:r w:rsidRPr="00E57554">
        <w:rPr>
          <w:lang w:val="ru-RU"/>
        </w:rPr>
        <w:tab/>
      </w:r>
      <w:r w:rsidRPr="00E57554">
        <w:rPr>
          <w:rFonts w:ascii="Times New Roman" w:eastAsia="Times New Roman" w:hAnsi="Times New Roman"/>
          <w:color w:val="000000"/>
          <w:sz w:val="24"/>
          <w:lang w:val="ru-RU"/>
        </w:rPr>
        <w:t>нравственно-этических понятий: любовь и забота о животных.</w:t>
      </w:r>
    </w:p>
    <w:p w14:paraId="2B85231D" w14:textId="77777777" w:rsidR="009515B3" w:rsidRPr="00E57554" w:rsidRDefault="00F86DDB">
      <w:pPr>
        <w:autoSpaceDE w:val="0"/>
        <w:autoSpaceDN w:val="0"/>
        <w:spacing w:before="190" w:after="0" w:line="271" w:lineRule="auto"/>
        <w:ind w:right="144" w:firstLine="180"/>
        <w:rPr>
          <w:lang w:val="ru-RU"/>
        </w:rPr>
      </w:pPr>
      <w:r w:rsidRPr="00E57554">
        <w:rPr>
          <w:rFonts w:ascii="Times New Roman" w:eastAsia="Times New Roman" w:hAnsi="Times New Roman"/>
          <w:i/>
          <w:color w:val="000000"/>
          <w:sz w:val="24"/>
          <w:lang w:val="ru-RU"/>
        </w:rPr>
        <w:t>Произведения о маме.</w:t>
      </w:r>
      <w:r w:rsidRPr="00E57554">
        <w:rPr>
          <w:rFonts w:ascii="Times New Roman" w:eastAsia="Times New Roman" w:hAnsi="Times New Roman"/>
          <w:color w:val="000000"/>
          <w:sz w:val="24"/>
          <w:lang w:val="ru-RU"/>
        </w:rPr>
        <w:t xml:space="preserve"> Восприятие и самостоятельное чтение разножанровых произведений о маме (не менее одного автора по выбору, на примере доступных произведений Е. А. Благининой, А. Л. Барто, Н. Н. Бромлей, А. В. Митяева, В. Д. Берестова, Э. Э. Мошковской, Г. П. Виеру, Р. С. Сефа и</w:t>
      </w:r>
    </w:p>
    <w:p w14:paraId="2DA0E04F" w14:textId="77777777" w:rsidR="009515B3" w:rsidRPr="00E57554" w:rsidRDefault="009515B3">
      <w:pPr>
        <w:rPr>
          <w:lang w:val="ru-RU"/>
        </w:rPr>
        <w:sectPr w:rsidR="009515B3" w:rsidRPr="00E57554">
          <w:pgSz w:w="11900" w:h="16840"/>
          <w:pgMar w:top="298" w:right="650" w:bottom="444" w:left="666" w:header="720" w:footer="720" w:gutter="0"/>
          <w:cols w:space="720" w:equalWidth="0">
            <w:col w:w="10584" w:space="0"/>
          </w:cols>
          <w:docGrid w:linePitch="360"/>
        </w:sectPr>
      </w:pPr>
    </w:p>
    <w:p w14:paraId="0FCA0933" w14:textId="77777777" w:rsidR="009515B3" w:rsidRPr="00E57554" w:rsidRDefault="009515B3">
      <w:pPr>
        <w:autoSpaceDE w:val="0"/>
        <w:autoSpaceDN w:val="0"/>
        <w:spacing w:after="66" w:line="220" w:lineRule="exact"/>
        <w:rPr>
          <w:lang w:val="ru-RU"/>
        </w:rPr>
      </w:pPr>
    </w:p>
    <w:p w14:paraId="54CF9C7A" w14:textId="77777777" w:rsidR="009515B3" w:rsidRPr="00E57554" w:rsidRDefault="00F86DDB">
      <w:pPr>
        <w:autoSpaceDE w:val="0"/>
        <w:autoSpaceDN w:val="0"/>
        <w:spacing w:after="0" w:line="262" w:lineRule="auto"/>
        <w:rPr>
          <w:lang w:val="ru-RU"/>
        </w:rPr>
      </w:pPr>
      <w:r w:rsidRPr="00E57554">
        <w:rPr>
          <w:rFonts w:ascii="Times New Roman" w:eastAsia="Times New Roman" w:hAnsi="Times New Roman"/>
          <w:color w:val="000000"/>
          <w:sz w:val="24"/>
          <w:lang w:val="ru-RU"/>
        </w:rPr>
        <w:t>др.).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3BB2E1F1" w14:textId="77777777" w:rsidR="009515B3" w:rsidRPr="00E57554" w:rsidRDefault="00F86DDB">
      <w:pPr>
        <w:autoSpaceDE w:val="0"/>
        <w:autoSpaceDN w:val="0"/>
        <w:spacing w:before="190" w:after="0"/>
        <w:ind w:right="144" w:firstLine="180"/>
        <w:rPr>
          <w:lang w:val="ru-RU"/>
        </w:rPr>
      </w:pPr>
      <w:r w:rsidRPr="00E57554">
        <w:rPr>
          <w:rFonts w:ascii="Times New Roman" w:eastAsia="Times New Roman" w:hAnsi="Times New Roman"/>
          <w:i/>
          <w:color w:val="000000"/>
          <w:sz w:val="24"/>
          <w:lang w:val="ru-RU"/>
        </w:rPr>
        <w:t xml:space="preserve">Фольклорные и авторские произведения о чудесах и фантазии (не менее трёх произведений). </w:t>
      </w:r>
      <w:r w:rsidRPr="00E57554">
        <w:rPr>
          <w:rFonts w:ascii="Times New Roman" w:eastAsia="Times New Roman" w:hAnsi="Times New Roman"/>
          <w:color w:val="000000"/>
          <w:sz w:val="24"/>
          <w:lang w:val="ru-RU"/>
        </w:rPr>
        <w:t>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5892AA6C" w14:textId="77777777" w:rsidR="009515B3" w:rsidRPr="00E57554" w:rsidRDefault="00F86DDB">
      <w:pPr>
        <w:autoSpaceDE w:val="0"/>
        <w:autoSpaceDN w:val="0"/>
        <w:spacing w:before="190" w:after="0" w:line="271" w:lineRule="auto"/>
        <w:ind w:right="576" w:firstLine="180"/>
        <w:rPr>
          <w:lang w:val="ru-RU"/>
        </w:rPr>
      </w:pPr>
      <w:r w:rsidRPr="00E57554">
        <w:rPr>
          <w:rFonts w:ascii="Times New Roman" w:eastAsia="Times New Roman" w:hAnsi="Times New Roman"/>
          <w:i/>
          <w:color w:val="000000"/>
          <w:sz w:val="24"/>
          <w:lang w:val="ru-RU"/>
        </w:rPr>
        <w:t>Библиографическая культура</w:t>
      </w:r>
      <w:r w:rsidRPr="00E57554">
        <w:rPr>
          <w:rFonts w:ascii="Times New Roman" w:eastAsia="Times New Roman" w:hAnsi="Times New Roman"/>
          <w:color w:val="000000"/>
          <w:sz w:val="24"/>
          <w:lang w:val="ru-RU"/>
        </w:rPr>
        <w:t xml:space="preserve"> (работа с детской книгой). Представление о том, что книга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0DA0E334" w14:textId="77777777" w:rsidR="009515B3" w:rsidRPr="00E57554" w:rsidRDefault="00F86DDB">
      <w:pPr>
        <w:autoSpaceDE w:val="0"/>
        <w:autoSpaceDN w:val="0"/>
        <w:spacing w:before="264" w:after="0" w:line="230" w:lineRule="auto"/>
        <w:rPr>
          <w:lang w:val="ru-RU"/>
        </w:rPr>
      </w:pPr>
      <w:r w:rsidRPr="00E57554">
        <w:rPr>
          <w:rFonts w:ascii="Times New Roman" w:eastAsia="Times New Roman" w:hAnsi="Times New Roman"/>
          <w:b/>
          <w:color w:val="000000"/>
          <w:sz w:val="24"/>
          <w:lang w:val="ru-RU"/>
        </w:rPr>
        <w:t>2 КЛАСС</w:t>
      </w:r>
    </w:p>
    <w:p w14:paraId="7038FFEE" w14:textId="77777777" w:rsidR="009515B3" w:rsidRPr="00E57554" w:rsidRDefault="00F86DDB">
      <w:pPr>
        <w:tabs>
          <w:tab w:val="left" w:pos="180"/>
        </w:tabs>
        <w:autoSpaceDE w:val="0"/>
        <w:autoSpaceDN w:val="0"/>
        <w:spacing w:before="168" w:after="0" w:line="262" w:lineRule="auto"/>
        <w:ind w:left="60"/>
        <w:rPr>
          <w:lang w:val="ru-RU"/>
        </w:rPr>
      </w:pPr>
      <w:r w:rsidRPr="00E57554">
        <w:rPr>
          <w:lang w:val="ru-RU"/>
        </w:rPr>
        <w:tab/>
      </w:r>
      <w:r w:rsidRPr="00E57554">
        <w:rPr>
          <w:rFonts w:ascii="Times New Roman" w:eastAsia="Times New Roman" w:hAnsi="Times New Roman"/>
          <w:i/>
          <w:color w:val="000000"/>
          <w:sz w:val="24"/>
          <w:lang w:val="ru-RU"/>
        </w:rPr>
        <w:t>О нашей Родине.</w:t>
      </w:r>
      <w:r w:rsidRPr="00E57554">
        <w:rPr>
          <w:rFonts w:ascii="Times New Roman" w:eastAsia="Times New Roman" w:hAnsi="Times New Roman"/>
          <w:color w:val="000000"/>
          <w:sz w:val="24"/>
          <w:lang w:val="ru-RU"/>
        </w:rPr>
        <w:t xml:space="preserve"> Круг чтения: произведения о Родине (на примере  не   менее   трёх   стихотворений И. С. Никитина, Ф. П. Савинова, А. А. Прокофьева, Н. М. Рубцова, С. А. Есенина и др.).</w:t>
      </w:r>
    </w:p>
    <w:p w14:paraId="55BF3696" w14:textId="77777777" w:rsidR="009515B3" w:rsidRPr="00E57554" w:rsidRDefault="00F86DDB">
      <w:pPr>
        <w:autoSpaceDE w:val="0"/>
        <w:autoSpaceDN w:val="0"/>
        <w:spacing w:before="70" w:after="0" w:line="281" w:lineRule="auto"/>
        <w:ind w:right="288"/>
        <w:rPr>
          <w:lang w:val="ru-RU"/>
        </w:rPr>
      </w:pPr>
      <w:r w:rsidRPr="00E57554">
        <w:rPr>
          <w:rFonts w:ascii="Times New Roman" w:eastAsia="Times New Roman" w:hAnsi="Times New Roman"/>
          <w:color w:val="000000"/>
          <w:sz w:val="24"/>
          <w:lang w:val="ru-RU"/>
        </w:rPr>
        <w:t>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14:paraId="239DEC57" w14:textId="77777777" w:rsidR="009515B3" w:rsidRPr="00E57554" w:rsidRDefault="00F86DDB">
      <w:pPr>
        <w:autoSpaceDE w:val="0"/>
        <w:autoSpaceDN w:val="0"/>
        <w:spacing w:before="190" w:after="0" w:line="283" w:lineRule="auto"/>
        <w:ind w:right="288" w:firstLine="180"/>
        <w:rPr>
          <w:lang w:val="ru-RU"/>
        </w:rPr>
      </w:pPr>
      <w:r w:rsidRPr="00E57554">
        <w:rPr>
          <w:rFonts w:ascii="Times New Roman" w:eastAsia="Times New Roman" w:hAnsi="Times New Roman"/>
          <w:i/>
          <w:color w:val="000000"/>
          <w:sz w:val="24"/>
          <w:lang w:val="ru-RU"/>
        </w:rPr>
        <w:t>Фольклор (устное народное творчество).</w:t>
      </w:r>
      <w:r w:rsidRPr="00E57554">
        <w:rPr>
          <w:rFonts w:ascii="Times New Roman" w:eastAsia="Times New Roman" w:hAnsi="Times New Roman"/>
          <w:color w:val="000000"/>
          <w:sz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w:t>
      </w:r>
    </w:p>
    <w:p w14:paraId="7C8082E5" w14:textId="77777777" w:rsidR="009515B3" w:rsidRPr="00E57554" w:rsidRDefault="00F86DDB">
      <w:pPr>
        <w:autoSpaceDE w:val="0"/>
        <w:autoSpaceDN w:val="0"/>
        <w:spacing w:before="70" w:after="0"/>
        <w:ind w:right="576"/>
        <w:rPr>
          <w:lang w:val="ru-RU"/>
        </w:rPr>
      </w:pPr>
      <w:r w:rsidRPr="00E57554">
        <w:rPr>
          <w:rFonts w:ascii="Times New Roman" w:eastAsia="Times New Roman" w:hAnsi="Times New Roman"/>
          <w:color w:val="000000"/>
          <w:sz w:val="24"/>
          <w:lang w:val="ru-RU"/>
        </w:rPr>
        <w:t>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692A7B5B" w14:textId="77777777" w:rsidR="009515B3" w:rsidRPr="00E57554" w:rsidRDefault="00F86DDB">
      <w:pPr>
        <w:autoSpaceDE w:val="0"/>
        <w:autoSpaceDN w:val="0"/>
        <w:spacing w:before="190" w:after="0" w:line="286" w:lineRule="auto"/>
        <w:ind w:firstLine="180"/>
        <w:rPr>
          <w:lang w:val="ru-RU"/>
        </w:rPr>
      </w:pPr>
      <w:r w:rsidRPr="00E57554">
        <w:rPr>
          <w:rFonts w:ascii="Times New Roman" w:eastAsia="Times New Roman" w:hAnsi="Times New Roman"/>
          <w:i/>
          <w:color w:val="000000"/>
          <w:sz w:val="24"/>
          <w:lang w:val="ru-RU"/>
        </w:rPr>
        <w:t>Звуки и краски родной природы в разные времена года.</w:t>
      </w:r>
      <w:r w:rsidRPr="00E57554">
        <w:rPr>
          <w:rFonts w:ascii="Times New Roman" w:eastAsia="Times New Roman" w:hAnsi="Times New Roman"/>
          <w:color w:val="000000"/>
          <w:sz w:val="24"/>
          <w:lang w:val="ru-RU"/>
        </w:rPr>
        <w:t xml:space="preserve">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и др.) и музыкальных произведениях    (например,    произведения    П. И. Чайковского, А. Вивальди и др.). </w:t>
      </w:r>
    </w:p>
    <w:p w14:paraId="1DCB4F1E" w14:textId="77777777" w:rsidR="009515B3" w:rsidRPr="00E57554" w:rsidRDefault="00F86DDB">
      <w:pPr>
        <w:autoSpaceDE w:val="0"/>
        <w:autoSpaceDN w:val="0"/>
        <w:spacing w:before="190" w:after="0" w:line="262" w:lineRule="auto"/>
        <w:jc w:val="center"/>
        <w:rPr>
          <w:lang w:val="ru-RU"/>
        </w:rPr>
      </w:pPr>
      <w:r w:rsidRPr="00E57554">
        <w:rPr>
          <w:rFonts w:ascii="Times New Roman" w:eastAsia="Times New Roman" w:hAnsi="Times New Roman"/>
          <w:i/>
          <w:color w:val="000000"/>
          <w:sz w:val="24"/>
          <w:lang w:val="ru-RU"/>
        </w:rPr>
        <w:t>О детях и дружбе</w:t>
      </w:r>
      <w:r w:rsidRPr="00E57554">
        <w:rPr>
          <w:rFonts w:ascii="Times New Roman" w:eastAsia="Times New Roman" w:hAnsi="Times New Roman"/>
          <w:color w:val="000000"/>
          <w:sz w:val="24"/>
          <w:lang w:val="ru-RU"/>
        </w:rPr>
        <w:t>. Круг чтения: тема дружбы в художественном произведении (расширение круга чтения: не менее четырёх произведений  С. А. Баруздина,  Н. Н. Носова,  В. А. Осеевой, А. Гайдара, В.</w:t>
      </w:r>
    </w:p>
    <w:p w14:paraId="1BA6EB72" w14:textId="77777777" w:rsidR="009515B3" w:rsidRPr="00E57554" w:rsidRDefault="00F86DDB">
      <w:pPr>
        <w:autoSpaceDE w:val="0"/>
        <w:autoSpaceDN w:val="0"/>
        <w:spacing w:before="70" w:after="0"/>
        <w:ind w:right="288"/>
        <w:rPr>
          <w:lang w:val="ru-RU"/>
        </w:rPr>
      </w:pPr>
      <w:r w:rsidRPr="00E57554">
        <w:rPr>
          <w:rFonts w:ascii="Times New Roman" w:eastAsia="Times New Roman" w:hAnsi="Times New Roman"/>
          <w:color w:val="000000"/>
          <w:sz w:val="24"/>
          <w:lang w:val="ru-RU"/>
        </w:rPr>
        <w:t>П. Катаева, И. П. Токмаковой, В. Ю. Драгунского, В. В. Лунина и др.).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6DA33B12" w14:textId="77777777" w:rsidR="009515B3" w:rsidRPr="00E57554" w:rsidRDefault="00F86DDB">
      <w:pPr>
        <w:autoSpaceDE w:val="0"/>
        <w:autoSpaceDN w:val="0"/>
        <w:spacing w:before="190" w:after="0" w:line="230" w:lineRule="auto"/>
        <w:ind w:left="180"/>
        <w:rPr>
          <w:lang w:val="ru-RU"/>
        </w:rPr>
      </w:pPr>
      <w:r w:rsidRPr="00E57554">
        <w:rPr>
          <w:rFonts w:ascii="Times New Roman" w:eastAsia="Times New Roman" w:hAnsi="Times New Roman"/>
          <w:i/>
          <w:color w:val="000000"/>
          <w:sz w:val="24"/>
          <w:lang w:val="ru-RU"/>
        </w:rPr>
        <w:t>Мир сказок.</w:t>
      </w:r>
      <w:r w:rsidRPr="00E57554">
        <w:rPr>
          <w:rFonts w:ascii="Times New Roman" w:eastAsia="Times New Roman" w:hAnsi="Times New Roman"/>
          <w:color w:val="000000"/>
          <w:sz w:val="24"/>
          <w:lang w:val="ru-RU"/>
        </w:rPr>
        <w:t xml:space="preserve"> Фольклорная (народная) и литературная (авторская) сказка: «бродячие» сюжеты</w:t>
      </w:r>
    </w:p>
    <w:p w14:paraId="2A1E0665" w14:textId="77777777" w:rsidR="009515B3" w:rsidRPr="00E57554" w:rsidRDefault="009515B3">
      <w:pPr>
        <w:rPr>
          <w:lang w:val="ru-RU"/>
        </w:rPr>
        <w:sectPr w:rsidR="009515B3" w:rsidRPr="00E57554">
          <w:pgSz w:w="11900" w:h="16840"/>
          <w:pgMar w:top="286" w:right="652" w:bottom="438" w:left="666" w:header="720" w:footer="720" w:gutter="0"/>
          <w:cols w:space="720" w:equalWidth="0">
            <w:col w:w="10582" w:space="0"/>
          </w:cols>
          <w:docGrid w:linePitch="360"/>
        </w:sectPr>
      </w:pPr>
    </w:p>
    <w:p w14:paraId="5CE8170C" w14:textId="77777777" w:rsidR="009515B3" w:rsidRPr="00E57554" w:rsidRDefault="009515B3">
      <w:pPr>
        <w:autoSpaceDE w:val="0"/>
        <w:autoSpaceDN w:val="0"/>
        <w:spacing w:after="66" w:line="220" w:lineRule="exact"/>
        <w:rPr>
          <w:lang w:val="ru-RU"/>
        </w:rPr>
      </w:pPr>
    </w:p>
    <w:p w14:paraId="4EC916B4" w14:textId="77777777" w:rsidR="009515B3" w:rsidRPr="00E57554" w:rsidRDefault="00F86DDB">
      <w:pPr>
        <w:autoSpaceDE w:val="0"/>
        <w:autoSpaceDN w:val="0"/>
        <w:spacing w:after="0" w:line="281" w:lineRule="auto"/>
        <w:ind w:right="144"/>
        <w:rPr>
          <w:lang w:val="ru-RU"/>
        </w:rPr>
      </w:pPr>
      <w:r w:rsidRPr="00E57554">
        <w:rPr>
          <w:rFonts w:ascii="Times New Roman" w:eastAsia="Times New Roman" w:hAnsi="Times New Roman"/>
          <w:color w:val="000000"/>
          <w:sz w:val="24"/>
          <w:lang w:val="ru-RU"/>
        </w:rPr>
        <w:t>(произведения по выбору, не менее четырёх). Фольклорная основа авторских сказок: сравнение сюжетов, героев, особенностей языка (например, народная сказка «Золотая рыбка»  и  «Сказка  о рыбаке  и  рыбке» А. С. Пушкина, народная сказка «Морозко» и сказка «Мороз Иванович» В. Ф. Одоевского). Тема дружбы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p w14:paraId="1378CE16" w14:textId="77777777" w:rsidR="009515B3" w:rsidRPr="00E57554" w:rsidRDefault="00F86DDB">
      <w:pPr>
        <w:autoSpaceDE w:val="0"/>
        <w:autoSpaceDN w:val="0"/>
        <w:spacing w:before="190" w:after="0"/>
        <w:ind w:firstLine="180"/>
        <w:rPr>
          <w:lang w:val="ru-RU"/>
        </w:rPr>
      </w:pPr>
      <w:r w:rsidRPr="00E57554">
        <w:rPr>
          <w:rFonts w:ascii="Times New Roman" w:eastAsia="Times New Roman" w:hAnsi="Times New Roman"/>
          <w:i/>
          <w:color w:val="000000"/>
          <w:sz w:val="24"/>
          <w:lang w:val="ru-RU"/>
        </w:rPr>
        <w:t>О братьях наших меньших</w:t>
      </w:r>
      <w:r w:rsidRPr="00E57554">
        <w:rPr>
          <w:rFonts w:ascii="Times New Roman" w:eastAsia="Times New Roman" w:hAnsi="Times New Roman"/>
          <w:color w:val="000000"/>
          <w:sz w:val="24"/>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Д. Н. Мамина-Сибиряка, Е. И. Чарушина, В. В. Бианки, Г. А. Скребицкого, В. В. Чаплиной, С. В. Михалкова, Б. С. Житкова, С. В. Образцова, М. М.</w:t>
      </w:r>
    </w:p>
    <w:p w14:paraId="1C86DB8A" w14:textId="77777777" w:rsidR="009515B3" w:rsidRPr="00E57554" w:rsidRDefault="00F86DDB">
      <w:pPr>
        <w:autoSpaceDE w:val="0"/>
        <w:autoSpaceDN w:val="0"/>
        <w:spacing w:before="72" w:after="0"/>
        <w:ind w:right="288"/>
        <w:rPr>
          <w:lang w:val="ru-RU"/>
        </w:rPr>
      </w:pPr>
      <w:r w:rsidRPr="00E57554">
        <w:rPr>
          <w:rFonts w:ascii="Times New Roman" w:eastAsia="Times New Roman" w:hAnsi="Times New Roman"/>
          <w:color w:val="000000"/>
          <w:sz w:val="24"/>
          <w:lang w:val="ru-RU"/>
        </w:rPr>
        <w:t>Пришвина и др.).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Приёмы раскрытия автором отношений людей и животных. Нравственно-этические понятия: отношение человека к животным (любовь и забота).</w:t>
      </w:r>
    </w:p>
    <w:p w14:paraId="7CA103C9" w14:textId="77777777" w:rsidR="009515B3" w:rsidRPr="00E57554" w:rsidRDefault="00F86DDB">
      <w:pPr>
        <w:autoSpaceDE w:val="0"/>
        <w:autoSpaceDN w:val="0"/>
        <w:spacing w:before="70" w:after="0" w:line="262" w:lineRule="auto"/>
        <w:ind w:right="432"/>
        <w:rPr>
          <w:lang w:val="ru-RU"/>
        </w:rPr>
      </w:pPr>
      <w:r w:rsidRPr="00E57554">
        <w:rPr>
          <w:rFonts w:ascii="Times New Roman" w:eastAsia="Times New Roman" w:hAnsi="Times New Roman"/>
          <w:color w:val="000000"/>
          <w:sz w:val="24"/>
          <w:lang w:val="ru-RU"/>
        </w:rPr>
        <w:t>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w:t>
      </w:r>
    </w:p>
    <w:p w14:paraId="481B413C" w14:textId="77777777" w:rsidR="009515B3" w:rsidRPr="00E57554" w:rsidRDefault="00F86DDB">
      <w:pPr>
        <w:autoSpaceDE w:val="0"/>
        <w:autoSpaceDN w:val="0"/>
        <w:spacing w:before="70" w:after="0" w:line="262" w:lineRule="auto"/>
        <w:ind w:right="576"/>
        <w:rPr>
          <w:lang w:val="ru-RU"/>
        </w:rPr>
      </w:pPr>
      <w:r w:rsidRPr="00E57554">
        <w:rPr>
          <w:rFonts w:ascii="Times New Roman" w:eastAsia="Times New Roman" w:hAnsi="Times New Roman"/>
          <w:color w:val="000000"/>
          <w:sz w:val="24"/>
          <w:lang w:val="ru-RU"/>
        </w:rPr>
        <w:t>Знакомство с художниками-иллюстраторами, анималистами (без использования термина): Е. И. Чарушин, В. В. Бианки.</w:t>
      </w:r>
    </w:p>
    <w:p w14:paraId="58A28784" w14:textId="77777777" w:rsidR="009515B3" w:rsidRPr="00E57554" w:rsidRDefault="00F86DDB">
      <w:pPr>
        <w:autoSpaceDE w:val="0"/>
        <w:autoSpaceDN w:val="0"/>
        <w:spacing w:before="190" w:after="0" w:line="281" w:lineRule="auto"/>
        <w:ind w:firstLine="180"/>
        <w:rPr>
          <w:lang w:val="ru-RU"/>
        </w:rPr>
      </w:pPr>
      <w:r w:rsidRPr="00E57554">
        <w:rPr>
          <w:rFonts w:ascii="Times New Roman" w:eastAsia="Times New Roman" w:hAnsi="Times New Roman"/>
          <w:i/>
          <w:color w:val="000000"/>
          <w:sz w:val="24"/>
          <w:lang w:val="ru-RU"/>
        </w:rPr>
        <w:t>О наших близких, о семье</w:t>
      </w:r>
      <w:r w:rsidRPr="00E57554">
        <w:rPr>
          <w:rFonts w:ascii="Times New Roman" w:eastAsia="Times New Roman" w:hAnsi="Times New Roman"/>
          <w:color w:val="000000"/>
          <w:sz w:val="24"/>
          <w:lang w:val="ru-RU"/>
        </w:rPr>
        <w:t>.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6E35C24B" w14:textId="77777777" w:rsidR="009515B3" w:rsidRPr="00E57554" w:rsidRDefault="00F86DDB">
      <w:pPr>
        <w:autoSpaceDE w:val="0"/>
        <w:autoSpaceDN w:val="0"/>
        <w:spacing w:before="190" w:after="0" w:line="281" w:lineRule="auto"/>
        <w:ind w:right="144" w:firstLine="180"/>
        <w:rPr>
          <w:lang w:val="ru-RU"/>
        </w:rPr>
      </w:pPr>
      <w:r w:rsidRPr="00E57554">
        <w:rPr>
          <w:rFonts w:ascii="Times New Roman" w:eastAsia="Times New Roman" w:hAnsi="Times New Roman"/>
          <w:i/>
          <w:color w:val="000000"/>
          <w:sz w:val="24"/>
          <w:lang w:val="ru-RU"/>
        </w:rPr>
        <w:t>Зарубежная литература</w:t>
      </w:r>
      <w:r w:rsidRPr="00E57554">
        <w:rPr>
          <w:rFonts w:ascii="Times New Roman" w:eastAsia="Times New Roman" w:hAnsi="Times New Roman"/>
          <w:color w:val="000000"/>
          <w:sz w:val="24"/>
          <w:lang w:val="ru-RU"/>
        </w:rPr>
        <w:t xml:space="preserve">. Круг чтения: литературная (авторская) сказка (не менее двух </w:t>
      </w:r>
      <w:r w:rsidRPr="00E57554">
        <w:rPr>
          <w:lang w:val="ru-RU"/>
        </w:rPr>
        <w:br/>
      </w:r>
      <w:r w:rsidRPr="00E57554">
        <w:rPr>
          <w:rFonts w:ascii="Times New Roman" w:eastAsia="Times New Roman" w:hAnsi="Times New Roman"/>
          <w:color w:val="000000"/>
          <w:sz w:val="24"/>
          <w:lang w:val="ru-RU"/>
        </w:rPr>
        <w:t>произведений): зарубежные писатели-сказочники (Ш. Перро, братья Гримм, Х.-К. Андерсен, Дж. Родари и др.).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1F6BB44E" w14:textId="77777777" w:rsidR="009515B3" w:rsidRPr="00E57554" w:rsidRDefault="00F86DDB">
      <w:pPr>
        <w:autoSpaceDE w:val="0"/>
        <w:autoSpaceDN w:val="0"/>
        <w:spacing w:before="190" w:after="0" w:line="278" w:lineRule="auto"/>
        <w:ind w:firstLine="180"/>
        <w:rPr>
          <w:lang w:val="ru-RU"/>
        </w:rPr>
      </w:pPr>
      <w:r w:rsidRPr="00E57554">
        <w:rPr>
          <w:rFonts w:ascii="Times New Roman" w:eastAsia="Times New Roman" w:hAnsi="Times New Roman"/>
          <w:i/>
          <w:color w:val="000000"/>
          <w:sz w:val="24"/>
          <w:lang w:val="ru-RU"/>
        </w:rPr>
        <w:t>Библиографическая культура(работа  с  детской  книгой и справочной литературой)</w:t>
      </w:r>
      <w:r w:rsidRPr="00E57554">
        <w:rPr>
          <w:rFonts w:ascii="Times New Roman" w:eastAsia="Times New Roman" w:hAnsi="Times New Roman"/>
          <w:color w:val="000000"/>
          <w:sz w:val="24"/>
          <w:lang w:val="ru-RU"/>
        </w:rPr>
        <w:t xml:space="preserve">. Книга как источник необходимых знаний. Элементы книги: содержание или оглавление, аннотация, </w:t>
      </w:r>
      <w:r w:rsidRPr="00E57554">
        <w:rPr>
          <w:lang w:val="ru-RU"/>
        </w:rPr>
        <w:br/>
      </w:r>
      <w:r w:rsidRPr="00E57554">
        <w:rPr>
          <w:rFonts w:ascii="Times New Roman" w:eastAsia="Times New Roman" w:hAnsi="Times New Roman"/>
          <w:color w:val="000000"/>
          <w:sz w:val="24"/>
          <w:lang w:val="ru-RU"/>
        </w:rPr>
        <w:t>иллюстрация. Выбор книг на основе рекомендательного списка, тематические картотеки библиотеки. Книга учебная, художественная, справочная.</w:t>
      </w:r>
    </w:p>
    <w:p w14:paraId="01F0CDF6" w14:textId="77777777" w:rsidR="009515B3" w:rsidRPr="00E57554" w:rsidRDefault="00F86DDB">
      <w:pPr>
        <w:autoSpaceDE w:val="0"/>
        <w:autoSpaceDN w:val="0"/>
        <w:spacing w:before="262" w:after="0" w:line="230" w:lineRule="auto"/>
        <w:rPr>
          <w:lang w:val="ru-RU"/>
        </w:rPr>
      </w:pPr>
      <w:r w:rsidRPr="00E57554">
        <w:rPr>
          <w:rFonts w:ascii="Times New Roman" w:eastAsia="Times New Roman" w:hAnsi="Times New Roman"/>
          <w:b/>
          <w:color w:val="000000"/>
          <w:sz w:val="24"/>
          <w:lang w:val="ru-RU"/>
        </w:rPr>
        <w:t>3 КЛАСС</w:t>
      </w:r>
    </w:p>
    <w:p w14:paraId="0E19FDA2" w14:textId="77777777" w:rsidR="009515B3" w:rsidRPr="00E57554" w:rsidRDefault="00F86DDB">
      <w:pPr>
        <w:autoSpaceDE w:val="0"/>
        <w:autoSpaceDN w:val="0"/>
        <w:spacing w:before="166" w:after="0" w:line="286" w:lineRule="auto"/>
        <w:ind w:firstLine="180"/>
        <w:rPr>
          <w:lang w:val="ru-RU"/>
        </w:rPr>
      </w:pPr>
      <w:r w:rsidRPr="00E57554">
        <w:rPr>
          <w:rFonts w:ascii="Times New Roman" w:eastAsia="Times New Roman" w:hAnsi="Times New Roman"/>
          <w:i/>
          <w:color w:val="000000"/>
          <w:sz w:val="24"/>
          <w:lang w:val="ru-RU"/>
        </w:rPr>
        <w:t>О Родине и её истории.</w:t>
      </w:r>
      <w:r w:rsidRPr="00E57554">
        <w:rPr>
          <w:rFonts w:ascii="Times New Roman" w:eastAsia="Times New Roman" w:hAnsi="Times New Roman"/>
          <w:color w:val="000000"/>
          <w:sz w:val="24"/>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w:t>
      </w:r>
      <w:r w:rsidRPr="00E57554">
        <w:rPr>
          <w:lang w:val="ru-RU"/>
        </w:rPr>
        <w:br/>
      </w:r>
      <w:r w:rsidRPr="00E57554">
        <w:rPr>
          <w:rFonts w:ascii="Times New Roman" w:eastAsia="Times New Roman" w:hAnsi="Times New Roman"/>
          <w:color w:val="000000"/>
          <w:sz w:val="24"/>
          <w:lang w:val="ru-RU"/>
        </w:rPr>
        <w:t>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eastAsia="Times New Roman" w:hAnsi="Times New Roman"/>
          <w:color w:val="000000"/>
          <w:sz w:val="24"/>
        </w:rPr>
        <w:t>I</w:t>
      </w:r>
      <w:r w:rsidRPr="00E57554">
        <w:rPr>
          <w:rFonts w:ascii="Times New Roman" w:eastAsia="Times New Roman" w:hAnsi="Times New Roman"/>
          <w:color w:val="000000"/>
          <w:sz w:val="24"/>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1623EA3A" w14:textId="77777777" w:rsidR="009515B3" w:rsidRPr="00E57554" w:rsidRDefault="00F86DDB">
      <w:pPr>
        <w:autoSpaceDE w:val="0"/>
        <w:autoSpaceDN w:val="0"/>
        <w:spacing w:before="70" w:after="0" w:line="262" w:lineRule="auto"/>
        <w:ind w:right="576"/>
        <w:jc w:val="center"/>
        <w:rPr>
          <w:lang w:val="ru-RU"/>
        </w:rPr>
      </w:pPr>
      <w:r w:rsidRPr="00E57554">
        <w:rPr>
          <w:rFonts w:ascii="Times New Roman" w:eastAsia="Times New Roman" w:hAnsi="Times New Roman"/>
          <w:i/>
          <w:color w:val="000000"/>
          <w:sz w:val="24"/>
          <w:lang w:val="ru-RU"/>
        </w:rPr>
        <w:t xml:space="preserve">Фольклор (устное народное творчество). </w:t>
      </w:r>
      <w:r w:rsidRPr="00E57554">
        <w:rPr>
          <w:rFonts w:ascii="Times New Roman" w:eastAsia="Times New Roman" w:hAnsi="Times New Roman"/>
          <w:color w:val="000000"/>
          <w:sz w:val="24"/>
          <w:lang w:val="ru-RU"/>
        </w:rPr>
        <w:t>Круг чтения: малые жанры фольклора (пословицы, потешки, считалки, небылицы, скороговорки, загадки, по выбору). Знакомство с видами загадок.</w:t>
      </w:r>
    </w:p>
    <w:p w14:paraId="7ADD6A4A" w14:textId="77777777" w:rsidR="009515B3" w:rsidRPr="00E57554" w:rsidRDefault="00F86DDB">
      <w:pPr>
        <w:autoSpaceDE w:val="0"/>
        <w:autoSpaceDN w:val="0"/>
        <w:spacing w:before="70" w:after="0" w:line="230" w:lineRule="auto"/>
        <w:rPr>
          <w:lang w:val="ru-RU"/>
        </w:rPr>
      </w:pPr>
      <w:r w:rsidRPr="00E57554">
        <w:rPr>
          <w:rFonts w:ascii="Times New Roman" w:eastAsia="Times New Roman" w:hAnsi="Times New Roman"/>
          <w:color w:val="000000"/>
          <w:sz w:val="24"/>
          <w:lang w:val="ru-RU"/>
        </w:rPr>
        <w:t>Пословицы народов России (значение, характеристика, нравственная основа). Книги и словари,</w:t>
      </w:r>
    </w:p>
    <w:p w14:paraId="1B439411" w14:textId="77777777" w:rsidR="009515B3" w:rsidRPr="00E57554" w:rsidRDefault="009515B3">
      <w:pPr>
        <w:rPr>
          <w:lang w:val="ru-RU"/>
        </w:rPr>
        <w:sectPr w:rsidR="009515B3" w:rsidRPr="00E57554">
          <w:pgSz w:w="11900" w:h="16840"/>
          <w:pgMar w:top="286" w:right="672" w:bottom="392" w:left="666" w:header="720" w:footer="720" w:gutter="0"/>
          <w:cols w:space="720" w:equalWidth="0">
            <w:col w:w="10562" w:space="0"/>
          </w:cols>
          <w:docGrid w:linePitch="360"/>
        </w:sectPr>
      </w:pPr>
    </w:p>
    <w:p w14:paraId="0A941B55" w14:textId="77777777" w:rsidR="009515B3" w:rsidRPr="00E57554" w:rsidRDefault="009515B3">
      <w:pPr>
        <w:autoSpaceDE w:val="0"/>
        <w:autoSpaceDN w:val="0"/>
        <w:spacing w:after="66" w:line="220" w:lineRule="exact"/>
        <w:rPr>
          <w:lang w:val="ru-RU"/>
        </w:rPr>
      </w:pPr>
    </w:p>
    <w:p w14:paraId="6EE94678" w14:textId="77777777" w:rsidR="009515B3" w:rsidRPr="00E57554" w:rsidRDefault="00F86DDB">
      <w:pPr>
        <w:autoSpaceDE w:val="0"/>
        <w:autoSpaceDN w:val="0"/>
        <w:spacing w:after="0" w:line="271" w:lineRule="auto"/>
        <w:ind w:right="432"/>
        <w:rPr>
          <w:lang w:val="ru-RU"/>
        </w:rPr>
      </w:pPr>
      <w:r w:rsidRPr="00E57554">
        <w:rPr>
          <w:rFonts w:ascii="Times New Roman" w:eastAsia="Times New Roman" w:hAnsi="Times New Roman"/>
          <w:color w:val="000000"/>
          <w:sz w:val="24"/>
          <w:lang w:val="ru-RU"/>
        </w:rPr>
        <w:t>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06416B73" w14:textId="77777777" w:rsidR="009515B3" w:rsidRPr="00E57554" w:rsidRDefault="00F86DDB">
      <w:pPr>
        <w:autoSpaceDE w:val="0"/>
        <w:autoSpaceDN w:val="0"/>
        <w:spacing w:before="190" w:after="0" w:line="281" w:lineRule="auto"/>
        <w:ind w:right="432" w:firstLine="180"/>
        <w:rPr>
          <w:lang w:val="ru-RU"/>
        </w:rPr>
      </w:pPr>
      <w:r w:rsidRPr="00E57554">
        <w:rPr>
          <w:rFonts w:ascii="Times New Roman" w:eastAsia="Times New Roman" w:hAnsi="Times New Roman"/>
          <w:i/>
          <w:color w:val="000000"/>
          <w:sz w:val="24"/>
          <w:lang w:val="ru-RU"/>
        </w:rPr>
        <w:t>Фольклорная сказка как отражение общечеловеческих ценностей и нравственных правил.</w:t>
      </w:r>
      <w:r w:rsidRPr="00E57554">
        <w:rPr>
          <w:rFonts w:ascii="Times New Roman" w:eastAsia="Times New Roman" w:hAnsi="Times New Roman"/>
          <w:color w:val="000000"/>
          <w:sz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 М. Васнецова, иллюстрации Ю. А. Васнецова, И. Я. Билибина, В. М. Конашевич). Отражение в сказках народного быта и культуры. Составление плана сказки.</w:t>
      </w:r>
    </w:p>
    <w:p w14:paraId="16C3C604" w14:textId="77777777" w:rsidR="009515B3" w:rsidRPr="00E57554" w:rsidRDefault="00F86DDB">
      <w:pPr>
        <w:autoSpaceDE w:val="0"/>
        <w:autoSpaceDN w:val="0"/>
        <w:spacing w:before="192" w:after="0" w:line="283" w:lineRule="auto"/>
        <w:ind w:firstLine="180"/>
        <w:rPr>
          <w:lang w:val="ru-RU"/>
        </w:rPr>
      </w:pPr>
      <w:r w:rsidRPr="00E57554">
        <w:rPr>
          <w:rFonts w:ascii="Times New Roman" w:eastAsia="Times New Roman" w:hAnsi="Times New Roman"/>
          <w:i/>
          <w:color w:val="000000"/>
          <w:sz w:val="24"/>
          <w:lang w:val="ru-RU"/>
        </w:rPr>
        <w:t>Круг чтения: народная песня.</w:t>
      </w:r>
      <w:r w:rsidRPr="00E57554">
        <w:rPr>
          <w:rFonts w:ascii="Times New Roman" w:eastAsia="Times New Roman" w:hAnsi="Times New Roman"/>
          <w:color w:val="000000"/>
          <w:sz w:val="24"/>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6F903382" w14:textId="77777777" w:rsidR="009515B3" w:rsidRPr="00E57554" w:rsidRDefault="00F86DDB">
      <w:pPr>
        <w:tabs>
          <w:tab w:val="left" w:pos="180"/>
        </w:tabs>
        <w:autoSpaceDE w:val="0"/>
        <w:autoSpaceDN w:val="0"/>
        <w:spacing w:before="190" w:after="0" w:line="262" w:lineRule="auto"/>
        <w:rPr>
          <w:lang w:val="ru-RU"/>
        </w:rPr>
      </w:pPr>
      <w:r w:rsidRPr="00E57554">
        <w:rPr>
          <w:lang w:val="ru-RU"/>
        </w:rPr>
        <w:tab/>
      </w:r>
      <w:r w:rsidRPr="00E57554">
        <w:rPr>
          <w:rFonts w:ascii="Times New Roman" w:eastAsia="Times New Roman" w:hAnsi="Times New Roman"/>
          <w:i/>
          <w:color w:val="000000"/>
          <w:sz w:val="24"/>
          <w:lang w:val="ru-RU"/>
        </w:rPr>
        <w:t xml:space="preserve">Творчество А. С. Пушкина. </w:t>
      </w:r>
      <w:r w:rsidRPr="00E57554">
        <w:rPr>
          <w:rFonts w:ascii="Times New Roman" w:eastAsia="Times New Roman" w:hAnsi="Times New Roman"/>
          <w:color w:val="000000"/>
          <w:sz w:val="24"/>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w:t>
      </w:r>
    </w:p>
    <w:p w14:paraId="0A14FAF1" w14:textId="77777777" w:rsidR="009515B3" w:rsidRPr="00E57554" w:rsidRDefault="00F86DDB">
      <w:pPr>
        <w:autoSpaceDE w:val="0"/>
        <w:autoSpaceDN w:val="0"/>
        <w:spacing w:before="70" w:after="0" w:line="262" w:lineRule="auto"/>
        <w:ind w:right="144"/>
        <w:rPr>
          <w:lang w:val="ru-RU"/>
        </w:rPr>
      </w:pPr>
      <w:r w:rsidRPr="00E57554">
        <w:rPr>
          <w:rFonts w:ascii="Times New Roman" w:eastAsia="Times New Roman" w:hAnsi="Times New Roman"/>
          <w:color w:val="000000"/>
          <w:sz w:val="24"/>
          <w:lang w:val="ru-RU"/>
        </w:rPr>
        <w:t>Литературные сказки А.  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p w14:paraId="61EB94A3" w14:textId="77777777" w:rsidR="009515B3" w:rsidRPr="00E57554" w:rsidRDefault="00F86DDB">
      <w:pPr>
        <w:autoSpaceDE w:val="0"/>
        <w:autoSpaceDN w:val="0"/>
        <w:spacing w:before="70" w:after="0"/>
        <w:rPr>
          <w:lang w:val="ru-RU"/>
        </w:rPr>
      </w:pPr>
      <w:r w:rsidRPr="00E57554">
        <w:rPr>
          <w:rFonts w:ascii="Times New Roman" w:eastAsia="Times New Roman" w:hAnsi="Times New Roman"/>
          <w:color w:val="000000"/>
          <w:sz w:val="24"/>
          <w:lang w:val="ru-RU"/>
        </w:rPr>
        <w:t>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25B22E0C" w14:textId="77777777" w:rsidR="009515B3" w:rsidRPr="00E57554" w:rsidRDefault="00F86DDB">
      <w:pPr>
        <w:tabs>
          <w:tab w:val="left" w:pos="180"/>
        </w:tabs>
        <w:autoSpaceDE w:val="0"/>
        <w:autoSpaceDN w:val="0"/>
        <w:spacing w:before="190" w:after="0" w:line="262" w:lineRule="auto"/>
        <w:rPr>
          <w:lang w:val="ru-RU"/>
        </w:rPr>
      </w:pPr>
      <w:r w:rsidRPr="00E57554">
        <w:rPr>
          <w:lang w:val="ru-RU"/>
        </w:rPr>
        <w:tab/>
      </w:r>
      <w:r w:rsidRPr="00E57554">
        <w:rPr>
          <w:rFonts w:ascii="Times New Roman" w:eastAsia="Times New Roman" w:hAnsi="Times New Roman"/>
          <w:i/>
          <w:color w:val="000000"/>
          <w:sz w:val="24"/>
          <w:lang w:val="ru-RU"/>
        </w:rPr>
        <w:t>Творчество И. А. Крылова.</w:t>
      </w:r>
      <w:r w:rsidRPr="00E57554">
        <w:rPr>
          <w:rFonts w:ascii="Times New Roman" w:eastAsia="Times New Roman" w:hAnsi="Times New Roman"/>
          <w:color w:val="000000"/>
          <w:sz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w:t>
      </w:r>
    </w:p>
    <w:p w14:paraId="3F9D4D5D" w14:textId="77777777" w:rsidR="009515B3" w:rsidRPr="00E57554" w:rsidRDefault="00F86DDB">
      <w:pPr>
        <w:autoSpaceDE w:val="0"/>
        <w:autoSpaceDN w:val="0"/>
        <w:spacing w:before="70" w:after="0" w:line="262" w:lineRule="auto"/>
        <w:ind w:right="576"/>
        <w:rPr>
          <w:lang w:val="ru-RU"/>
        </w:rPr>
      </w:pPr>
      <w:r w:rsidRPr="00E57554">
        <w:rPr>
          <w:rFonts w:ascii="Times New Roman" w:eastAsia="Times New Roman" w:hAnsi="Times New Roman"/>
          <w:color w:val="000000"/>
          <w:sz w:val="24"/>
          <w:lang w:val="ru-RU"/>
        </w:rPr>
        <w:t xml:space="preserve">Крылова (не менее двух): назначение, темы и герои, особенности языка. Явная и скрытая мораль басен. Использование крылатых выражений в речи. </w:t>
      </w:r>
    </w:p>
    <w:p w14:paraId="10ADBBCF" w14:textId="77777777" w:rsidR="009515B3" w:rsidRPr="00E57554" w:rsidRDefault="00F86DDB">
      <w:pPr>
        <w:autoSpaceDE w:val="0"/>
        <w:autoSpaceDN w:val="0"/>
        <w:spacing w:before="190" w:after="0" w:line="283" w:lineRule="auto"/>
        <w:ind w:right="144" w:firstLine="180"/>
        <w:rPr>
          <w:lang w:val="ru-RU"/>
        </w:rPr>
      </w:pPr>
      <w:r w:rsidRPr="00E57554">
        <w:rPr>
          <w:rFonts w:ascii="Times New Roman" w:eastAsia="Times New Roman" w:hAnsi="Times New Roman"/>
          <w:i/>
          <w:color w:val="000000"/>
          <w:sz w:val="24"/>
          <w:lang w:val="ru-RU"/>
        </w:rPr>
        <w:t>Картины природы в произведениях поэтов и писателей Х</w:t>
      </w:r>
      <w:r>
        <w:rPr>
          <w:rFonts w:ascii="Times New Roman" w:eastAsia="Times New Roman" w:hAnsi="Times New Roman"/>
          <w:i/>
          <w:color w:val="000000"/>
          <w:sz w:val="24"/>
        </w:rPr>
        <w:t>I</w:t>
      </w:r>
      <w:r w:rsidRPr="00E57554">
        <w:rPr>
          <w:rFonts w:ascii="Times New Roman" w:eastAsia="Times New Roman" w:hAnsi="Times New Roman"/>
          <w:i/>
          <w:color w:val="000000"/>
          <w:sz w:val="24"/>
          <w:lang w:val="ru-RU"/>
        </w:rPr>
        <w:t>Х—ХХ веков</w:t>
      </w:r>
      <w:r w:rsidRPr="00E57554">
        <w:rPr>
          <w:rFonts w:ascii="Times New Roman" w:eastAsia="Times New Roman" w:hAnsi="Times New Roman"/>
          <w:color w:val="000000"/>
          <w:sz w:val="24"/>
          <w:lang w:val="ru-RU"/>
        </w:rPr>
        <w:t>. Лирические произведения как способ передачи чувств людей, автора. Картины природы в произведениях поэтов и писателей (не  менее  пяти  авторов  по  выбору): Ф. И. Тютчева, А. А. Фета, М. Ю. Лермонтова, А. Н. Майкова, Н. А. Некрасова, А.  А.  Блока, С.  А.  Есенина, К. Д. Бальмонта, И. А. Бунина, А. П. Чехова, К. Г. Паустовского и др.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w:t>
      </w:r>
    </w:p>
    <w:p w14:paraId="740AB190" w14:textId="77777777" w:rsidR="009515B3" w:rsidRPr="00E57554" w:rsidRDefault="00F86DDB">
      <w:pPr>
        <w:autoSpaceDE w:val="0"/>
        <w:autoSpaceDN w:val="0"/>
        <w:spacing w:before="70" w:after="0" w:line="271" w:lineRule="auto"/>
        <w:ind w:right="432"/>
        <w:rPr>
          <w:lang w:val="ru-RU"/>
        </w:rPr>
      </w:pPr>
      <w:r w:rsidRPr="00E57554">
        <w:rPr>
          <w:rFonts w:ascii="Times New Roman" w:eastAsia="Times New Roman" w:hAnsi="Times New Roman"/>
          <w:color w:val="000000"/>
          <w:sz w:val="24"/>
          <w:lang w:val="ru-RU"/>
        </w:rPr>
        <w:t>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594AD873" w14:textId="77777777" w:rsidR="009515B3" w:rsidRPr="00E57554" w:rsidRDefault="00F86DDB">
      <w:pPr>
        <w:autoSpaceDE w:val="0"/>
        <w:autoSpaceDN w:val="0"/>
        <w:spacing w:before="190" w:after="0" w:line="281" w:lineRule="auto"/>
        <w:ind w:right="144" w:firstLine="180"/>
        <w:rPr>
          <w:lang w:val="ru-RU"/>
        </w:rPr>
      </w:pPr>
      <w:r w:rsidRPr="00E57554">
        <w:rPr>
          <w:rFonts w:ascii="Times New Roman" w:eastAsia="Times New Roman" w:hAnsi="Times New Roman"/>
          <w:i/>
          <w:color w:val="000000"/>
          <w:sz w:val="24"/>
          <w:lang w:val="ru-RU"/>
        </w:rPr>
        <w:t>Творчество Л. Н. Толстого</w:t>
      </w:r>
      <w:r w:rsidRPr="00E57554">
        <w:rPr>
          <w:rFonts w:ascii="Times New Roman" w:eastAsia="Times New Roman" w:hAnsi="Times New Roman"/>
          <w:color w:val="000000"/>
          <w:sz w:val="24"/>
          <w:lang w:val="ru-RU"/>
        </w:rPr>
        <w:t xml:space="preserve">. Жанровое многообразие произведений Л. 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w:t>
      </w:r>
      <w:r w:rsidRPr="00E57554">
        <w:rPr>
          <w:lang w:val="ru-RU"/>
        </w:rPr>
        <w:br/>
      </w:r>
      <w:r w:rsidRPr="00E57554">
        <w:rPr>
          <w:rFonts w:ascii="Times New Roman" w:eastAsia="Times New Roman" w:hAnsi="Times New Roman"/>
          <w:color w:val="000000"/>
          <w:sz w:val="24"/>
          <w:lang w:val="ru-RU"/>
        </w:rPr>
        <w:t>произведения. Художественные особенности текста-описания, текста-рассуждения.</w:t>
      </w:r>
    </w:p>
    <w:p w14:paraId="275E866D" w14:textId="77777777" w:rsidR="009515B3" w:rsidRPr="00E57554" w:rsidRDefault="009515B3">
      <w:pPr>
        <w:rPr>
          <w:lang w:val="ru-RU"/>
        </w:rPr>
        <w:sectPr w:rsidR="009515B3" w:rsidRPr="00E57554">
          <w:pgSz w:w="11900" w:h="16840"/>
          <w:pgMar w:top="286" w:right="642" w:bottom="416" w:left="666" w:header="720" w:footer="720" w:gutter="0"/>
          <w:cols w:space="720" w:equalWidth="0">
            <w:col w:w="10592" w:space="0"/>
          </w:cols>
          <w:docGrid w:linePitch="360"/>
        </w:sectPr>
      </w:pPr>
    </w:p>
    <w:p w14:paraId="7057C47C" w14:textId="77777777" w:rsidR="009515B3" w:rsidRPr="00E57554" w:rsidRDefault="009515B3">
      <w:pPr>
        <w:autoSpaceDE w:val="0"/>
        <w:autoSpaceDN w:val="0"/>
        <w:spacing w:after="78" w:line="220" w:lineRule="exact"/>
        <w:rPr>
          <w:lang w:val="ru-RU"/>
        </w:rPr>
      </w:pPr>
    </w:p>
    <w:p w14:paraId="7219AE6C" w14:textId="77777777" w:rsidR="009515B3" w:rsidRPr="00E57554" w:rsidRDefault="00F86DDB">
      <w:pPr>
        <w:autoSpaceDE w:val="0"/>
        <w:autoSpaceDN w:val="0"/>
        <w:spacing w:after="0"/>
        <w:ind w:right="288" w:firstLine="180"/>
        <w:rPr>
          <w:lang w:val="ru-RU"/>
        </w:rPr>
      </w:pPr>
      <w:r w:rsidRPr="00E57554">
        <w:rPr>
          <w:rFonts w:ascii="Times New Roman" w:eastAsia="Times New Roman" w:hAnsi="Times New Roman"/>
          <w:i/>
          <w:color w:val="000000"/>
          <w:sz w:val="24"/>
          <w:lang w:val="ru-RU"/>
        </w:rPr>
        <w:t>Литературная сказка.</w:t>
      </w:r>
      <w:r w:rsidRPr="00E57554">
        <w:rPr>
          <w:rFonts w:ascii="Times New Roman" w:eastAsia="Times New Roman" w:hAnsi="Times New Roman"/>
          <w:color w:val="000000"/>
          <w:sz w:val="24"/>
          <w:lang w:val="ru-RU"/>
        </w:rPr>
        <w:t xml:space="preserve"> Литературная сказка русских писателей (не менее двух). Круг чтения: произведения Д. Н. Мамина-Сибиряка, В.  Ф.   Одоевского, В.  М.   Гаршина, М.   Горького, И. С. Соколова-Микитова, Г. А. Скребицкого и др. Особенности авторских сказок (сюжет, язык, герои). Составление  аннотации.</w:t>
      </w:r>
    </w:p>
    <w:p w14:paraId="5E455C4B" w14:textId="77777777" w:rsidR="009515B3" w:rsidRPr="00E57554" w:rsidRDefault="00F86DDB">
      <w:pPr>
        <w:autoSpaceDE w:val="0"/>
        <w:autoSpaceDN w:val="0"/>
        <w:spacing w:before="190" w:after="0" w:line="281" w:lineRule="auto"/>
        <w:ind w:right="144" w:firstLine="180"/>
        <w:rPr>
          <w:lang w:val="ru-RU"/>
        </w:rPr>
      </w:pPr>
      <w:r w:rsidRPr="00E57554">
        <w:rPr>
          <w:rFonts w:ascii="Times New Roman" w:eastAsia="Times New Roman" w:hAnsi="Times New Roman"/>
          <w:i/>
          <w:color w:val="000000"/>
          <w:sz w:val="24"/>
          <w:lang w:val="ru-RU"/>
        </w:rPr>
        <w:t>Произведения о взаимоотношениях человека и животных</w:t>
      </w:r>
      <w:r w:rsidRPr="00E57554">
        <w:rPr>
          <w:rFonts w:ascii="Times New Roman" w:eastAsia="Times New Roman" w:hAnsi="Times New Roman"/>
          <w:color w:val="000000"/>
          <w:sz w:val="24"/>
          <w:lang w:val="ru-RU"/>
        </w:rPr>
        <w:t>. Человек и его отношения с животными: верность, преданность, забота и любовь. Круг чтения (по выбору, не менее четырёх авторов): произведения Д. Н. Мамина-Сибиряка, К. Г. Паустовского,   М. М.    Пришвина,   С. В.    Образцова, В. Л.    Дурова, Б. С. Житкова. Особенности рассказа: тема, герои, реальность событий, композиция, объекты описания (портрет героя, описание интерьера).</w:t>
      </w:r>
    </w:p>
    <w:p w14:paraId="25F29B37" w14:textId="77777777" w:rsidR="009515B3" w:rsidRPr="00E57554" w:rsidRDefault="00F86DDB">
      <w:pPr>
        <w:autoSpaceDE w:val="0"/>
        <w:autoSpaceDN w:val="0"/>
        <w:spacing w:before="192" w:after="0" w:line="281" w:lineRule="auto"/>
        <w:ind w:firstLine="180"/>
        <w:rPr>
          <w:lang w:val="ru-RU"/>
        </w:rPr>
      </w:pPr>
      <w:r w:rsidRPr="00E57554">
        <w:rPr>
          <w:rFonts w:ascii="Times New Roman" w:eastAsia="Times New Roman" w:hAnsi="Times New Roman"/>
          <w:i/>
          <w:color w:val="000000"/>
          <w:sz w:val="24"/>
          <w:lang w:val="ru-RU"/>
        </w:rPr>
        <w:t>Произведения о детях</w:t>
      </w:r>
      <w:r w:rsidRPr="00E57554">
        <w:rPr>
          <w:rFonts w:ascii="Times New Roman" w:eastAsia="Times New Roman" w:hAnsi="Times New Roman"/>
          <w:color w:val="000000"/>
          <w:sz w:val="24"/>
          <w:lang w:val="ru-RU"/>
        </w:rPr>
        <w:t xml:space="preserve">.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w:t>
      </w:r>
      <w:r w:rsidRPr="00E57554">
        <w:rPr>
          <w:lang w:val="ru-RU"/>
        </w:rPr>
        <w:br/>
      </w:r>
      <w:r w:rsidRPr="00E57554">
        <w:rPr>
          <w:rFonts w:ascii="Times New Roman" w:eastAsia="Times New Roman" w:hAnsi="Times New Roman"/>
          <w:color w:val="000000"/>
          <w:sz w:val="24"/>
          <w:lang w:val="ru-RU"/>
        </w:rPr>
        <w:t>нравственных качеств, проявляющихся в военное время.</w:t>
      </w:r>
    </w:p>
    <w:p w14:paraId="67394B05" w14:textId="77777777" w:rsidR="009515B3" w:rsidRPr="00E57554" w:rsidRDefault="00F86DDB">
      <w:pPr>
        <w:autoSpaceDE w:val="0"/>
        <w:autoSpaceDN w:val="0"/>
        <w:spacing w:before="190" w:after="0"/>
        <w:ind w:right="144" w:firstLine="180"/>
        <w:rPr>
          <w:lang w:val="ru-RU"/>
        </w:rPr>
      </w:pPr>
      <w:r w:rsidRPr="00E57554">
        <w:rPr>
          <w:rFonts w:ascii="Times New Roman" w:eastAsia="Times New Roman" w:hAnsi="Times New Roman"/>
          <w:i/>
          <w:color w:val="000000"/>
          <w:sz w:val="24"/>
          <w:lang w:val="ru-RU"/>
        </w:rPr>
        <w:t>Юмористические произведения.</w:t>
      </w:r>
      <w:r w:rsidRPr="00E57554">
        <w:rPr>
          <w:rFonts w:ascii="Times New Roman" w:eastAsia="Times New Roman" w:hAnsi="Times New Roman"/>
          <w:color w:val="000000"/>
          <w:sz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 М. Зощенко, Н. Н. Носов, В. В. Голявкин и др.</w:t>
      </w:r>
    </w:p>
    <w:p w14:paraId="1BFFE7F1" w14:textId="77777777" w:rsidR="009515B3" w:rsidRPr="00E57554" w:rsidRDefault="00F86DDB">
      <w:pPr>
        <w:autoSpaceDE w:val="0"/>
        <w:autoSpaceDN w:val="0"/>
        <w:spacing w:before="190" w:after="0" w:line="281" w:lineRule="auto"/>
        <w:ind w:right="432" w:firstLine="180"/>
        <w:rPr>
          <w:lang w:val="ru-RU"/>
        </w:rPr>
      </w:pPr>
      <w:r w:rsidRPr="00E57554">
        <w:rPr>
          <w:rFonts w:ascii="Times New Roman" w:eastAsia="Times New Roman" w:hAnsi="Times New Roman"/>
          <w:i/>
          <w:color w:val="000000"/>
          <w:sz w:val="24"/>
          <w:lang w:val="ru-RU"/>
        </w:rPr>
        <w:t>Зарубежная литература.</w:t>
      </w:r>
      <w:r w:rsidRPr="00E57554">
        <w:rPr>
          <w:rFonts w:ascii="Times New Roman" w:eastAsia="Times New Roman" w:hAnsi="Times New Roman"/>
          <w:color w:val="000000"/>
          <w:sz w:val="24"/>
          <w:lang w:val="ru-RU"/>
        </w:rPr>
        <w:t xml:space="preserve"> Круг чтения (произведения двух-трёх авторов  по  выбору): литературные  сказки  Ш.  Перро, Х.-К.   Андерсена,  Ц. Топелиуса,  Р. Киплинга,  Дж. Родари, С. Лагерлёф.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4371DC52" w14:textId="77777777" w:rsidR="009515B3" w:rsidRPr="00E57554" w:rsidRDefault="00F86DDB">
      <w:pPr>
        <w:tabs>
          <w:tab w:val="left" w:pos="180"/>
        </w:tabs>
        <w:autoSpaceDE w:val="0"/>
        <w:autoSpaceDN w:val="0"/>
        <w:spacing w:before="190" w:after="0" w:line="262" w:lineRule="auto"/>
        <w:ind w:right="288"/>
        <w:rPr>
          <w:lang w:val="ru-RU"/>
        </w:rPr>
      </w:pPr>
      <w:r w:rsidRPr="00E57554">
        <w:rPr>
          <w:lang w:val="ru-RU"/>
        </w:rPr>
        <w:tab/>
      </w:r>
      <w:r w:rsidRPr="00E57554">
        <w:rPr>
          <w:rFonts w:ascii="Times New Roman" w:eastAsia="Times New Roman" w:hAnsi="Times New Roman"/>
          <w:i/>
          <w:color w:val="000000"/>
          <w:sz w:val="24"/>
          <w:lang w:val="ru-RU"/>
        </w:rPr>
        <w:t>Библиографическая культура  (работа  с  детской  книгой и справочной литературой).</w:t>
      </w:r>
      <w:r w:rsidRPr="00E57554">
        <w:rPr>
          <w:rFonts w:ascii="Times New Roman" w:eastAsia="Times New Roman" w:hAnsi="Times New Roman"/>
          <w:color w:val="000000"/>
          <w:sz w:val="24"/>
          <w:lang w:val="ru-RU"/>
        </w:rPr>
        <w:t xml:space="preserve"> Ценность чтения художественной литературы и фольклора, осознание важности читательской деятельности.</w:t>
      </w:r>
    </w:p>
    <w:p w14:paraId="021E127B" w14:textId="77777777" w:rsidR="009515B3" w:rsidRPr="00E57554" w:rsidRDefault="00F86DDB">
      <w:pPr>
        <w:autoSpaceDE w:val="0"/>
        <w:autoSpaceDN w:val="0"/>
        <w:spacing w:before="70" w:after="0" w:line="271" w:lineRule="auto"/>
        <w:ind w:right="720"/>
        <w:rPr>
          <w:lang w:val="ru-RU"/>
        </w:rPr>
      </w:pPr>
      <w:r w:rsidRPr="00E57554">
        <w:rPr>
          <w:rFonts w:ascii="Times New Roman" w:eastAsia="Times New Roman" w:hAnsi="Times New Roman"/>
          <w:color w:val="000000"/>
          <w:sz w:val="24"/>
          <w:lang w:val="ru-RU"/>
        </w:rPr>
        <w:t>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56B7A03F" w14:textId="77777777" w:rsidR="009515B3" w:rsidRPr="00E57554" w:rsidRDefault="00F86DDB">
      <w:pPr>
        <w:autoSpaceDE w:val="0"/>
        <w:autoSpaceDN w:val="0"/>
        <w:spacing w:before="264" w:after="0" w:line="230" w:lineRule="auto"/>
        <w:rPr>
          <w:lang w:val="ru-RU"/>
        </w:rPr>
      </w:pPr>
      <w:r w:rsidRPr="00E57554">
        <w:rPr>
          <w:rFonts w:ascii="Times New Roman" w:eastAsia="Times New Roman" w:hAnsi="Times New Roman"/>
          <w:b/>
          <w:color w:val="000000"/>
          <w:sz w:val="24"/>
          <w:lang w:val="ru-RU"/>
        </w:rPr>
        <w:t>4 КЛАСС</w:t>
      </w:r>
    </w:p>
    <w:p w14:paraId="5D8B6721" w14:textId="77777777" w:rsidR="009515B3" w:rsidRPr="00E57554" w:rsidRDefault="00F86DDB">
      <w:pPr>
        <w:autoSpaceDE w:val="0"/>
        <w:autoSpaceDN w:val="0"/>
        <w:spacing w:before="168" w:after="0" w:line="271" w:lineRule="auto"/>
        <w:ind w:firstLine="180"/>
        <w:rPr>
          <w:lang w:val="ru-RU"/>
        </w:rPr>
      </w:pPr>
      <w:r w:rsidRPr="00E57554">
        <w:rPr>
          <w:rFonts w:ascii="Times New Roman" w:eastAsia="Times New Roman" w:hAnsi="Times New Roman"/>
          <w:i/>
          <w:color w:val="000000"/>
          <w:sz w:val="24"/>
          <w:lang w:val="ru-RU"/>
        </w:rPr>
        <w:t>О Родине, героические страницы истории.</w:t>
      </w:r>
      <w:r w:rsidRPr="00E57554">
        <w:rPr>
          <w:rFonts w:ascii="Times New Roman" w:eastAsia="Times New Roman" w:hAnsi="Times New Roman"/>
          <w:color w:val="000000"/>
          <w:sz w:val="24"/>
          <w:lang w:val="ru-RU"/>
        </w:rPr>
        <w:t xml:space="preserve"> Наше Отечество, образ родной земли в стихотворных и прозаических произведениях писателей и поэтов Х</w:t>
      </w:r>
      <w:r>
        <w:rPr>
          <w:rFonts w:ascii="Times New Roman" w:eastAsia="Times New Roman" w:hAnsi="Times New Roman"/>
          <w:color w:val="000000"/>
          <w:sz w:val="24"/>
        </w:rPr>
        <w:t>I</w:t>
      </w:r>
      <w:r w:rsidRPr="00E57554">
        <w:rPr>
          <w:rFonts w:ascii="Times New Roman" w:eastAsia="Times New Roman" w:hAnsi="Times New Roman"/>
          <w:color w:val="000000"/>
          <w:sz w:val="24"/>
          <w:lang w:val="ru-RU"/>
        </w:rPr>
        <w:t xml:space="preserve">Х и ХХ веков (по выбору, не менее четырёх, например произведения И. С. Никитина, Н. М.  Языкова, С. Т.  Романовского, А. Т.  Твардовского, М. </w:t>
      </w:r>
    </w:p>
    <w:p w14:paraId="48005074" w14:textId="77777777" w:rsidR="009515B3" w:rsidRPr="00E57554" w:rsidRDefault="00F86DDB">
      <w:pPr>
        <w:autoSpaceDE w:val="0"/>
        <w:autoSpaceDN w:val="0"/>
        <w:spacing w:before="70" w:after="0" w:line="286" w:lineRule="auto"/>
        <w:rPr>
          <w:lang w:val="ru-RU"/>
        </w:rPr>
      </w:pPr>
      <w:r w:rsidRPr="00E57554">
        <w:rPr>
          <w:rFonts w:ascii="Times New Roman" w:eastAsia="Times New Roman" w:hAnsi="Times New Roman"/>
          <w:color w:val="000000"/>
          <w:sz w:val="24"/>
          <w:lang w:val="ru-RU"/>
        </w:rPr>
        <w:t>М. Пришвина, С. Д. Дрожжина, В. М. Пескова и др.).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Дмитрия Пожарского, Дмитрия Донского, Александра Суворова,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А. П. Платонова, Л. А. Кассиля, В. К. Железняка, С. П. Алексеева). Осознание понятия: поступок, подвиг.</w:t>
      </w:r>
    </w:p>
    <w:p w14:paraId="4F1B4875" w14:textId="77777777" w:rsidR="009515B3" w:rsidRPr="00E57554" w:rsidRDefault="00F86DDB">
      <w:pPr>
        <w:tabs>
          <w:tab w:val="left" w:pos="180"/>
        </w:tabs>
        <w:autoSpaceDE w:val="0"/>
        <w:autoSpaceDN w:val="0"/>
        <w:spacing w:before="70" w:after="0" w:line="262" w:lineRule="auto"/>
        <w:ind w:right="288"/>
        <w:rPr>
          <w:lang w:val="ru-RU"/>
        </w:rPr>
      </w:pPr>
      <w:r w:rsidRPr="00E57554">
        <w:rPr>
          <w:lang w:val="ru-RU"/>
        </w:rPr>
        <w:tab/>
      </w:r>
      <w:r w:rsidRPr="00E57554">
        <w:rPr>
          <w:rFonts w:ascii="Times New Roman" w:eastAsia="Times New Roman" w:hAnsi="Times New Roman"/>
          <w:i/>
          <w:color w:val="000000"/>
          <w:sz w:val="24"/>
          <w:lang w:val="ru-RU"/>
        </w:rPr>
        <w:t>Круг чтения</w:t>
      </w:r>
      <w:r w:rsidRPr="00E57554">
        <w:rPr>
          <w:rFonts w:ascii="Times New Roman" w:eastAsia="Times New Roman" w:hAnsi="Times New Roman"/>
          <w:color w:val="000000"/>
          <w:sz w:val="24"/>
          <w:lang w:val="ru-RU"/>
        </w:rPr>
        <w:t>: народная и авторская песня: понятие исторической песни, знакомство с песнями на тему Великой Отечественной войны.</w:t>
      </w:r>
    </w:p>
    <w:p w14:paraId="64B793EF" w14:textId="77777777" w:rsidR="009515B3" w:rsidRPr="00E57554" w:rsidRDefault="009515B3">
      <w:pPr>
        <w:rPr>
          <w:lang w:val="ru-RU"/>
        </w:rPr>
        <w:sectPr w:rsidR="009515B3" w:rsidRPr="00E57554">
          <w:pgSz w:w="11900" w:h="16840"/>
          <w:pgMar w:top="298" w:right="662" w:bottom="488" w:left="666" w:header="720" w:footer="720" w:gutter="0"/>
          <w:cols w:space="720" w:equalWidth="0">
            <w:col w:w="10572" w:space="0"/>
          </w:cols>
          <w:docGrid w:linePitch="360"/>
        </w:sectPr>
      </w:pPr>
    </w:p>
    <w:p w14:paraId="71B31316" w14:textId="77777777" w:rsidR="009515B3" w:rsidRPr="00E57554" w:rsidRDefault="009515B3">
      <w:pPr>
        <w:autoSpaceDE w:val="0"/>
        <w:autoSpaceDN w:val="0"/>
        <w:spacing w:after="78" w:line="220" w:lineRule="exact"/>
        <w:rPr>
          <w:lang w:val="ru-RU"/>
        </w:rPr>
      </w:pPr>
    </w:p>
    <w:p w14:paraId="7DF015F8" w14:textId="77777777" w:rsidR="009515B3" w:rsidRPr="00E57554" w:rsidRDefault="00F86DDB">
      <w:pPr>
        <w:tabs>
          <w:tab w:val="left" w:pos="180"/>
        </w:tabs>
        <w:autoSpaceDE w:val="0"/>
        <w:autoSpaceDN w:val="0"/>
        <w:spacing w:after="0" w:line="262" w:lineRule="auto"/>
        <w:rPr>
          <w:lang w:val="ru-RU"/>
        </w:rPr>
      </w:pPr>
      <w:r w:rsidRPr="00E57554">
        <w:rPr>
          <w:lang w:val="ru-RU"/>
        </w:rPr>
        <w:tab/>
      </w:r>
      <w:r w:rsidRPr="00E57554">
        <w:rPr>
          <w:rFonts w:ascii="Times New Roman" w:eastAsia="Times New Roman" w:hAnsi="Times New Roman"/>
          <w:i/>
          <w:color w:val="000000"/>
          <w:sz w:val="24"/>
          <w:lang w:val="ru-RU"/>
        </w:rPr>
        <w:t>Фольклор (устное народное творчество)</w:t>
      </w:r>
      <w:r w:rsidRPr="00E57554">
        <w:rPr>
          <w:rFonts w:ascii="Times New Roman" w:eastAsia="Times New Roman" w:hAnsi="Times New Roman"/>
          <w:color w:val="000000"/>
          <w:sz w:val="24"/>
          <w:lang w:val="ru-RU"/>
        </w:rPr>
        <w:t>. Фольклор как народная духовная культура (произведения по выбору). Многообразие видов фольклора: словесный, музыкальный, обрядовый (календарный).</w:t>
      </w:r>
    </w:p>
    <w:p w14:paraId="7E87C958" w14:textId="77777777" w:rsidR="009515B3" w:rsidRPr="00E57554" w:rsidRDefault="00F86DDB">
      <w:pPr>
        <w:autoSpaceDE w:val="0"/>
        <w:autoSpaceDN w:val="0"/>
        <w:spacing w:before="70" w:after="0" w:line="262" w:lineRule="auto"/>
        <w:ind w:right="144"/>
        <w:rPr>
          <w:lang w:val="ru-RU"/>
        </w:rPr>
      </w:pPr>
      <w:r w:rsidRPr="00E57554">
        <w:rPr>
          <w:rFonts w:ascii="Times New Roman" w:eastAsia="Times New Roman" w:hAnsi="Times New Roman"/>
          <w:color w:val="000000"/>
          <w:sz w:val="24"/>
          <w:lang w:val="ru-RU"/>
        </w:rPr>
        <w:t>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w:t>
      </w:r>
    </w:p>
    <w:p w14:paraId="3A4437B8" w14:textId="77777777" w:rsidR="009515B3" w:rsidRPr="00E57554" w:rsidRDefault="00F86DDB">
      <w:pPr>
        <w:autoSpaceDE w:val="0"/>
        <w:autoSpaceDN w:val="0"/>
        <w:spacing w:before="70" w:after="0" w:line="271" w:lineRule="auto"/>
        <w:ind w:right="432"/>
        <w:rPr>
          <w:lang w:val="ru-RU"/>
        </w:rPr>
      </w:pPr>
      <w:r w:rsidRPr="00E57554">
        <w:rPr>
          <w:rFonts w:ascii="Times New Roman" w:eastAsia="Times New Roman" w:hAnsi="Times New Roman"/>
          <w:color w:val="000000"/>
          <w:sz w:val="24"/>
          <w:lang w:val="ru-RU"/>
        </w:rPr>
        <w:t xml:space="preserve">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661A6655" w14:textId="77777777" w:rsidR="009515B3" w:rsidRPr="00E57554" w:rsidRDefault="00F86DDB">
      <w:pPr>
        <w:autoSpaceDE w:val="0"/>
        <w:autoSpaceDN w:val="0"/>
        <w:spacing w:before="190" w:after="0" w:line="283" w:lineRule="auto"/>
        <w:ind w:firstLine="180"/>
        <w:rPr>
          <w:lang w:val="ru-RU"/>
        </w:rPr>
      </w:pPr>
      <w:r w:rsidRPr="00E57554">
        <w:rPr>
          <w:rFonts w:ascii="Times New Roman" w:eastAsia="Times New Roman" w:hAnsi="Times New Roman"/>
          <w:i/>
          <w:color w:val="000000"/>
          <w:sz w:val="24"/>
          <w:lang w:val="ru-RU"/>
        </w:rPr>
        <w:t>Круг чтения</w:t>
      </w:r>
      <w:r w:rsidRPr="00E57554">
        <w:rPr>
          <w:rFonts w:ascii="Times New Roman" w:eastAsia="Times New Roman" w:hAnsi="Times New Roman"/>
          <w:color w:val="000000"/>
          <w:sz w:val="24"/>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1DD4B894" w14:textId="77777777" w:rsidR="009515B3" w:rsidRPr="00E57554" w:rsidRDefault="00F86DDB">
      <w:pPr>
        <w:autoSpaceDE w:val="0"/>
        <w:autoSpaceDN w:val="0"/>
        <w:spacing w:before="190" w:after="0" w:line="281" w:lineRule="auto"/>
        <w:ind w:firstLine="180"/>
        <w:rPr>
          <w:lang w:val="ru-RU"/>
        </w:rPr>
      </w:pPr>
      <w:r w:rsidRPr="00E57554">
        <w:rPr>
          <w:rFonts w:ascii="Times New Roman" w:eastAsia="Times New Roman" w:hAnsi="Times New Roman"/>
          <w:i/>
          <w:color w:val="000000"/>
          <w:sz w:val="24"/>
          <w:lang w:val="ru-RU"/>
        </w:rPr>
        <w:t xml:space="preserve">Творчество А. С. Пушкина. </w:t>
      </w:r>
      <w:r w:rsidRPr="00E57554">
        <w:rPr>
          <w:rFonts w:ascii="Times New Roman" w:eastAsia="Times New Roman" w:hAnsi="Times New Roman"/>
          <w:color w:val="000000"/>
          <w:sz w:val="24"/>
          <w:lang w:val="ru-RU"/>
        </w:rPr>
        <w:t xml:space="preserve">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метафора). Круг чтения: литературные сказки  А.  С.  Пушкина  в  стихах:  «Сказка  о  мёртвой царевне и о семи богатырях». Фольклорная основа авторской сказки. Положительные и </w:t>
      </w:r>
      <w:r w:rsidRPr="00E57554">
        <w:rPr>
          <w:lang w:val="ru-RU"/>
        </w:rPr>
        <w:br/>
      </w:r>
      <w:r w:rsidRPr="00E57554">
        <w:rPr>
          <w:rFonts w:ascii="Times New Roman" w:eastAsia="Times New Roman" w:hAnsi="Times New Roman"/>
          <w:color w:val="000000"/>
          <w:sz w:val="24"/>
          <w:lang w:val="ru-RU"/>
        </w:rPr>
        <w:t>отрицательные герои, волшебные помощники, язык авторской сказки.</w:t>
      </w:r>
    </w:p>
    <w:p w14:paraId="04B9B640" w14:textId="77777777" w:rsidR="009515B3" w:rsidRPr="00E57554" w:rsidRDefault="00F86DDB">
      <w:pPr>
        <w:autoSpaceDE w:val="0"/>
        <w:autoSpaceDN w:val="0"/>
        <w:spacing w:before="190" w:after="0"/>
        <w:ind w:firstLine="180"/>
        <w:rPr>
          <w:lang w:val="ru-RU"/>
        </w:rPr>
      </w:pPr>
      <w:r w:rsidRPr="00E57554">
        <w:rPr>
          <w:rFonts w:ascii="Times New Roman" w:eastAsia="Times New Roman" w:hAnsi="Times New Roman"/>
          <w:i/>
          <w:color w:val="000000"/>
          <w:sz w:val="24"/>
          <w:lang w:val="ru-RU"/>
        </w:rPr>
        <w:t xml:space="preserve">Творчество И. А. Крылова. </w:t>
      </w:r>
      <w:r w:rsidRPr="00E57554">
        <w:rPr>
          <w:rFonts w:ascii="Times New Roman" w:eastAsia="Times New Roman" w:hAnsi="Times New Roman"/>
          <w:color w:val="000000"/>
          <w:sz w:val="24"/>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6391565E" w14:textId="77777777" w:rsidR="009515B3" w:rsidRPr="00E57554" w:rsidRDefault="00F86DDB">
      <w:pPr>
        <w:autoSpaceDE w:val="0"/>
        <w:autoSpaceDN w:val="0"/>
        <w:spacing w:before="190" w:after="0" w:line="271" w:lineRule="auto"/>
        <w:ind w:right="144" w:firstLine="180"/>
        <w:rPr>
          <w:lang w:val="ru-RU"/>
        </w:rPr>
      </w:pPr>
      <w:r w:rsidRPr="00E57554">
        <w:rPr>
          <w:rFonts w:ascii="Times New Roman" w:eastAsia="Times New Roman" w:hAnsi="Times New Roman"/>
          <w:i/>
          <w:color w:val="000000"/>
          <w:sz w:val="24"/>
          <w:lang w:val="ru-RU"/>
        </w:rPr>
        <w:t>Творчество М. Ю. Лермонтова</w:t>
      </w:r>
      <w:r w:rsidRPr="00E57554">
        <w:rPr>
          <w:rFonts w:ascii="Times New Roman" w:eastAsia="Times New Roman" w:hAnsi="Times New Roman"/>
          <w:color w:val="000000"/>
          <w:sz w:val="24"/>
          <w:lang w:val="ru-RU"/>
        </w:rPr>
        <w:t>. Круг чтения: лирические произведения М. 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w:t>
      </w:r>
    </w:p>
    <w:p w14:paraId="59AB38ED" w14:textId="77777777" w:rsidR="009515B3" w:rsidRPr="00E57554" w:rsidRDefault="00F86DDB">
      <w:pPr>
        <w:autoSpaceDE w:val="0"/>
        <w:autoSpaceDN w:val="0"/>
        <w:spacing w:before="70" w:after="0" w:line="230" w:lineRule="auto"/>
        <w:rPr>
          <w:lang w:val="ru-RU"/>
        </w:rPr>
      </w:pPr>
      <w:r w:rsidRPr="00E57554">
        <w:rPr>
          <w:rFonts w:ascii="Times New Roman" w:eastAsia="Times New Roman" w:hAnsi="Times New Roman"/>
          <w:color w:val="000000"/>
          <w:sz w:val="24"/>
          <w:lang w:val="ru-RU"/>
        </w:rPr>
        <w:t>Переносное значение   слов   в   метафоре. Метафора   в   стихотворениях М. Ю. Лермонтова.</w:t>
      </w:r>
    </w:p>
    <w:p w14:paraId="18B3C1B4" w14:textId="77777777" w:rsidR="009515B3" w:rsidRPr="00E57554" w:rsidRDefault="00F86DDB">
      <w:pPr>
        <w:autoSpaceDE w:val="0"/>
        <w:autoSpaceDN w:val="0"/>
        <w:spacing w:before="190" w:after="0"/>
        <w:ind w:right="576" w:firstLine="180"/>
        <w:rPr>
          <w:lang w:val="ru-RU"/>
        </w:rPr>
      </w:pPr>
      <w:r w:rsidRPr="00E57554">
        <w:rPr>
          <w:rFonts w:ascii="Times New Roman" w:eastAsia="Times New Roman" w:hAnsi="Times New Roman"/>
          <w:i/>
          <w:color w:val="000000"/>
          <w:sz w:val="24"/>
          <w:lang w:val="ru-RU"/>
        </w:rPr>
        <w:t>Литературная сказка.</w:t>
      </w:r>
      <w:r w:rsidRPr="00E57554">
        <w:rPr>
          <w:rFonts w:ascii="Times New Roman" w:eastAsia="Times New Roman" w:hAnsi="Times New Roman"/>
          <w:color w:val="000000"/>
          <w:sz w:val="24"/>
          <w:lang w:val="ru-RU"/>
        </w:rPr>
        <w:t xml:space="preserve"> Тематика авторских стихотворных сказок (две-три по выбору). Герои литературных сказок (произведения   М.  Ю.   Лермонтова,   П.  П.  Ершова,   П. П. Бажова, С. Т. Аксакова, С.  Я.  Маршака и др.). Связь литературной сказки с фольклорной: народная речь —особенность авторской сказки. Иллюстрации в сказке: назначение, особенности.</w:t>
      </w:r>
    </w:p>
    <w:p w14:paraId="431AD58E" w14:textId="77777777" w:rsidR="009515B3" w:rsidRPr="00E57554" w:rsidRDefault="00F86DDB">
      <w:pPr>
        <w:autoSpaceDE w:val="0"/>
        <w:autoSpaceDN w:val="0"/>
        <w:spacing w:before="192" w:after="0"/>
        <w:ind w:right="576" w:firstLine="180"/>
        <w:rPr>
          <w:lang w:val="ru-RU"/>
        </w:rPr>
      </w:pPr>
      <w:r w:rsidRPr="00E57554">
        <w:rPr>
          <w:rFonts w:ascii="Times New Roman" w:eastAsia="Times New Roman" w:hAnsi="Times New Roman"/>
          <w:i/>
          <w:color w:val="000000"/>
          <w:sz w:val="24"/>
          <w:lang w:val="ru-RU"/>
        </w:rPr>
        <w:t>Картины природы в творчестве поэтов и писателей Х</w:t>
      </w:r>
      <w:r>
        <w:rPr>
          <w:rFonts w:ascii="Times New Roman" w:eastAsia="Times New Roman" w:hAnsi="Times New Roman"/>
          <w:i/>
          <w:color w:val="000000"/>
          <w:sz w:val="24"/>
        </w:rPr>
        <w:t>I</w:t>
      </w:r>
      <w:r w:rsidRPr="00E57554">
        <w:rPr>
          <w:rFonts w:ascii="Times New Roman" w:eastAsia="Times New Roman" w:hAnsi="Times New Roman"/>
          <w:i/>
          <w:color w:val="000000"/>
          <w:sz w:val="24"/>
          <w:lang w:val="ru-RU"/>
        </w:rPr>
        <w:t>Х— ХХ веков</w:t>
      </w:r>
      <w:r w:rsidRPr="00E57554">
        <w:rPr>
          <w:rFonts w:ascii="Times New Roman" w:eastAsia="Times New Roman" w:hAnsi="Times New Roman"/>
          <w:color w:val="000000"/>
          <w:sz w:val="24"/>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 А. Жуковский, Е.  А.  Баратынский, Ф.  И.  Тютчев, А.  А.  Фет, Н.  А. </w:t>
      </w:r>
    </w:p>
    <w:p w14:paraId="777F8724" w14:textId="77777777" w:rsidR="009515B3" w:rsidRPr="00E57554" w:rsidRDefault="00F86DDB">
      <w:pPr>
        <w:autoSpaceDE w:val="0"/>
        <w:autoSpaceDN w:val="0"/>
        <w:spacing w:before="70" w:after="0" w:line="281" w:lineRule="auto"/>
        <w:rPr>
          <w:lang w:val="ru-RU"/>
        </w:rPr>
      </w:pPr>
      <w:r w:rsidRPr="00E57554">
        <w:rPr>
          <w:rFonts w:ascii="Times New Roman" w:eastAsia="Times New Roman" w:hAnsi="Times New Roman"/>
          <w:color w:val="000000"/>
          <w:sz w:val="24"/>
          <w:lang w:val="ru-RU"/>
        </w:rPr>
        <w:t>Некрасов,  И.  А.   Бунин,  А.  А.   Блок,  К.  Д.   Бальмонт, М. И. Цветаева и др.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7270791F" w14:textId="77777777" w:rsidR="009515B3" w:rsidRPr="00E57554" w:rsidRDefault="00F86DDB">
      <w:pPr>
        <w:tabs>
          <w:tab w:val="left" w:pos="180"/>
        </w:tabs>
        <w:autoSpaceDE w:val="0"/>
        <w:autoSpaceDN w:val="0"/>
        <w:spacing w:before="190" w:after="0" w:line="262" w:lineRule="auto"/>
        <w:ind w:right="144"/>
        <w:rPr>
          <w:lang w:val="ru-RU"/>
        </w:rPr>
      </w:pPr>
      <w:r w:rsidRPr="00E57554">
        <w:rPr>
          <w:lang w:val="ru-RU"/>
        </w:rPr>
        <w:tab/>
      </w:r>
      <w:r w:rsidRPr="00E57554">
        <w:rPr>
          <w:rFonts w:ascii="Times New Roman" w:eastAsia="Times New Roman" w:hAnsi="Times New Roman"/>
          <w:i/>
          <w:color w:val="000000"/>
          <w:sz w:val="24"/>
          <w:lang w:val="ru-RU"/>
        </w:rPr>
        <w:t>Творчество Л. Н. Толстого</w:t>
      </w:r>
      <w:r w:rsidRPr="00E57554">
        <w:rPr>
          <w:rFonts w:ascii="Times New Roman" w:eastAsia="Times New Roman" w:hAnsi="Times New Roman"/>
          <w:color w:val="000000"/>
          <w:sz w:val="24"/>
          <w:lang w:val="ru-RU"/>
        </w:rPr>
        <w:t>.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w:t>
      </w:r>
    </w:p>
    <w:p w14:paraId="5FE37CA4" w14:textId="77777777" w:rsidR="009515B3" w:rsidRPr="00E57554" w:rsidRDefault="00F86DDB">
      <w:pPr>
        <w:autoSpaceDE w:val="0"/>
        <w:autoSpaceDN w:val="0"/>
        <w:spacing w:before="70" w:after="0" w:line="271" w:lineRule="auto"/>
        <w:ind w:right="144"/>
        <w:rPr>
          <w:lang w:val="ru-RU"/>
        </w:rPr>
      </w:pPr>
      <w:r w:rsidRPr="00E57554">
        <w:rPr>
          <w:rFonts w:ascii="Times New Roman" w:eastAsia="Times New Roman" w:hAnsi="Times New Roman"/>
          <w:color w:val="000000"/>
          <w:sz w:val="24"/>
          <w:lang w:val="ru-RU"/>
        </w:rPr>
        <w:t xml:space="preserve">Значение реальных жизненных ситуаций в создании рассказа, повести. Отрывки из </w:t>
      </w:r>
      <w:r w:rsidRPr="00E57554">
        <w:rPr>
          <w:lang w:val="ru-RU"/>
        </w:rPr>
        <w:br/>
      </w:r>
      <w:r w:rsidRPr="00E57554">
        <w:rPr>
          <w:rFonts w:ascii="Times New Roman" w:eastAsia="Times New Roman" w:hAnsi="Times New Roman"/>
          <w:color w:val="000000"/>
          <w:sz w:val="24"/>
          <w:lang w:val="ru-RU"/>
        </w:rPr>
        <w:t>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35318C73" w14:textId="77777777" w:rsidR="009515B3" w:rsidRPr="00E57554" w:rsidRDefault="009515B3">
      <w:pPr>
        <w:rPr>
          <w:lang w:val="ru-RU"/>
        </w:rPr>
        <w:sectPr w:rsidR="009515B3" w:rsidRPr="00E57554">
          <w:pgSz w:w="11900" w:h="16840"/>
          <w:pgMar w:top="298" w:right="640" w:bottom="342" w:left="666" w:header="720" w:footer="720" w:gutter="0"/>
          <w:cols w:space="720" w:equalWidth="0">
            <w:col w:w="10594" w:space="0"/>
          </w:cols>
          <w:docGrid w:linePitch="360"/>
        </w:sectPr>
      </w:pPr>
    </w:p>
    <w:p w14:paraId="48E5EEB2" w14:textId="77777777" w:rsidR="009515B3" w:rsidRPr="00E57554" w:rsidRDefault="009515B3">
      <w:pPr>
        <w:autoSpaceDE w:val="0"/>
        <w:autoSpaceDN w:val="0"/>
        <w:spacing w:after="102" w:line="220" w:lineRule="exact"/>
        <w:rPr>
          <w:lang w:val="ru-RU"/>
        </w:rPr>
      </w:pPr>
    </w:p>
    <w:p w14:paraId="3802F11D" w14:textId="77777777" w:rsidR="009515B3" w:rsidRPr="00E57554" w:rsidRDefault="00F86DDB">
      <w:pPr>
        <w:autoSpaceDE w:val="0"/>
        <w:autoSpaceDN w:val="0"/>
        <w:spacing w:after="0"/>
        <w:ind w:firstLine="180"/>
        <w:rPr>
          <w:lang w:val="ru-RU"/>
        </w:rPr>
      </w:pPr>
      <w:r w:rsidRPr="00E57554">
        <w:rPr>
          <w:rFonts w:ascii="Times New Roman" w:eastAsia="Times New Roman" w:hAnsi="Times New Roman"/>
          <w:i/>
          <w:color w:val="000000"/>
          <w:sz w:val="24"/>
          <w:lang w:val="ru-RU"/>
        </w:rPr>
        <w:t>Произведения о животных и родной природе.</w:t>
      </w:r>
      <w:r w:rsidRPr="00E57554">
        <w:rPr>
          <w:rFonts w:ascii="Times New Roman" w:eastAsia="Times New Roman" w:hAnsi="Times New Roman"/>
          <w:color w:val="000000"/>
          <w:sz w:val="24"/>
          <w:lang w:val="ru-RU"/>
        </w:rPr>
        <w:t xml:space="preserve"> Взаимоотношения человека и животных, защита и охрана природы — тема произведений литературы. Круг чтения (не менее трёх авторов): на  примере произведений  А. И.   Куприна,  В.  П.   Астафьева, К. Г. Паустовского, М. М. Пришвина, Ю. И. Коваля и др.</w:t>
      </w:r>
    </w:p>
    <w:p w14:paraId="63E8C631" w14:textId="77777777" w:rsidR="009515B3" w:rsidRPr="00E57554" w:rsidRDefault="00F86DDB">
      <w:pPr>
        <w:autoSpaceDE w:val="0"/>
        <w:autoSpaceDN w:val="0"/>
        <w:spacing w:before="190" w:after="0" w:line="281" w:lineRule="auto"/>
        <w:ind w:right="144" w:firstLine="180"/>
        <w:rPr>
          <w:lang w:val="ru-RU"/>
        </w:rPr>
      </w:pPr>
      <w:r w:rsidRPr="00E57554">
        <w:rPr>
          <w:rFonts w:ascii="Times New Roman" w:eastAsia="Times New Roman" w:hAnsi="Times New Roman"/>
          <w:i/>
          <w:color w:val="000000"/>
          <w:sz w:val="24"/>
          <w:lang w:val="ru-RU"/>
        </w:rPr>
        <w:t>Произведения о детях</w:t>
      </w:r>
      <w:r w:rsidRPr="00E57554">
        <w:rPr>
          <w:rFonts w:ascii="Times New Roman" w:eastAsia="Times New Roman" w:hAnsi="Times New Roman"/>
          <w:color w:val="000000"/>
          <w:sz w:val="24"/>
          <w:lang w:val="ru-RU"/>
        </w:rPr>
        <w:t xml:space="preserve">. Тематика произведений о детях, их жизни, играх и занятиях, </w:t>
      </w:r>
      <w:r w:rsidRPr="00E57554">
        <w:rPr>
          <w:lang w:val="ru-RU"/>
        </w:rPr>
        <w:br/>
      </w:r>
      <w:r w:rsidRPr="00E57554">
        <w:rPr>
          <w:rFonts w:ascii="Times New Roman" w:eastAsia="Times New Roman" w:hAnsi="Times New Roman"/>
          <w:color w:val="000000"/>
          <w:sz w:val="24"/>
          <w:lang w:val="ru-RU"/>
        </w:rPr>
        <w:t xml:space="preserve">взаимоотношениях со взрослыми и сверстниками (на примере произведений не менее трёх авторов): А.  П.  Чехова, Б.  С.  Житкова, Н.  Г. Гарина-Михайловского, В. В. Крапивина и др. Словесный портрет героя как его характеристика. Авторский способ выражения главной мысли. Основные события сюжета, отношение к ним героев. </w:t>
      </w:r>
    </w:p>
    <w:p w14:paraId="74082BC6" w14:textId="77777777" w:rsidR="009515B3" w:rsidRPr="00E57554" w:rsidRDefault="00F86DDB">
      <w:pPr>
        <w:autoSpaceDE w:val="0"/>
        <w:autoSpaceDN w:val="0"/>
        <w:spacing w:before="192" w:after="0" w:line="271" w:lineRule="auto"/>
        <w:ind w:right="288" w:firstLine="180"/>
        <w:rPr>
          <w:lang w:val="ru-RU"/>
        </w:rPr>
      </w:pPr>
      <w:r w:rsidRPr="00E57554">
        <w:rPr>
          <w:rFonts w:ascii="Times New Roman" w:eastAsia="Times New Roman" w:hAnsi="Times New Roman"/>
          <w:i/>
          <w:color w:val="000000"/>
          <w:sz w:val="24"/>
          <w:lang w:val="ru-RU"/>
        </w:rPr>
        <w:t>Пьеса.</w:t>
      </w:r>
      <w:r w:rsidRPr="00E57554">
        <w:rPr>
          <w:rFonts w:ascii="Times New Roman" w:eastAsia="Times New Roman" w:hAnsi="Times New Roman"/>
          <w:color w:val="000000"/>
          <w:sz w:val="24"/>
          <w:lang w:val="ru-RU"/>
        </w:rPr>
        <w:t xml:space="preserve"> Знакомство с новым жанром — пьесой-сказкой.  Пьеса — произведение литературы и театрального искусства (одна по выбору). Пьеса как жанр  драматического  произведения. Пьеса и сказка: драматическое и эпическое произведения. Авторские ремарки: назначение, содержание.</w:t>
      </w:r>
    </w:p>
    <w:p w14:paraId="7884534C" w14:textId="77777777" w:rsidR="009515B3" w:rsidRPr="00E57554" w:rsidRDefault="00F86DDB">
      <w:pPr>
        <w:autoSpaceDE w:val="0"/>
        <w:autoSpaceDN w:val="0"/>
        <w:spacing w:before="190" w:after="0"/>
        <w:ind w:right="288" w:firstLine="180"/>
        <w:rPr>
          <w:lang w:val="ru-RU"/>
        </w:rPr>
      </w:pPr>
      <w:r w:rsidRPr="00E57554">
        <w:rPr>
          <w:rFonts w:ascii="Times New Roman" w:eastAsia="Times New Roman" w:hAnsi="Times New Roman"/>
          <w:i/>
          <w:color w:val="000000"/>
          <w:sz w:val="24"/>
          <w:lang w:val="ru-RU"/>
        </w:rPr>
        <w:t>Юмористические произведения.</w:t>
      </w:r>
      <w:r w:rsidRPr="00E57554">
        <w:rPr>
          <w:rFonts w:ascii="Times New Roman" w:eastAsia="Times New Roman" w:hAnsi="Times New Roman"/>
          <w:color w:val="000000"/>
          <w:sz w:val="24"/>
          <w:lang w:val="ru-RU"/>
        </w:rPr>
        <w:t xml:space="preserve"> Круг чтения (не менее двух произведений по выбору): юмористические произведения на примере рассказов М. М. Зощенко, В.  Ю. Драгунского, Н. Н. Носова, В. 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077C7AEE" w14:textId="77777777" w:rsidR="009515B3" w:rsidRPr="00E57554" w:rsidRDefault="00F86DDB">
      <w:pPr>
        <w:autoSpaceDE w:val="0"/>
        <w:autoSpaceDN w:val="0"/>
        <w:spacing w:before="190" w:after="0" w:line="271" w:lineRule="auto"/>
        <w:ind w:right="144" w:firstLine="180"/>
        <w:rPr>
          <w:lang w:val="ru-RU"/>
        </w:rPr>
      </w:pPr>
      <w:r w:rsidRPr="00E57554">
        <w:rPr>
          <w:rFonts w:ascii="Times New Roman" w:eastAsia="Times New Roman" w:hAnsi="Times New Roman"/>
          <w:i/>
          <w:color w:val="000000"/>
          <w:sz w:val="24"/>
          <w:lang w:val="ru-RU"/>
        </w:rPr>
        <w:t>Зарубежная литература</w:t>
      </w:r>
      <w:r w:rsidRPr="00E57554">
        <w:rPr>
          <w:rFonts w:ascii="Times New Roman" w:eastAsia="Times New Roman" w:hAnsi="Times New Roman"/>
          <w:color w:val="000000"/>
          <w:sz w:val="24"/>
          <w:lang w:val="ru-RU"/>
        </w:rPr>
        <w:t xml:space="preserve">. Расширение круга чтения произведений зарубежных писателей. Литературные сказки Ш. Перро, Х.-К. Андерсена, братьев Гримм, Э. Т. А. Гофмана, Т. Янссон и др. (по выбору). Приключенческая литература: произведения Дж. Свифта, Марка Твена. </w:t>
      </w:r>
    </w:p>
    <w:p w14:paraId="4D84BABA" w14:textId="77777777" w:rsidR="009515B3" w:rsidRPr="00E57554" w:rsidRDefault="00F86DDB">
      <w:pPr>
        <w:autoSpaceDE w:val="0"/>
        <w:autoSpaceDN w:val="0"/>
        <w:spacing w:before="190" w:after="0" w:line="281" w:lineRule="auto"/>
        <w:ind w:right="144" w:firstLine="180"/>
        <w:rPr>
          <w:lang w:val="ru-RU"/>
        </w:rPr>
      </w:pPr>
      <w:r w:rsidRPr="00E57554">
        <w:rPr>
          <w:rFonts w:ascii="Times New Roman" w:eastAsia="Times New Roman" w:hAnsi="Times New Roman"/>
          <w:i/>
          <w:color w:val="000000"/>
          <w:sz w:val="24"/>
          <w:lang w:val="ru-RU"/>
        </w:rPr>
        <w:t>Библиографическая  культура   (работа   с   детской   книгой и справочной литературой)</w:t>
      </w:r>
      <w:r w:rsidRPr="00E57554">
        <w:rPr>
          <w:rFonts w:ascii="Times New Roman" w:eastAsia="Times New Roman" w:hAnsi="Times New Roman"/>
          <w:color w:val="000000"/>
          <w:sz w:val="24"/>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77FC493C" w14:textId="77777777" w:rsidR="009515B3" w:rsidRPr="00E57554" w:rsidRDefault="009515B3">
      <w:pPr>
        <w:rPr>
          <w:lang w:val="ru-RU"/>
        </w:rPr>
        <w:sectPr w:rsidR="009515B3" w:rsidRPr="00E57554">
          <w:pgSz w:w="11900" w:h="16840"/>
          <w:pgMar w:top="322" w:right="718" w:bottom="1440" w:left="666" w:header="720" w:footer="720" w:gutter="0"/>
          <w:cols w:space="720" w:equalWidth="0">
            <w:col w:w="10516" w:space="0"/>
          </w:cols>
          <w:docGrid w:linePitch="360"/>
        </w:sectPr>
      </w:pPr>
    </w:p>
    <w:p w14:paraId="24927092" w14:textId="77777777" w:rsidR="009515B3" w:rsidRPr="00E57554" w:rsidRDefault="009515B3">
      <w:pPr>
        <w:autoSpaceDE w:val="0"/>
        <w:autoSpaceDN w:val="0"/>
        <w:spacing w:after="78" w:line="220" w:lineRule="exact"/>
        <w:rPr>
          <w:lang w:val="ru-RU"/>
        </w:rPr>
      </w:pPr>
    </w:p>
    <w:p w14:paraId="20F54890" w14:textId="77777777" w:rsidR="009515B3" w:rsidRPr="00E57554" w:rsidRDefault="00F86DDB">
      <w:pPr>
        <w:autoSpaceDE w:val="0"/>
        <w:autoSpaceDN w:val="0"/>
        <w:spacing w:after="0" w:line="230" w:lineRule="auto"/>
        <w:rPr>
          <w:lang w:val="ru-RU"/>
        </w:rPr>
      </w:pPr>
      <w:r w:rsidRPr="00E57554">
        <w:rPr>
          <w:rFonts w:ascii="Times New Roman" w:eastAsia="Times New Roman" w:hAnsi="Times New Roman"/>
          <w:b/>
          <w:color w:val="000000"/>
          <w:sz w:val="24"/>
          <w:lang w:val="ru-RU"/>
        </w:rPr>
        <w:t>ПЛАНИРУЕМЫЕ ОБРАЗОВАТЕЛЬНЫЕ РЕЗУЛЬТАТЫ</w:t>
      </w:r>
    </w:p>
    <w:p w14:paraId="7CED86A3" w14:textId="77777777" w:rsidR="009515B3" w:rsidRPr="00E57554" w:rsidRDefault="00F86DDB">
      <w:pPr>
        <w:tabs>
          <w:tab w:val="left" w:pos="180"/>
        </w:tabs>
        <w:autoSpaceDE w:val="0"/>
        <w:autoSpaceDN w:val="0"/>
        <w:spacing w:before="346" w:after="0" w:line="262" w:lineRule="auto"/>
        <w:ind w:right="1152"/>
        <w:rPr>
          <w:lang w:val="ru-RU"/>
        </w:rPr>
      </w:pPr>
      <w:r w:rsidRPr="00E57554">
        <w:rPr>
          <w:lang w:val="ru-RU"/>
        </w:rPr>
        <w:tab/>
      </w:r>
      <w:r w:rsidRPr="00E57554">
        <w:rPr>
          <w:rFonts w:ascii="Times New Roman" w:eastAsia="Times New Roman" w:hAnsi="Times New Roman"/>
          <w:color w:val="000000"/>
          <w:sz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3F53229C" w14:textId="77777777" w:rsidR="009515B3" w:rsidRPr="00E57554" w:rsidRDefault="00F86DDB">
      <w:pPr>
        <w:autoSpaceDE w:val="0"/>
        <w:autoSpaceDN w:val="0"/>
        <w:spacing w:before="262" w:after="0" w:line="230" w:lineRule="auto"/>
        <w:rPr>
          <w:lang w:val="ru-RU"/>
        </w:rPr>
      </w:pPr>
      <w:r w:rsidRPr="00E57554">
        <w:rPr>
          <w:rFonts w:ascii="Times New Roman" w:eastAsia="Times New Roman" w:hAnsi="Times New Roman"/>
          <w:b/>
          <w:color w:val="000000"/>
          <w:sz w:val="24"/>
          <w:lang w:val="ru-RU"/>
        </w:rPr>
        <w:t>ЛИЧНОСТНЫЕ РЕЗУЛЬТАТЫ</w:t>
      </w:r>
    </w:p>
    <w:p w14:paraId="73639D33" w14:textId="77777777" w:rsidR="009515B3" w:rsidRPr="00E57554" w:rsidRDefault="00F86DDB">
      <w:pPr>
        <w:autoSpaceDE w:val="0"/>
        <w:autoSpaceDN w:val="0"/>
        <w:spacing w:before="166" w:after="0" w:line="286" w:lineRule="auto"/>
        <w:ind w:firstLine="180"/>
        <w:rPr>
          <w:lang w:val="ru-RU"/>
        </w:rPr>
      </w:pPr>
      <w:r w:rsidRPr="00E57554">
        <w:rPr>
          <w:rFonts w:ascii="Times New Roman" w:eastAsia="Times New Roman" w:hAnsi="Times New Roman"/>
          <w:color w:val="000000"/>
          <w:sz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4F92A842" w14:textId="77777777" w:rsidR="009515B3" w:rsidRPr="00E57554" w:rsidRDefault="00F86DDB">
      <w:pPr>
        <w:autoSpaceDE w:val="0"/>
        <w:autoSpaceDN w:val="0"/>
        <w:spacing w:before="190" w:after="0" w:line="230" w:lineRule="auto"/>
        <w:ind w:left="180"/>
        <w:rPr>
          <w:lang w:val="ru-RU"/>
        </w:rPr>
      </w:pPr>
      <w:r w:rsidRPr="00E57554">
        <w:rPr>
          <w:rFonts w:ascii="Times New Roman" w:eastAsia="Times New Roman" w:hAnsi="Times New Roman"/>
          <w:b/>
          <w:color w:val="000000"/>
          <w:sz w:val="24"/>
          <w:lang w:val="ru-RU"/>
        </w:rPr>
        <w:t>Гражданско-патриотическое воспитание:</w:t>
      </w:r>
    </w:p>
    <w:p w14:paraId="484DDA32" w14:textId="77777777" w:rsidR="009515B3" w:rsidRPr="00E57554" w:rsidRDefault="00F86DDB">
      <w:pPr>
        <w:autoSpaceDE w:val="0"/>
        <w:autoSpaceDN w:val="0"/>
        <w:spacing w:before="178" w:after="0" w:line="271" w:lineRule="auto"/>
        <w:ind w:left="420" w:right="432"/>
        <w:rPr>
          <w:lang w:val="ru-RU"/>
        </w:rPr>
      </w:pPr>
      <w:r w:rsidRPr="00E57554">
        <w:rPr>
          <w:rFonts w:ascii="Times New Roman" w:eastAsia="Times New Roman" w:hAnsi="Times New Roman"/>
          <w:color w:val="000000"/>
          <w:sz w:val="24"/>
          <w:lang w:val="ru-RU"/>
        </w:rPr>
        <w:t>—  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6DB8916B" w14:textId="77777777" w:rsidR="009515B3" w:rsidRPr="00E57554" w:rsidRDefault="00F86DDB">
      <w:pPr>
        <w:autoSpaceDE w:val="0"/>
        <w:autoSpaceDN w:val="0"/>
        <w:spacing w:before="190" w:after="0"/>
        <w:ind w:left="420" w:right="144"/>
        <w:rPr>
          <w:lang w:val="ru-RU"/>
        </w:rPr>
      </w:pPr>
      <w:r w:rsidRPr="00E57554">
        <w:rPr>
          <w:rFonts w:ascii="Times New Roman" w:eastAsia="Times New Roman" w:hAnsi="Times New Roman"/>
          <w:color w:val="000000"/>
          <w:sz w:val="24"/>
          <w:lang w:val="ru-RU"/>
        </w:rPr>
        <w:t>—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5CAFAD3B" w14:textId="77777777" w:rsidR="009515B3" w:rsidRPr="00E57554" w:rsidRDefault="00F86DDB">
      <w:pPr>
        <w:autoSpaceDE w:val="0"/>
        <w:autoSpaceDN w:val="0"/>
        <w:spacing w:before="190" w:after="0" w:line="271" w:lineRule="auto"/>
        <w:ind w:left="420" w:right="288"/>
        <w:rPr>
          <w:lang w:val="ru-RU"/>
        </w:rPr>
      </w:pPr>
      <w:r w:rsidRPr="00E57554">
        <w:rPr>
          <w:rFonts w:ascii="Times New Roman" w:eastAsia="Times New Roman" w:hAnsi="Times New Roman"/>
          <w:color w:val="000000"/>
          <w:sz w:val="24"/>
          <w:lang w:val="ru-RU"/>
        </w:rPr>
        <w:t>—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5A9597E9" w14:textId="77777777" w:rsidR="009515B3" w:rsidRPr="00E57554" w:rsidRDefault="00F86DDB">
      <w:pPr>
        <w:autoSpaceDE w:val="0"/>
        <w:autoSpaceDN w:val="0"/>
        <w:spacing w:before="178" w:after="0" w:line="230" w:lineRule="auto"/>
        <w:ind w:left="180"/>
        <w:rPr>
          <w:lang w:val="ru-RU"/>
        </w:rPr>
      </w:pPr>
      <w:r w:rsidRPr="00E57554">
        <w:rPr>
          <w:rFonts w:ascii="Times New Roman" w:eastAsia="Times New Roman" w:hAnsi="Times New Roman"/>
          <w:b/>
          <w:color w:val="000000"/>
          <w:sz w:val="24"/>
          <w:lang w:val="ru-RU"/>
        </w:rPr>
        <w:t>Духовно-нравственное воспитание:</w:t>
      </w:r>
    </w:p>
    <w:p w14:paraId="37F19991" w14:textId="77777777" w:rsidR="009515B3" w:rsidRPr="00E57554" w:rsidRDefault="00F86DDB">
      <w:pPr>
        <w:autoSpaceDE w:val="0"/>
        <w:autoSpaceDN w:val="0"/>
        <w:spacing w:before="178" w:after="0"/>
        <w:ind w:left="420" w:right="720"/>
        <w:rPr>
          <w:lang w:val="ru-RU"/>
        </w:rPr>
      </w:pPr>
      <w:r w:rsidRPr="00E57554">
        <w:rPr>
          <w:rFonts w:ascii="Times New Roman" w:eastAsia="Times New Roman" w:hAnsi="Times New Roman"/>
          <w:color w:val="000000"/>
          <w:sz w:val="24"/>
          <w:lang w:val="ru-RU"/>
        </w:rPr>
        <w:t>—  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4A9D13EF" w14:textId="77777777" w:rsidR="009515B3" w:rsidRPr="00E57554" w:rsidRDefault="00F86DDB">
      <w:pPr>
        <w:autoSpaceDE w:val="0"/>
        <w:autoSpaceDN w:val="0"/>
        <w:spacing w:before="240" w:after="0" w:line="262" w:lineRule="auto"/>
        <w:ind w:left="420" w:right="432"/>
        <w:rPr>
          <w:lang w:val="ru-RU"/>
        </w:rPr>
      </w:pPr>
      <w:r w:rsidRPr="00E57554">
        <w:rPr>
          <w:rFonts w:ascii="Times New Roman" w:eastAsia="Times New Roman" w:hAnsi="Times New Roman"/>
          <w:color w:val="000000"/>
          <w:sz w:val="24"/>
          <w:lang w:val="ru-RU"/>
        </w:rPr>
        <w:t>—  осознание этических понятий, оценка поведения и поступков персонажей художественных произведений в ситуации нравственного выбора;</w:t>
      </w:r>
    </w:p>
    <w:p w14:paraId="0712A3E0" w14:textId="77777777" w:rsidR="009515B3" w:rsidRPr="00E57554" w:rsidRDefault="00F86DDB">
      <w:pPr>
        <w:autoSpaceDE w:val="0"/>
        <w:autoSpaceDN w:val="0"/>
        <w:spacing w:before="190" w:after="0" w:line="262" w:lineRule="auto"/>
        <w:ind w:left="420" w:right="864"/>
        <w:rPr>
          <w:lang w:val="ru-RU"/>
        </w:rPr>
      </w:pPr>
      <w:r w:rsidRPr="00E57554">
        <w:rPr>
          <w:rFonts w:ascii="Times New Roman" w:eastAsia="Times New Roman" w:hAnsi="Times New Roman"/>
          <w:color w:val="000000"/>
          <w:sz w:val="24"/>
          <w:lang w:val="ru-RU"/>
        </w:rPr>
        <w:t>—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71257900" w14:textId="77777777" w:rsidR="009515B3" w:rsidRPr="00E57554" w:rsidRDefault="00F86DDB">
      <w:pPr>
        <w:autoSpaceDE w:val="0"/>
        <w:autoSpaceDN w:val="0"/>
        <w:spacing w:before="190" w:after="0" w:line="262" w:lineRule="auto"/>
        <w:ind w:left="420" w:right="144"/>
        <w:rPr>
          <w:lang w:val="ru-RU"/>
        </w:rPr>
      </w:pPr>
      <w:r w:rsidRPr="00E57554">
        <w:rPr>
          <w:rFonts w:ascii="Times New Roman" w:eastAsia="Times New Roman" w:hAnsi="Times New Roman"/>
          <w:color w:val="000000"/>
          <w:sz w:val="24"/>
          <w:lang w:val="ru-RU"/>
        </w:rPr>
        <w:t xml:space="preserve">—  неприятие любых форм поведения, направленных на причинение физического и морального вреда другим людям </w:t>
      </w:r>
    </w:p>
    <w:p w14:paraId="459FF0C8" w14:textId="77777777" w:rsidR="009515B3" w:rsidRPr="00E57554" w:rsidRDefault="00F86DDB">
      <w:pPr>
        <w:autoSpaceDE w:val="0"/>
        <w:autoSpaceDN w:val="0"/>
        <w:spacing w:before="178" w:after="0" w:line="230" w:lineRule="auto"/>
        <w:ind w:left="180"/>
        <w:rPr>
          <w:lang w:val="ru-RU"/>
        </w:rPr>
      </w:pPr>
      <w:r w:rsidRPr="00E57554">
        <w:rPr>
          <w:rFonts w:ascii="Times New Roman" w:eastAsia="Times New Roman" w:hAnsi="Times New Roman"/>
          <w:b/>
          <w:color w:val="000000"/>
          <w:sz w:val="24"/>
          <w:lang w:val="ru-RU"/>
        </w:rPr>
        <w:t>Эстетическое воспитание:</w:t>
      </w:r>
    </w:p>
    <w:p w14:paraId="23E50532" w14:textId="77777777" w:rsidR="009515B3" w:rsidRPr="00E57554" w:rsidRDefault="00F86DDB">
      <w:pPr>
        <w:autoSpaceDE w:val="0"/>
        <w:autoSpaceDN w:val="0"/>
        <w:spacing w:before="178" w:after="0"/>
        <w:ind w:left="420" w:right="288"/>
        <w:rPr>
          <w:lang w:val="ru-RU"/>
        </w:rPr>
      </w:pPr>
      <w:r w:rsidRPr="00E57554">
        <w:rPr>
          <w:rFonts w:ascii="Times New Roman" w:eastAsia="Times New Roman" w:hAnsi="Times New Roman"/>
          <w:color w:val="000000"/>
          <w:sz w:val="24"/>
          <w:lang w:val="ru-RU"/>
        </w:rPr>
        <w:t>—  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24050F28" w14:textId="77777777" w:rsidR="009515B3" w:rsidRPr="00E57554" w:rsidRDefault="00F86DDB">
      <w:pPr>
        <w:autoSpaceDE w:val="0"/>
        <w:autoSpaceDN w:val="0"/>
        <w:spacing w:before="190" w:after="0" w:line="230" w:lineRule="auto"/>
        <w:ind w:left="420"/>
        <w:rPr>
          <w:lang w:val="ru-RU"/>
        </w:rPr>
      </w:pPr>
      <w:r w:rsidRPr="00E57554">
        <w:rPr>
          <w:rFonts w:ascii="Times New Roman" w:eastAsia="Times New Roman" w:hAnsi="Times New Roman"/>
          <w:color w:val="000000"/>
          <w:sz w:val="24"/>
          <w:lang w:val="ru-RU"/>
        </w:rPr>
        <w:t>—  приобретение  эстетического  опыта  слушания,  чтения и эмоционально-эстетической оценки</w:t>
      </w:r>
    </w:p>
    <w:p w14:paraId="712329A6" w14:textId="77777777" w:rsidR="009515B3" w:rsidRPr="00E57554" w:rsidRDefault="009515B3">
      <w:pPr>
        <w:rPr>
          <w:lang w:val="ru-RU"/>
        </w:rPr>
        <w:sectPr w:rsidR="009515B3" w:rsidRPr="00E57554">
          <w:pgSz w:w="11900" w:h="16840"/>
          <w:pgMar w:top="298" w:right="650" w:bottom="440" w:left="666" w:header="720" w:footer="720" w:gutter="0"/>
          <w:cols w:space="720" w:equalWidth="0">
            <w:col w:w="10584" w:space="0"/>
          </w:cols>
          <w:docGrid w:linePitch="360"/>
        </w:sectPr>
      </w:pPr>
    </w:p>
    <w:p w14:paraId="6D01C761" w14:textId="77777777" w:rsidR="009515B3" w:rsidRPr="00E57554" w:rsidRDefault="009515B3">
      <w:pPr>
        <w:autoSpaceDE w:val="0"/>
        <w:autoSpaceDN w:val="0"/>
        <w:spacing w:after="66" w:line="220" w:lineRule="exact"/>
        <w:rPr>
          <w:lang w:val="ru-RU"/>
        </w:rPr>
      </w:pPr>
    </w:p>
    <w:p w14:paraId="784ABAAA" w14:textId="77777777" w:rsidR="009515B3" w:rsidRPr="00E57554" w:rsidRDefault="00F86DDB">
      <w:pPr>
        <w:autoSpaceDE w:val="0"/>
        <w:autoSpaceDN w:val="0"/>
        <w:spacing w:after="0" w:line="230" w:lineRule="auto"/>
        <w:ind w:left="420"/>
        <w:rPr>
          <w:lang w:val="ru-RU"/>
        </w:rPr>
      </w:pPr>
      <w:r w:rsidRPr="00E57554">
        <w:rPr>
          <w:rFonts w:ascii="Times New Roman" w:eastAsia="Times New Roman" w:hAnsi="Times New Roman"/>
          <w:color w:val="000000"/>
          <w:sz w:val="24"/>
          <w:lang w:val="ru-RU"/>
        </w:rPr>
        <w:t>произведений фольклора и художественной литературы;</w:t>
      </w:r>
    </w:p>
    <w:p w14:paraId="65E7F149" w14:textId="77777777" w:rsidR="009515B3" w:rsidRPr="00E57554" w:rsidRDefault="00F86DDB">
      <w:pPr>
        <w:autoSpaceDE w:val="0"/>
        <w:autoSpaceDN w:val="0"/>
        <w:spacing w:before="190" w:after="0" w:line="262" w:lineRule="auto"/>
        <w:ind w:left="420" w:right="864"/>
        <w:rPr>
          <w:lang w:val="ru-RU"/>
        </w:rPr>
      </w:pPr>
      <w:r w:rsidRPr="00E57554">
        <w:rPr>
          <w:rFonts w:ascii="Times New Roman" w:eastAsia="Times New Roman" w:hAnsi="Times New Roman"/>
          <w:color w:val="000000"/>
          <w:sz w:val="24"/>
          <w:lang w:val="ru-RU"/>
        </w:rPr>
        <w:t>—  понимание образного языка художественных произведений, выразительных средств, создающих художественный образ.</w:t>
      </w:r>
    </w:p>
    <w:p w14:paraId="0E205C28" w14:textId="77777777" w:rsidR="009515B3" w:rsidRPr="00E57554" w:rsidRDefault="00F86DDB">
      <w:pPr>
        <w:autoSpaceDE w:val="0"/>
        <w:autoSpaceDN w:val="0"/>
        <w:spacing w:before="178" w:after="0" w:line="230" w:lineRule="auto"/>
        <w:ind w:left="180"/>
        <w:rPr>
          <w:lang w:val="ru-RU"/>
        </w:rPr>
      </w:pPr>
      <w:r w:rsidRPr="00E57554">
        <w:rPr>
          <w:rFonts w:ascii="Times New Roman" w:eastAsia="Times New Roman" w:hAnsi="Times New Roman"/>
          <w:b/>
          <w:color w:val="000000"/>
          <w:sz w:val="24"/>
          <w:lang w:val="ru-RU"/>
        </w:rPr>
        <w:t>Физическое воспитание, формирование культуры здоровья эмоционального благополучия:</w:t>
      </w:r>
    </w:p>
    <w:p w14:paraId="0A7C2DD2" w14:textId="77777777" w:rsidR="009515B3" w:rsidRPr="00E57554" w:rsidRDefault="00F86DDB">
      <w:pPr>
        <w:autoSpaceDE w:val="0"/>
        <w:autoSpaceDN w:val="0"/>
        <w:spacing w:before="178" w:after="0" w:line="262" w:lineRule="auto"/>
        <w:ind w:left="420" w:right="432"/>
        <w:rPr>
          <w:lang w:val="ru-RU"/>
        </w:rPr>
      </w:pPr>
      <w:r w:rsidRPr="00E57554">
        <w:rPr>
          <w:rFonts w:ascii="Times New Roman" w:eastAsia="Times New Roman" w:hAnsi="Times New Roman"/>
          <w:color w:val="000000"/>
          <w:sz w:val="24"/>
          <w:lang w:val="ru-RU"/>
        </w:rPr>
        <w:t>—  соблюдение правил  здорового  и  безопасного  (для  себя и других людей) образа жизни в окружающей среде (в том числе информационной);</w:t>
      </w:r>
    </w:p>
    <w:p w14:paraId="58F6891C" w14:textId="77777777" w:rsidR="009515B3" w:rsidRPr="00E57554" w:rsidRDefault="00F86DDB">
      <w:pPr>
        <w:autoSpaceDE w:val="0"/>
        <w:autoSpaceDN w:val="0"/>
        <w:spacing w:before="190" w:after="0" w:line="230" w:lineRule="auto"/>
        <w:ind w:left="420"/>
        <w:rPr>
          <w:lang w:val="ru-RU"/>
        </w:rPr>
      </w:pPr>
      <w:r w:rsidRPr="00E57554">
        <w:rPr>
          <w:rFonts w:ascii="Times New Roman" w:eastAsia="Times New Roman" w:hAnsi="Times New Roman"/>
          <w:color w:val="000000"/>
          <w:sz w:val="24"/>
          <w:lang w:val="ru-RU"/>
        </w:rPr>
        <w:t>—  бережное отношение к физическому и психическому здоровью.</w:t>
      </w:r>
    </w:p>
    <w:p w14:paraId="04F6DD61" w14:textId="77777777" w:rsidR="009515B3" w:rsidRPr="00E57554" w:rsidRDefault="00F86DDB">
      <w:pPr>
        <w:autoSpaceDE w:val="0"/>
        <w:autoSpaceDN w:val="0"/>
        <w:spacing w:before="178" w:after="0" w:line="230" w:lineRule="auto"/>
        <w:ind w:left="180"/>
        <w:rPr>
          <w:lang w:val="ru-RU"/>
        </w:rPr>
      </w:pPr>
      <w:r w:rsidRPr="00E57554">
        <w:rPr>
          <w:rFonts w:ascii="Times New Roman" w:eastAsia="Times New Roman" w:hAnsi="Times New Roman"/>
          <w:b/>
          <w:color w:val="000000"/>
          <w:sz w:val="24"/>
          <w:lang w:val="ru-RU"/>
        </w:rPr>
        <w:t>Трудовое воспитание:</w:t>
      </w:r>
    </w:p>
    <w:p w14:paraId="0D977C6D" w14:textId="77777777" w:rsidR="009515B3" w:rsidRPr="00E57554" w:rsidRDefault="00F86DDB">
      <w:pPr>
        <w:autoSpaceDE w:val="0"/>
        <w:autoSpaceDN w:val="0"/>
        <w:spacing w:before="180" w:after="0" w:line="271" w:lineRule="auto"/>
        <w:ind w:left="420" w:right="720"/>
        <w:rPr>
          <w:lang w:val="ru-RU"/>
        </w:rPr>
      </w:pPr>
      <w:r w:rsidRPr="00E57554">
        <w:rPr>
          <w:rFonts w:ascii="Times New Roman" w:eastAsia="Times New Roman" w:hAnsi="Times New Roman"/>
          <w:color w:val="000000"/>
          <w:sz w:val="24"/>
          <w:lang w:val="ru-RU"/>
        </w:rPr>
        <w:t>—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078D1F31" w14:textId="77777777" w:rsidR="009515B3" w:rsidRPr="00E57554" w:rsidRDefault="00F86DDB">
      <w:pPr>
        <w:autoSpaceDE w:val="0"/>
        <w:autoSpaceDN w:val="0"/>
        <w:spacing w:before="178" w:after="0" w:line="230" w:lineRule="auto"/>
        <w:ind w:left="180"/>
        <w:rPr>
          <w:lang w:val="ru-RU"/>
        </w:rPr>
      </w:pPr>
      <w:r w:rsidRPr="00E57554">
        <w:rPr>
          <w:rFonts w:ascii="Times New Roman" w:eastAsia="Times New Roman" w:hAnsi="Times New Roman"/>
          <w:b/>
          <w:color w:val="000000"/>
          <w:sz w:val="24"/>
          <w:lang w:val="ru-RU"/>
        </w:rPr>
        <w:t>Экологическое воспитание:</w:t>
      </w:r>
    </w:p>
    <w:p w14:paraId="4BF25A1D" w14:textId="77777777" w:rsidR="009515B3" w:rsidRPr="00E57554" w:rsidRDefault="00F86DDB">
      <w:pPr>
        <w:autoSpaceDE w:val="0"/>
        <w:autoSpaceDN w:val="0"/>
        <w:spacing w:before="178" w:after="0" w:line="262" w:lineRule="auto"/>
        <w:ind w:left="420" w:right="144"/>
        <w:rPr>
          <w:lang w:val="ru-RU"/>
        </w:rPr>
      </w:pPr>
      <w:r w:rsidRPr="00E57554">
        <w:rPr>
          <w:rFonts w:ascii="Times New Roman" w:eastAsia="Times New Roman" w:hAnsi="Times New Roman"/>
          <w:color w:val="000000"/>
          <w:sz w:val="24"/>
          <w:lang w:val="ru-RU"/>
        </w:rPr>
        <w:t>—  бережное отношение к природе, осознание проблем взаимоотношений человека и животных, отражённых в литературных произведениях;</w:t>
      </w:r>
    </w:p>
    <w:p w14:paraId="2B77F708" w14:textId="77777777" w:rsidR="009515B3" w:rsidRPr="00E57554" w:rsidRDefault="00F86DDB">
      <w:pPr>
        <w:autoSpaceDE w:val="0"/>
        <w:autoSpaceDN w:val="0"/>
        <w:spacing w:before="190" w:after="0" w:line="230" w:lineRule="auto"/>
        <w:ind w:left="420"/>
        <w:rPr>
          <w:lang w:val="ru-RU"/>
        </w:rPr>
      </w:pPr>
      <w:r w:rsidRPr="00E57554">
        <w:rPr>
          <w:rFonts w:ascii="Times New Roman" w:eastAsia="Times New Roman" w:hAnsi="Times New Roman"/>
          <w:color w:val="000000"/>
          <w:sz w:val="24"/>
          <w:lang w:val="ru-RU"/>
        </w:rPr>
        <w:t>—  неприятие действий, приносящих ей вред.</w:t>
      </w:r>
    </w:p>
    <w:p w14:paraId="344CC859" w14:textId="77777777" w:rsidR="009515B3" w:rsidRPr="00E57554" w:rsidRDefault="00F86DDB">
      <w:pPr>
        <w:autoSpaceDE w:val="0"/>
        <w:autoSpaceDN w:val="0"/>
        <w:spacing w:before="178" w:after="0" w:line="230" w:lineRule="auto"/>
        <w:ind w:left="180"/>
        <w:rPr>
          <w:lang w:val="ru-RU"/>
        </w:rPr>
      </w:pPr>
      <w:r w:rsidRPr="00E57554">
        <w:rPr>
          <w:rFonts w:ascii="Times New Roman" w:eastAsia="Times New Roman" w:hAnsi="Times New Roman"/>
          <w:b/>
          <w:color w:val="000000"/>
          <w:sz w:val="24"/>
          <w:lang w:val="ru-RU"/>
        </w:rPr>
        <w:t>Ценности научного познания:</w:t>
      </w:r>
    </w:p>
    <w:p w14:paraId="00AEBB07" w14:textId="77777777" w:rsidR="009515B3" w:rsidRPr="00E57554" w:rsidRDefault="00F86DDB">
      <w:pPr>
        <w:autoSpaceDE w:val="0"/>
        <w:autoSpaceDN w:val="0"/>
        <w:spacing w:before="178" w:after="0" w:line="271" w:lineRule="auto"/>
        <w:ind w:left="420" w:right="432"/>
        <w:rPr>
          <w:lang w:val="ru-RU"/>
        </w:rPr>
      </w:pPr>
      <w:r w:rsidRPr="00E57554">
        <w:rPr>
          <w:rFonts w:ascii="Times New Roman" w:eastAsia="Times New Roman" w:hAnsi="Times New Roman"/>
          <w:color w:val="000000"/>
          <w:sz w:val="24"/>
          <w:lang w:val="ru-RU"/>
        </w:rPr>
        <w:t>—  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4A49B3F7" w14:textId="77777777" w:rsidR="009515B3" w:rsidRPr="00E57554" w:rsidRDefault="00F86DDB">
      <w:pPr>
        <w:autoSpaceDE w:val="0"/>
        <w:autoSpaceDN w:val="0"/>
        <w:spacing w:before="190" w:after="0" w:line="230" w:lineRule="auto"/>
        <w:ind w:left="420"/>
        <w:rPr>
          <w:lang w:val="ru-RU"/>
        </w:rPr>
      </w:pPr>
      <w:r w:rsidRPr="00E57554">
        <w:rPr>
          <w:rFonts w:ascii="Times New Roman" w:eastAsia="Times New Roman" w:hAnsi="Times New Roman"/>
          <w:color w:val="000000"/>
          <w:sz w:val="24"/>
          <w:lang w:val="ru-RU"/>
        </w:rPr>
        <w:t>—  овладение смысловым чтением для решения различного уровня учебных и жизненных задач;</w:t>
      </w:r>
    </w:p>
    <w:p w14:paraId="0889DBF5" w14:textId="77777777" w:rsidR="009515B3" w:rsidRPr="00E57554" w:rsidRDefault="00F86DDB">
      <w:pPr>
        <w:autoSpaceDE w:val="0"/>
        <w:autoSpaceDN w:val="0"/>
        <w:spacing w:before="190" w:after="0"/>
        <w:ind w:left="420"/>
        <w:rPr>
          <w:lang w:val="ru-RU"/>
        </w:rPr>
      </w:pPr>
      <w:r w:rsidRPr="00E57554">
        <w:rPr>
          <w:rFonts w:ascii="Times New Roman" w:eastAsia="Times New Roman" w:hAnsi="Times New Roman"/>
          <w:color w:val="000000"/>
          <w:sz w:val="24"/>
          <w:lang w:val="ru-RU"/>
        </w:rPr>
        <w:t>—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2BC8010D" w14:textId="77777777" w:rsidR="009515B3" w:rsidRPr="00E57554" w:rsidRDefault="00F86DDB">
      <w:pPr>
        <w:autoSpaceDE w:val="0"/>
        <w:autoSpaceDN w:val="0"/>
        <w:spacing w:before="322" w:after="0" w:line="230" w:lineRule="auto"/>
        <w:rPr>
          <w:lang w:val="ru-RU"/>
        </w:rPr>
      </w:pPr>
      <w:r w:rsidRPr="00E57554">
        <w:rPr>
          <w:rFonts w:ascii="Times New Roman" w:eastAsia="Times New Roman" w:hAnsi="Times New Roman"/>
          <w:b/>
          <w:color w:val="000000"/>
          <w:sz w:val="24"/>
          <w:lang w:val="ru-RU"/>
        </w:rPr>
        <w:t>МЕТАПРЕДМЕТНЫЕ РЕЗУЛЬТАТЫ</w:t>
      </w:r>
    </w:p>
    <w:p w14:paraId="32DD084B" w14:textId="77777777" w:rsidR="009515B3" w:rsidRPr="00E57554" w:rsidRDefault="00F86DDB">
      <w:pPr>
        <w:tabs>
          <w:tab w:val="left" w:pos="180"/>
        </w:tabs>
        <w:autoSpaceDE w:val="0"/>
        <w:autoSpaceDN w:val="0"/>
        <w:spacing w:before="166" w:after="0" w:line="262" w:lineRule="auto"/>
        <w:ind w:right="144"/>
        <w:rPr>
          <w:lang w:val="ru-RU"/>
        </w:rPr>
      </w:pPr>
      <w:r w:rsidRPr="00E57554">
        <w:rPr>
          <w:lang w:val="ru-RU"/>
        </w:rPr>
        <w:tab/>
      </w:r>
      <w:r w:rsidRPr="00E57554">
        <w:rPr>
          <w:rFonts w:ascii="Times New Roman" w:eastAsia="Times New Roman" w:hAnsi="Times New Roman"/>
          <w:color w:val="000000"/>
          <w:sz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64940467" w14:textId="77777777" w:rsidR="009515B3" w:rsidRPr="00E57554" w:rsidRDefault="00F86DDB">
      <w:pPr>
        <w:autoSpaceDE w:val="0"/>
        <w:autoSpaceDN w:val="0"/>
        <w:spacing w:before="192" w:after="0" w:line="230" w:lineRule="auto"/>
        <w:ind w:left="180"/>
        <w:rPr>
          <w:lang w:val="ru-RU"/>
        </w:rPr>
      </w:pPr>
      <w:r w:rsidRPr="00E57554">
        <w:rPr>
          <w:rFonts w:ascii="Times New Roman" w:eastAsia="Times New Roman" w:hAnsi="Times New Roman"/>
          <w:i/>
          <w:color w:val="000000"/>
          <w:sz w:val="24"/>
          <w:lang w:val="ru-RU"/>
        </w:rPr>
        <w:t>базовые логические действия:</w:t>
      </w:r>
    </w:p>
    <w:p w14:paraId="1D79D77C" w14:textId="77777777" w:rsidR="009515B3" w:rsidRPr="00E57554" w:rsidRDefault="00F86DDB">
      <w:pPr>
        <w:autoSpaceDE w:val="0"/>
        <w:autoSpaceDN w:val="0"/>
        <w:spacing w:before="178" w:after="0" w:line="262" w:lineRule="auto"/>
        <w:ind w:left="420" w:right="144"/>
        <w:rPr>
          <w:lang w:val="ru-RU"/>
        </w:rPr>
      </w:pPr>
      <w:r w:rsidRPr="00E57554">
        <w:rPr>
          <w:rFonts w:ascii="Times New Roman" w:eastAsia="Times New Roman" w:hAnsi="Times New Roman"/>
          <w:color w:val="000000"/>
          <w:sz w:val="24"/>
          <w:lang w:val="ru-RU"/>
        </w:rPr>
        <w:t>—  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664C7162" w14:textId="77777777" w:rsidR="009515B3" w:rsidRPr="00E57554" w:rsidRDefault="00F86DDB">
      <w:pPr>
        <w:autoSpaceDE w:val="0"/>
        <w:autoSpaceDN w:val="0"/>
        <w:spacing w:before="190" w:after="0" w:line="230" w:lineRule="auto"/>
        <w:ind w:left="420"/>
        <w:rPr>
          <w:lang w:val="ru-RU"/>
        </w:rPr>
      </w:pPr>
      <w:r w:rsidRPr="00E57554">
        <w:rPr>
          <w:rFonts w:ascii="Times New Roman" w:eastAsia="Times New Roman" w:hAnsi="Times New Roman"/>
          <w:color w:val="000000"/>
          <w:sz w:val="24"/>
          <w:lang w:val="ru-RU"/>
        </w:rPr>
        <w:t>—  объединять произведения по жанру, авторской принадлежности;</w:t>
      </w:r>
    </w:p>
    <w:p w14:paraId="1DA6A56E" w14:textId="77777777" w:rsidR="009515B3" w:rsidRPr="00E57554" w:rsidRDefault="00F86DDB">
      <w:pPr>
        <w:autoSpaceDE w:val="0"/>
        <w:autoSpaceDN w:val="0"/>
        <w:spacing w:before="190" w:after="0" w:line="262" w:lineRule="auto"/>
        <w:ind w:left="420" w:right="288"/>
        <w:rPr>
          <w:lang w:val="ru-RU"/>
        </w:rPr>
      </w:pPr>
      <w:r w:rsidRPr="00E57554">
        <w:rPr>
          <w:rFonts w:ascii="Times New Roman" w:eastAsia="Times New Roman" w:hAnsi="Times New Roman"/>
          <w:color w:val="000000"/>
          <w:sz w:val="24"/>
          <w:lang w:val="ru-RU"/>
        </w:rPr>
        <w:t>—  определять существенный признак для классификации, классифицировать произведения по темам, жанрам и видам;</w:t>
      </w:r>
    </w:p>
    <w:p w14:paraId="1D2524DC" w14:textId="77777777" w:rsidR="009515B3" w:rsidRPr="00E57554" w:rsidRDefault="00F86DDB">
      <w:pPr>
        <w:autoSpaceDE w:val="0"/>
        <w:autoSpaceDN w:val="0"/>
        <w:spacing w:before="190" w:after="0" w:line="271" w:lineRule="auto"/>
        <w:ind w:left="420"/>
        <w:rPr>
          <w:lang w:val="ru-RU"/>
        </w:rPr>
      </w:pPr>
      <w:r w:rsidRPr="00E57554">
        <w:rPr>
          <w:rFonts w:ascii="Times New Roman" w:eastAsia="Times New Roman" w:hAnsi="Times New Roman"/>
          <w:color w:val="000000"/>
          <w:sz w:val="24"/>
          <w:lang w:val="ru-RU"/>
        </w:rPr>
        <w:t xml:space="preserve">—  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w:t>
      </w:r>
      <w:r w:rsidRPr="00E57554">
        <w:rPr>
          <w:lang w:val="ru-RU"/>
        </w:rPr>
        <w:br/>
      </w:r>
      <w:r w:rsidRPr="00E57554">
        <w:rPr>
          <w:rFonts w:ascii="Times New Roman" w:eastAsia="Times New Roman" w:hAnsi="Times New Roman"/>
          <w:color w:val="000000"/>
          <w:sz w:val="24"/>
          <w:lang w:val="ru-RU"/>
        </w:rPr>
        <w:t>предложенному алгоритму;</w:t>
      </w:r>
    </w:p>
    <w:p w14:paraId="3503D2BB" w14:textId="77777777" w:rsidR="009515B3" w:rsidRPr="00E57554" w:rsidRDefault="00F86DDB">
      <w:pPr>
        <w:autoSpaceDE w:val="0"/>
        <w:autoSpaceDN w:val="0"/>
        <w:spacing w:before="190" w:after="0" w:line="262" w:lineRule="auto"/>
        <w:ind w:left="420" w:right="432"/>
        <w:rPr>
          <w:lang w:val="ru-RU"/>
        </w:rPr>
      </w:pPr>
      <w:r w:rsidRPr="00E57554">
        <w:rPr>
          <w:rFonts w:ascii="Times New Roman" w:eastAsia="Times New Roman" w:hAnsi="Times New Roman"/>
          <w:color w:val="000000"/>
          <w:sz w:val="24"/>
          <w:lang w:val="ru-RU"/>
        </w:rPr>
        <w:t>—  выявлять недостаток информации для решения учебной (практической) задачи на основе предложенного алгоритма;</w:t>
      </w:r>
    </w:p>
    <w:p w14:paraId="6EB81C5C" w14:textId="77777777" w:rsidR="009515B3" w:rsidRPr="00E57554" w:rsidRDefault="00F86DDB">
      <w:pPr>
        <w:autoSpaceDE w:val="0"/>
        <w:autoSpaceDN w:val="0"/>
        <w:spacing w:before="190" w:after="0" w:line="230" w:lineRule="auto"/>
        <w:ind w:left="420"/>
        <w:rPr>
          <w:lang w:val="ru-RU"/>
        </w:rPr>
      </w:pPr>
      <w:r w:rsidRPr="00E57554">
        <w:rPr>
          <w:rFonts w:ascii="Times New Roman" w:eastAsia="Times New Roman" w:hAnsi="Times New Roman"/>
          <w:color w:val="000000"/>
          <w:sz w:val="24"/>
          <w:lang w:val="ru-RU"/>
        </w:rPr>
        <w:t>—  устанавливать причинно-следственные связи в сюжете фольклорного и художественного</w:t>
      </w:r>
    </w:p>
    <w:p w14:paraId="2824D9C1" w14:textId="77777777" w:rsidR="009515B3" w:rsidRPr="00E57554" w:rsidRDefault="009515B3">
      <w:pPr>
        <w:rPr>
          <w:lang w:val="ru-RU"/>
        </w:rPr>
        <w:sectPr w:rsidR="009515B3" w:rsidRPr="00E57554">
          <w:pgSz w:w="11900" w:h="16840"/>
          <w:pgMar w:top="286" w:right="720" w:bottom="296" w:left="666" w:header="720" w:footer="720" w:gutter="0"/>
          <w:cols w:space="720" w:equalWidth="0">
            <w:col w:w="10514" w:space="0"/>
          </w:cols>
          <w:docGrid w:linePitch="360"/>
        </w:sectPr>
      </w:pPr>
    </w:p>
    <w:p w14:paraId="28C27CFC" w14:textId="77777777" w:rsidR="009515B3" w:rsidRPr="00E57554" w:rsidRDefault="009515B3">
      <w:pPr>
        <w:autoSpaceDE w:val="0"/>
        <w:autoSpaceDN w:val="0"/>
        <w:spacing w:after="90" w:line="220" w:lineRule="exact"/>
        <w:rPr>
          <w:lang w:val="ru-RU"/>
        </w:rPr>
      </w:pPr>
    </w:p>
    <w:p w14:paraId="4841880B" w14:textId="77777777" w:rsidR="009515B3" w:rsidRPr="00E57554" w:rsidRDefault="00F86DDB">
      <w:pPr>
        <w:tabs>
          <w:tab w:val="left" w:pos="420"/>
        </w:tabs>
        <w:autoSpaceDE w:val="0"/>
        <w:autoSpaceDN w:val="0"/>
        <w:spacing w:after="0" w:line="341" w:lineRule="auto"/>
        <w:ind w:left="180"/>
        <w:rPr>
          <w:lang w:val="ru-RU"/>
        </w:rPr>
      </w:pPr>
      <w:r w:rsidRPr="00E57554">
        <w:rPr>
          <w:lang w:val="ru-RU"/>
        </w:rPr>
        <w:tab/>
      </w:r>
      <w:r w:rsidRPr="00E57554">
        <w:rPr>
          <w:rFonts w:ascii="Times New Roman" w:eastAsia="Times New Roman" w:hAnsi="Times New Roman"/>
          <w:color w:val="000000"/>
          <w:sz w:val="24"/>
          <w:lang w:val="ru-RU"/>
        </w:rPr>
        <w:t xml:space="preserve">текста, при составлении плана, пересказе текста, характеристике поступков героев; </w:t>
      </w:r>
      <w:r w:rsidRPr="00E57554">
        <w:rPr>
          <w:lang w:val="ru-RU"/>
        </w:rPr>
        <w:br/>
      </w:r>
      <w:r w:rsidRPr="00E57554">
        <w:rPr>
          <w:rFonts w:ascii="Times New Roman" w:eastAsia="Times New Roman" w:hAnsi="Times New Roman"/>
          <w:i/>
          <w:color w:val="000000"/>
          <w:sz w:val="24"/>
          <w:lang w:val="ru-RU"/>
        </w:rPr>
        <w:t>базовые исследовательские действия:</w:t>
      </w:r>
      <w:r w:rsidRPr="00E57554">
        <w:rPr>
          <w:lang w:val="ru-RU"/>
        </w:rPr>
        <w:br/>
      </w:r>
      <w:r w:rsidRPr="00E57554">
        <w:rPr>
          <w:lang w:val="ru-RU"/>
        </w:rPr>
        <w:tab/>
      </w:r>
      <w:r w:rsidRPr="00E57554">
        <w:rPr>
          <w:rFonts w:ascii="Times New Roman" w:eastAsia="Times New Roman" w:hAnsi="Times New Roman"/>
          <w:color w:val="000000"/>
          <w:sz w:val="24"/>
          <w:lang w:val="ru-RU"/>
        </w:rPr>
        <w:t xml:space="preserve">—  определять разрыв между реальным и желательным состоянием объекта (ситуации) на основе </w:t>
      </w:r>
      <w:r w:rsidRPr="00E57554">
        <w:rPr>
          <w:lang w:val="ru-RU"/>
        </w:rPr>
        <w:tab/>
      </w:r>
      <w:r w:rsidRPr="00E57554">
        <w:rPr>
          <w:rFonts w:ascii="Times New Roman" w:eastAsia="Times New Roman" w:hAnsi="Times New Roman"/>
          <w:color w:val="000000"/>
          <w:sz w:val="24"/>
          <w:lang w:val="ru-RU"/>
        </w:rPr>
        <w:t>предложенных учителем вопросов;</w:t>
      </w:r>
      <w:r w:rsidRPr="00E57554">
        <w:rPr>
          <w:lang w:val="ru-RU"/>
        </w:rPr>
        <w:br/>
      </w:r>
      <w:r w:rsidRPr="00E57554">
        <w:rPr>
          <w:lang w:val="ru-RU"/>
        </w:rPr>
        <w:tab/>
      </w:r>
      <w:r w:rsidRPr="00E57554">
        <w:rPr>
          <w:rFonts w:ascii="Times New Roman" w:eastAsia="Times New Roman" w:hAnsi="Times New Roman"/>
          <w:color w:val="000000"/>
          <w:sz w:val="24"/>
          <w:lang w:val="ru-RU"/>
        </w:rPr>
        <w:t>—  формулировать с помощью учителя цель, планировать изменения объекта, ситуации;</w:t>
      </w:r>
      <w:r w:rsidRPr="00E57554">
        <w:rPr>
          <w:lang w:val="ru-RU"/>
        </w:rPr>
        <w:tab/>
      </w:r>
      <w:r w:rsidRPr="00E57554">
        <w:rPr>
          <w:rFonts w:ascii="Times New Roman" w:eastAsia="Times New Roman" w:hAnsi="Times New Roman"/>
          <w:color w:val="000000"/>
          <w:sz w:val="24"/>
          <w:lang w:val="ru-RU"/>
        </w:rPr>
        <w:t xml:space="preserve">—  сравнивать несколько вариантов решения задачи, выбирать наиболее подходящий (на основе </w:t>
      </w:r>
      <w:r w:rsidRPr="00E57554">
        <w:rPr>
          <w:lang w:val="ru-RU"/>
        </w:rPr>
        <w:tab/>
      </w:r>
      <w:r w:rsidRPr="00E57554">
        <w:rPr>
          <w:rFonts w:ascii="Times New Roman" w:eastAsia="Times New Roman" w:hAnsi="Times New Roman"/>
          <w:color w:val="000000"/>
          <w:sz w:val="24"/>
          <w:lang w:val="ru-RU"/>
        </w:rPr>
        <w:t>предложенных критериев);</w:t>
      </w:r>
    </w:p>
    <w:p w14:paraId="150CE631" w14:textId="77777777" w:rsidR="009515B3" w:rsidRPr="00E57554" w:rsidRDefault="00F86DDB">
      <w:pPr>
        <w:tabs>
          <w:tab w:val="left" w:pos="420"/>
        </w:tabs>
        <w:autoSpaceDE w:val="0"/>
        <w:autoSpaceDN w:val="0"/>
        <w:spacing w:before="238" w:after="0" w:line="341" w:lineRule="auto"/>
        <w:ind w:left="180" w:right="144"/>
        <w:rPr>
          <w:lang w:val="ru-RU"/>
        </w:rPr>
      </w:pPr>
      <w:r w:rsidRPr="00E57554">
        <w:rPr>
          <w:lang w:val="ru-RU"/>
        </w:rPr>
        <w:tab/>
      </w:r>
      <w:r w:rsidRPr="00E57554">
        <w:rPr>
          <w:rFonts w:ascii="Times New Roman" w:eastAsia="Times New Roman" w:hAnsi="Times New Roman"/>
          <w:color w:val="000000"/>
          <w:sz w:val="24"/>
          <w:lang w:val="ru-RU"/>
        </w:rPr>
        <w:t xml:space="preserve">—  проводить по предложенному плану опыт, несложное исследование по  установлению </w:t>
      </w:r>
      <w:r w:rsidRPr="00E57554">
        <w:rPr>
          <w:lang w:val="ru-RU"/>
        </w:rPr>
        <w:tab/>
      </w:r>
      <w:r w:rsidRPr="00E57554">
        <w:rPr>
          <w:rFonts w:ascii="Times New Roman" w:eastAsia="Times New Roman" w:hAnsi="Times New Roman"/>
          <w:color w:val="000000"/>
          <w:sz w:val="24"/>
          <w:lang w:val="ru-RU"/>
        </w:rPr>
        <w:t>особенностей  объекта  изучения и связей между объектами (часть — целое, причина —</w:t>
      </w:r>
      <w:r w:rsidRPr="00E57554">
        <w:rPr>
          <w:lang w:val="ru-RU"/>
        </w:rPr>
        <w:tab/>
      </w:r>
      <w:r w:rsidRPr="00E57554">
        <w:rPr>
          <w:rFonts w:ascii="Times New Roman" w:eastAsia="Times New Roman" w:hAnsi="Times New Roman"/>
          <w:color w:val="000000"/>
          <w:sz w:val="24"/>
          <w:lang w:val="ru-RU"/>
        </w:rPr>
        <w:t>следствие);</w:t>
      </w:r>
      <w:r w:rsidRPr="00E57554">
        <w:rPr>
          <w:lang w:val="ru-RU"/>
        </w:rPr>
        <w:br/>
      </w:r>
      <w:r w:rsidRPr="00E57554">
        <w:rPr>
          <w:lang w:val="ru-RU"/>
        </w:rPr>
        <w:tab/>
      </w:r>
      <w:r w:rsidRPr="00E57554">
        <w:rPr>
          <w:rFonts w:ascii="Times New Roman" w:eastAsia="Times New Roman" w:hAnsi="Times New Roman"/>
          <w:color w:val="000000"/>
          <w:sz w:val="24"/>
          <w:lang w:val="ru-RU"/>
        </w:rPr>
        <w:t xml:space="preserve">—  формулировать выводы и подкреплять их доказательствами на основе результатов </w:t>
      </w:r>
      <w:r w:rsidRPr="00E57554">
        <w:rPr>
          <w:lang w:val="ru-RU"/>
        </w:rPr>
        <w:br/>
      </w:r>
      <w:r w:rsidRPr="00E57554">
        <w:rPr>
          <w:lang w:val="ru-RU"/>
        </w:rPr>
        <w:tab/>
      </w:r>
      <w:r w:rsidRPr="00E57554">
        <w:rPr>
          <w:rFonts w:ascii="Times New Roman" w:eastAsia="Times New Roman" w:hAnsi="Times New Roman"/>
          <w:color w:val="000000"/>
          <w:sz w:val="24"/>
          <w:lang w:val="ru-RU"/>
        </w:rPr>
        <w:t>проведённого наблюдения (опыта, классификации, сравнения, исследования);</w:t>
      </w:r>
      <w:r w:rsidRPr="00E57554">
        <w:rPr>
          <w:lang w:val="ru-RU"/>
        </w:rPr>
        <w:br/>
      </w:r>
      <w:r w:rsidRPr="00E57554">
        <w:rPr>
          <w:lang w:val="ru-RU"/>
        </w:rPr>
        <w:tab/>
      </w:r>
      <w:r w:rsidRPr="00E57554">
        <w:rPr>
          <w:rFonts w:ascii="Times New Roman" w:eastAsia="Times New Roman" w:hAnsi="Times New Roman"/>
          <w:color w:val="000000"/>
          <w:sz w:val="24"/>
          <w:lang w:val="ru-RU"/>
        </w:rPr>
        <w:t xml:space="preserve">—  прогнозировать возможное развитие  процессов,  событий и их последствия в аналогичных </w:t>
      </w:r>
      <w:r w:rsidRPr="00E57554">
        <w:rPr>
          <w:lang w:val="ru-RU"/>
        </w:rPr>
        <w:tab/>
      </w:r>
      <w:r w:rsidRPr="00E57554">
        <w:rPr>
          <w:rFonts w:ascii="Times New Roman" w:eastAsia="Times New Roman" w:hAnsi="Times New Roman"/>
          <w:color w:val="000000"/>
          <w:sz w:val="24"/>
          <w:lang w:val="ru-RU"/>
        </w:rPr>
        <w:t xml:space="preserve">или сходных ситуациях; </w:t>
      </w:r>
      <w:r w:rsidRPr="00E57554">
        <w:rPr>
          <w:lang w:val="ru-RU"/>
        </w:rPr>
        <w:br/>
      </w:r>
      <w:r w:rsidRPr="00E57554">
        <w:rPr>
          <w:rFonts w:ascii="Times New Roman" w:eastAsia="Times New Roman" w:hAnsi="Times New Roman"/>
          <w:i/>
          <w:color w:val="000000"/>
          <w:sz w:val="24"/>
          <w:lang w:val="ru-RU"/>
        </w:rPr>
        <w:t>работа с информацией:</w:t>
      </w:r>
      <w:r w:rsidRPr="00E57554">
        <w:rPr>
          <w:lang w:val="ru-RU"/>
        </w:rPr>
        <w:br/>
      </w:r>
      <w:r w:rsidRPr="00E57554">
        <w:rPr>
          <w:lang w:val="ru-RU"/>
        </w:rPr>
        <w:tab/>
      </w:r>
      <w:r w:rsidRPr="00E57554">
        <w:rPr>
          <w:rFonts w:ascii="Times New Roman" w:eastAsia="Times New Roman" w:hAnsi="Times New Roman"/>
          <w:color w:val="000000"/>
          <w:sz w:val="24"/>
          <w:lang w:val="ru-RU"/>
        </w:rPr>
        <w:t>—  выбирать источник получения информации;</w:t>
      </w:r>
      <w:r w:rsidRPr="00E57554">
        <w:rPr>
          <w:lang w:val="ru-RU"/>
        </w:rPr>
        <w:br/>
      </w:r>
      <w:r w:rsidRPr="00E57554">
        <w:rPr>
          <w:lang w:val="ru-RU"/>
        </w:rPr>
        <w:tab/>
      </w:r>
      <w:r w:rsidRPr="00E57554">
        <w:rPr>
          <w:rFonts w:ascii="Times New Roman" w:eastAsia="Times New Roman" w:hAnsi="Times New Roman"/>
          <w:color w:val="000000"/>
          <w:sz w:val="24"/>
          <w:lang w:val="ru-RU"/>
        </w:rPr>
        <w:t xml:space="preserve">—  согласно заданному алгоритму находить в предложенном источнике информацию, </w:t>
      </w:r>
      <w:r w:rsidRPr="00E57554">
        <w:rPr>
          <w:lang w:val="ru-RU"/>
        </w:rPr>
        <w:tab/>
      </w:r>
      <w:r w:rsidRPr="00E57554">
        <w:rPr>
          <w:rFonts w:ascii="Times New Roman" w:eastAsia="Times New Roman" w:hAnsi="Times New Roman"/>
          <w:color w:val="000000"/>
          <w:sz w:val="24"/>
          <w:lang w:val="ru-RU"/>
        </w:rPr>
        <w:t>представленную в явном виде;</w:t>
      </w:r>
      <w:r w:rsidRPr="00E57554">
        <w:rPr>
          <w:lang w:val="ru-RU"/>
        </w:rPr>
        <w:br/>
      </w:r>
      <w:r w:rsidRPr="00E57554">
        <w:rPr>
          <w:lang w:val="ru-RU"/>
        </w:rPr>
        <w:tab/>
      </w:r>
      <w:r w:rsidRPr="00E57554">
        <w:rPr>
          <w:rFonts w:ascii="Times New Roman" w:eastAsia="Times New Roman" w:hAnsi="Times New Roman"/>
          <w:color w:val="000000"/>
          <w:sz w:val="24"/>
          <w:lang w:val="ru-RU"/>
        </w:rPr>
        <w:t xml:space="preserve">—  распознавать достоверную и недостоверную информацию самостоятельно или на основании </w:t>
      </w:r>
      <w:r w:rsidRPr="00E57554">
        <w:rPr>
          <w:lang w:val="ru-RU"/>
        </w:rPr>
        <w:tab/>
      </w:r>
      <w:r w:rsidRPr="00E57554">
        <w:rPr>
          <w:rFonts w:ascii="Times New Roman" w:eastAsia="Times New Roman" w:hAnsi="Times New Roman"/>
          <w:color w:val="000000"/>
          <w:sz w:val="24"/>
          <w:lang w:val="ru-RU"/>
        </w:rPr>
        <w:t>предложенного учителем способа её проверки;</w:t>
      </w:r>
      <w:r w:rsidRPr="00E57554">
        <w:rPr>
          <w:lang w:val="ru-RU"/>
        </w:rPr>
        <w:br/>
      </w:r>
      <w:r w:rsidRPr="00E57554">
        <w:rPr>
          <w:lang w:val="ru-RU"/>
        </w:rPr>
        <w:tab/>
      </w:r>
      <w:r w:rsidRPr="00E57554">
        <w:rPr>
          <w:rFonts w:ascii="Times New Roman" w:eastAsia="Times New Roman" w:hAnsi="Times New Roman"/>
          <w:color w:val="000000"/>
          <w:sz w:val="24"/>
          <w:lang w:val="ru-RU"/>
        </w:rPr>
        <w:t xml:space="preserve">—  соблюдать с помощью взрослых (учителей, родителей (законных представителей) правила </w:t>
      </w:r>
      <w:r w:rsidRPr="00E57554">
        <w:rPr>
          <w:lang w:val="ru-RU"/>
        </w:rPr>
        <w:tab/>
      </w:r>
      <w:r w:rsidRPr="00E57554">
        <w:rPr>
          <w:rFonts w:ascii="Times New Roman" w:eastAsia="Times New Roman" w:hAnsi="Times New Roman"/>
          <w:color w:val="000000"/>
          <w:sz w:val="24"/>
          <w:lang w:val="ru-RU"/>
        </w:rPr>
        <w:t>информационной безопасности при поиске информации в сети Интернет;</w:t>
      </w:r>
      <w:r w:rsidRPr="00E57554">
        <w:rPr>
          <w:lang w:val="ru-RU"/>
        </w:rPr>
        <w:br/>
      </w:r>
      <w:r w:rsidRPr="00E57554">
        <w:rPr>
          <w:lang w:val="ru-RU"/>
        </w:rPr>
        <w:tab/>
      </w:r>
      <w:r w:rsidRPr="00E57554">
        <w:rPr>
          <w:rFonts w:ascii="Times New Roman" w:eastAsia="Times New Roman" w:hAnsi="Times New Roman"/>
          <w:color w:val="000000"/>
          <w:sz w:val="24"/>
          <w:lang w:val="ru-RU"/>
        </w:rPr>
        <w:t xml:space="preserve">—  анализировать и создавать текстовую, видео, графическую, звуковую информацию в </w:t>
      </w:r>
      <w:r w:rsidRPr="00E57554">
        <w:rPr>
          <w:lang w:val="ru-RU"/>
        </w:rPr>
        <w:tab/>
      </w:r>
      <w:r w:rsidRPr="00E57554">
        <w:rPr>
          <w:rFonts w:ascii="Times New Roman" w:eastAsia="Times New Roman" w:hAnsi="Times New Roman"/>
          <w:color w:val="000000"/>
          <w:sz w:val="24"/>
          <w:lang w:val="ru-RU"/>
        </w:rPr>
        <w:t>соответствии с учебной задачей;</w:t>
      </w:r>
      <w:r w:rsidRPr="00E57554">
        <w:rPr>
          <w:lang w:val="ru-RU"/>
        </w:rPr>
        <w:br/>
      </w:r>
      <w:r w:rsidRPr="00E57554">
        <w:rPr>
          <w:lang w:val="ru-RU"/>
        </w:rPr>
        <w:tab/>
      </w:r>
      <w:r w:rsidRPr="00E57554">
        <w:rPr>
          <w:rFonts w:ascii="Times New Roman" w:eastAsia="Times New Roman" w:hAnsi="Times New Roman"/>
          <w:color w:val="000000"/>
          <w:sz w:val="24"/>
          <w:lang w:val="ru-RU"/>
        </w:rPr>
        <w:t>—  самостоятельно создавать схемы, таблицы для представления информации.</w:t>
      </w:r>
    </w:p>
    <w:p w14:paraId="2AE79143" w14:textId="77777777" w:rsidR="009515B3" w:rsidRPr="00E57554" w:rsidRDefault="00F86DDB">
      <w:pPr>
        <w:tabs>
          <w:tab w:val="left" w:pos="180"/>
          <w:tab w:val="left" w:pos="420"/>
        </w:tabs>
        <w:autoSpaceDE w:val="0"/>
        <w:autoSpaceDN w:val="0"/>
        <w:spacing w:before="178" w:after="0" w:line="350" w:lineRule="auto"/>
        <w:ind w:right="432"/>
        <w:rPr>
          <w:lang w:val="ru-RU"/>
        </w:rPr>
      </w:pPr>
      <w:r w:rsidRPr="00E57554">
        <w:rPr>
          <w:lang w:val="ru-RU"/>
        </w:rPr>
        <w:tab/>
      </w:r>
      <w:r w:rsidRPr="00E57554">
        <w:rPr>
          <w:rFonts w:ascii="Times New Roman" w:eastAsia="Times New Roman" w:hAnsi="Times New Roman"/>
          <w:color w:val="000000"/>
          <w:sz w:val="24"/>
          <w:lang w:val="ru-RU"/>
        </w:rPr>
        <w:t xml:space="preserve">К концу обучения в начальной школе у обучающегося формируются </w:t>
      </w:r>
      <w:r w:rsidRPr="00E57554">
        <w:rPr>
          <w:rFonts w:ascii="Times New Roman" w:eastAsia="Times New Roman" w:hAnsi="Times New Roman"/>
          <w:b/>
          <w:color w:val="000000"/>
          <w:sz w:val="24"/>
          <w:lang w:val="ru-RU"/>
        </w:rPr>
        <w:t xml:space="preserve">коммуникативные </w:t>
      </w:r>
      <w:r w:rsidRPr="00E57554">
        <w:rPr>
          <w:rFonts w:ascii="Times New Roman" w:eastAsia="Times New Roman" w:hAnsi="Times New Roman"/>
          <w:color w:val="000000"/>
          <w:sz w:val="24"/>
          <w:lang w:val="ru-RU"/>
        </w:rPr>
        <w:t xml:space="preserve">универсальные учебные действия: </w:t>
      </w:r>
      <w:r w:rsidRPr="00E57554">
        <w:rPr>
          <w:lang w:val="ru-RU"/>
        </w:rPr>
        <w:br/>
      </w:r>
      <w:r w:rsidRPr="00E57554">
        <w:rPr>
          <w:lang w:val="ru-RU"/>
        </w:rPr>
        <w:tab/>
      </w:r>
      <w:r w:rsidRPr="00E57554">
        <w:rPr>
          <w:rFonts w:ascii="Times New Roman" w:eastAsia="Times New Roman" w:hAnsi="Times New Roman"/>
          <w:i/>
          <w:color w:val="000000"/>
          <w:sz w:val="24"/>
          <w:lang w:val="ru-RU"/>
        </w:rPr>
        <w:t>общение</w:t>
      </w:r>
      <w:r w:rsidRPr="00E57554">
        <w:rPr>
          <w:rFonts w:ascii="Times New Roman" w:eastAsia="Times New Roman" w:hAnsi="Times New Roman"/>
          <w:color w:val="000000"/>
          <w:sz w:val="24"/>
          <w:lang w:val="ru-RU"/>
        </w:rPr>
        <w:t>:</w:t>
      </w:r>
      <w:r w:rsidRPr="00E57554">
        <w:rPr>
          <w:lang w:val="ru-RU"/>
        </w:rPr>
        <w:br/>
      </w:r>
      <w:r w:rsidRPr="00E57554">
        <w:rPr>
          <w:lang w:val="ru-RU"/>
        </w:rPr>
        <w:tab/>
      </w:r>
      <w:r w:rsidRPr="00E57554">
        <w:rPr>
          <w:rFonts w:ascii="Times New Roman" w:eastAsia="Times New Roman" w:hAnsi="Times New Roman"/>
          <w:color w:val="000000"/>
          <w:sz w:val="24"/>
          <w:lang w:val="ru-RU"/>
        </w:rPr>
        <w:t xml:space="preserve">—  воспринимать и формулировать суждения, выражать эмоции в соответствии с целями и </w:t>
      </w:r>
      <w:r w:rsidRPr="00E57554">
        <w:rPr>
          <w:lang w:val="ru-RU"/>
        </w:rPr>
        <w:tab/>
      </w:r>
      <w:r w:rsidRPr="00E57554">
        <w:rPr>
          <w:rFonts w:ascii="Times New Roman" w:eastAsia="Times New Roman" w:hAnsi="Times New Roman"/>
          <w:color w:val="000000"/>
          <w:sz w:val="24"/>
          <w:lang w:val="ru-RU"/>
        </w:rPr>
        <w:t>условиями общения в знакомой среде;</w:t>
      </w:r>
      <w:r w:rsidRPr="00E57554">
        <w:rPr>
          <w:lang w:val="ru-RU"/>
        </w:rPr>
        <w:br/>
      </w:r>
      <w:r w:rsidRPr="00E57554">
        <w:rPr>
          <w:lang w:val="ru-RU"/>
        </w:rPr>
        <w:tab/>
      </w:r>
      <w:r w:rsidRPr="00E57554">
        <w:rPr>
          <w:rFonts w:ascii="Times New Roman" w:eastAsia="Times New Roman" w:hAnsi="Times New Roman"/>
          <w:color w:val="000000"/>
          <w:sz w:val="24"/>
          <w:lang w:val="ru-RU"/>
        </w:rPr>
        <w:t xml:space="preserve">—  проявлять уважительное отношение к собеседнику, соблюдать правила ведения диалога и </w:t>
      </w:r>
      <w:r w:rsidRPr="00E57554">
        <w:rPr>
          <w:lang w:val="ru-RU"/>
        </w:rPr>
        <w:tab/>
      </w:r>
      <w:r w:rsidRPr="00E57554">
        <w:rPr>
          <w:rFonts w:ascii="Times New Roman" w:eastAsia="Times New Roman" w:hAnsi="Times New Roman"/>
          <w:color w:val="000000"/>
          <w:sz w:val="24"/>
          <w:lang w:val="ru-RU"/>
        </w:rPr>
        <w:t>дискуссии;</w:t>
      </w:r>
      <w:r w:rsidRPr="00E57554">
        <w:rPr>
          <w:lang w:val="ru-RU"/>
        </w:rPr>
        <w:br/>
      </w:r>
      <w:r w:rsidRPr="00E57554">
        <w:rPr>
          <w:lang w:val="ru-RU"/>
        </w:rPr>
        <w:tab/>
      </w:r>
      <w:r w:rsidRPr="00E57554">
        <w:rPr>
          <w:rFonts w:ascii="Times New Roman" w:eastAsia="Times New Roman" w:hAnsi="Times New Roman"/>
          <w:color w:val="000000"/>
          <w:sz w:val="24"/>
          <w:lang w:val="ru-RU"/>
        </w:rPr>
        <w:t>—  признавать возможность существования разных точек зрения;</w:t>
      </w:r>
      <w:r w:rsidRPr="00E57554">
        <w:rPr>
          <w:lang w:val="ru-RU"/>
        </w:rPr>
        <w:br/>
      </w:r>
      <w:r w:rsidRPr="00E57554">
        <w:rPr>
          <w:lang w:val="ru-RU"/>
        </w:rPr>
        <w:tab/>
      </w:r>
      <w:r w:rsidRPr="00E57554">
        <w:rPr>
          <w:rFonts w:ascii="Times New Roman" w:eastAsia="Times New Roman" w:hAnsi="Times New Roman"/>
          <w:color w:val="000000"/>
          <w:sz w:val="24"/>
          <w:lang w:val="ru-RU"/>
        </w:rPr>
        <w:t>—  корректно и аргументированно высказывать своё мнение;</w:t>
      </w:r>
      <w:r w:rsidRPr="00E57554">
        <w:rPr>
          <w:lang w:val="ru-RU"/>
        </w:rPr>
        <w:br/>
      </w:r>
      <w:r w:rsidRPr="00E57554">
        <w:rPr>
          <w:lang w:val="ru-RU"/>
        </w:rPr>
        <w:tab/>
      </w:r>
      <w:r w:rsidRPr="00E57554">
        <w:rPr>
          <w:rFonts w:ascii="Times New Roman" w:eastAsia="Times New Roman" w:hAnsi="Times New Roman"/>
          <w:color w:val="000000"/>
          <w:sz w:val="24"/>
          <w:lang w:val="ru-RU"/>
        </w:rPr>
        <w:t>—  строить речевое высказывание в соответствии с поставленной задачей;</w:t>
      </w:r>
      <w:r w:rsidRPr="00E57554">
        <w:rPr>
          <w:lang w:val="ru-RU"/>
        </w:rPr>
        <w:br/>
      </w:r>
      <w:r w:rsidRPr="00E57554">
        <w:rPr>
          <w:lang w:val="ru-RU"/>
        </w:rPr>
        <w:tab/>
      </w:r>
      <w:r w:rsidRPr="00E57554">
        <w:rPr>
          <w:rFonts w:ascii="Times New Roman" w:eastAsia="Times New Roman" w:hAnsi="Times New Roman"/>
          <w:color w:val="000000"/>
          <w:sz w:val="24"/>
          <w:lang w:val="ru-RU"/>
        </w:rPr>
        <w:t>—  создавать устные и письменные тексты (описание, рассуждение, повествование);</w:t>
      </w:r>
      <w:r w:rsidRPr="00E57554">
        <w:rPr>
          <w:lang w:val="ru-RU"/>
        </w:rPr>
        <w:tab/>
      </w:r>
      <w:r w:rsidRPr="00E57554">
        <w:rPr>
          <w:rFonts w:ascii="Times New Roman" w:eastAsia="Times New Roman" w:hAnsi="Times New Roman"/>
          <w:color w:val="000000"/>
          <w:sz w:val="24"/>
          <w:lang w:val="ru-RU"/>
        </w:rPr>
        <w:t>—  готовить небольшие публичные выступления;</w:t>
      </w:r>
      <w:r w:rsidRPr="00E57554">
        <w:rPr>
          <w:lang w:val="ru-RU"/>
        </w:rPr>
        <w:br/>
      </w:r>
      <w:r w:rsidRPr="00E57554">
        <w:rPr>
          <w:lang w:val="ru-RU"/>
        </w:rPr>
        <w:tab/>
      </w:r>
      <w:r w:rsidRPr="00E57554">
        <w:rPr>
          <w:rFonts w:ascii="Times New Roman" w:eastAsia="Times New Roman" w:hAnsi="Times New Roman"/>
          <w:color w:val="000000"/>
          <w:sz w:val="24"/>
          <w:lang w:val="ru-RU"/>
        </w:rPr>
        <w:t>—  подбирать иллюстративный материал (рисунки, фото, плакаты) к тексту выступления.</w:t>
      </w:r>
    </w:p>
    <w:p w14:paraId="10BC784E" w14:textId="77777777" w:rsidR="009515B3" w:rsidRPr="00E57554" w:rsidRDefault="009515B3">
      <w:pPr>
        <w:rPr>
          <w:lang w:val="ru-RU"/>
        </w:rPr>
        <w:sectPr w:rsidR="009515B3" w:rsidRPr="00E57554">
          <w:pgSz w:w="11900" w:h="16840"/>
          <w:pgMar w:top="310" w:right="766" w:bottom="392" w:left="666" w:header="720" w:footer="720" w:gutter="0"/>
          <w:cols w:space="720" w:equalWidth="0">
            <w:col w:w="10468" w:space="0"/>
          </w:cols>
          <w:docGrid w:linePitch="360"/>
        </w:sectPr>
      </w:pPr>
    </w:p>
    <w:p w14:paraId="29600E52" w14:textId="77777777" w:rsidR="009515B3" w:rsidRPr="00E57554" w:rsidRDefault="009515B3">
      <w:pPr>
        <w:autoSpaceDE w:val="0"/>
        <w:autoSpaceDN w:val="0"/>
        <w:spacing w:after="78" w:line="220" w:lineRule="exact"/>
        <w:rPr>
          <w:lang w:val="ru-RU"/>
        </w:rPr>
      </w:pPr>
    </w:p>
    <w:p w14:paraId="65122C4A" w14:textId="77777777" w:rsidR="009515B3" w:rsidRPr="00E57554" w:rsidRDefault="00F86DDB">
      <w:pPr>
        <w:tabs>
          <w:tab w:val="left" w:pos="180"/>
        </w:tabs>
        <w:autoSpaceDE w:val="0"/>
        <w:autoSpaceDN w:val="0"/>
        <w:spacing w:after="0" w:line="271" w:lineRule="auto"/>
        <w:rPr>
          <w:lang w:val="ru-RU"/>
        </w:rPr>
      </w:pPr>
      <w:r w:rsidRPr="00E57554">
        <w:rPr>
          <w:lang w:val="ru-RU"/>
        </w:rPr>
        <w:tab/>
      </w:r>
      <w:r w:rsidRPr="00E57554">
        <w:rPr>
          <w:rFonts w:ascii="Times New Roman" w:eastAsia="Times New Roman" w:hAnsi="Times New Roman"/>
          <w:color w:val="000000"/>
          <w:sz w:val="24"/>
          <w:lang w:val="ru-RU"/>
        </w:rPr>
        <w:t xml:space="preserve">К концу обучения в начальной школе у обучающегося формируются </w:t>
      </w:r>
      <w:r w:rsidRPr="00E57554">
        <w:rPr>
          <w:rFonts w:ascii="Times New Roman" w:eastAsia="Times New Roman" w:hAnsi="Times New Roman"/>
          <w:b/>
          <w:color w:val="000000"/>
          <w:sz w:val="24"/>
          <w:lang w:val="ru-RU"/>
        </w:rPr>
        <w:t>регулятивные</w:t>
      </w:r>
      <w:r w:rsidRPr="00E57554">
        <w:rPr>
          <w:rFonts w:ascii="Times New Roman" w:eastAsia="Times New Roman" w:hAnsi="Times New Roman"/>
          <w:color w:val="000000"/>
          <w:sz w:val="24"/>
          <w:lang w:val="ru-RU"/>
        </w:rPr>
        <w:t xml:space="preserve"> универсальные учебные действия: </w:t>
      </w:r>
      <w:r w:rsidRPr="00E57554">
        <w:rPr>
          <w:lang w:val="ru-RU"/>
        </w:rPr>
        <w:br/>
      </w:r>
      <w:r w:rsidRPr="00E57554">
        <w:rPr>
          <w:lang w:val="ru-RU"/>
        </w:rPr>
        <w:tab/>
      </w:r>
      <w:r w:rsidRPr="00E57554">
        <w:rPr>
          <w:rFonts w:ascii="Times New Roman" w:eastAsia="Times New Roman" w:hAnsi="Times New Roman"/>
          <w:i/>
          <w:color w:val="000000"/>
          <w:sz w:val="24"/>
          <w:lang w:val="ru-RU"/>
        </w:rPr>
        <w:t>самоорганизация</w:t>
      </w:r>
      <w:r w:rsidRPr="00E57554">
        <w:rPr>
          <w:rFonts w:ascii="Times New Roman" w:eastAsia="Times New Roman" w:hAnsi="Times New Roman"/>
          <w:color w:val="000000"/>
          <w:sz w:val="24"/>
          <w:lang w:val="ru-RU"/>
        </w:rPr>
        <w:t>:</w:t>
      </w:r>
    </w:p>
    <w:p w14:paraId="0539FE2F" w14:textId="77777777" w:rsidR="009515B3" w:rsidRPr="00E57554" w:rsidRDefault="00F86DDB">
      <w:pPr>
        <w:autoSpaceDE w:val="0"/>
        <w:autoSpaceDN w:val="0"/>
        <w:spacing w:before="178" w:after="0" w:line="230" w:lineRule="auto"/>
        <w:ind w:left="420"/>
        <w:rPr>
          <w:lang w:val="ru-RU"/>
        </w:rPr>
      </w:pPr>
      <w:r w:rsidRPr="00E57554">
        <w:rPr>
          <w:rFonts w:ascii="Times New Roman" w:eastAsia="Times New Roman" w:hAnsi="Times New Roman"/>
          <w:color w:val="000000"/>
          <w:sz w:val="24"/>
          <w:lang w:val="ru-RU"/>
        </w:rPr>
        <w:t>—  планировать действия по решению учебной задачи для получения результата;</w:t>
      </w:r>
    </w:p>
    <w:p w14:paraId="1CD908C0" w14:textId="77777777" w:rsidR="009515B3" w:rsidRPr="00E57554" w:rsidRDefault="00F86DDB">
      <w:pPr>
        <w:autoSpaceDE w:val="0"/>
        <w:autoSpaceDN w:val="0"/>
        <w:spacing w:before="190" w:after="0" w:line="230" w:lineRule="auto"/>
        <w:ind w:left="420"/>
        <w:rPr>
          <w:lang w:val="ru-RU"/>
        </w:rPr>
      </w:pPr>
      <w:r w:rsidRPr="00E57554">
        <w:rPr>
          <w:rFonts w:ascii="Times New Roman" w:eastAsia="Times New Roman" w:hAnsi="Times New Roman"/>
          <w:color w:val="000000"/>
          <w:sz w:val="24"/>
          <w:lang w:val="ru-RU"/>
        </w:rPr>
        <w:t>—  выстраивать последовательность выбранных действий;</w:t>
      </w:r>
    </w:p>
    <w:p w14:paraId="4D315FA7" w14:textId="77777777" w:rsidR="009515B3" w:rsidRPr="00E57554" w:rsidRDefault="00F86DDB">
      <w:pPr>
        <w:autoSpaceDE w:val="0"/>
        <w:autoSpaceDN w:val="0"/>
        <w:spacing w:before="178" w:after="0" w:line="230" w:lineRule="auto"/>
        <w:ind w:left="180"/>
        <w:rPr>
          <w:lang w:val="ru-RU"/>
        </w:rPr>
      </w:pPr>
      <w:r w:rsidRPr="00E57554">
        <w:rPr>
          <w:rFonts w:ascii="Times New Roman" w:eastAsia="Times New Roman" w:hAnsi="Times New Roman"/>
          <w:i/>
          <w:color w:val="000000"/>
          <w:sz w:val="24"/>
          <w:lang w:val="ru-RU"/>
        </w:rPr>
        <w:t>самоконтроль</w:t>
      </w:r>
      <w:r w:rsidRPr="00E57554">
        <w:rPr>
          <w:rFonts w:ascii="Times New Roman" w:eastAsia="Times New Roman" w:hAnsi="Times New Roman"/>
          <w:color w:val="000000"/>
          <w:sz w:val="24"/>
          <w:lang w:val="ru-RU"/>
        </w:rPr>
        <w:t>:</w:t>
      </w:r>
    </w:p>
    <w:p w14:paraId="7A2F6274" w14:textId="77777777" w:rsidR="009515B3" w:rsidRPr="00E57554" w:rsidRDefault="00F86DDB">
      <w:pPr>
        <w:autoSpaceDE w:val="0"/>
        <w:autoSpaceDN w:val="0"/>
        <w:spacing w:before="178" w:after="0" w:line="230" w:lineRule="auto"/>
        <w:ind w:left="420"/>
        <w:rPr>
          <w:lang w:val="ru-RU"/>
        </w:rPr>
      </w:pPr>
      <w:r w:rsidRPr="00E57554">
        <w:rPr>
          <w:rFonts w:ascii="Times New Roman" w:eastAsia="Times New Roman" w:hAnsi="Times New Roman"/>
          <w:color w:val="000000"/>
          <w:sz w:val="24"/>
          <w:lang w:val="ru-RU"/>
        </w:rPr>
        <w:t>—  устанавливать причины успеха/неудач учебной деятельности;</w:t>
      </w:r>
    </w:p>
    <w:p w14:paraId="06E105B6" w14:textId="77777777" w:rsidR="009515B3" w:rsidRPr="00E57554" w:rsidRDefault="00F86DDB">
      <w:pPr>
        <w:autoSpaceDE w:val="0"/>
        <w:autoSpaceDN w:val="0"/>
        <w:spacing w:before="190" w:after="0" w:line="230" w:lineRule="auto"/>
        <w:ind w:left="420"/>
        <w:rPr>
          <w:lang w:val="ru-RU"/>
        </w:rPr>
      </w:pPr>
      <w:r w:rsidRPr="00E57554">
        <w:rPr>
          <w:rFonts w:ascii="Times New Roman" w:eastAsia="Times New Roman" w:hAnsi="Times New Roman"/>
          <w:color w:val="000000"/>
          <w:sz w:val="24"/>
          <w:lang w:val="ru-RU"/>
        </w:rPr>
        <w:t>—  корректировать свои учебные действия для преодоления ошибок.</w:t>
      </w:r>
    </w:p>
    <w:p w14:paraId="01A4DD7B" w14:textId="77777777" w:rsidR="009515B3" w:rsidRPr="00E57554" w:rsidRDefault="00F86DDB">
      <w:pPr>
        <w:autoSpaceDE w:val="0"/>
        <w:autoSpaceDN w:val="0"/>
        <w:spacing w:before="324" w:after="0" w:line="230" w:lineRule="auto"/>
        <w:rPr>
          <w:lang w:val="ru-RU"/>
        </w:rPr>
      </w:pPr>
      <w:r w:rsidRPr="00E57554">
        <w:rPr>
          <w:rFonts w:ascii="Times New Roman" w:eastAsia="Times New Roman" w:hAnsi="Times New Roman"/>
          <w:b/>
          <w:color w:val="000000"/>
          <w:sz w:val="24"/>
          <w:lang w:val="ru-RU"/>
        </w:rPr>
        <w:t>Совместная деятельность:</w:t>
      </w:r>
    </w:p>
    <w:p w14:paraId="2CD15A4D" w14:textId="77777777" w:rsidR="009515B3" w:rsidRPr="00E57554" w:rsidRDefault="00F86DDB">
      <w:pPr>
        <w:autoSpaceDE w:val="0"/>
        <w:autoSpaceDN w:val="0"/>
        <w:spacing w:before="228" w:after="0" w:line="271" w:lineRule="auto"/>
        <w:ind w:left="420" w:right="432"/>
        <w:rPr>
          <w:lang w:val="ru-RU"/>
        </w:rPr>
      </w:pPr>
      <w:r w:rsidRPr="00E57554">
        <w:rPr>
          <w:rFonts w:ascii="Times New Roman" w:eastAsia="Times New Roman" w:hAnsi="Times New Roman"/>
          <w:color w:val="000000"/>
          <w:sz w:val="24"/>
          <w:lang w:val="ru-RU"/>
        </w:rPr>
        <w:t>—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768212AA" w14:textId="77777777" w:rsidR="009515B3" w:rsidRPr="00E57554" w:rsidRDefault="00F86DDB">
      <w:pPr>
        <w:autoSpaceDE w:val="0"/>
        <w:autoSpaceDN w:val="0"/>
        <w:spacing w:before="190" w:after="0" w:line="262" w:lineRule="auto"/>
        <w:ind w:left="420" w:right="144"/>
        <w:rPr>
          <w:lang w:val="ru-RU"/>
        </w:rPr>
      </w:pPr>
      <w:r w:rsidRPr="00E57554">
        <w:rPr>
          <w:rFonts w:ascii="Times New Roman" w:eastAsia="Times New Roman" w:hAnsi="Times New Roman"/>
          <w:color w:val="000000"/>
          <w:sz w:val="24"/>
          <w:lang w:val="ru-RU"/>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7712EF2A" w14:textId="77777777" w:rsidR="009515B3" w:rsidRPr="00E57554" w:rsidRDefault="00F86DDB">
      <w:pPr>
        <w:autoSpaceDE w:val="0"/>
        <w:autoSpaceDN w:val="0"/>
        <w:spacing w:before="190" w:after="0" w:line="230" w:lineRule="auto"/>
        <w:ind w:left="420"/>
        <w:rPr>
          <w:lang w:val="ru-RU"/>
        </w:rPr>
      </w:pPr>
      <w:r w:rsidRPr="00E57554">
        <w:rPr>
          <w:rFonts w:ascii="Times New Roman" w:eastAsia="Times New Roman" w:hAnsi="Times New Roman"/>
          <w:color w:val="000000"/>
          <w:sz w:val="24"/>
          <w:lang w:val="ru-RU"/>
        </w:rPr>
        <w:t>—  проявлять готовность руководить, выполнять поручения, подчиняться;</w:t>
      </w:r>
    </w:p>
    <w:p w14:paraId="2C6E19F7" w14:textId="77777777" w:rsidR="009515B3" w:rsidRPr="00E57554" w:rsidRDefault="00F86DDB">
      <w:pPr>
        <w:autoSpaceDE w:val="0"/>
        <w:autoSpaceDN w:val="0"/>
        <w:spacing w:before="190" w:after="0" w:line="230" w:lineRule="auto"/>
        <w:ind w:left="420"/>
        <w:rPr>
          <w:lang w:val="ru-RU"/>
        </w:rPr>
      </w:pPr>
      <w:r w:rsidRPr="00E57554">
        <w:rPr>
          <w:rFonts w:ascii="Times New Roman" w:eastAsia="Times New Roman" w:hAnsi="Times New Roman"/>
          <w:color w:val="000000"/>
          <w:sz w:val="24"/>
          <w:lang w:val="ru-RU"/>
        </w:rPr>
        <w:t>—  ответственно выполнять свою часть работы;</w:t>
      </w:r>
    </w:p>
    <w:p w14:paraId="16E6EE60" w14:textId="77777777" w:rsidR="009515B3" w:rsidRPr="00E57554" w:rsidRDefault="00F86DDB">
      <w:pPr>
        <w:autoSpaceDE w:val="0"/>
        <w:autoSpaceDN w:val="0"/>
        <w:spacing w:before="190" w:after="0" w:line="230" w:lineRule="auto"/>
        <w:ind w:left="420"/>
        <w:rPr>
          <w:lang w:val="ru-RU"/>
        </w:rPr>
      </w:pPr>
      <w:r w:rsidRPr="00E57554">
        <w:rPr>
          <w:rFonts w:ascii="Times New Roman" w:eastAsia="Times New Roman" w:hAnsi="Times New Roman"/>
          <w:color w:val="000000"/>
          <w:sz w:val="24"/>
          <w:lang w:val="ru-RU"/>
        </w:rPr>
        <w:t>—  оценивать свой вклад в общий результат;</w:t>
      </w:r>
    </w:p>
    <w:p w14:paraId="3453A3F4" w14:textId="77777777" w:rsidR="009515B3" w:rsidRPr="00E57554" w:rsidRDefault="00F86DDB">
      <w:pPr>
        <w:autoSpaceDE w:val="0"/>
        <w:autoSpaceDN w:val="0"/>
        <w:spacing w:before="190" w:after="0" w:line="230" w:lineRule="auto"/>
        <w:ind w:left="420"/>
        <w:rPr>
          <w:lang w:val="ru-RU"/>
        </w:rPr>
      </w:pPr>
      <w:r w:rsidRPr="00E57554">
        <w:rPr>
          <w:rFonts w:ascii="Times New Roman" w:eastAsia="Times New Roman" w:hAnsi="Times New Roman"/>
          <w:color w:val="000000"/>
          <w:sz w:val="24"/>
          <w:lang w:val="ru-RU"/>
        </w:rPr>
        <w:t>—  выполнять совместные проектные задания с опорой на предложенные образцы.</w:t>
      </w:r>
    </w:p>
    <w:p w14:paraId="07C5A1A2" w14:textId="77777777" w:rsidR="009515B3" w:rsidRPr="00E57554" w:rsidRDefault="00F86DDB">
      <w:pPr>
        <w:autoSpaceDE w:val="0"/>
        <w:autoSpaceDN w:val="0"/>
        <w:spacing w:before="322" w:after="0" w:line="230" w:lineRule="auto"/>
        <w:rPr>
          <w:lang w:val="ru-RU"/>
        </w:rPr>
      </w:pPr>
      <w:r w:rsidRPr="00E57554">
        <w:rPr>
          <w:rFonts w:ascii="Times New Roman" w:eastAsia="Times New Roman" w:hAnsi="Times New Roman"/>
          <w:b/>
          <w:color w:val="000000"/>
          <w:sz w:val="24"/>
          <w:lang w:val="ru-RU"/>
        </w:rPr>
        <w:t>ПРЕДМЕТНЫЕ РЕЗУЛЬТАТЫ</w:t>
      </w:r>
    </w:p>
    <w:p w14:paraId="43D67D19" w14:textId="77777777" w:rsidR="009515B3" w:rsidRPr="00E57554" w:rsidRDefault="00F86DDB">
      <w:pPr>
        <w:autoSpaceDE w:val="0"/>
        <w:autoSpaceDN w:val="0"/>
        <w:spacing w:before="166" w:after="0"/>
        <w:ind w:right="576" w:firstLine="180"/>
        <w:rPr>
          <w:lang w:val="ru-RU"/>
        </w:rPr>
      </w:pPr>
      <w:r w:rsidRPr="00E57554">
        <w:rPr>
          <w:rFonts w:ascii="Times New Roman" w:eastAsia="Times New Roman" w:hAnsi="Times New Roman"/>
          <w:color w:val="000000"/>
          <w:sz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1689F93B" w14:textId="77777777" w:rsidR="009515B3" w:rsidRPr="00E57554" w:rsidRDefault="00F86DDB">
      <w:pPr>
        <w:autoSpaceDE w:val="0"/>
        <w:autoSpaceDN w:val="0"/>
        <w:spacing w:before="262" w:after="0" w:line="230" w:lineRule="auto"/>
        <w:rPr>
          <w:lang w:val="ru-RU"/>
        </w:rPr>
      </w:pPr>
      <w:r w:rsidRPr="00E57554">
        <w:rPr>
          <w:rFonts w:ascii="Times New Roman" w:eastAsia="Times New Roman" w:hAnsi="Times New Roman"/>
          <w:b/>
          <w:color w:val="000000"/>
          <w:sz w:val="24"/>
          <w:lang w:val="ru-RU"/>
        </w:rPr>
        <w:t>1 КЛАСС</w:t>
      </w:r>
    </w:p>
    <w:p w14:paraId="462B1B68" w14:textId="77777777" w:rsidR="009515B3" w:rsidRPr="00E57554" w:rsidRDefault="00F86DDB">
      <w:pPr>
        <w:autoSpaceDE w:val="0"/>
        <w:autoSpaceDN w:val="0"/>
        <w:spacing w:before="228" w:after="0"/>
        <w:ind w:left="420"/>
        <w:rPr>
          <w:lang w:val="ru-RU"/>
        </w:rPr>
      </w:pPr>
      <w:r w:rsidRPr="00E57554">
        <w:rPr>
          <w:rFonts w:ascii="Times New Roman" w:eastAsia="Times New Roman" w:hAnsi="Times New Roman"/>
          <w:color w:val="000000"/>
          <w:sz w:val="24"/>
          <w:lang w:val="ru-RU"/>
        </w:rPr>
        <w:t xml:space="preserve">—  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w:t>
      </w:r>
      <w:r w:rsidRPr="00E57554">
        <w:rPr>
          <w:lang w:val="ru-RU"/>
        </w:rPr>
        <w:br/>
      </w:r>
      <w:r w:rsidRPr="00E57554">
        <w:rPr>
          <w:rFonts w:ascii="Times New Roman" w:eastAsia="Times New Roman" w:hAnsi="Times New Roman"/>
          <w:color w:val="000000"/>
          <w:sz w:val="24"/>
          <w:lang w:val="ru-RU"/>
        </w:rPr>
        <w:t>художественных произведениях отражение нравственных ценностей, традиций, быта разных народов;</w:t>
      </w:r>
    </w:p>
    <w:p w14:paraId="7EC74FDA" w14:textId="77777777" w:rsidR="009515B3" w:rsidRPr="00E57554" w:rsidRDefault="00F86DDB">
      <w:pPr>
        <w:autoSpaceDE w:val="0"/>
        <w:autoSpaceDN w:val="0"/>
        <w:spacing w:before="238" w:after="0"/>
        <w:ind w:left="420" w:right="144"/>
        <w:rPr>
          <w:lang w:val="ru-RU"/>
        </w:rPr>
      </w:pPr>
      <w:r w:rsidRPr="00E57554">
        <w:rPr>
          <w:rFonts w:ascii="Times New Roman" w:eastAsia="Times New Roman" w:hAnsi="Times New Roman"/>
          <w:color w:val="000000"/>
          <w:sz w:val="24"/>
          <w:lang w:val="ru-RU"/>
        </w:rPr>
        <w:t>—  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3F4F4DB0" w14:textId="77777777" w:rsidR="009515B3" w:rsidRPr="00E57554" w:rsidRDefault="00F86DDB">
      <w:pPr>
        <w:autoSpaceDE w:val="0"/>
        <w:autoSpaceDN w:val="0"/>
        <w:spacing w:before="190" w:after="0" w:line="262" w:lineRule="auto"/>
        <w:ind w:left="420" w:right="1008"/>
        <w:rPr>
          <w:lang w:val="ru-RU"/>
        </w:rPr>
      </w:pPr>
      <w:r w:rsidRPr="00E57554">
        <w:rPr>
          <w:rFonts w:ascii="Times New Roman" w:eastAsia="Times New Roman" w:hAnsi="Times New Roman"/>
          <w:color w:val="000000"/>
          <w:sz w:val="24"/>
          <w:lang w:val="ru-RU"/>
        </w:rPr>
        <w:t>—  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60643D91" w14:textId="77777777" w:rsidR="009515B3" w:rsidRPr="00E57554" w:rsidRDefault="00F86DDB">
      <w:pPr>
        <w:autoSpaceDE w:val="0"/>
        <w:autoSpaceDN w:val="0"/>
        <w:spacing w:before="190" w:after="0" w:line="230" w:lineRule="auto"/>
        <w:ind w:left="420"/>
        <w:rPr>
          <w:lang w:val="ru-RU"/>
        </w:rPr>
      </w:pPr>
      <w:r w:rsidRPr="00E57554">
        <w:rPr>
          <w:rFonts w:ascii="Times New Roman" w:eastAsia="Times New Roman" w:hAnsi="Times New Roman"/>
          <w:color w:val="000000"/>
          <w:sz w:val="24"/>
          <w:lang w:val="ru-RU"/>
        </w:rPr>
        <w:t>—  различать прозаическую (нестихотворную) и стихотворную речь;</w:t>
      </w:r>
    </w:p>
    <w:p w14:paraId="009ABB59" w14:textId="77777777" w:rsidR="009515B3" w:rsidRPr="00E57554" w:rsidRDefault="00F86DDB">
      <w:pPr>
        <w:autoSpaceDE w:val="0"/>
        <w:autoSpaceDN w:val="0"/>
        <w:spacing w:before="190" w:after="0" w:line="271" w:lineRule="auto"/>
        <w:ind w:left="420" w:right="864"/>
        <w:rPr>
          <w:lang w:val="ru-RU"/>
        </w:rPr>
      </w:pPr>
      <w:r w:rsidRPr="00E57554">
        <w:rPr>
          <w:rFonts w:ascii="Times New Roman" w:eastAsia="Times New Roman" w:hAnsi="Times New Roman"/>
          <w:color w:val="000000"/>
          <w:sz w:val="24"/>
          <w:lang w:val="ru-RU"/>
        </w:rPr>
        <w:t>—  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4B11E660" w14:textId="77777777" w:rsidR="009515B3" w:rsidRPr="00E57554" w:rsidRDefault="009515B3">
      <w:pPr>
        <w:rPr>
          <w:lang w:val="ru-RU"/>
        </w:rPr>
        <w:sectPr w:rsidR="009515B3" w:rsidRPr="00E57554">
          <w:pgSz w:w="11900" w:h="16840"/>
          <w:pgMar w:top="298" w:right="740" w:bottom="372" w:left="666" w:header="720" w:footer="720" w:gutter="0"/>
          <w:cols w:space="720" w:equalWidth="0">
            <w:col w:w="10494" w:space="0"/>
          </w:cols>
          <w:docGrid w:linePitch="360"/>
        </w:sectPr>
      </w:pPr>
    </w:p>
    <w:p w14:paraId="08BFCEB1" w14:textId="77777777" w:rsidR="009515B3" w:rsidRPr="00E57554" w:rsidRDefault="009515B3">
      <w:pPr>
        <w:autoSpaceDE w:val="0"/>
        <w:autoSpaceDN w:val="0"/>
        <w:spacing w:after="72" w:line="220" w:lineRule="exact"/>
        <w:rPr>
          <w:lang w:val="ru-RU"/>
        </w:rPr>
      </w:pPr>
    </w:p>
    <w:p w14:paraId="416904C3" w14:textId="77777777" w:rsidR="009515B3" w:rsidRPr="00E57554" w:rsidRDefault="00F86DDB">
      <w:pPr>
        <w:autoSpaceDE w:val="0"/>
        <w:autoSpaceDN w:val="0"/>
        <w:spacing w:after="0" w:line="262" w:lineRule="auto"/>
        <w:ind w:left="420" w:right="144"/>
        <w:rPr>
          <w:lang w:val="ru-RU"/>
        </w:rPr>
      </w:pPr>
      <w:r w:rsidRPr="00E57554">
        <w:rPr>
          <w:rFonts w:ascii="Times New Roman" w:eastAsia="Times New Roman" w:hAnsi="Times New Roman"/>
          <w:color w:val="000000"/>
          <w:sz w:val="24"/>
          <w:lang w:val="ru-RU"/>
        </w:rPr>
        <w:t>—  понимать содержание прослушанного/прочитанного произведения: отвечать на вопросы по фактическому содержанию произведения;</w:t>
      </w:r>
    </w:p>
    <w:p w14:paraId="74E889F9" w14:textId="77777777" w:rsidR="009515B3" w:rsidRPr="00E57554" w:rsidRDefault="00F86DDB">
      <w:pPr>
        <w:autoSpaceDE w:val="0"/>
        <w:autoSpaceDN w:val="0"/>
        <w:spacing w:before="190" w:after="0"/>
        <w:ind w:left="420" w:right="288"/>
        <w:rPr>
          <w:lang w:val="ru-RU"/>
        </w:rPr>
      </w:pPr>
      <w:r w:rsidRPr="00E57554">
        <w:rPr>
          <w:rFonts w:ascii="Times New Roman" w:eastAsia="Times New Roman" w:hAnsi="Times New Roman"/>
          <w:color w:val="000000"/>
          <w:sz w:val="24"/>
          <w:lang w:val="ru-RU"/>
        </w:rPr>
        <w:t xml:space="preserve">—  владеть элементарными умениями анализа текста прослушанного/прочитанного </w:t>
      </w:r>
      <w:r w:rsidRPr="00E57554">
        <w:rPr>
          <w:lang w:val="ru-RU"/>
        </w:rPr>
        <w:br/>
      </w:r>
      <w:r w:rsidRPr="00E57554">
        <w:rPr>
          <w:rFonts w:ascii="Times New Roman" w:eastAsia="Times New Roman" w:hAnsi="Times New Roman"/>
          <w:color w:val="000000"/>
          <w:sz w:val="24"/>
          <w:lang w:val="ru-RU"/>
        </w:rPr>
        <w:t>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18020D32" w14:textId="77777777" w:rsidR="009515B3" w:rsidRPr="00E57554" w:rsidRDefault="00F86DDB">
      <w:pPr>
        <w:autoSpaceDE w:val="0"/>
        <w:autoSpaceDN w:val="0"/>
        <w:spacing w:before="190" w:after="0"/>
        <w:ind w:left="420" w:right="122"/>
        <w:jc w:val="both"/>
        <w:rPr>
          <w:lang w:val="ru-RU"/>
        </w:rPr>
      </w:pPr>
      <w:r w:rsidRPr="00E57554">
        <w:rPr>
          <w:rFonts w:ascii="Times New Roman" w:eastAsia="Times New Roman" w:hAnsi="Times New Roman"/>
          <w:color w:val="000000"/>
          <w:sz w:val="24"/>
          <w:lang w:val="ru-RU"/>
        </w:rPr>
        <w:t>—  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21C0F4D5" w14:textId="77777777" w:rsidR="009515B3" w:rsidRPr="00E57554" w:rsidRDefault="00F86DDB">
      <w:pPr>
        <w:autoSpaceDE w:val="0"/>
        <w:autoSpaceDN w:val="0"/>
        <w:spacing w:before="192" w:after="0" w:line="262" w:lineRule="auto"/>
        <w:ind w:left="420" w:right="288"/>
        <w:rPr>
          <w:lang w:val="ru-RU"/>
        </w:rPr>
      </w:pPr>
      <w:r w:rsidRPr="00E57554">
        <w:rPr>
          <w:rFonts w:ascii="Times New Roman" w:eastAsia="Times New Roman" w:hAnsi="Times New Roman"/>
          <w:color w:val="000000"/>
          <w:sz w:val="24"/>
          <w:lang w:val="ru-RU"/>
        </w:rPr>
        <w:t>—  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027D55AA" w14:textId="77777777" w:rsidR="009515B3" w:rsidRPr="00E57554" w:rsidRDefault="00F86DDB">
      <w:pPr>
        <w:autoSpaceDE w:val="0"/>
        <w:autoSpaceDN w:val="0"/>
        <w:spacing w:before="190" w:after="0" w:line="230" w:lineRule="auto"/>
        <w:ind w:left="420"/>
        <w:rPr>
          <w:lang w:val="ru-RU"/>
        </w:rPr>
      </w:pPr>
      <w:r w:rsidRPr="00E57554">
        <w:rPr>
          <w:rFonts w:ascii="Times New Roman" w:eastAsia="Times New Roman" w:hAnsi="Times New Roman"/>
          <w:color w:val="000000"/>
          <w:sz w:val="24"/>
          <w:lang w:val="ru-RU"/>
        </w:rPr>
        <w:t>—  читать по ролям с соблюдением норм произношения, расстановки ударения;</w:t>
      </w:r>
    </w:p>
    <w:p w14:paraId="1D4C1CC6" w14:textId="77777777" w:rsidR="009515B3" w:rsidRPr="00E57554" w:rsidRDefault="00F86DDB">
      <w:pPr>
        <w:autoSpaceDE w:val="0"/>
        <w:autoSpaceDN w:val="0"/>
        <w:spacing w:before="190" w:after="0" w:line="262" w:lineRule="auto"/>
        <w:ind w:left="420" w:right="720"/>
        <w:rPr>
          <w:lang w:val="ru-RU"/>
        </w:rPr>
      </w:pPr>
      <w:r w:rsidRPr="00E57554">
        <w:rPr>
          <w:rFonts w:ascii="Times New Roman" w:eastAsia="Times New Roman" w:hAnsi="Times New Roman"/>
          <w:color w:val="000000"/>
          <w:sz w:val="24"/>
          <w:lang w:val="ru-RU"/>
        </w:rPr>
        <w:t>—  составлять высказывания по содержанию  произведения (не менее 3 предложений) по заданному алгоритму;</w:t>
      </w:r>
    </w:p>
    <w:p w14:paraId="0BF88C63" w14:textId="77777777" w:rsidR="009515B3" w:rsidRPr="00E57554" w:rsidRDefault="00F86DDB">
      <w:pPr>
        <w:autoSpaceDE w:val="0"/>
        <w:autoSpaceDN w:val="0"/>
        <w:spacing w:before="190" w:after="0" w:line="230" w:lineRule="auto"/>
        <w:jc w:val="center"/>
        <w:rPr>
          <w:lang w:val="ru-RU"/>
        </w:rPr>
      </w:pPr>
      <w:r w:rsidRPr="00E57554">
        <w:rPr>
          <w:rFonts w:ascii="Times New Roman" w:eastAsia="Times New Roman" w:hAnsi="Times New Roman"/>
          <w:color w:val="000000"/>
          <w:sz w:val="24"/>
          <w:lang w:val="ru-RU"/>
        </w:rPr>
        <w:t>—  сочинять небольшие  тексты  по  предложенному  началу и др. (не менее 3 предложений);</w:t>
      </w:r>
    </w:p>
    <w:p w14:paraId="592E5BC6" w14:textId="77777777" w:rsidR="009515B3" w:rsidRPr="00E57554" w:rsidRDefault="00F86DDB">
      <w:pPr>
        <w:autoSpaceDE w:val="0"/>
        <w:autoSpaceDN w:val="0"/>
        <w:spacing w:before="190" w:after="0" w:line="230" w:lineRule="auto"/>
        <w:ind w:left="420"/>
        <w:rPr>
          <w:lang w:val="ru-RU"/>
        </w:rPr>
      </w:pPr>
      <w:r w:rsidRPr="00E57554">
        <w:rPr>
          <w:rFonts w:ascii="Times New Roman" w:eastAsia="Times New Roman" w:hAnsi="Times New Roman"/>
          <w:color w:val="000000"/>
          <w:sz w:val="24"/>
          <w:lang w:val="ru-RU"/>
        </w:rPr>
        <w:t>—  ориентироваться в книге/учебнике по обложке, оглавлению, иллюстрациям;</w:t>
      </w:r>
    </w:p>
    <w:p w14:paraId="6283A267" w14:textId="77777777" w:rsidR="009515B3" w:rsidRPr="00E57554" w:rsidRDefault="00F86DDB">
      <w:pPr>
        <w:autoSpaceDE w:val="0"/>
        <w:autoSpaceDN w:val="0"/>
        <w:spacing w:before="190" w:after="0" w:line="262" w:lineRule="auto"/>
        <w:ind w:left="420" w:right="288"/>
        <w:rPr>
          <w:lang w:val="ru-RU"/>
        </w:rPr>
      </w:pPr>
      <w:r w:rsidRPr="00E57554">
        <w:rPr>
          <w:rFonts w:ascii="Times New Roman" w:eastAsia="Times New Roman" w:hAnsi="Times New Roman"/>
          <w:color w:val="000000"/>
          <w:sz w:val="24"/>
          <w:lang w:val="ru-RU"/>
        </w:rPr>
        <w:t xml:space="preserve">—  выбирать книги для самостоятельного чтения по совету взрослого и с учётом </w:t>
      </w:r>
      <w:r w:rsidRPr="00E57554">
        <w:rPr>
          <w:lang w:val="ru-RU"/>
        </w:rPr>
        <w:br/>
      </w:r>
      <w:r w:rsidRPr="00E57554">
        <w:rPr>
          <w:rFonts w:ascii="Times New Roman" w:eastAsia="Times New Roman" w:hAnsi="Times New Roman"/>
          <w:color w:val="000000"/>
          <w:sz w:val="24"/>
          <w:lang w:val="ru-RU"/>
        </w:rPr>
        <w:t>рекомендательного списка, рассказывать о прочитанной книге по предложенному алгоритму;</w:t>
      </w:r>
    </w:p>
    <w:p w14:paraId="6EFA43B3" w14:textId="77777777" w:rsidR="009515B3" w:rsidRPr="00E57554" w:rsidRDefault="00F86DDB">
      <w:pPr>
        <w:autoSpaceDE w:val="0"/>
        <w:autoSpaceDN w:val="0"/>
        <w:spacing w:before="190" w:after="0" w:line="262" w:lineRule="auto"/>
        <w:ind w:left="420" w:right="1008"/>
        <w:rPr>
          <w:lang w:val="ru-RU"/>
        </w:rPr>
      </w:pPr>
      <w:r w:rsidRPr="00E57554">
        <w:rPr>
          <w:rFonts w:ascii="Times New Roman" w:eastAsia="Times New Roman" w:hAnsi="Times New Roman"/>
          <w:color w:val="000000"/>
          <w:sz w:val="24"/>
          <w:lang w:val="ru-RU"/>
        </w:rPr>
        <w:t>—  обращаться к справочной литературе для получения дополнительной информации в соответствии с учебной задачей.</w:t>
      </w:r>
    </w:p>
    <w:p w14:paraId="120414A7" w14:textId="77777777" w:rsidR="009515B3" w:rsidRPr="00E57554" w:rsidRDefault="00F86DDB">
      <w:pPr>
        <w:autoSpaceDE w:val="0"/>
        <w:autoSpaceDN w:val="0"/>
        <w:spacing w:before="322" w:after="0" w:line="230" w:lineRule="auto"/>
        <w:rPr>
          <w:lang w:val="ru-RU"/>
        </w:rPr>
      </w:pPr>
      <w:r w:rsidRPr="00E57554">
        <w:rPr>
          <w:rFonts w:ascii="Times New Roman" w:eastAsia="Times New Roman" w:hAnsi="Times New Roman"/>
          <w:b/>
          <w:color w:val="000000"/>
          <w:sz w:val="24"/>
          <w:lang w:val="ru-RU"/>
        </w:rPr>
        <w:t>2 КЛАСС</w:t>
      </w:r>
    </w:p>
    <w:p w14:paraId="4199106D" w14:textId="77777777" w:rsidR="009515B3" w:rsidRPr="00E57554" w:rsidRDefault="00F86DDB">
      <w:pPr>
        <w:autoSpaceDE w:val="0"/>
        <w:autoSpaceDN w:val="0"/>
        <w:spacing w:before="226" w:after="0" w:line="281" w:lineRule="auto"/>
        <w:ind w:left="420"/>
        <w:rPr>
          <w:lang w:val="ru-RU"/>
        </w:rPr>
      </w:pPr>
      <w:r w:rsidRPr="00E57554">
        <w:rPr>
          <w:rFonts w:ascii="Times New Roman" w:eastAsia="Times New Roman" w:hAnsi="Times New Roman"/>
          <w:color w:val="000000"/>
          <w:sz w:val="24"/>
          <w:lang w:val="ru-RU"/>
        </w:rPr>
        <w:t xml:space="preserve">—  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w:t>
      </w:r>
      <w:r w:rsidRPr="00E57554">
        <w:rPr>
          <w:lang w:val="ru-RU"/>
        </w:rPr>
        <w:br/>
      </w:r>
      <w:r w:rsidRPr="00E57554">
        <w:rPr>
          <w:rFonts w:ascii="Times New Roman" w:eastAsia="Times New Roman" w:hAnsi="Times New Roman"/>
          <w:color w:val="000000"/>
          <w:sz w:val="24"/>
          <w:lang w:val="ru-RU"/>
        </w:rPr>
        <w:t>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2818038F" w14:textId="77777777" w:rsidR="009515B3" w:rsidRPr="00E57554" w:rsidRDefault="00F86DDB">
      <w:pPr>
        <w:autoSpaceDE w:val="0"/>
        <w:autoSpaceDN w:val="0"/>
        <w:spacing w:before="192" w:after="0" w:line="271" w:lineRule="auto"/>
        <w:ind w:left="420" w:right="288"/>
        <w:rPr>
          <w:lang w:val="ru-RU"/>
        </w:rPr>
      </w:pPr>
      <w:r w:rsidRPr="00E57554">
        <w:rPr>
          <w:rFonts w:ascii="Times New Roman" w:eastAsia="Times New Roman" w:hAnsi="Times New Roman"/>
          <w:color w:val="000000"/>
          <w:sz w:val="24"/>
          <w:lang w:val="ru-RU"/>
        </w:rPr>
        <w:t>—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3C4D563F" w14:textId="77777777" w:rsidR="009515B3" w:rsidRPr="00E57554" w:rsidRDefault="00F86DDB">
      <w:pPr>
        <w:autoSpaceDE w:val="0"/>
        <w:autoSpaceDN w:val="0"/>
        <w:spacing w:before="190" w:after="0" w:line="262" w:lineRule="auto"/>
        <w:ind w:left="420" w:right="1008"/>
        <w:rPr>
          <w:lang w:val="ru-RU"/>
        </w:rPr>
      </w:pPr>
      <w:r w:rsidRPr="00E57554">
        <w:rPr>
          <w:rFonts w:ascii="Times New Roman" w:eastAsia="Times New Roman" w:hAnsi="Times New Roman"/>
          <w:color w:val="000000"/>
          <w:sz w:val="24"/>
          <w:lang w:val="ru-RU"/>
        </w:rPr>
        <w:t>—  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7DF28BCB" w14:textId="77777777" w:rsidR="009515B3" w:rsidRPr="00E57554" w:rsidRDefault="00F86DDB">
      <w:pPr>
        <w:autoSpaceDE w:val="0"/>
        <w:autoSpaceDN w:val="0"/>
        <w:spacing w:before="190" w:after="0" w:line="262" w:lineRule="auto"/>
        <w:ind w:left="420" w:right="864"/>
        <w:rPr>
          <w:lang w:val="ru-RU"/>
        </w:rPr>
      </w:pPr>
      <w:r w:rsidRPr="00E57554">
        <w:rPr>
          <w:rFonts w:ascii="Times New Roman" w:eastAsia="Times New Roman" w:hAnsi="Times New Roman"/>
          <w:color w:val="000000"/>
          <w:sz w:val="24"/>
          <w:lang w:val="ru-RU"/>
        </w:rPr>
        <w:t>—  различать прозаическую и стихотворную речь: называть особенности стихотворного произведения (ритм, рифма);</w:t>
      </w:r>
    </w:p>
    <w:p w14:paraId="5CE9F3F0" w14:textId="77777777" w:rsidR="009515B3" w:rsidRPr="00E57554" w:rsidRDefault="00F86DDB">
      <w:pPr>
        <w:autoSpaceDE w:val="0"/>
        <w:autoSpaceDN w:val="0"/>
        <w:spacing w:before="190" w:after="0" w:line="262" w:lineRule="auto"/>
        <w:ind w:left="420" w:right="720"/>
        <w:rPr>
          <w:lang w:val="ru-RU"/>
        </w:rPr>
      </w:pPr>
      <w:r w:rsidRPr="00E57554">
        <w:rPr>
          <w:rFonts w:ascii="Times New Roman" w:eastAsia="Times New Roman" w:hAnsi="Times New Roman"/>
          <w:color w:val="000000"/>
          <w:sz w:val="24"/>
          <w:lang w:val="ru-RU"/>
        </w:rPr>
        <w:t>—  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16402E82" w14:textId="77777777" w:rsidR="009515B3" w:rsidRPr="00E57554" w:rsidRDefault="00F86DDB">
      <w:pPr>
        <w:autoSpaceDE w:val="0"/>
        <w:autoSpaceDN w:val="0"/>
        <w:spacing w:before="190" w:after="0" w:line="271" w:lineRule="auto"/>
        <w:ind w:left="420" w:right="144"/>
        <w:rPr>
          <w:lang w:val="ru-RU"/>
        </w:rPr>
      </w:pPr>
      <w:r w:rsidRPr="00E57554">
        <w:rPr>
          <w:rFonts w:ascii="Times New Roman" w:eastAsia="Times New Roman" w:hAnsi="Times New Roman"/>
          <w:color w:val="000000"/>
          <w:sz w:val="24"/>
          <w:lang w:val="ru-RU"/>
        </w:rPr>
        <w:t>—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3744EF6B" w14:textId="77777777" w:rsidR="009515B3" w:rsidRPr="00E57554" w:rsidRDefault="009515B3">
      <w:pPr>
        <w:rPr>
          <w:lang w:val="ru-RU"/>
        </w:rPr>
        <w:sectPr w:rsidR="009515B3" w:rsidRPr="00E57554">
          <w:pgSz w:w="11900" w:h="16840"/>
          <w:pgMar w:top="292" w:right="766" w:bottom="398" w:left="666" w:header="720" w:footer="720" w:gutter="0"/>
          <w:cols w:space="720" w:equalWidth="0">
            <w:col w:w="10468" w:space="0"/>
          </w:cols>
          <w:docGrid w:linePitch="360"/>
        </w:sectPr>
      </w:pPr>
    </w:p>
    <w:p w14:paraId="6AA1AC91" w14:textId="77777777" w:rsidR="009515B3" w:rsidRPr="00E57554" w:rsidRDefault="009515B3">
      <w:pPr>
        <w:autoSpaceDE w:val="0"/>
        <w:autoSpaceDN w:val="0"/>
        <w:spacing w:after="108" w:line="220" w:lineRule="exact"/>
        <w:rPr>
          <w:lang w:val="ru-RU"/>
        </w:rPr>
      </w:pPr>
    </w:p>
    <w:p w14:paraId="57662891" w14:textId="77777777" w:rsidR="009515B3" w:rsidRPr="00E57554" w:rsidRDefault="00F86DDB">
      <w:pPr>
        <w:autoSpaceDE w:val="0"/>
        <w:autoSpaceDN w:val="0"/>
        <w:spacing w:after="0" w:line="271" w:lineRule="auto"/>
        <w:ind w:left="420" w:right="144"/>
        <w:rPr>
          <w:lang w:val="ru-RU"/>
        </w:rPr>
      </w:pPr>
      <w:r w:rsidRPr="00E57554">
        <w:rPr>
          <w:rFonts w:ascii="Times New Roman" w:eastAsia="Times New Roman" w:hAnsi="Times New Roman"/>
          <w:color w:val="000000"/>
          <w:sz w:val="24"/>
          <w:lang w:val="ru-RU"/>
        </w:rPr>
        <w:t>—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052F201E" w14:textId="77777777" w:rsidR="009515B3" w:rsidRPr="00E57554" w:rsidRDefault="00F86DDB">
      <w:pPr>
        <w:autoSpaceDE w:val="0"/>
        <w:autoSpaceDN w:val="0"/>
        <w:spacing w:before="190" w:after="0"/>
        <w:ind w:left="420" w:right="432"/>
        <w:rPr>
          <w:lang w:val="ru-RU"/>
        </w:rPr>
      </w:pPr>
      <w:r w:rsidRPr="00E57554">
        <w:rPr>
          <w:rFonts w:ascii="Times New Roman" w:eastAsia="Times New Roman" w:hAnsi="Times New Roman"/>
          <w:color w:val="000000"/>
          <w:sz w:val="24"/>
          <w:lang w:val="ru-RU"/>
        </w:rPr>
        <w:t>—  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7BEFBF6A" w14:textId="77777777" w:rsidR="009515B3" w:rsidRPr="00E57554" w:rsidRDefault="00F86DDB">
      <w:pPr>
        <w:autoSpaceDE w:val="0"/>
        <w:autoSpaceDN w:val="0"/>
        <w:spacing w:before="190" w:after="0" w:line="262" w:lineRule="auto"/>
        <w:ind w:left="420" w:right="432"/>
        <w:rPr>
          <w:lang w:val="ru-RU"/>
        </w:rPr>
      </w:pPr>
      <w:r w:rsidRPr="00E57554">
        <w:rPr>
          <w:rFonts w:ascii="Times New Roman" w:eastAsia="Times New Roman" w:hAnsi="Times New Roman"/>
          <w:color w:val="000000"/>
          <w:sz w:val="24"/>
          <w:lang w:val="ru-RU"/>
        </w:rPr>
        <w:t>—  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378F3F44" w14:textId="77777777" w:rsidR="009515B3" w:rsidRPr="00E57554" w:rsidRDefault="00F86DDB">
      <w:pPr>
        <w:autoSpaceDE w:val="0"/>
        <w:autoSpaceDN w:val="0"/>
        <w:spacing w:before="240" w:after="0" w:line="262" w:lineRule="auto"/>
        <w:ind w:left="420" w:right="432"/>
        <w:rPr>
          <w:lang w:val="ru-RU"/>
        </w:rPr>
      </w:pPr>
      <w:r w:rsidRPr="00E57554">
        <w:rPr>
          <w:rFonts w:ascii="Times New Roman" w:eastAsia="Times New Roman" w:hAnsi="Times New Roman"/>
          <w:color w:val="000000"/>
          <w:sz w:val="24"/>
          <w:lang w:val="ru-RU"/>
        </w:rPr>
        <w:t>—  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0D7AF3FD" w14:textId="77777777" w:rsidR="009515B3" w:rsidRPr="00E57554" w:rsidRDefault="00F86DDB">
      <w:pPr>
        <w:autoSpaceDE w:val="0"/>
        <w:autoSpaceDN w:val="0"/>
        <w:spacing w:before="190" w:after="0" w:line="271" w:lineRule="auto"/>
        <w:ind w:left="420" w:right="144"/>
        <w:rPr>
          <w:lang w:val="ru-RU"/>
        </w:rPr>
      </w:pPr>
      <w:r w:rsidRPr="00E57554">
        <w:rPr>
          <w:rFonts w:ascii="Times New Roman" w:eastAsia="Times New Roman" w:hAnsi="Times New Roman"/>
          <w:color w:val="000000"/>
          <w:sz w:val="24"/>
          <w:lang w:val="ru-RU"/>
        </w:rPr>
        <w:t>—  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40EEF40C" w14:textId="77777777" w:rsidR="009515B3" w:rsidRPr="00E57554" w:rsidRDefault="00F86DDB">
      <w:pPr>
        <w:autoSpaceDE w:val="0"/>
        <w:autoSpaceDN w:val="0"/>
        <w:spacing w:before="190" w:after="0" w:line="262" w:lineRule="auto"/>
        <w:ind w:left="420" w:right="576"/>
        <w:rPr>
          <w:lang w:val="ru-RU"/>
        </w:rPr>
      </w:pPr>
      <w:r w:rsidRPr="00E57554">
        <w:rPr>
          <w:rFonts w:ascii="Times New Roman" w:eastAsia="Times New Roman" w:hAnsi="Times New Roman"/>
          <w:color w:val="000000"/>
          <w:sz w:val="24"/>
          <w:lang w:val="ru-RU"/>
        </w:rPr>
        <w:t>—  пересказывать (устно) содержание произведения подробно, выборочно, от лица героя, от третьего лица;</w:t>
      </w:r>
    </w:p>
    <w:p w14:paraId="2A15409C" w14:textId="77777777" w:rsidR="009515B3" w:rsidRPr="00E57554" w:rsidRDefault="00F86DDB">
      <w:pPr>
        <w:autoSpaceDE w:val="0"/>
        <w:autoSpaceDN w:val="0"/>
        <w:spacing w:before="190" w:after="0" w:line="262" w:lineRule="auto"/>
        <w:ind w:left="420" w:right="288"/>
        <w:rPr>
          <w:lang w:val="ru-RU"/>
        </w:rPr>
      </w:pPr>
      <w:r w:rsidRPr="00E57554">
        <w:rPr>
          <w:rFonts w:ascii="Times New Roman" w:eastAsia="Times New Roman" w:hAnsi="Times New Roman"/>
          <w:color w:val="000000"/>
          <w:sz w:val="24"/>
          <w:lang w:val="ru-RU"/>
        </w:rPr>
        <w:t>—  читать по ролям с соблюдением норм произношения, расстановки ударения, инсценировать небольшие эпизоды из произведения;</w:t>
      </w:r>
    </w:p>
    <w:p w14:paraId="0C5C68C2" w14:textId="77777777" w:rsidR="009515B3" w:rsidRPr="00E57554" w:rsidRDefault="00F86DDB">
      <w:pPr>
        <w:autoSpaceDE w:val="0"/>
        <w:autoSpaceDN w:val="0"/>
        <w:spacing w:before="190" w:after="0" w:line="262" w:lineRule="auto"/>
        <w:ind w:left="420" w:right="864"/>
        <w:rPr>
          <w:lang w:val="ru-RU"/>
        </w:rPr>
      </w:pPr>
      <w:r w:rsidRPr="00E57554">
        <w:rPr>
          <w:rFonts w:ascii="Times New Roman" w:eastAsia="Times New Roman" w:hAnsi="Times New Roman"/>
          <w:color w:val="000000"/>
          <w:sz w:val="24"/>
          <w:lang w:val="ru-RU"/>
        </w:rPr>
        <w:t>—  составлять высказывания на заданную тему по содержанию произведения (не менее 5 предложений);</w:t>
      </w:r>
    </w:p>
    <w:p w14:paraId="502B83E9" w14:textId="77777777" w:rsidR="009515B3" w:rsidRPr="00E57554" w:rsidRDefault="00F86DDB">
      <w:pPr>
        <w:autoSpaceDE w:val="0"/>
        <w:autoSpaceDN w:val="0"/>
        <w:spacing w:before="190" w:after="0" w:line="230" w:lineRule="auto"/>
        <w:ind w:left="420"/>
        <w:rPr>
          <w:lang w:val="ru-RU"/>
        </w:rPr>
      </w:pPr>
      <w:r w:rsidRPr="00E57554">
        <w:rPr>
          <w:rFonts w:ascii="Times New Roman" w:eastAsia="Times New Roman" w:hAnsi="Times New Roman"/>
          <w:color w:val="000000"/>
          <w:sz w:val="24"/>
          <w:lang w:val="ru-RU"/>
        </w:rPr>
        <w:t>—  сочинять по аналогии с прочитанным загадки, небольшие сказки, рассказы;</w:t>
      </w:r>
    </w:p>
    <w:p w14:paraId="30706CA5" w14:textId="77777777" w:rsidR="009515B3" w:rsidRPr="00E57554" w:rsidRDefault="00F86DDB">
      <w:pPr>
        <w:autoSpaceDE w:val="0"/>
        <w:autoSpaceDN w:val="0"/>
        <w:spacing w:before="190" w:after="0" w:line="262" w:lineRule="auto"/>
        <w:ind w:left="420" w:right="720"/>
        <w:rPr>
          <w:lang w:val="ru-RU"/>
        </w:rPr>
      </w:pPr>
      <w:r w:rsidRPr="00E57554">
        <w:rPr>
          <w:rFonts w:ascii="Times New Roman" w:eastAsia="Times New Roman" w:hAnsi="Times New Roman"/>
          <w:color w:val="000000"/>
          <w:sz w:val="24"/>
          <w:lang w:val="ru-RU"/>
        </w:rPr>
        <w:t>—  ориентироваться в книге/учебнике по обложке, оглавлению, аннотации, иллюстрациям, предисловию, условным обозначениям;</w:t>
      </w:r>
    </w:p>
    <w:p w14:paraId="6404B81A" w14:textId="77777777" w:rsidR="009515B3" w:rsidRPr="00E57554" w:rsidRDefault="00F86DDB">
      <w:pPr>
        <w:autoSpaceDE w:val="0"/>
        <w:autoSpaceDN w:val="0"/>
        <w:spacing w:before="190" w:after="0" w:line="262" w:lineRule="auto"/>
        <w:ind w:left="420"/>
        <w:rPr>
          <w:lang w:val="ru-RU"/>
        </w:rPr>
      </w:pPr>
      <w:r w:rsidRPr="00E57554">
        <w:rPr>
          <w:rFonts w:ascii="Times New Roman" w:eastAsia="Times New Roman" w:hAnsi="Times New Roman"/>
          <w:color w:val="000000"/>
          <w:sz w:val="24"/>
          <w:lang w:val="ru-RU"/>
        </w:rPr>
        <w:t>—  выбирать книги для самостоятельного чтения с учётом рекомендательного списка,  используя картотеки,  рассказывать о прочитанной книге;</w:t>
      </w:r>
    </w:p>
    <w:p w14:paraId="2417A632" w14:textId="77777777" w:rsidR="009515B3" w:rsidRPr="00E57554" w:rsidRDefault="00F86DDB">
      <w:pPr>
        <w:autoSpaceDE w:val="0"/>
        <w:autoSpaceDN w:val="0"/>
        <w:spacing w:before="190" w:after="0" w:line="262" w:lineRule="auto"/>
        <w:ind w:left="420" w:right="1008"/>
        <w:rPr>
          <w:lang w:val="ru-RU"/>
        </w:rPr>
      </w:pPr>
      <w:r w:rsidRPr="00E57554">
        <w:rPr>
          <w:rFonts w:ascii="Times New Roman" w:eastAsia="Times New Roman" w:hAnsi="Times New Roman"/>
          <w:color w:val="000000"/>
          <w:sz w:val="24"/>
          <w:lang w:val="ru-RU"/>
        </w:rPr>
        <w:t>—  использовать справочную литературу для получения дополнительной информации в соответствии с учебной задачей.</w:t>
      </w:r>
    </w:p>
    <w:p w14:paraId="3A4FA375" w14:textId="77777777" w:rsidR="009515B3" w:rsidRPr="00E57554" w:rsidRDefault="00F86DDB">
      <w:pPr>
        <w:autoSpaceDE w:val="0"/>
        <w:autoSpaceDN w:val="0"/>
        <w:spacing w:before="324" w:after="0" w:line="230" w:lineRule="auto"/>
        <w:rPr>
          <w:lang w:val="ru-RU"/>
        </w:rPr>
      </w:pPr>
      <w:r w:rsidRPr="00E57554">
        <w:rPr>
          <w:rFonts w:ascii="Times New Roman" w:eastAsia="Times New Roman" w:hAnsi="Times New Roman"/>
          <w:b/>
          <w:color w:val="000000"/>
          <w:sz w:val="24"/>
          <w:lang w:val="ru-RU"/>
        </w:rPr>
        <w:t>3 КЛАСС</w:t>
      </w:r>
    </w:p>
    <w:p w14:paraId="1C3E8A6F" w14:textId="77777777" w:rsidR="009515B3" w:rsidRPr="00E57554" w:rsidRDefault="00F86DDB">
      <w:pPr>
        <w:autoSpaceDE w:val="0"/>
        <w:autoSpaceDN w:val="0"/>
        <w:spacing w:before="228" w:after="0"/>
        <w:ind w:left="420" w:right="144"/>
        <w:rPr>
          <w:lang w:val="ru-RU"/>
        </w:rPr>
      </w:pPr>
      <w:r w:rsidRPr="00E57554">
        <w:rPr>
          <w:rFonts w:ascii="Times New Roman" w:eastAsia="Times New Roman" w:hAnsi="Times New Roman"/>
          <w:color w:val="000000"/>
          <w:sz w:val="24"/>
          <w:lang w:val="ru-RU"/>
        </w:rPr>
        <w:t xml:space="preserve">—  отвечать на вопрос о культурной значимости устного народного  творчества  и </w:t>
      </w:r>
      <w:r w:rsidRPr="00E57554">
        <w:rPr>
          <w:lang w:val="ru-RU"/>
        </w:rPr>
        <w:br/>
      </w:r>
      <w:r w:rsidRPr="00E57554">
        <w:rPr>
          <w:rFonts w:ascii="Times New Roman" w:eastAsia="Times New Roman" w:hAnsi="Times New Roman"/>
          <w:color w:val="000000"/>
          <w:sz w:val="24"/>
          <w:lang w:val="ru-RU"/>
        </w:rPr>
        <w:t>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26519061" w14:textId="77777777" w:rsidR="009515B3" w:rsidRPr="00E57554" w:rsidRDefault="00F86DDB">
      <w:pPr>
        <w:autoSpaceDE w:val="0"/>
        <w:autoSpaceDN w:val="0"/>
        <w:spacing w:before="190" w:after="0" w:line="262" w:lineRule="auto"/>
        <w:ind w:left="420" w:right="144"/>
        <w:rPr>
          <w:lang w:val="ru-RU"/>
        </w:rPr>
      </w:pPr>
      <w:r w:rsidRPr="00E57554">
        <w:rPr>
          <w:rFonts w:ascii="Times New Roman" w:eastAsia="Times New Roman" w:hAnsi="Times New Roman"/>
          <w:color w:val="000000"/>
          <w:sz w:val="24"/>
          <w:lang w:val="ru-RU"/>
        </w:rPr>
        <w:t>—  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221C9ABA" w14:textId="77777777" w:rsidR="009515B3" w:rsidRPr="00E57554" w:rsidRDefault="00F86DDB">
      <w:pPr>
        <w:autoSpaceDE w:val="0"/>
        <w:autoSpaceDN w:val="0"/>
        <w:spacing w:before="190" w:after="0" w:line="271" w:lineRule="auto"/>
        <w:ind w:left="420" w:right="576"/>
        <w:rPr>
          <w:lang w:val="ru-RU"/>
        </w:rPr>
      </w:pPr>
      <w:r w:rsidRPr="00E57554">
        <w:rPr>
          <w:rFonts w:ascii="Times New Roman" w:eastAsia="Times New Roman" w:hAnsi="Times New Roman"/>
          <w:color w:val="000000"/>
          <w:sz w:val="24"/>
          <w:lang w:val="ru-RU"/>
        </w:rPr>
        <w:t>—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3E68A1F8" w14:textId="77777777" w:rsidR="009515B3" w:rsidRPr="00E57554" w:rsidRDefault="00F86DDB">
      <w:pPr>
        <w:autoSpaceDE w:val="0"/>
        <w:autoSpaceDN w:val="0"/>
        <w:spacing w:before="190" w:after="0" w:line="262" w:lineRule="auto"/>
        <w:ind w:left="420" w:right="1296"/>
        <w:rPr>
          <w:lang w:val="ru-RU"/>
        </w:rPr>
      </w:pPr>
      <w:r w:rsidRPr="00E57554">
        <w:rPr>
          <w:rFonts w:ascii="Times New Roman" w:eastAsia="Times New Roman" w:hAnsi="Times New Roman"/>
          <w:color w:val="000000"/>
          <w:sz w:val="24"/>
          <w:lang w:val="ru-RU"/>
        </w:rPr>
        <w:t>—  читать наизусть не менее 4 стихотворений в соответствии с изученной тематикой произведений;</w:t>
      </w:r>
    </w:p>
    <w:p w14:paraId="4F1A7D1C" w14:textId="77777777" w:rsidR="009515B3" w:rsidRPr="00E57554" w:rsidRDefault="009515B3">
      <w:pPr>
        <w:rPr>
          <w:lang w:val="ru-RU"/>
        </w:rPr>
        <w:sectPr w:rsidR="009515B3" w:rsidRPr="00E57554">
          <w:pgSz w:w="11900" w:h="16840"/>
          <w:pgMar w:top="328" w:right="714" w:bottom="504" w:left="666" w:header="720" w:footer="720" w:gutter="0"/>
          <w:cols w:space="720" w:equalWidth="0">
            <w:col w:w="10520" w:space="0"/>
          </w:cols>
          <w:docGrid w:linePitch="360"/>
        </w:sectPr>
      </w:pPr>
    </w:p>
    <w:p w14:paraId="463E8917" w14:textId="77777777" w:rsidR="009515B3" w:rsidRPr="00E57554" w:rsidRDefault="009515B3">
      <w:pPr>
        <w:autoSpaceDE w:val="0"/>
        <w:autoSpaceDN w:val="0"/>
        <w:spacing w:after="108" w:line="220" w:lineRule="exact"/>
        <w:rPr>
          <w:lang w:val="ru-RU"/>
        </w:rPr>
      </w:pPr>
    </w:p>
    <w:p w14:paraId="681E231A" w14:textId="77777777" w:rsidR="009515B3" w:rsidRPr="00E57554" w:rsidRDefault="00F86DDB">
      <w:pPr>
        <w:autoSpaceDE w:val="0"/>
        <w:autoSpaceDN w:val="0"/>
        <w:spacing w:after="0" w:line="230" w:lineRule="auto"/>
        <w:rPr>
          <w:lang w:val="ru-RU"/>
        </w:rPr>
      </w:pPr>
      <w:r w:rsidRPr="00E57554">
        <w:rPr>
          <w:rFonts w:ascii="Times New Roman" w:eastAsia="Times New Roman" w:hAnsi="Times New Roman"/>
          <w:color w:val="000000"/>
          <w:sz w:val="24"/>
          <w:lang w:val="ru-RU"/>
        </w:rPr>
        <w:t>—  различать художественные произведения и познавательные тексты;</w:t>
      </w:r>
    </w:p>
    <w:p w14:paraId="67357DED" w14:textId="77777777" w:rsidR="009515B3" w:rsidRPr="00E57554" w:rsidRDefault="00F86DDB">
      <w:pPr>
        <w:autoSpaceDE w:val="0"/>
        <w:autoSpaceDN w:val="0"/>
        <w:spacing w:before="190" w:after="0" w:line="262" w:lineRule="auto"/>
        <w:ind w:right="1008"/>
        <w:jc w:val="center"/>
        <w:rPr>
          <w:lang w:val="ru-RU"/>
        </w:rPr>
      </w:pPr>
      <w:r w:rsidRPr="00E57554">
        <w:rPr>
          <w:rFonts w:ascii="Times New Roman" w:eastAsia="Times New Roman" w:hAnsi="Times New Roman"/>
          <w:color w:val="000000"/>
          <w:sz w:val="24"/>
          <w:lang w:val="ru-RU"/>
        </w:rPr>
        <w:t>—  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0A2CD301" w14:textId="77777777" w:rsidR="009515B3" w:rsidRPr="00E57554" w:rsidRDefault="00F86DDB">
      <w:pPr>
        <w:autoSpaceDE w:val="0"/>
        <w:autoSpaceDN w:val="0"/>
        <w:spacing w:before="190" w:after="0" w:line="262" w:lineRule="auto"/>
        <w:ind w:right="576"/>
        <w:rPr>
          <w:lang w:val="ru-RU"/>
        </w:rPr>
      </w:pPr>
      <w:r w:rsidRPr="00E57554">
        <w:rPr>
          <w:rFonts w:ascii="Times New Roman" w:eastAsia="Times New Roman" w:hAnsi="Times New Roman"/>
          <w:color w:val="000000"/>
          <w:sz w:val="24"/>
          <w:lang w:val="ru-RU"/>
        </w:rPr>
        <w:t>—  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74A78209" w14:textId="77777777" w:rsidR="009515B3" w:rsidRPr="00E57554" w:rsidRDefault="00F86DDB">
      <w:pPr>
        <w:autoSpaceDE w:val="0"/>
        <w:autoSpaceDN w:val="0"/>
        <w:spacing w:before="190" w:after="0"/>
        <w:ind w:right="144"/>
        <w:rPr>
          <w:lang w:val="ru-RU"/>
        </w:rPr>
      </w:pPr>
      <w:r w:rsidRPr="00E57554">
        <w:rPr>
          <w:rFonts w:ascii="Times New Roman" w:eastAsia="Times New Roman" w:hAnsi="Times New Roman"/>
          <w:color w:val="000000"/>
          <w:sz w:val="24"/>
          <w:lang w:val="ru-RU"/>
        </w:rPr>
        <w:t>—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593487B5" w14:textId="77777777" w:rsidR="009515B3" w:rsidRPr="00E57554" w:rsidRDefault="00F86DDB">
      <w:pPr>
        <w:autoSpaceDE w:val="0"/>
        <w:autoSpaceDN w:val="0"/>
        <w:spacing w:before="192" w:after="0" w:line="271" w:lineRule="auto"/>
        <w:ind w:right="144"/>
        <w:rPr>
          <w:lang w:val="ru-RU"/>
        </w:rPr>
      </w:pPr>
      <w:r w:rsidRPr="00E57554">
        <w:rPr>
          <w:rFonts w:ascii="Times New Roman" w:eastAsia="Times New Roman" w:hAnsi="Times New Roman"/>
          <w:color w:val="000000"/>
          <w:sz w:val="24"/>
          <w:lang w:val="ru-RU"/>
        </w:rPr>
        <w:t>—  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4F470F15" w14:textId="77777777" w:rsidR="009515B3" w:rsidRPr="00E57554" w:rsidRDefault="00F86DDB">
      <w:pPr>
        <w:autoSpaceDE w:val="0"/>
        <w:autoSpaceDN w:val="0"/>
        <w:spacing w:before="190" w:after="0"/>
        <w:rPr>
          <w:lang w:val="ru-RU"/>
        </w:rPr>
      </w:pPr>
      <w:r w:rsidRPr="00E57554">
        <w:rPr>
          <w:rFonts w:ascii="Times New Roman" w:eastAsia="Times New Roman" w:hAnsi="Times New Roman"/>
          <w:color w:val="000000"/>
          <w:sz w:val="24"/>
          <w:lang w:val="ru-RU"/>
        </w:rPr>
        <w:t>—  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741A7AC8" w14:textId="77777777" w:rsidR="009515B3" w:rsidRPr="00E57554" w:rsidRDefault="00F86DDB">
      <w:pPr>
        <w:autoSpaceDE w:val="0"/>
        <w:autoSpaceDN w:val="0"/>
        <w:spacing w:before="190" w:after="0" w:line="271" w:lineRule="auto"/>
        <w:rPr>
          <w:lang w:val="ru-RU"/>
        </w:rPr>
      </w:pPr>
      <w:r w:rsidRPr="00E57554">
        <w:rPr>
          <w:rFonts w:ascii="Times New Roman" w:eastAsia="Times New Roman" w:hAnsi="Times New Roman"/>
          <w:color w:val="000000"/>
          <w:sz w:val="24"/>
          <w:lang w:val="ru-RU"/>
        </w:rPr>
        <w:t>—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36E548E9" w14:textId="77777777" w:rsidR="009515B3" w:rsidRPr="00E57554" w:rsidRDefault="00F86DDB">
      <w:pPr>
        <w:autoSpaceDE w:val="0"/>
        <w:autoSpaceDN w:val="0"/>
        <w:spacing w:before="190" w:after="0" w:line="271" w:lineRule="auto"/>
        <w:ind w:right="432"/>
        <w:rPr>
          <w:lang w:val="ru-RU"/>
        </w:rPr>
      </w:pPr>
      <w:r w:rsidRPr="00E57554">
        <w:rPr>
          <w:rFonts w:ascii="Times New Roman" w:eastAsia="Times New Roman" w:hAnsi="Times New Roman"/>
          <w:color w:val="000000"/>
          <w:sz w:val="24"/>
          <w:lang w:val="ru-RU"/>
        </w:rPr>
        <w:t>—  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152AEF09" w14:textId="77777777" w:rsidR="009515B3" w:rsidRPr="00E57554" w:rsidRDefault="00F86DDB">
      <w:pPr>
        <w:autoSpaceDE w:val="0"/>
        <w:autoSpaceDN w:val="0"/>
        <w:spacing w:before="190" w:after="0" w:line="271" w:lineRule="auto"/>
        <w:ind w:right="144"/>
        <w:rPr>
          <w:lang w:val="ru-RU"/>
        </w:rPr>
      </w:pPr>
      <w:r w:rsidRPr="00E57554">
        <w:rPr>
          <w:rFonts w:ascii="Times New Roman" w:eastAsia="Times New Roman" w:hAnsi="Times New Roman"/>
          <w:color w:val="000000"/>
          <w:sz w:val="24"/>
          <w:lang w:val="ru-RU"/>
        </w:rPr>
        <w:t>—  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2B20DE53" w14:textId="77777777" w:rsidR="009515B3" w:rsidRPr="00E57554" w:rsidRDefault="00F86DDB">
      <w:pPr>
        <w:autoSpaceDE w:val="0"/>
        <w:autoSpaceDN w:val="0"/>
        <w:spacing w:before="190" w:after="0"/>
        <w:ind w:right="144"/>
        <w:rPr>
          <w:lang w:val="ru-RU"/>
        </w:rPr>
      </w:pPr>
      <w:r w:rsidRPr="00E57554">
        <w:rPr>
          <w:rFonts w:ascii="Times New Roman" w:eastAsia="Times New Roman" w:hAnsi="Times New Roman"/>
          <w:color w:val="000000"/>
          <w:sz w:val="24"/>
          <w:lang w:val="ru-RU"/>
        </w:rPr>
        <w:t xml:space="preserve">—  участвовать в обсуждении прослушанного/прочитанного произведения: строить </w:t>
      </w:r>
      <w:r w:rsidRPr="00E57554">
        <w:rPr>
          <w:lang w:val="ru-RU"/>
        </w:rPr>
        <w:br/>
      </w:r>
      <w:r w:rsidRPr="00E57554">
        <w:rPr>
          <w:rFonts w:ascii="Times New Roman" w:eastAsia="Times New Roman" w:hAnsi="Times New Roman"/>
          <w:color w:val="000000"/>
          <w:sz w:val="24"/>
          <w:lang w:val="ru-RU"/>
        </w:rPr>
        <w:t xml:space="preserve">монологическое и диалогическое высказывание с соблюдением орфоэпических и </w:t>
      </w:r>
      <w:r w:rsidRPr="00E57554">
        <w:rPr>
          <w:lang w:val="ru-RU"/>
        </w:rPr>
        <w:br/>
      </w:r>
      <w:r w:rsidRPr="00E57554">
        <w:rPr>
          <w:rFonts w:ascii="Times New Roman" w:eastAsia="Times New Roman" w:hAnsi="Times New Roman"/>
          <w:color w:val="000000"/>
          <w:sz w:val="24"/>
          <w:lang w:val="ru-RU"/>
        </w:rPr>
        <w:t>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26FDD685" w14:textId="77777777" w:rsidR="009515B3" w:rsidRPr="00E57554" w:rsidRDefault="00F86DDB">
      <w:pPr>
        <w:autoSpaceDE w:val="0"/>
        <w:autoSpaceDN w:val="0"/>
        <w:spacing w:before="240" w:after="0" w:line="262" w:lineRule="auto"/>
        <w:ind w:right="288"/>
        <w:rPr>
          <w:lang w:val="ru-RU"/>
        </w:rPr>
      </w:pPr>
      <w:r w:rsidRPr="00E57554">
        <w:rPr>
          <w:rFonts w:ascii="Times New Roman" w:eastAsia="Times New Roman" w:hAnsi="Times New Roman"/>
          <w:color w:val="000000"/>
          <w:sz w:val="24"/>
          <w:lang w:val="ru-RU"/>
        </w:rPr>
        <w:t>—  пересказывать произведение (устно) подробно, выборочно, сжато (кратко), от лица героя, с изменением лица рассказчика, от третьего лица;</w:t>
      </w:r>
    </w:p>
    <w:p w14:paraId="731B60EA" w14:textId="77777777" w:rsidR="009515B3" w:rsidRPr="00E57554" w:rsidRDefault="00F86DDB">
      <w:pPr>
        <w:autoSpaceDE w:val="0"/>
        <w:autoSpaceDN w:val="0"/>
        <w:spacing w:before="190" w:after="0" w:line="262" w:lineRule="auto"/>
        <w:ind w:right="1008"/>
        <w:rPr>
          <w:lang w:val="ru-RU"/>
        </w:rPr>
      </w:pPr>
      <w:r w:rsidRPr="00E57554">
        <w:rPr>
          <w:rFonts w:ascii="Times New Roman" w:eastAsia="Times New Roman" w:hAnsi="Times New Roman"/>
          <w:color w:val="000000"/>
          <w:sz w:val="24"/>
          <w:lang w:val="ru-RU"/>
        </w:rPr>
        <w:t>—  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7C61DE7A" w14:textId="77777777" w:rsidR="009515B3" w:rsidRPr="00E57554" w:rsidRDefault="00F86DDB">
      <w:pPr>
        <w:autoSpaceDE w:val="0"/>
        <w:autoSpaceDN w:val="0"/>
        <w:spacing w:before="190" w:after="0" w:line="262" w:lineRule="auto"/>
        <w:ind w:right="288"/>
        <w:rPr>
          <w:lang w:val="ru-RU"/>
        </w:rPr>
      </w:pPr>
      <w:r w:rsidRPr="00E57554">
        <w:rPr>
          <w:rFonts w:ascii="Times New Roman" w:eastAsia="Times New Roman" w:hAnsi="Times New Roman"/>
          <w:color w:val="000000"/>
          <w:sz w:val="24"/>
          <w:lang w:val="ru-RU"/>
        </w:rPr>
        <w:t>—  читать по ролям с соблюдением норм произношения, инсценировать небольшие эпизоды из произведения;</w:t>
      </w:r>
    </w:p>
    <w:p w14:paraId="51A0D6B2" w14:textId="77777777" w:rsidR="009515B3" w:rsidRPr="00E57554" w:rsidRDefault="00F86DDB">
      <w:pPr>
        <w:autoSpaceDE w:val="0"/>
        <w:autoSpaceDN w:val="0"/>
        <w:spacing w:before="190" w:after="0" w:line="271" w:lineRule="auto"/>
        <w:ind w:right="576"/>
        <w:rPr>
          <w:lang w:val="ru-RU"/>
        </w:rPr>
      </w:pPr>
      <w:r w:rsidRPr="00E57554">
        <w:rPr>
          <w:rFonts w:ascii="Times New Roman" w:eastAsia="Times New Roman" w:hAnsi="Times New Roman"/>
          <w:color w:val="000000"/>
          <w:sz w:val="24"/>
          <w:lang w:val="ru-RU"/>
        </w:rPr>
        <w:t xml:space="preserve">—  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w:t>
      </w:r>
      <w:r w:rsidRPr="00E57554">
        <w:rPr>
          <w:lang w:val="ru-RU"/>
        </w:rPr>
        <w:br/>
      </w:r>
      <w:r w:rsidRPr="00E57554">
        <w:rPr>
          <w:rFonts w:ascii="Times New Roman" w:eastAsia="Times New Roman" w:hAnsi="Times New Roman"/>
          <w:color w:val="000000"/>
          <w:sz w:val="24"/>
          <w:lang w:val="ru-RU"/>
        </w:rPr>
        <w:t>корректировать собственный письменный текст;</w:t>
      </w:r>
    </w:p>
    <w:p w14:paraId="2259458E" w14:textId="77777777" w:rsidR="009515B3" w:rsidRPr="00E57554" w:rsidRDefault="00F86DDB">
      <w:pPr>
        <w:autoSpaceDE w:val="0"/>
        <w:autoSpaceDN w:val="0"/>
        <w:spacing w:before="190" w:after="0" w:line="230" w:lineRule="auto"/>
        <w:rPr>
          <w:lang w:val="ru-RU"/>
        </w:rPr>
      </w:pPr>
      <w:r w:rsidRPr="00E57554">
        <w:rPr>
          <w:rFonts w:ascii="Times New Roman" w:eastAsia="Times New Roman" w:hAnsi="Times New Roman"/>
          <w:color w:val="000000"/>
          <w:sz w:val="24"/>
          <w:lang w:val="ru-RU"/>
        </w:rPr>
        <w:t>—  составлять краткий отзыв о прочитанном произведении по заданному алгоритму;</w:t>
      </w:r>
    </w:p>
    <w:p w14:paraId="55CE18B9" w14:textId="77777777" w:rsidR="009515B3" w:rsidRPr="00E57554" w:rsidRDefault="00F86DDB">
      <w:pPr>
        <w:autoSpaceDE w:val="0"/>
        <w:autoSpaceDN w:val="0"/>
        <w:spacing w:before="190" w:after="0" w:line="262" w:lineRule="auto"/>
        <w:rPr>
          <w:lang w:val="ru-RU"/>
        </w:rPr>
      </w:pPr>
      <w:r w:rsidRPr="00E57554">
        <w:rPr>
          <w:rFonts w:ascii="Times New Roman" w:eastAsia="Times New Roman" w:hAnsi="Times New Roman"/>
          <w:color w:val="000000"/>
          <w:sz w:val="24"/>
          <w:lang w:val="ru-RU"/>
        </w:rPr>
        <w:t>—  сочинять тексты, используя аналогии, иллюстрации, придумывать продолжение прочитанного произведения;</w:t>
      </w:r>
    </w:p>
    <w:p w14:paraId="5E975DA0" w14:textId="77777777" w:rsidR="009515B3" w:rsidRPr="00E57554" w:rsidRDefault="009515B3">
      <w:pPr>
        <w:rPr>
          <w:lang w:val="ru-RU"/>
        </w:rPr>
        <w:sectPr w:rsidR="009515B3" w:rsidRPr="00E57554">
          <w:pgSz w:w="11900" w:h="16840"/>
          <w:pgMar w:top="328" w:right="702" w:bottom="312" w:left="1086" w:header="720" w:footer="720" w:gutter="0"/>
          <w:cols w:space="720" w:equalWidth="0">
            <w:col w:w="10112" w:space="0"/>
          </w:cols>
          <w:docGrid w:linePitch="360"/>
        </w:sectPr>
      </w:pPr>
    </w:p>
    <w:p w14:paraId="6FEFBCF5" w14:textId="77777777" w:rsidR="009515B3" w:rsidRPr="00E57554" w:rsidRDefault="009515B3">
      <w:pPr>
        <w:autoSpaceDE w:val="0"/>
        <w:autoSpaceDN w:val="0"/>
        <w:spacing w:after="132" w:line="220" w:lineRule="exact"/>
        <w:rPr>
          <w:lang w:val="ru-RU"/>
        </w:rPr>
      </w:pPr>
    </w:p>
    <w:p w14:paraId="5B30EA2E" w14:textId="77777777" w:rsidR="009515B3" w:rsidRPr="00E57554" w:rsidRDefault="00F86DDB">
      <w:pPr>
        <w:autoSpaceDE w:val="0"/>
        <w:autoSpaceDN w:val="0"/>
        <w:spacing w:after="0" w:line="262" w:lineRule="auto"/>
        <w:ind w:left="420" w:right="720"/>
        <w:rPr>
          <w:lang w:val="ru-RU"/>
        </w:rPr>
      </w:pPr>
      <w:r w:rsidRPr="00E57554">
        <w:rPr>
          <w:rFonts w:ascii="Times New Roman" w:eastAsia="Times New Roman" w:hAnsi="Times New Roman"/>
          <w:color w:val="000000"/>
          <w:sz w:val="24"/>
          <w:lang w:val="ru-RU"/>
        </w:rPr>
        <w:t>—  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7E94C531" w14:textId="77777777" w:rsidR="009515B3" w:rsidRPr="00E57554" w:rsidRDefault="00F86DDB">
      <w:pPr>
        <w:autoSpaceDE w:val="0"/>
        <w:autoSpaceDN w:val="0"/>
        <w:spacing w:before="190" w:after="0" w:line="262" w:lineRule="auto"/>
        <w:ind w:left="420"/>
        <w:rPr>
          <w:lang w:val="ru-RU"/>
        </w:rPr>
      </w:pPr>
      <w:r w:rsidRPr="00E57554">
        <w:rPr>
          <w:rFonts w:ascii="Times New Roman" w:eastAsia="Times New Roman" w:hAnsi="Times New Roman"/>
          <w:color w:val="000000"/>
          <w:sz w:val="24"/>
          <w:lang w:val="ru-RU"/>
        </w:rPr>
        <w:t>—  выбирать книги для самостоятельного чтения с учётом рекомендательного списка,  используя картотеки,  рассказывать о прочитанной книге;</w:t>
      </w:r>
    </w:p>
    <w:p w14:paraId="2C5DEAE1" w14:textId="77777777" w:rsidR="009515B3" w:rsidRPr="00E57554" w:rsidRDefault="00F86DDB">
      <w:pPr>
        <w:autoSpaceDE w:val="0"/>
        <w:autoSpaceDN w:val="0"/>
        <w:spacing w:before="190" w:after="0" w:line="271" w:lineRule="auto"/>
        <w:ind w:left="420" w:right="144"/>
        <w:rPr>
          <w:lang w:val="ru-RU"/>
        </w:rPr>
      </w:pPr>
      <w:r w:rsidRPr="00E57554">
        <w:rPr>
          <w:rFonts w:ascii="Times New Roman" w:eastAsia="Times New Roman" w:hAnsi="Times New Roman"/>
          <w:color w:val="000000"/>
          <w:sz w:val="24"/>
          <w:lang w:val="ru-RU"/>
        </w:rPr>
        <w:t>—  использовать справочную литературу, включая ресурсы сети. Интернет (в условиях контролируемого входа), для получения дополнительной информации в соответствии с учебной задачей.</w:t>
      </w:r>
    </w:p>
    <w:p w14:paraId="2A0879CE" w14:textId="77777777" w:rsidR="009515B3" w:rsidRPr="00E57554" w:rsidRDefault="00F86DDB">
      <w:pPr>
        <w:autoSpaceDE w:val="0"/>
        <w:autoSpaceDN w:val="0"/>
        <w:spacing w:before="322" w:after="0" w:line="230" w:lineRule="auto"/>
        <w:rPr>
          <w:lang w:val="ru-RU"/>
        </w:rPr>
      </w:pPr>
      <w:r w:rsidRPr="00E57554">
        <w:rPr>
          <w:rFonts w:ascii="Times New Roman" w:eastAsia="Times New Roman" w:hAnsi="Times New Roman"/>
          <w:b/>
          <w:color w:val="000000"/>
          <w:sz w:val="24"/>
          <w:lang w:val="ru-RU"/>
        </w:rPr>
        <w:t>4 КЛАСС</w:t>
      </w:r>
    </w:p>
    <w:p w14:paraId="223592ED" w14:textId="77777777" w:rsidR="009515B3" w:rsidRPr="00E57554" w:rsidRDefault="00F86DDB">
      <w:pPr>
        <w:autoSpaceDE w:val="0"/>
        <w:autoSpaceDN w:val="0"/>
        <w:spacing w:before="228" w:after="0"/>
        <w:ind w:left="420"/>
        <w:rPr>
          <w:lang w:val="ru-RU"/>
        </w:rPr>
      </w:pPr>
      <w:r w:rsidRPr="00E57554">
        <w:rPr>
          <w:rFonts w:ascii="Times New Roman" w:eastAsia="Times New Roman" w:hAnsi="Times New Roman"/>
          <w:color w:val="000000"/>
          <w:sz w:val="24"/>
          <w:lang w:val="ru-RU"/>
        </w:rPr>
        <w:t>—  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7C5265AF" w14:textId="77777777" w:rsidR="009515B3" w:rsidRPr="00E57554" w:rsidRDefault="00F86DDB">
      <w:pPr>
        <w:autoSpaceDE w:val="0"/>
        <w:autoSpaceDN w:val="0"/>
        <w:spacing w:before="190" w:after="0" w:line="271" w:lineRule="auto"/>
        <w:ind w:left="420" w:right="576"/>
        <w:rPr>
          <w:lang w:val="ru-RU"/>
        </w:rPr>
      </w:pPr>
      <w:r w:rsidRPr="00E57554">
        <w:rPr>
          <w:rFonts w:ascii="Times New Roman" w:eastAsia="Times New Roman" w:hAnsi="Times New Roman"/>
          <w:color w:val="000000"/>
          <w:sz w:val="24"/>
          <w:lang w:val="ru-RU"/>
        </w:rPr>
        <w:t>—  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0013F7BE" w14:textId="77777777" w:rsidR="009515B3" w:rsidRPr="00E57554" w:rsidRDefault="00F86DDB">
      <w:pPr>
        <w:autoSpaceDE w:val="0"/>
        <w:autoSpaceDN w:val="0"/>
        <w:spacing w:before="190" w:after="0" w:line="262" w:lineRule="auto"/>
        <w:ind w:left="420" w:right="144"/>
        <w:rPr>
          <w:lang w:val="ru-RU"/>
        </w:rPr>
      </w:pPr>
      <w:r w:rsidRPr="00E57554">
        <w:rPr>
          <w:rFonts w:ascii="Times New Roman" w:eastAsia="Times New Roman" w:hAnsi="Times New Roman"/>
          <w:color w:val="000000"/>
          <w:sz w:val="24"/>
          <w:lang w:val="ru-RU"/>
        </w:rPr>
        <w:t>—  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1913EF98" w14:textId="77777777" w:rsidR="009515B3" w:rsidRPr="00E57554" w:rsidRDefault="00F86DDB">
      <w:pPr>
        <w:autoSpaceDE w:val="0"/>
        <w:autoSpaceDN w:val="0"/>
        <w:spacing w:before="238" w:after="0" w:line="271" w:lineRule="auto"/>
        <w:ind w:left="420" w:right="576"/>
        <w:rPr>
          <w:lang w:val="ru-RU"/>
        </w:rPr>
      </w:pPr>
      <w:r w:rsidRPr="00E57554">
        <w:rPr>
          <w:rFonts w:ascii="Times New Roman" w:eastAsia="Times New Roman" w:hAnsi="Times New Roman"/>
          <w:color w:val="000000"/>
          <w:sz w:val="24"/>
          <w:lang w:val="ru-RU"/>
        </w:rPr>
        <w:t>—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2CDB5D35" w14:textId="77777777" w:rsidR="009515B3" w:rsidRPr="00E57554" w:rsidRDefault="00F86DDB">
      <w:pPr>
        <w:autoSpaceDE w:val="0"/>
        <w:autoSpaceDN w:val="0"/>
        <w:spacing w:before="190" w:after="0" w:line="262" w:lineRule="auto"/>
        <w:ind w:left="420" w:right="1296"/>
        <w:rPr>
          <w:lang w:val="ru-RU"/>
        </w:rPr>
      </w:pPr>
      <w:r w:rsidRPr="00E57554">
        <w:rPr>
          <w:rFonts w:ascii="Times New Roman" w:eastAsia="Times New Roman" w:hAnsi="Times New Roman"/>
          <w:color w:val="000000"/>
          <w:sz w:val="24"/>
          <w:lang w:val="ru-RU"/>
        </w:rPr>
        <w:t>—  читать наизусть не менее 5 стихотворений в соответствии с изученной тематикой произведений;</w:t>
      </w:r>
    </w:p>
    <w:p w14:paraId="76938A38" w14:textId="77777777" w:rsidR="009515B3" w:rsidRPr="00E57554" w:rsidRDefault="00F86DDB">
      <w:pPr>
        <w:autoSpaceDE w:val="0"/>
        <w:autoSpaceDN w:val="0"/>
        <w:spacing w:before="190" w:after="0" w:line="230" w:lineRule="auto"/>
        <w:ind w:left="420"/>
        <w:rPr>
          <w:lang w:val="ru-RU"/>
        </w:rPr>
      </w:pPr>
      <w:r w:rsidRPr="00E57554">
        <w:rPr>
          <w:rFonts w:ascii="Times New Roman" w:eastAsia="Times New Roman" w:hAnsi="Times New Roman"/>
          <w:color w:val="000000"/>
          <w:sz w:val="24"/>
          <w:lang w:val="ru-RU"/>
        </w:rPr>
        <w:t>—  различать художественные произведения и познавательные тексты;</w:t>
      </w:r>
    </w:p>
    <w:p w14:paraId="152A776A" w14:textId="77777777" w:rsidR="009515B3" w:rsidRPr="00E57554" w:rsidRDefault="00F86DDB">
      <w:pPr>
        <w:autoSpaceDE w:val="0"/>
        <w:autoSpaceDN w:val="0"/>
        <w:spacing w:before="190" w:after="0" w:line="262" w:lineRule="auto"/>
        <w:ind w:left="288" w:right="1008"/>
        <w:jc w:val="center"/>
        <w:rPr>
          <w:lang w:val="ru-RU"/>
        </w:rPr>
      </w:pPr>
      <w:r w:rsidRPr="00E57554">
        <w:rPr>
          <w:rFonts w:ascii="Times New Roman" w:eastAsia="Times New Roman" w:hAnsi="Times New Roman"/>
          <w:color w:val="000000"/>
          <w:sz w:val="24"/>
          <w:lang w:val="ru-RU"/>
        </w:rPr>
        <w:t>—  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1933D4BC" w14:textId="77777777" w:rsidR="009515B3" w:rsidRPr="00E57554" w:rsidRDefault="00F86DDB">
      <w:pPr>
        <w:autoSpaceDE w:val="0"/>
        <w:autoSpaceDN w:val="0"/>
        <w:spacing w:before="190" w:after="0" w:line="271" w:lineRule="auto"/>
        <w:ind w:left="420" w:right="144"/>
        <w:rPr>
          <w:lang w:val="ru-RU"/>
        </w:rPr>
      </w:pPr>
      <w:r w:rsidRPr="00E57554">
        <w:rPr>
          <w:rFonts w:ascii="Times New Roman" w:eastAsia="Times New Roman" w:hAnsi="Times New Roman"/>
          <w:color w:val="000000"/>
          <w:sz w:val="24"/>
          <w:lang w:val="ru-RU"/>
        </w:rPr>
        <w:t>—  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7474DEC0" w14:textId="77777777" w:rsidR="009515B3" w:rsidRPr="00E57554" w:rsidRDefault="00F86DDB">
      <w:pPr>
        <w:autoSpaceDE w:val="0"/>
        <w:autoSpaceDN w:val="0"/>
        <w:spacing w:before="192" w:after="0" w:line="271" w:lineRule="auto"/>
        <w:ind w:left="420" w:right="144"/>
        <w:rPr>
          <w:lang w:val="ru-RU"/>
        </w:rPr>
      </w:pPr>
      <w:r w:rsidRPr="00E57554">
        <w:rPr>
          <w:rFonts w:ascii="Times New Roman" w:eastAsia="Times New Roman" w:hAnsi="Times New Roman"/>
          <w:color w:val="000000"/>
          <w:sz w:val="24"/>
          <w:lang w:val="ru-RU"/>
        </w:rPr>
        <w:t>—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42925D44" w14:textId="77777777" w:rsidR="009515B3" w:rsidRPr="00E57554" w:rsidRDefault="00F86DDB">
      <w:pPr>
        <w:autoSpaceDE w:val="0"/>
        <w:autoSpaceDN w:val="0"/>
        <w:spacing w:before="190" w:after="0" w:line="271" w:lineRule="auto"/>
        <w:ind w:left="420"/>
        <w:rPr>
          <w:lang w:val="ru-RU"/>
        </w:rPr>
      </w:pPr>
      <w:r w:rsidRPr="00E57554">
        <w:rPr>
          <w:rFonts w:ascii="Times New Roman" w:eastAsia="Times New Roman" w:hAnsi="Times New Roman"/>
          <w:color w:val="000000"/>
          <w:sz w:val="24"/>
          <w:lang w:val="ru-RU"/>
        </w:rPr>
        <w:t>—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0410DABD" w14:textId="77777777" w:rsidR="009515B3" w:rsidRPr="00E57554" w:rsidRDefault="00F86DDB">
      <w:pPr>
        <w:autoSpaceDE w:val="0"/>
        <w:autoSpaceDN w:val="0"/>
        <w:spacing w:before="190" w:after="0" w:line="271" w:lineRule="auto"/>
        <w:ind w:left="420" w:right="288"/>
        <w:rPr>
          <w:lang w:val="ru-RU"/>
        </w:rPr>
      </w:pPr>
      <w:r w:rsidRPr="00E57554">
        <w:rPr>
          <w:rFonts w:ascii="Times New Roman" w:eastAsia="Times New Roman" w:hAnsi="Times New Roman"/>
          <w:color w:val="000000"/>
          <w:sz w:val="24"/>
          <w:lang w:val="ru-RU"/>
        </w:rPr>
        <w:t>—  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15A440C1" w14:textId="77777777" w:rsidR="009515B3" w:rsidRPr="00E57554" w:rsidRDefault="00F86DDB">
      <w:pPr>
        <w:autoSpaceDE w:val="0"/>
        <w:autoSpaceDN w:val="0"/>
        <w:spacing w:before="190" w:after="0" w:line="271" w:lineRule="auto"/>
        <w:ind w:left="420" w:right="164"/>
        <w:jc w:val="both"/>
        <w:rPr>
          <w:lang w:val="ru-RU"/>
        </w:rPr>
      </w:pPr>
      <w:r w:rsidRPr="00E57554">
        <w:rPr>
          <w:rFonts w:ascii="Times New Roman" w:eastAsia="Times New Roman" w:hAnsi="Times New Roman"/>
          <w:color w:val="000000"/>
          <w:sz w:val="24"/>
          <w:lang w:val="ru-RU"/>
        </w:rPr>
        <w:t>—  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w:t>
      </w:r>
    </w:p>
    <w:p w14:paraId="5954F983" w14:textId="77777777" w:rsidR="009515B3" w:rsidRPr="00E57554" w:rsidRDefault="009515B3">
      <w:pPr>
        <w:rPr>
          <w:lang w:val="ru-RU"/>
        </w:rPr>
        <w:sectPr w:rsidR="009515B3" w:rsidRPr="00E57554">
          <w:pgSz w:w="11900" w:h="16840"/>
          <w:pgMar w:top="352" w:right="714" w:bottom="372" w:left="666" w:header="720" w:footer="720" w:gutter="0"/>
          <w:cols w:space="720" w:equalWidth="0">
            <w:col w:w="10520" w:space="0"/>
          </w:cols>
          <w:docGrid w:linePitch="360"/>
        </w:sectPr>
      </w:pPr>
    </w:p>
    <w:p w14:paraId="2BF508C8" w14:textId="77777777" w:rsidR="009515B3" w:rsidRPr="00E57554" w:rsidRDefault="009515B3">
      <w:pPr>
        <w:autoSpaceDE w:val="0"/>
        <w:autoSpaceDN w:val="0"/>
        <w:spacing w:after="66" w:line="220" w:lineRule="exact"/>
        <w:rPr>
          <w:lang w:val="ru-RU"/>
        </w:rPr>
      </w:pPr>
    </w:p>
    <w:p w14:paraId="725EB399" w14:textId="77777777" w:rsidR="009515B3" w:rsidRPr="00E57554" w:rsidRDefault="00F86DDB">
      <w:pPr>
        <w:autoSpaceDE w:val="0"/>
        <w:autoSpaceDN w:val="0"/>
        <w:spacing w:after="0" w:line="271" w:lineRule="auto"/>
        <w:ind w:right="288"/>
        <w:rPr>
          <w:lang w:val="ru-RU"/>
        </w:rPr>
      </w:pPr>
      <w:r w:rsidRPr="00E57554">
        <w:rPr>
          <w:rFonts w:ascii="Times New Roman" w:eastAsia="Times New Roman" w:hAnsi="Times New Roman"/>
          <w:color w:val="000000"/>
          <w:sz w:val="24"/>
          <w:lang w:val="ru-RU"/>
        </w:rPr>
        <w:t>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361CF7B5" w14:textId="77777777" w:rsidR="009515B3" w:rsidRPr="00E57554" w:rsidRDefault="00F86DDB">
      <w:pPr>
        <w:autoSpaceDE w:val="0"/>
        <w:autoSpaceDN w:val="0"/>
        <w:spacing w:before="190" w:after="0" w:line="271" w:lineRule="auto"/>
        <w:ind w:right="432"/>
        <w:rPr>
          <w:lang w:val="ru-RU"/>
        </w:rPr>
      </w:pPr>
      <w:r w:rsidRPr="00E57554">
        <w:rPr>
          <w:rFonts w:ascii="Times New Roman" w:eastAsia="Times New Roman" w:hAnsi="Times New Roman"/>
          <w:color w:val="000000"/>
          <w:sz w:val="24"/>
          <w:lang w:val="ru-RU"/>
        </w:rPr>
        <w:t>—  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1057AFCD" w14:textId="77777777" w:rsidR="009515B3" w:rsidRPr="00E57554" w:rsidRDefault="00F86DDB">
      <w:pPr>
        <w:autoSpaceDE w:val="0"/>
        <w:autoSpaceDN w:val="0"/>
        <w:spacing w:before="238" w:after="0" w:line="271" w:lineRule="auto"/>
        <w:ind w:right="144"/>
        <w:rPr>
          <w:lang w:val="ru-RU"/>
        </w:rPr>
      </w:pPr>
      <w:r w:rsidRPr="00E57554">
        <w:rPr>
          <w:rFonts w:ascii="Times New Roman" w:eastAsia="Times New Roman" w:hAnsi="Times New Roman"/>
          <w:color w:val="000000"/>
          <w:sz w:val="24"/>
          <w:lang w:val="ru-RU"/>
        </w:rPr>
        <w:t>—  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0F00052C" w14:textId="77777777" w:rsidR="009515B3" w:rsidRPr="00E57554" w:rsidRDefault="00F86DDB">
      <w:pPr>
        <w:autoSpaceDE w:val="0"/>
        <w:autoSpaceDN w:val="0"/>
        <w:spacing w:before="192" w:after="0" w:line="281" w:lineRule="auto"/>
        <w:ind w:right="288"/>
        <w:rPr>
          <w:lang w:val="ru-RU"/>
        </w:rPr>
      </w:pPr>
      <w:r w:rsidRPr="00E57554">
        <w:rPr>
          <w:rFonts w:ascii="Times New Roman" w:eastAsia="Times New Roman" w:hAnsi="Times New Roman"/>
          <w:color w:val="000000"/>
          <w:sz w:val="24"/>
          <w:lang w:val="ru-RU"/>
        </w:rPr>
        <w:t xml:space="preserve">—  участвовать в обсуждении прослушанного/прочитанного произведения: строить </w:t>
      </w:r>
      <w:r w:rsidRPr="00E57554">
        <w:rPr>
          <w:lang w:val="ru-RU"/>
        </w:rPr>
        <w:br/>
      </w:r>
      <w:r w:rsidRPr="00E57554">
        <w:rPr>
          <w:rFonts w:ascii="Times New Roman" w:eastAsia="Times New Roman" w:hAnsi="Times New Roman"/>
          <w:color w:val="000000"/>
          <w:sz w:val="24"/>
          <w:lang w:val="ru-RU"/>
        </w:rPr>
        <w:t xml:space="preserve">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w:t>
      </w:r>
      <w:r w:rsidRPr="00E57554">
        <w:rPr>
          <w:lang w:val="ru-RU"/>
        </w:rPr>
        <w:br/>
      </w:r>
      <w:r w:rsidRPr="00E57554">
        <w:rPr>
          <w:rFonts w:ascii="Times New Roman" w:eastAsia="Times New Roman" w:hAnsi="Times New Roman"/>
          <w:color w:val="000000"/>
          <w:sz w:val="24"/>
          <w:lang w:val="ru-RU"/>
        </w:rPr>
        <w:t>формулировать простые выводы на основе прослушанного/прочитанного текста, подтверждать свой ответ примерами из текста;</w:t>
      </w:r>
    </w:p>
    <w:p w14:paraId="0ED31738" w14:textId="77777777" w:rsidR="009515B3" w:rsidRPr="00E57554" w:rsidRDefault="00F86DDB">
      <w:pPr>
        <w:autoSpaceDE w:val="0"/>
        <w:autoSpaceDN w:val="0"/>
        <w:spacing w:before="190" w:after="0" w:line="271" w:lineRule="auto"/>
        <w:rPr>
          <w:lang w:val="ru-RU"/>
        </w:rPr>
      </w:pPr>
      <w:r w:rsidRPr="00E57554">
        <w:rPr>
          <w:rFonts w:ascii="Times New Roman" w:eastAsia="Times New Roman" w:hAnsi="Times New Roman"/>
          <w:color w:val="000000"/>
          <w:sz w:val="24"/>
          <w:lang w:val="ru-RU"/>
        </w:rPr>
        <w:t>—  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532E7597" w14:textId="77777777" w:rsidR="009515B3" w:rsidRPr="00E57554" w:rsidRDefault="00F86DDB">
      <w:pPr>
        <w:autoSpaceDE w:val="0"/>
        <w:autoSpaceDN w:val="0"/>
        <w:spacing w:before="190" w:after="0" w:line="262" w:lineRule="auto"/>
        <w:ind w:right="288"/>
        <w:rPr>
          <w:lang w:val="ru-RU"/>
        </w:rPr>
      </w:pPr>
      <w:r w:rsidRPr="00E57554">
        <w:rPr>
          <w:rFonts w:ascii="Times New Roman" w:eastAsia="Times New Roman" w:hAnsi="Times New Roman"/>
          <w:color w:val="000000"/>
          <w:sz w:val="24"/>
          <w:lang w:val="ru-RU"/>
        </w:rPr>
        <w:t>—  читать по ролям с соблюдением норм произношения, расстановки ударения, инсценировать небольшие эпизоды из произведения;</w:t>
      </w:r>
    </w:p>
    <w:p w14:paraId="38620F2D" w14:textId="77777777" w:rsidR="009515B3" w:rsidRPr="00E57554" w:rsidRDefault="00F86DDB">
      <w:pPr>
        <w:autoSpaceDE w:val="0"/>
        <w:autoSpaceDN w:val="0"/>
        <w:spacing w:before="190" w:after="0"/>
        <w:rPr>
          <w:lang w:val="ru-RU"/>
        </w:rPr>
      </w:pPr>
      <w:r w:rsidRPr="00E57554">
        <w:rPr>
          <w:rFonts w:ascii="Times New Roman" w:eastAsia="Times New Roman" w:hAnsi="Times New Roman"/>
          <w:color w:val="000000"/>
          <w:sz w:val="24"/>
          <w:lang w:val="ru-RU"/>
        </w:rPr>
        <w:t xml:space="preserve">—  составлять устные и письменные высказывания на заданную тему по содержанию </w:t>
      </w:r>
      <w:r w:rsidRPr="00E57554">
        <w:rPr>
          <w:lang w:val="ru-RU"/>
        </w:rPr>
        <w:br/>
      </w:r>
      <w:r w:rsidRPr="00E57554">
        <w:rPr>
          <w:rFonts w:ascii="Times New Roman" w:eastAsia="Times New Roman" w:hAnsi="Times New Roman"/>
          <w:color w:val="000000"/>
          <w:sz w:val="24"/>
          <w:lang w:val="ru-RU"/>
        </w:rPr>
        <w:t>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24ED0BB7" w14:textId="77777777" w:rsidR="009515B3" w:rsidRPr="00E57554" w:rsidRDefault="00F86DDB">
      <w:pPr>
        <w:autoSpaceDE w:val="0"/>
        <w:autoSpaceDN w:val="0"/>
        <w:spacing w:before="190" w:after="0" w:line="230" w:lineRule="auto"/>
        <w:rPr>
          <w:lang w:val="ru-RU"/>
        </w:rPr>
      </w:pPr>
      <w:r w:rsidRPr="00E57554">
        <w:rPr>
          <w:rFonts w:ascii="Times New Roman" w:eastAsia="Times New Roman" w:hAnsi="Times New Roman"/>
          <w:color w:val="000000"/>
          <w:sz w:val="24"/>
          <w:lang w:val="ru-RU"/>
        </w:rPr>
        <w:t>—  составлять краткий отзыв о прочитанном произведении по заданному алгоритму;</w:t>
      </w:r>
    </w:p>
    <w:p w14:paraId="34E72134" w14:textId="77777777" w:rsidR="009515B3" w:rsidRPr="00E57554" w:rsidRDefault="00F86DDB">
      <w:pPr>
        <w:autoSpaceDE w:val="0"/>
        <w:autoSpaceDN w:val="0"/>
        <w:spacing w:before="190" w:after="0" w:line="262" w:lineRule="auto"/>
        <w:ind w:right="144"/>
        <w:rPr>
          <w:lang w:val="ru-RU"/>
        </w:rPr>
      </w:pPr>
      <w:r w:rsidRPr="00E57554">
        <w:rPr>
          <w:rFonts w:ascii="Times New Roman" w:eastAsia="Times New Roman" w:hAnsi="Times New Roman"/>
          <w:color w:val="000000"/>
          <w:sz w:val="24"/>
          <w:lang w:val="ru-RU"/>
        </w:rPr>
        <w:t>—  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21F1AACC" w14:textId="77777777" w:rsidR="009515B3" w:rsidRPr="00E57554" w:rsidRDefault="00F86DDB">
      <w:pPr>
        <w:autoSpaceDE w:val="0"/>
        <w:autoSpaceDN w:val="0"/>
        <w:spacing w:before="190" w:after="0" w:line="262" w:lineRule="auto"/>
        <w:ind w:right="720"/>
        <w:rPr>
          <w:lang w:val="ru-RU"/>
        </w:rPr>
      </w:pPr>
      <w:r w:rsidRPr="00E57554">
        <w:rPr>
          <w:rFonts w:ascii="Times New Roman" w:eastAsia="Times New Roman" w:hAnsi="Times New Roman"/>
          <w:color w:val="000000"/>
          <w:sz w:val="24"/>
          <w:lang w:val="ru-RU"/>
        </w:rPr>
        <w:t>—  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4F3224F5" w14:textId="77777777" w:rsidR="009515B3" w:rsidRPr="00E57554" w:rsidRDefault="00F86DDB">
      <w:pPr>
        <w:autoSpaceDE w:val="0"/>
        <w:autoSpaceDN w:val="0"/>
        <w:spacing w:before="192" w:after="0" w:line="262" w:lineRule="auto"/>
        <w:rPr>
          <w:lang w:val="ru-RU"/>
        </w:rPr>
      </w:pPr>
      <w:r w:rsidRPr="00E57554">
        <w:rPr>
          <w:rFonts w:ascii="Times New Roman" w:eastAsia="Times New Roman" w:hAnsi="Times New Roman"/>
          <w:color w:val="000000"/>
          <w:sz w:val="24"/>
          <w:lang w:val="ru-RU"/>
        </w:rPr>
        <w:t>—  выбирать книги для самостоятельного чтения с учётом рекомендательного списка,  используя картотеки,  рассказывать о прочитанной книге;</w:t>
      </w:r>
    </w:p>
    <w:p w14:paraId="51C0A478" w14:textId="77777777" w:rsidR="009515B3" w:rsidRPr="00E57554" w:rsidRDefault="00F86DDB">
      <w:pPr>
        <w:autoSpaceDE w:val="0"/>
        <w:autoSpaceDN w:val="0"/>
        <w:spacing w:before="190" w:after="0" w:line="271" w:lineRule="auto"/>
        <w:ind w:right="144"/>
        <w:rPr>
          <w:lang w:val="ru-RU"/>
        </w:rPr>
      </w:pPr>
      <w:r w:rsidRPr="00E57554">
        <w:rPr>
          <w:rFonts w:ascii="Times New Roman" w:eastAsia="Times New Roman" w:hAnsi="Times New Roman"/>
          <w:color w:val="000000"/>
          <w:sz w:val="24"/>
          <w:lang w:val="ru-RU"/>
        </w:rPr>
        <w:t>—  использовать справочную литературу, включая ресурсы сети Интернет (в условиях контролируемого входа), для получения дополнительной информации в соответствии с учебной задачей.</w:t>
      </w:r>
    </w:p>
    <w:p w14:paraId="667264C9" w14:textId="77777777" w:rsidR="009515B3" w:rsidRPr="00E57554" w:rsidRDefault="009515B3">
      <w:pPr>
        <w:rPr>
          <w:lang w:val="ru-RU"/>
        </w:rPr>
        <w:sectPr w:rsidR="009515B3" w:rsidRPr="00E57554">
          <w:pgSz w:w="11900" w:h="16840"/>
          <w:pgMar w:top="286" w:right="714" w:bottom="1440" w:left="1086" w:header="720" w:footer="720" w:gutter="0"/>
          <w:cols w:space="720" w:equalWidth="0">
            <w:col w:w="10099" w:space="0"/>
          </w:cols>
          <w:docGrid w:linePitch="360"/>
        </w:sectPr>
      </w:pPr>
    </w:p>
    <w:p w14:paraId="4D916104" w14:textId="77777777" w:rsidR="009515B3" w:rsidRPr="00E57554" w:rsidRDefault="009515B3">
      <w:pPr>
        <w:autoSpaceDE w:val="0"/>
        <w:autoSpaceDN w:val="0"/>
        <w:spacing w:after="64" w:line="220" w:lineRule="exact"/>
        <w:rPr>
          <w:lang w:val="ru-RU"/>
        </w:rPr>
      </w:pPr>
    </w:p>
    <w:p w14:paraId="5D43A2CE" w14:textId="77777777" w:rsidR="009515B3" w:rsidRDefault="00F86DDB">
      <w:pPr>
        <w:autoSpaceDE w:val="0"/>
        <w:autoSpaceDN w:val="0"/>
        <w:spacing w:after="92" w:line="374" w:lineRule="auto"/>
        <w:ind w:right="11952"/>
      </w:pPr>
      <w:r>
        <w:rPr>
          <w:rFonts w:ascii="Times New Roman" w:eastAsia="Times New Roman" w:hAnsi="Times New Roman"/>
          <w:b/>
          <w:color w:val="000000"/>
          <w:w w:val="101"/>
          <w:sz w:val="19"/>
        </w:rPr>
        <w:t xml:space="preserve">ТЕМАТИЧЕСКОЕ ПЛАНИРОВАНИЕ </w:t>
      </w:r>
      <w:r>
        <w:br/>
      </w:r>
      <w:r>
        <w:rPr>
          <w:rFonts w:ascii="Times New Roman" w:eastAsia="Times New Roman" w:hAnsi="Times New Roman"/>
          <w:b/>
          <w:color w:val="000000"/>
          <w:sz w:val="18"/>
        </w:rPr>
        <w:t>1 КЛАСС</w:t>
      </w:r>
    </w:p>
    <w:tbl>
      <w:tblPr>
        <w:tblW w:w="0" w:type="auto"/>
        <w:tblInd w:w="6" w:type="dxa"/>
        <w:tblLayout w:type="fixed"/>
        <w:tblLook w:val="04A0" w:firstRow="1" w:lastRow="0" w:firstColumn="1" w:lastColumn="0" w:noHBand="0" w:noVBand="1"/>
      </w:tblPr>
      <w:tblGrid>
        <w:gridCol w:w="468"/>
        <w:gridCol w:w="8766"/>
        <w:gridCol w:w="528"/>
        <w:gridCol w:w="1308"/>
        <w:gridCol w:w="1346"/>
        <w:gridCol w:w="3086"/>
      </w:tblGrid>
      <w:tr w:rsidR="009515B3" w14:paraId="60903347" w14:textId="77777777">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06C99633" w14:textId="77777777" w:rsidR="009515B3" w:rsidRDefault="00F86DDB">
            <w:pPr>
              <w:autoSpaceDE w:val="0"/>
              <w:autoSpaceDN w:val="0"/>
              <w:spacing w:before="78" w:after="0" w:line="245" w:lineRule="auto"/>
              <w:ind w:right="144"/>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876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7E93E270"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b/>
                <w:color w:val="000000"/>
                <w:w w:val="97"/>
                <w:sz w:val="16"/>
                <w:lang w:val="ru-RU"/>
              </w:rPr>
              <w:t>Наименование разделов и тем программы</w:t>
            </w:r>
          </w:p>
        </w:tc>
        <w:tc>
          <w:tcPr>
            <w:tcW w:w="318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0A62E092"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Количество часов</w:t>
            </w:r>
          </w:p>
        </w:tc>
        <w:tc>
          <w:tcPr>
            <w:tcW w:w="308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0E4DFA83" w14:textId="77777777" w:rsidR="009515B3" w:rsidRDefault="00F86DDB">
            <w:pPr>
              <w:autoSpaceDE w:val="0"/>
              <w:autoSpaceDN w:val="0"/>
              <w:spacing w:before="78" w:after="0" w:line="245" w:lineRule="auto"/>
              <w:ind w:left="72" w:right="1152"/>
            </w:pPr>
            <w:r>
              <w:rPr>
                <w:rFonts w:ascii="Times New Roman" w:eastAsia="Times New Roman" w:hAnsi="Times New Roman"/>
                <w:b/>
                <w:color w:val="000000"/>
                <w:w w:val="97"/>
                <w:sz w:val="16"/>
              </w:rPr>
              <w:t>Электронные (цифровые) образовательные ресурсы</w:t>
            </w:r>
          </w:p>
        </w:tc>
      </w:tr>
      <w:tr w:rsidR="009515B3" w14:paraId="2AD98F0D" w14:textId="77777777">
        <w:trPr>
          <w:trHeight w:hRule="exact" w:val="540"/>
        </w:trPr>
        <w:tc>
          <w:tcPr>
            <w:tcW w:w="2589" w:type="dxa"/>
            <w:vMerge/>
            <w:tcBorders>
              <w:top w:val="single" w:sz="4" w:space="0" w:color="000000"/>
              <w:left w:val="single" w:sz="4" w:space="0" w:color="000000"/>
              <w:bottom w:val="single" w:sz="4" w:space="0" w:color="000000"/>
              <w:right w:val="single" w:sz="4" w:space="0" w:color="000000"/>
            </w:tcBorders>
          </w:tcPr>
          <w:p w14:paraId="170C13C5" w14:textId="77777777" w:rsidR="009515B3" w:rsidRDefault="009515B3"/>
        </w:tc>
        <w:tc>
          <w:tcPr>
            <w:tcW w:w="2589" w:type="dxa"/>
            <w:vMerge/>
            <w:tcBorders>
              <w:top w:val="single" w:sz="4" w:space="0" w:color="000000"/>
              <w:left w:val="single" w:sz="4" w:space="0" w:color="000000"/>
              <w:bottom w:val="single" w:sz="4" w:space="0" w:color="000000"/>
              <w:right w:val="single" w:sz="4" w:space="0" w:color="000000"/>
            </w:tcBorders>
          </w:tcPr>
          <w:p w14:paraId="455F3266" w14:textId="77777777" w:rsidR="009515B3" w:rsidRDefault="009515B3"/>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1D57FB" w14:textId="77777777" w:rsidR="009515B3" w:rsidRDefault="00F86DDB">
            <w:pPr>
              <w:autoSpaceDE w:val="0"/>
              <w:autoSpaceDN w:val="0"/>
              <w:spacing w:before="78" w:after="0" w:line="230" w:lineRule="auto"/>
              <w:jc w:val="center"/>
            </w:pPr>
            <w:r>
              <w:rPr>
                <w:rFonts w:ascii="Times New Roman" w:eastAsia="Times New Roman" w:hAnsi="Times New Roman"/>
                <w:b/>
                <w:color w:val="000000"/>
                <w:w w:val="97"/>
                <w:sz w:val="16"/>
              </w:rPr>
              <w:t>всего</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C52BB9" w14:textId="77777777" w:rsidR="009515B3" w:rsidRDefault="00F86DDB">
            <w:pPr>
              <w:autoSpaceDE w:val="0"/>
              <w:autoSpaceDN w:val="0"/>
              <w:spacing w:before="78" w:after="0" w:line="245" w:lineRule="auto"/>
              <w:ind w:left="72" w:right="144"/>
            </w:pPr>
            <w:r>
              <w:rPr>
                <w:rFonts w:ascii="Times New Roman" w:eastAsia="Times New Roman" w:hAnsi="Times New Roman"/>
                <w:b/>
                <w:color w:val="000000"/>
                <w:w w:val="97"/>
                <w:sz w:val="16"/>
              </w:rPr>
              <w:t>контрольные работы</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172B35A5" w14:textId="77777777" w:rsidR="009515B3" w:rsidRDefault="00F86DDB">
            <w:pPr>
              <w:autoSpaceDE w:val="0"/>
              <w:autoSpaceDN w:val="0"/>
              <w:spacing w:before="78" w:after="0" w:line="245" w:lineRule="auto"/>
              <w:ind w:left="72" w:right="144"/>
            </w:pPr>
            <w:r>
              <w:rPr>
                <w:rFonts w:ascii="Times New Roman" w:eastAsia="Times New Roman" w:hAnsi="Times New Roman"/>
                <w:b/>
                <w:color w:val="000000"/>
                <w:w w:val="97"/>
                <w:sz w:val="16"/>
              </w:rPr>
              <w:t>практические работы</w:t>
            </w:r>
          </w:p>
        </w:tc>
        <w:tc>
          <w:tcPr>
            <w:tcW w:w="2589" w:type="dxa"/>
            <w:vMerge/>
            <w:tcBorders>
              <w:top w:val="single" w:sz="4" w:space="0" w:color="000000"/>
              <w:left w:val="single" w:sz="4" w:space="0" w:color="000000"/>
              <w:bottom w:val="single" w:sz="4" w:space="0" w:color="000000"/>
              <w:right w:val="single" w:sz="4" w:space="0" w:color="000000"/>
            </w:tcBorders>
          </w:tcPr>
          <w:p w14:paraId="6FB5C1D2" w14:textId="77777777" w:rsidR="009515B3" w:rsidRDefault="009515B3"/>
        </w:tc>
      </w:tr>
      <w:tr w:rsidR="009515B3" w14:paraId="11664015" w14:textId="77777777">
        <w:trPr>
          <w:trHeight w:hRule="exact" w:val="350"/>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77519FA4" w14:textId="77777777" w:rsidR="009515B3" w:rsidRDefault="00F86DDB">
            <w:pPr>
              <w:autoSpaceDE w:val="0"/>
              <w:autoSpaceDN w:val="0"/>
              <w:spacing w:before="80" w:after="0" w:line="230" w:lineRule="auto"/>
              <w:ind w:left="72"/>
            </w:pPr>
            <w:r>
              <w:rPr>
                <w:rFonts w:ascii="Times New Roman" w:eastAsia="Times New Roman" w:hAnsi="Times New Roman"/>
                <w:b/>
                <w:color w:val="000000"/>
                <w:w w:val="97"/>
                <w:sz w:val="16"/>
              </w:rPr>
              <w:t>ОБУЧЕНИЕ ГРАМОТЕ</w:t>
            </w:r>
          </w:p>
        </w:tc>
      </w:tr>
      <w:tr w:rsidR="009515B3" w14:paraId="2F210309" w14:textId="77777777">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1AB50F84"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 xml:space="preserve">Раздел 1. </w:t>
            </w:r>
            <w:r>
              <w:rPr>
                <w:rFonts w:ascii="Times New Roman" w:eastAsia="Times New Roman" w:hAnsi="Times New Roman"/>
                <w:b/>
                <w:color w:val="000000"/>
                <w:w w:val="97"/>
                <w:sz w:val="16"/>
              </w:rPr>
              <w:t>Развитие речи</w:t>
            </w:r>
          </w:p>
        </w:tc>
      </w:tr>
      <w:tr w:rsidR="009515B3" w14:paraId="580E7048"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07E4012" w14:textId="77777777" w:rsidR="009515B3" w:rsidRDefault="00F86DDB">
            <w:pPr>
              <w:autoSpaceDE w:val="0"/>
              <w:autoSpaceDN w:val="0"/>
              <w:spacing w:before="76" w:after="0" w:line="233" w:lineRule="auto"/>
              <w:jc w:val="center"/>
            </w:pPr>
            <w:r>
              <w:rPr>
                <w:rFonts w:ascii="Times New Roman" w:eastAsia="Times New Roman" w:hAnsi="Times New Roman"/>
                <w:color w:val="000000"/>
                <w:w w:val="97"/>
                <w:sz w:val="16"/>
              </w:rPr>
              <w:t>1.1.</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66CB72D" w14:textId="77777777" w:rsidR="009515B3" w:rsidRPr="00E57554" w:rsidRDefault="00F86DDB">
            <w:pPr>
              <w:autoSpaceDE w:val="0"/>
              <w:autoSpaceDN w:val="0"/>
              <w:spacing w:before="76" w:after="0" w:line="233" w:lineRule="auto"/>
              <w:ind w:left="72"/>
              <w:rPr>
                <w:lang w:val="ru-RU"/>
              </w:rPr>
            </w:pPr>
            <w:r w:rsidRPr="00E57554">
              <w:rPr>
                <w:rFonts w:ascii="Times New Roman" w:eastAsia="Times New Roman" w:hAnsi="Times New Roman"/>
                <w:color w:val="000000"/>
                <w:w w:val="97"/>
                <w:sz w:val="16"/>
                <w:lang w:val="ru-RU"/>
              </w:rPr>
              <w:t>Понимание текста при его прослушивании и при самостоятельном чтении вслух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BBFB83"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5</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4DAC92FA"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708F581C"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5</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46341B77"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https://urok.1sept.ru/</w:t>
            </w:r>
          </w:p>
        </w:tc>
      </w:tr>
      <w:tr w:rsidR="009515B3" w14:paraId="1087AD80" w14:textId="77777777">
        <w:trPr>
          <w:trHeight w:hRule="exact" w:val="348"/>
        </w:trPr>
        <w:tc>
          <w:tcPr>
            <w:tcW w:w="923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3CF66202"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1AB720"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5</w:t>
            </w:r>
          </w:p>
        </w:tc>
        <w:tc>
          <w:tcPr>
            <w:tcW w:w="57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42F01CA5" w14:textId="77777777" w:rsidR="009515B3" w:rsidRDefault="009515B3"/>
        </w:tc>
      </w:tr>
      <w:tr w:rsidR="009515B3" w14:paraId="6C1BDB95" w14:textId="77777777">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4017CCE2"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 xml:space="preserve">Раздел 2. </w:t>
            </w:r>
            <w:r>
              <w:rPr>
                <w:rFonts w:ascii="Times New Roman" w:eastAsia="Times New Roman" w:hAnsi="Times New Roman"/>
                <w:b/>
                <w:color w:val="000000"/>
                <w:w w:val="97"/>
                <w:sz w:val="16"/>
              </w:rPr>
              <w:t>Слово и предложение</w:t>
            </w:r>
          </w:p>
        </w:tc>
      </w:tr>
      <w:tr w:rsidR="009515B3" w14:paraId="36A53F39" w14:textId="77777777">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3C3C909" w14:textId="77777777" w:rsidR="009515B3" w:rsidRDefault="00F86DDB">
            <w:pPr>
              <w:autoSpaceDE w:val="0"/>
              <w:autoSpaceDN w:val="0"/>
              <w:spacing w:before="76" w:after="0" w:line="233" w:lineRule="auto"/>
              <w:jc w:val="center"/>
            </w:pPr>
            <w:r>
              <w:rPr>
                <w:rFonts w:ascii="Times New Roman" w:eastAsia="Times New Roman" w:hAnsi="Times New Roman"/>
                <w:color w:val="000000"/>
                <w:w w:val="97"/>
                <w:sz w:val="16"/>
              </w:rPr>
              <w:t>2.1.</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90412F3" w14:textId="77777777" w:rsidR="009515B3" w:rsidRPr="00E57554" w:rsidRDefault="00F86DDB">
            <w:pPr>
              <w:autoSpaceDE w:val="0"/>
              <w:autoSpaceDN w:val="0"/>
              <w:spacing w:before="76" w:after="0" w:line="245" w:lineRule="auto"/>
              <w:ind w:left="72" w:right="864"/>
              <w:rPr>
                <w:lang w:val="ru-RU"/>
              </w:rPr>
            </w:pPr>
            <w:r w:rsidRPr="00E57554">
              <w:rPr>
                <w:rFonts w:ascii="Times New Roman" w:eastAsia="Times New Roman" w:hAnsi="Times New Roman"/>
                <w:color w:val="000000"/>
                <w:w w:val="97"/>
                <w:sz w:val="16"/>
                <w:lang w:val="ru-RU"/>
              </w:rPr>
              <w:t>Различение слова и предложения. Работа с предложением: выделение слов, изменение их порядка, распространение предложения.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C579BFC"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48081D17"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7A50CFA6"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093AFA69"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http://www.nachalka.com/</w:t>
            </w:r>
          </w:p>
        </w:tc>
      </w:tr>
      <w:tr w:rsidR="009515B3" w14:paraId="3FE9DA47"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C774692"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2.2.</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6DB3937"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color w:val="000000"/>
                <w:w w:val="97"/>
                <w:sz w:val="16"/>
                <w:lang w:val="ru-RU"/>
              </w:rPr>
              <w:t xml:space="preserve">Различение слова и обозначаемого им предмета. Восприятие слова как объекта изучения, материала для анализа.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2EB54B"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51EDCE92"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2B1A8617"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3396EC09"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http://www.nachalka.com/</w:t>
            </w:r>
          </w:p>
        </w:tc>
      </w:tr>
      <w:tr w:rsidR="009515B3" w14:paraId="567D467C" w14:textId="77777777">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67BACD"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2.3.</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B75F840" w14:textId="77777777" w:rsidR="009515B3" w:rsidRDefault="00F86DDB">
            <w:pPr>
              <w:autoSpaceDE w:val="0"/>
              <w:autoSpaceDN w:val="0"/>
              <w:spacing w:before="78" w:after="0" w:line="245" w:lineRule="auto"/>
              <w:ind w:left="72" w:right="2016"/>
            </w:pPr>
            <w:r w:rsidRPr="00E57554">
              <w:rPr>
                <w:rFonts w:ascii="Times New Roman" w:eastAsia="Times New Roman" w:hAnsi="Times New Roman"/>
                <w:color w:val="000000"/>
                <w:w w:val="97"/>
                <w:sz w:val="16"/>
                <w:lang w:val="ru-RU"/>
              </w:rPr>
              <w:t xml:space="preserve">Наблюдение над значением слова. Активизация и расширение словарного запаса. </w:t>
            </w:r>
            <w:r>
              <w:rPr>
                <w:rFonts w:ascii="Times New Roman" w:eastAsia="Times New Roman" w:hAnsi="Times New Roman"/>
                <w:color w:val="000000"/>
                <w:w w:val="97"/>
                <w:sz w:val="16"/>
              </w:rPr>
              <w:t>Включение слов в предложение.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C1AEC8"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2</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5AE820"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5687F9AD"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2</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39824AD3"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http://www.nachalka.com/</w:t>
            </w:r>
          </w:p>
        </w:tc>
      </w:tr>
      <w:tr w:rsidR="009515B3" w14:paraId="483E99A5"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05E7FA"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2.4.</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40A12EFF"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color w:val="000000"/>
                <w:w w:val="97"/>
                <w:sz w:val="16"/>
                <w:lang w:val="ru-RU"/>
              </w:rPr>
              <w:t>Осознание единства звукового состава слова и его значения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94C9ED"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2113420C"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7AD97BA2"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0468EC51"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http://www.nachalka.com/</w:t>
            </w:r>
          </w:p>
        </w:tc>
      </w:tr>
      <w:tr w:rsidR="009515B3" w14:paraId="1570E580" w14:textId="77777777">
        <w:trPr>
          <w:trHeight w:hRule="exact" w:val="350"/>
        </w:trPr>
        <w:tc>
          <w:tcPr>
            <w:tcW w:w="923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24992DF4"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84A968"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5</w:t>
            </w:r>
          </w:p>
        </w:tc>
        <w:tc>
          <w:tcPr>
            <w:tcW w:w="57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3363C45D" w14:textId="77777777" w:rsidR="009515B3" w:rsidRDefault="009515B3"/>
        </w:tc>
      </w:tr>
      <w:tr w:rsidR="009515B3" w14:paraId="3C999EB5" w14:textId="77777777">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27211E71"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 xml:space="preserve">Раздел 3. </w:t>
            </w:r>
            <w:r>
              <w:rPr>
                <w:rFonts w:ascii="Times New Roman" w:eastAsia="Times New Roman" w:hAnsi="Times New Roman"/>
                <w:b/>
                <w:color w:val="000000"/>
                <w:w w:val="97"/>
                <w:sz w:val="16"/>
              </w:rPr>
              <w:t>Чтение. Графика.</w:t>
            </w:r>
          </w:p>
        </w:tc>
      </w:tr>
      <w:tr w:rsidR="009515B3" w14:paraId="66EAD23C"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C6A4E6F" w14:textId="77777777" w:rsidR="009515B3" w:rsidRDefault="00F86DDB">
            <w:pPr>
              <w:autoSpaceDE w:val="0"/>
              <w:autoSpaceDN w:val="0"/>
              <w:spacing w:before="76" w:after="0" w:line="233" w:lineRule="auto"/>
              <w:jc w:val="center"/>
            </w:pPr>
            <w:r>
              <w:rPr>
                <w:rFonts w:ascii="Times New Roman" w:eastAsia="Times New Roman" w:hAnsi="Times New Roman"/>
                <w:color w:val="000000"/>
                <w:w w:val="97"/>
                <w:sz w:val="16"/>
              </w:rPr>
              <w:t>3.1.</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454FD982" w14:textId="77777777" w:rsidR="009515B3" w:rsidRPr="00E57554" w:rsidRDefault="00F86DDB">
            <w:pPr>
              <w:autoSpaceDE w:val="0"/>
              <w:autoSpaceDN w:val="0"/>
              <w:spacing w:before="76" w:after="0" w:line="233" w:lineRule="auto"/>
              <w:ind w:left="72"/>
              <w:rPr>
                <w:lang w:val="ru-RU"/>
              </w:rPr>
            </w:pPr>
            <w:r w:rsidRPr="00E57554">
              <w:rPr>
                <w:rFonts w:ascii="Times New Roman" w:eastAsia="Times New Roman" w:hAnsi="Times New Roman"/>
                <w:color w:val="000000"/>
                <w:w w:val="97"/>
                <w:sz w:val="16"/>
                <w:lang w:val="ru-RU"/>
              </w:rPr>
              <w:t>Формирование навыка слогового чтения (ориентация на букву, обозначающую гласный звук).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581A55"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4</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F6FB03"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6F08442E"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4</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2B2C8B5A"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http://bomoonlight.ru/azbuka</w:t>
            </w:r>
          </w:p>
        </w:tc>
      </w:tr>
      <w:tr w:rsidR="009515B3" w14:paraId="11E74008"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9904021" w14:textId="77777777" w:rsidR="009515B3" w:rsidRDefault="00F86DDB">
            <w:pPr>
              <w:autoSpaceDE w:val="0"/>
              <w:autoSpaceDN w:val="0"/>
              <w:spacing w:before="76" w:after="0" w:line="233" w:lineRule="auto"/>
              <w:jc w:val="center"/>
            </w:pPr>
            <w:r>
              <w:rPr>
                <w:rFonts w:ascii="Times New Roman" w:eastAsia="Times New Roman" w:hAnsi="Times New Roman"/>
                <w:color w:val="000000"/>
                <w:w w:val="97"/>
                <w:sz w:val="16"/>
              </w:rPr>
              <w:t>3.2.</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DF92741" w14:textId="77777777" w:rsidR="009515B3" w:rsidRPr="00E57554" w:rsidRDefault="00F86DDB">
            <w:pPr>
              <w:autoSpaceDE w:val="0"/>
              <w:autoSpaceDN w:val="0"/>
              <w:spacing w:before="76" w:after="0" w:line="233" w:lineRule="auto"/>
              <w:ind w:left="72"/>
              <w:rPr>
                <w:lang w:val="ru-RU"/>
              </w:rPr>
            </w:pPr>
            <w:r w:rsidRPr="00E57554">
              <w:rPr>
                <w:rFonts w:ascii="Times New Roman" w:eastAsia="Times New Roman" w:hAnsi="Times New Roman"/>
                <w:color w:val="000000"/>
                <w:w w:val="97"/>
                <w:sz w:val="16"/>
                <w:lang w:val="ru-RU"/>
              </w:rPr>
              <w:t>Плавное слоговое чтение и чтение целыми словами со скоростью, соответствующей индивидуальному темпу.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A63A65B"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4</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4BF1BE4F"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1EC0F5"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4</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7ADD2BD3"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http://bomoonlight.ru/azbuka</w:t>
            </w:r>
          </w:p>
        </w:tc>
      </w:tr>
      <w:tr w:rsidR="009515B3" w14:paraId="1913EED0" w14:textId="77777777">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F90287A" w14:textId="77777777" w:rsidR="009515B3" w:rsidRDefault="00F86DDB">
            <w:pPr>
              <w:autoSpaceDE w:val="0"/>
              <w:autoSpaceDN w:val="0"/>
              <w:spacing w:before="76" w:after="0" w:line="233" w:lineRule="auto"/>
              <w:jc w:val="center"/>
            </w:pPr>
            <w:r>
              <w:rPr>
                <w:rFonts w:ascii="Times New Roman" w:eastAsia="Times New Roman" w:hAnsi="Times New Roman"/>
                <w:color w:val="000000"/>
                <w:w w:val="97"/>
                <w:sz w:val="16"/>
              </w:rPr>
              <w:t>3.3.</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86DCBA8" w14:textId="77777777" w:rsidR="009515B3" w:rsidRPr="00E57554" w:rsidRDefault="00F86DDB">
            <w:pPr>
              <w:autoSpaceDE w:val="0"/>
              <w:autoSpaceDN w:val="0"/>
              <w:spacing w:before="76" w:after="0" w:line="245" w:lineRule="auto"/>
              <w:ind w:left="72" w:right="864"/>
              <w:rPr>
                <w:lang w:val="ru-RU"/>
              </w:rPr>
            </w:pPr>
            <w:r w:rsidRPr="00E57554">
              <w:rPr>
                <w:rFonts w:ascii="Times New Roman" w:eastAsia="Times New Roman" w:hAnsi="Times New Roman"/>
                <w:color w:val="000000"/>
                <w:w w:val="97"/>
                <w:sz w:val="16"/>
                <w:lang w:val="ru-RU"/>
              </w:rPr>
              <w:t>Осознанное чтение слов, словосочетаний, предложений. Чтение с интонациями и паузами в соответствии со знаками препинания.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2A9EE8"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4</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391F10EF"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77D974F7"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4</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6C692742"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http://bomoonlight.ru/azbuka</w:t>
            </w:r>
          </w:p>
        </w:tc>
      </w:tr>
      <w:tr w:rsidR="009515B3" w14:paraId="6231DFC1"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BD6154"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3.4.</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784B9D18"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color w:val="000000"/>
                <w:w w:val="97"/>
                <w:sz w:val="16"/>
                <w:lang w:val="ru-RU"/>
              </w:rPr>
              <w:t>Развитие осознанности и выразительности чтения на материале небольших текстов и стихотворений.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7D689CC"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4</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711620"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296A9A40"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4</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AC4DCE"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http://bomoonlight.ru/azbuka</w:t>
            </w:r>
          </w:p>
        </w:tc>
      </w:tr>
      <w:tr w:rsidR="009515B3" w14:paraId="15766B6F"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E61DC23"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3.5.</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7B46E934"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color w:val="000000"/>
                <w:w w:val="97"/>
                <w:sz w:val="16"/>
                <w:lang w:val="ru-RU"/>
              </w:rPr>
              <w:t>Знакомство с орфоэпическим чтением (при переходе к чтению целыми словами).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6D5C76"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4</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0080FC5A"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6F5DC83B"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4</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7BD780D5"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9515B3" w14:paraId="37A171E2"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B044522"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3.6.</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DDD11F3"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color w:val="000000"/>
                <w:w w:val="97"/>
                <w:sz w:val="16"/>
                <w:lang w:val="ru-RU"/>
              </w:rPr>
              <w:t>Орфографическое чтение (проговаривание) как средство самоконтроля при письме под диктовку и при списывании.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50686FF"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4</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75B7E1"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1D1C2B60"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4</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5CB8C66F"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9515B3" w14:paraId="3C424BCD"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79AB19C"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3.7.</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9C8497" w14:textId="77777777" w:rsidR="009515B3" w:rsidRDefault="00F86DDB">
            <w:pPr>
              <w:autoSpaceDE w:val="0"/>
              <w:autoSpaceDN w:val="0"/>
              <w:spacing w:before="78" w:after="0" w:line="230" w:lineRule="auto"/>
              <w:ind w:left="72"/>
            </w:pPr>
            <w:r w:rsidRPr="00E57554">
              <w:rPr>
                <w:rFonts w:ascii="Times New Roman" w:eastAsia="Times New Roman" w:hAnsi="Times New Roman"/>
                <w:color w:val="000000"/>
                <w:w w:val="97"/>
                <w:sz w:val="16"/>
                <w:lang w:val="ru-RU"/>
              </w:rPr>
              <w:t xml:space="preserve">Звук и буква. Буква как знак звука. </w:t>
            </w:r>
            <w:r>
              <w:rPr>
                <w:rFonts w:ascii="Times New Roman" w:eastAsia="Times New Roman" w:hAnsi="Times New Roman"/>
                <w:color w:val="000000"/>
                <w:w w:val="97"/>
                <w:sz w:val="16"/>
              </w:rPr>
              <w:t>Различение звука и буквы.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97634E"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4</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C987FE"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5B730140"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4</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6603D654"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9515B3" w14:paraId="333C86A7"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62D7E8"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3.8.</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901B05B"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color w:val="000000"/>
                <w:w w:val="97"/>
                <w:sz w:val="16"/>
                <w:lang w:val="ru-RU"/>
              </w:rPr>
              <w:t>Буквы, обозначающие гласные звуки. Буквы, обозначающие согласные звуки.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0D75B11"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8</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20CD6402"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0282697C"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8</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60157BD5"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9515B3" w14:paraId="0801E8C8" w14:textId="77777777">
        <w:trPr>
          <w:trHeight w:hRule="exact" w:val="3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4069135"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3.9.</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7AFD5E3D"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color w:val="000000"/>
                <w:w w:val="97"/>
                <w:sz w:val="16"/>
                <w:lang w:val="ru-RU"/>
              </w:rPr>
              <w:t>Овладение слоговым принципом русской графики.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154F02"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4</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7D84DB83"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6CE61DFC"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4</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53192DE1"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9515B3" w14:paraId="7C4A4B47"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4C048A" w14:textId="77777777" w:rsidR="009515B3" w:rsidRDefault="00F86DDB">
            <w:pPr>
              <w:autoSpaceDE w:val="0"/>
              <w:autoSpaceDN w:val="0"/>
              <w:spacing w:before="76" w:after="0" w:line="233" w:lineRule="auto"/>
              <w:jc w:val="center"/>
            </w:pPr>
            <w:r>
              <w:rPr>
                <w:rFonts w:ascii="Times New Roman" w:eastAsia="Times New Roman" w:hAnsi="Times New Roman"/>
                <w:color w:val="000000"/>
                <w:w w:val="97"/>
                <w:sz w:val="16"/>
              </w:rPr>
              <w:t>3.10.</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1B5711B4" w14:textId="77777777" w:rsidR="009515B3" w:rsidRPr="00E57554" w:rsidRDefault="00F86DDB">
            <w:pPr>
              <w:autoSpaceDE w:val="0"/>
              <w:autoSpaceDN w:val="0"/>
              <w:spacing w:before="76" w:after="0" w:line="233" w:lineRule="auto"/>
              <w:ind w:left="72"/>
              <w:rPr>
                <w:lang w:val="ru-RU"/>
              </w:rPr>
            </w:pPr>
            <w:r w:rsidRPr="00E57554">
              <w:rPr>
                <w:rFonts w:ascii="Times New Roman" w:eastAsia="Times New Roman" w:hAnsi="Times New Roman"/>
                <w:color w:val="000000"/>
                <w:w w:val="97"/>
                <w:sz w:val="16"/>
                <w:lang w:val="ru-RU"/>
              </w:rPr>
              <w:t>Буквы гласных как показатель твёрдости — мягкости согласных звуков.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4EEB9F"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6</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B22CAB"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2</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6A688A57"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4</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47900CDD"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9515B3" w14:paraId="12C53F2F" w14:textId="77777777">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936F08F" w14:textId="77777777" w:rsidR="009515B3" w:rsidRDefault="00F86DDB">
            <w:pPr>
              <w:autoSpaceDE w:val="0"/>
              <w:autoSpaceDN w:val="0"/>
              <w:spacing w:before="76" w:after="0" w:line="233" w:lineRule="auto"/>
              <w:jc w:val="center"/>
            </w:pPr>
            <w:r>
              <w:rPr>
                <w:rFonts w:ascii="Times New Roman" w:eastAsia="Times New Roman" w:hAnsi="Times New Roman"/>
                <w:color w:val="000000"/>
                <w:w w:val="97"/>
                <w:sz w:val="16"/>
              </w:rPr>
              <w:t>3.11.</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5BB76AE6" w14:textId="77777777" w:rsidR="009515B3" w:rsidRPr="00E57554" w:rsidRDefault="00F86DDB">
            <w:pPr>
              <w:autoSpaceDE w:val="0"/>
              <w:autoSpaceDN w:val="0"/>
              <w:spacing w:before="76" w:after="0" w:line="245" w:lineRule="auto"/>
              <w:ind w:left="72" w:right="576"/>
              <w:rPr>
                <w:lang w:val="ru-RU"/>
              </w:rPr>
            </w:pPr>
            <w:r w:rsidRPr="00E57554">
              <w:rPr>
                <w:rFonts w:ascii="Times New Roman" w:eastAsia="Times New Roman" w:hAnsi="Times New Roman"/>
                <w:color w:val="000000"/>
                <w:w w:val="97"/>
                <w:sz w:val="16"/>
                <w:lang w:val="ru-RU"/>
              </w:rPr>
              <w:t>Функции букв, обозначающих гласный звук в открытом слоге: обозначение гласного звука и указание на твёрдость или мягкость предшествующего согласного.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68CE84D"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6</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06B89749"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72907FAB"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6</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2C7EAD25"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r w:rsidR="009515B3" w14:paraId="73129C63" w14:textId="77777777">
        <w:trPr>
          <w:trHeight w:hRule="exact" w:val="32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415A047" w14:textId="77777777" w:rsidR="009515B3" w:rsidRDefault="00F86DDB">
            <w:pPr>
              <w:autoSpaceDE w:val="0"/>
              <w:autoSpaceDN w:val="0"/>
              <w:spacing w:before="76" w:after="0" w:line="233" w:lineRule="auto"/>
              <w:jc w:val="center"/>
            </w:pPr>
            <w:r>
              <w:rPr>
                <w:rFonts w:ascii="Times New Roman" w:eastAsia="Times New Roman" w:hAnsi="Times New Roman"/>
                <w:color w:val="000000"/>
                <w:w w:val="97"/>
                <w:sz w:val="16"/>
              </w:rPr>
              <w:t>3.12.</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3CB29218" w14:textId="77777777" w:rsidR="009515B3" w:rsidRPr="00E57554" w:rsidRDefault="00F86DDB">
            <w:pPr>
              <w:autoSpaceDE w:val="0"/>
              <w:autoSpaceDN w:val="0"/>
              <w:spacing w:before="76" w:after="0" w:line="233" w:lineRule="auto"/>
              <w:ind w:left="72"/>
              <w:rPr>
                <w:lang w:val="ru-RU"/>
              </w:rPr>
            </w:pPr>
            <w:r w:rsidRPr="00E57554">
              <w:rPr>
                <w:rFonts w:ascii="Times New Roman" w:eastAsia="Times New Roman" w:hAnsi="Times New Roman"/>
                <w:color w:val="000000"/>
                <w:w w:val="97"/>
                <w:sz w:val="16"/>
                <w:lang w:val="ru-RU"/>
              </w:rPr>
              <w:t xml:space="preserve">Функции букв </w:t>
            </w:r>
            <w:r w:rsidRPr="00E57554">
              <w:rPr>
                <w:rFonts w:ascii="Times New Roman" w:eastAsia="Times New Roman" w:hAnsi="Times New Roman"/>
                <w:b/>
                <w:color w:val="000000"/>
                <w:w w:val="97"/>
                <w:sz w:val="16"/>
                <w:lang w:val="ru-RU"/>
              </w:rPr>
              <w:t>е, ё, ю, я</w:t>
            </w:r>
            <w:r w:rsidRPr="00E57554">
              <w:rPr>
                <w:rFonts w:ascii="Times New Roman" w:eastAsia="Times New Roman" w:hAnsi="Times New Roman"/>
                <w:color w:val="000000"/>
                <w:w w:val="97"/>
                <w:sz w:val="16"/>
                <w:lang w:val="ru-RU"/>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9B7571"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4</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4BF537E8"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196EA08A"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4</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44119F21"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http://school-collection.edu.ru/</w:t>
            </w:r>
          </w:p>
        </w:tc>
      </w:tr>
    </w:tbl>
    <w:p w14:paraId="2C067548" w14:textId="77777777" w:rsidR="009515B3" w:rsidRDefault="009515B3">
      <w:pPr>
        <w:autoSpaceDE w:val="0"/>
        <w:autoSpaceDN w:val="0"/>
        <w:spacing w:after="0" w:line="14" w:lineRule="exact"/>
      </w:pPr>
    </w:p>
    <w:p w14:paraId="0ECE139E" w14:textId="77777777" w:rsidR="009515B3" w:rsidRDefault="009515B3">
      <w:pPr>
        <w:sectPr w:rsidR="009515B3">
          <w:pgSz w:w="16840" w:h="11900"/>
          <w:pgMar w:top="282" w:right="640" w:bottom="448" w:left="666" w:header="720" w:footer="720" w:gutter="0"/>
          <w:cols w:space="720" w:equalWidth="0">
            <w:col w:w="15534" w:space="0"/>
          </w:cols>
          <w:docGrid w:linePitch="360"/>
        </w:sectPr>
      </w:pPr>
    </w:p>
    <w:p w14:paraId="12D33A51" w14:textId="77777777" w:rsidR="009515B3" w:rsidRDefault="009515B3">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468"/>
        <w:gridCol w:w="8766"/>
        <w:gridCol w:w="528"/>
        <w:gridCol w:w="1308"/>
        <w:gridCol w:w="1346"/>
        <w:gridCol w:w="3086"/>
      </w:tblGrid>
      <w:tr w:rsidR="009515B3" w14:paraId="565DEFB3" w14:textId="77777777">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70E574"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3.13.</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21F7D8A" w14:textId="77777777" w:rsidR="009515B3" w:rsidRDefault="00F86DDB">
            <w:pPr>
              <w:autoSpaceDE w:val="0"/>
              <w:autoSpaceDN w:val="0"/>
              <w:spacing w:before="78" w:after="0" w:line="245" w:lineRule="auto"/>
              <w:ind w:left="72" w:right="144"/>
            </w:pPr>
            <w:r w:rsidRPr="00E57554">
              <w:rPr>
                <w:rFonts w:ascii="Times New Roman" w:eastAsia="Times New Roman" w:hAnsi="Times New Roman"/>
                <w:color w:val="000000"/>
                <w:w w:val="97"/>
                <w:sz w:val="16"/>
                <w:lang w:val="ru-RU"/>
              </w:rPr>
              <w:t xml:space="preserve">Мягкий знак как показатель мягкости предшест​вующего согласного звука в конце слова. </w:t>
            </w:r>
            <w:r>
              <w:rPr>
                <w:rFonts w:ascii="Times New Roman" w:eastAsia="Times New Roman" w:hAnsi="Times New Roman"/>
                <w:color w:val="000000"/>
                <w:w w:val="97"/>
                <w:sz w:val="16"/>
              </w:rPr>
              <w:t>Разные способы обозначения буквами звука [й’].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D1FEE47"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5</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3D04D6C9"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7DB0B14F"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4</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7E8F3129"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http://school-collection.edu.ru/</w:t>
            </w:r>
          </w:p>
        </w:tc>
      </w:tr>
      <w:tr w:rsidR="009515B3" w14:paraId="213B91D0"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CC17EF7"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3.14.</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5630BADF"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color w:val="000000"/>
                <w:w w:val="97"/>
                <w:sz w:val="16"/>
                <w:lang w:val="ru-RU"/>
              </w:rPr>
              <w:t xml:space="preserve">Функция букв </w:t>
            </w:r>
            <w:r w:rsidRPr="00E57554">
              <w:rPr>
                <w:rFonts w:ascii="Times New Roman" w:eastAsia="Times New Roman" w:hAnsi="Times New Roman"/>
                <w:b/>
                <w:color w:val="000000"/>
                <w:w w:val="97"/>
                <w:sz w:val="16"/>
                <w:lang w:val="ru-RU"/>
              </w:rPr>
              <w:t>ь</w:t>
            </w:r>
            <w:r w:rsidRPr="00E57554">
              <w:rPr>
                <w:rFonts w:ascii="Times New Roman" w:eastAsia="Times New Roman" w:hAnsi="Times New Roman"/>
                <w:color w:val="000000"/>
                <w:w w:val="97"/>
                <w:sz w:val="16"/>
                <w:lang w:val="ru-RU"/>
              </w:rPr>
              <w:t xml:space="preserve"> и </w:t>
            </w:r>
            <w:r w:rsidRPr="00E57554">
              <w:rPr>
                <w:rFonts w:ascii="Times New Roman" w:eastAsia="Times New Roman" w:hAnsi="Times New Roman"/>
                <w:b/>
                <w:color w:val="000000"/>
                <w:w w:val="97"/>
                <w:sz w:val="16"/>
                <w:lang w:val="ru-RU"/>
              </w:rPr>
              <w:t>ъ</w:t>
            </w:r>
            <w:r w:rsidRPr="00E57554">
              <w:rPr>
                <w:rFonts w:ascii="Times New Roman" w:eastAsia="Times New Roman" w:hAnsi="Times New Roman"/>
                <w:color w:val="000000"/>
                <w:w w:val="97"/>
                <w:sz w:val="16"/>
                <w:lang w:val="ru-RU"/>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67DE1A4"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4</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4646283F"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0C82C04C"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4</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0F17DB0F"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https://urok.1sept.ru/</w:t>
            </w:r>
          </w:p>
        </w:tc>
      </w:tr>
      <w:tr w:rsidR="009515B3" w14:paraId="05652C8D"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55975B"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3.15.</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3F9C39C7"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color w:val="000000"/>
                <w:w w:val="97"/>
                <w:sz w:val="16"/>
                <w:lang w:val="ru-RU"/>
              </w:rPr>
              <w:t>Знакомство с русским алфавитом как последовательностью букв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7615837"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5</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1C82166A"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45A2B195"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5</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0D836923"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https://urok.1sept.ru/</w:t>
            </w:r>
          </w:p>
        </w:tc>
      </w:tr>
      <w:tr w:rsidR="009515B3" w14:paraId="2BE0B8DE" w14:textId="77777777">
        <w:trPr>
          <w:trHeight w:hRule="exact" w:val="348"/>
        </w:trPr>
        <w:tc>
          <w:tcPr>
            <w:tcW w:w="923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156ABF9E"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B45D230"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70</w:t>
            </w:r>
          </w:p>
        </w:tc>
        <w:tc>
          <w:tcPr>
            <w:tcW w:w="57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009D415A" w14:textId="77777777" w:rsidR="009515B3" w:rsidRDefault="009515B3"/>
        </w:tc>
      </w:tr>
      <w:tr w:rsidR="009515B3" w14:paraId="7419138D" w14:textId="77777777">
        <w:trPr>
          <w:trHeight w:hRule="exact" w:val="350"/>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6720E5B4" w14:textId="77777777" w:rsidR="009515B3" w:rsidRDefault="00F86DDB">
            <w:pPr>
              <w:autoSpaceDE w:val="0"/>
              <w:autoSpaceDN w:val="0"/>
              <w:spacing w:before="80" w:after="0" w:line="230" w:lineRule="auto"/>
              <w:ind w:left="72"/>
            </w:pPr>
            <w:r>
              <w:rPr>
                <w:rFonts w:ascii="Times New Roman" w:eastAsia="Times New Roman" w:hAnsi="Times New Roman"/>
                <w:b/>
                <w:color w:val="000000"/>
                <w:w w:val="97"/>
                <w:sz w:val="16"/>
              </w:rPr>
              <w:t>СИСТЕМАТИЧЕСКИЙ КУРС</w:t>
            </w:r>
          </w:p>
        </w:tc>
      </w:tr>
      <w:tr w:rsidR="009515B3" w14:paraId="19E2ECF8"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0FF2A0" w14:textId="77777777" w:rsidR="009515B3" w:rsidRDefault="00F86DDB">
            <w:pPr>
              <w:autoSpaceDE w:val="0"/>
              <w:autoSpaceDN w:val="0"/>
              <w:spacing w:before="76" w:after="0" w:line="233" w:lineRule="auto"/>
              <w:jc w:val="center"/>
            </w:pPr>
            <w:r>
              <w:rPr>
                <w:rFonts w:ascii="Times New Roman" w:eastAsia="Times New Roman" w:hAnsi="Times New Roman"/>
                <w:color w:val="000000"/>
                <w:w w:val="97"/>
                <w:sz w:val="16"/>
              </w:rPr>
              <w:t>1.1.</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5BDB94E7" w14:textId="77777777" w:rsidR="009515B3" w:rsidRPr="00E57554" w:rsidRDefault="00F86DDB">
            <w:pPr>
              <w:autoSpaceDE w:val="0"/>
              <w:autoSpaceDN w:val="0"/>
              <w:spacing w:before="76" w:after="0" w:line="233" w:lineRule="auto"/>
              <w:ind w:left="72"/>
              <w:rPr>
                <w:lang w:val="ru-RU"/>
              </w:rPr>
            </w:pPr>
            <w:r w:rsidRPr="00E57554">
              <w:rPr>
                <w:rFonts w:ascii="Times New Roman" w:eastAsia="Times New Roman" w:hAnsi="Times New Roman"/>
                <w:color w:val="000000"/>
                <w:w w:val="97"/>
                <w:sz w:val="16"/>
                <w:lang w:val="ru-RU"/>
              </w:rPr>
              <w:t>Сказка народная (фольклорная) и литературная (авторская)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1EC4547"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6</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2A6E30"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66D20685"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6</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2251096A"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https://urok.1sept.ru/</w:t>
            </w:r>
          </w:p>
        </w:tc>
      </w:tr>
      <w:tr w:rsidR="009515B3" w14:paraId="22186F84"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1A9A82F" w14:textId="77777777" w:rsidR="009515B3" w:rsidRDefault="00F86DDB">
            <w:pPr>
              <w:autoSpaceDE w:val="0"/>
              <w:autoSpaceDN w:val="0"/>
              <w:spacing w:before="76" w:after="0" w:line="233" w:lineRule="auto"/>
              <w:jc w:val="center"/>
            </w:pPr>
            <w:r>
              <w:rPr>
                <w:rFonts w:ascii="Times New Roman" w:eastAsia="Times New Roman" w:hAnsi="Times New Roman"/>
                <w:color w:val="000000"/>
                <w:w w:val="97"/>
                <w:sz w:val="16"/>
              </w:rPr>
              <w:t>1.2.</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54A5CE7E" w14:textId="77777777" w:rsidR="009515B3" w:rsidRPr="00E57554" w:rsidRDefault="00F86DDB">
            <w:pPr>
              <w:autoSpaceDE w:val="0"/>
              <w:autoSpaceDN w:val="0"/>
              <w:spacing w:before="76" w:after="0" w:line="233" w:lineRule="auto"/>
              <w:ind w:left="72"/>
              <w:rPr>
                <w:lang w:val="ru-RU"/>
              </w:rPr>
            </w:pPr>
            <w:r w:rsidRPr="00E57554">
              <w:rPr>
                <w:rFonts w:ascii="Times New Roman" w:eastAsia="Times New Roman" w:hAnsi="Times New Roman"/>
                <w:color w:val="000000"/>
                <w:w w:val="97"/>
                <w:sz w:val="16"/>
                <w:lang w:val="ru-RU"/>
              </w:rPr>
              <w:t>Произведения о детях и для детей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EF932F"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9</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3CEE62FE"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205879ED"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9</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7D4A2FCB"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https://urok.1sept.ru/</w:t>
            </w:r>
          </w:p>
        </w:tc>
      </w:tr>
      <w:tr w:rsidR="009515B3" w14:paraId="0AA4021F"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7ADCAB" w14:textId="77777777" w:rsidR="009515B3" w:rsidRDefault="00F86DDB">
            <w:pPr>
              <w:autoSpaceDE w:val="0"/>
              <w:autoSpaceDN w:val="0"/>
              <w:spacing w:before="76" w:after="0" w:line="233" w:lineRule="auto"/>
              <w:jc w:val="center"/>
            </w:pPr>
            <w:r>
              <w:rPr>
                <w:rFonts w:ascii="Times New Roman" w:eastAsia="Times New Roman" w:hAnsi="Times New Roman"/>
                <w:color w:val="000000"/>
                <w:w w:val="97"/>
                <w:sz w:val="16"/>
              </w:rPr>
              <w:t>1.3.</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A704B0F"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Произведения о родной природе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FC6E77"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6</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26BA47"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2BC4F0C3"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5</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3D5540CE"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https://urok.1sept.ru/</w:t>
            </w:r>
          </w:p>
        </w:tc>
      </w:tr>
      <w:tr w:rsidR="009515B3" w14:paraId="56F0B350"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0F20639" w14:textId="77777777" w:rsidR="009515B3" w:rsidRDefault="00F86DDB">
            <w:pPr>
              <w:autoSpaceDE w:val="0"/>
              <w:autoSpaceDN w:val="0"/>
              <w:spacing w:before="76" w:after="0" w:line="233" w:lineRule="auto"/>
              <w:jc w:val="center"/>
            </w:pPr>
            <w:r>
              <w:rPr>
                <w:rFonts w:ascii="Times New Roman" w:eastAsia="Times New Roman" w:hAnsi="Times New Roman"/>
                <w:color w:val="000000"/>
                <w:w w:val="97"/>
                <w:sz w:val="16"/>
              </w:rPr>
              <w:t>1.4.</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FE5A3ED" w14:textId="77777777" w:rsidR="009515B3" w:rsidRPr="00E57554" w:rsidRDefault="00F86DDB">
            <w:pPr>
              <w:autoSpaceDE w:val="0"/>
              <w:autoSpaceDN w:val="0"/>
              <w:spacing w:before="76" w:after="0" w:line="233" w:lineRule="auto"/>
              <w:ind w:left="72"/>
              <w:rPr>
                <w:lang w:val="ru-RU"/>
              </w:rPr>
            </w:pPr>
            <w:r w:rsidRPr="00E57554">
              <w:rPr>
                <w:rFonts w:ascii="Times New Roman" w:eastAsia="Times New Roman" w:hAnsi="Times New Roman"/>
                <w:color w:val="000000"/>
                <w:w w:val="97"/>
                <w:sz w:val="16"/>
                <w:lang w:val="ru-RU"/>
              </w:rPr>
              <w:t>Устное народное творчество — малые фольклорные жанры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7CEB887"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4</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89EF95"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36B8E71E"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4</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6E874861"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https://urok.1sept.ru/</w:t>
            </w:r>
          </w:p>
        </w:tc>
      </w:tr>
      <w:tr w:rsidR="009515B3" w14:paraId="52470045"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1BEA7D" w14:textId="77777777" w:rsidR="009515B3" w:rsidRDefault="00F86DDB">
            <w:pPr>
              <w:autoSpaceDE w:val="0"/>
              <w:autoSpaceDN w:val="0"/>
              <w:spacing w:before="76" w:after="0" w:line="233" w:lineRule="auto"/>
              <w:jc w:val="center"/>
            </w:pPr>
            <w:r>
              <w:rPr>
                <w:rFonts w:ascii="Times New Roman" w:eastAsia="Times New Roman" w:hAnsi="Times New Roman"/>
                <w:color w:val="000000"/>
                <w:w w:val="97"/>
                <w:sz w:val="16"/>
              </w:rPr>
              <w:t>1.5.</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28FFA2DD" w14:textId="77777777" w:rsidR="009515B3" w:rsidRPr="00E57554" w:rsidRDefault="00F86DDB">
            <w:pPr>
              <w:autoSpaceDE w:val="0"/>
              <w:autoSpaceDN w:val="0"/>
              <w:spacing w:before="76" w:after="0" w:line="233" w:lineRule="auto"/>
              <w:ind w:left="72"/>
              <w:rPr>
                <w:lang w:val="ru-RU"/>
              </w:rPr>
            </w:pPr>
            <w:r w:rsidRPr="00E57554">
              <w:rPr>
                <w:rFonts w:ascii="Times New Roman" w:eastAsia="Times New Roman" w:hAnsi="Times New Roman"/>
                <w:color w:val="000000"/>
                <w:w w:val="97"/>
                <w:sz w:val="16"/>
                <w:lang w:val="ru-RU"/>
              </w:rPr>
              <w:t>Произведения о братьях наших меньших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217D006"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7</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16946AEC"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56D69336"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6</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00DA504B"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https://urok.1sept.ru/</w:t>
            </w:r>
          </w:p>
        </w:tc>
      </w:tr>
      <w:tr w:rsidR="009515B3" w14:paraId="068892EF"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8E24BA9"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1.6.</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6C7D433F"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Произведения о маме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C89B236"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3</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98691DD"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6A96B9BA"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3</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33600ABC"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https://urok.1sept.ru/</w:t>
            </w:r>
          </w:p>
        </w:tc>
      </w:tr>
      <w:tr w:rsidR="009515B3" w14:paraId="41377BE9"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0799CFC"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1.7.</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88584D"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color w:val="000000"/>
                <w:w w:val="97"/>
                <w:sz w:val="16"/>
                <w:lang w:val="ru-RU"/>
              </w:rPr>
              <w:t>Фольклорные и авторские произведения о чудесах и фантазии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DB032E6"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4</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7B9D92D8"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2</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67175AE2"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2</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06067808"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https://urok.1sept.ru/</w:t>
            </w:r>
          </w:p>
        </w:tc>
      </w:tr>
      <w:tr w:rsidR="009515B3" w14:paraId="718DC854" w14:textId="77777777">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8996B8B"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1.8.</w:t>
            </w:r>
          </w:p>
        </w:tc>
        <w:tc>
          <w:tcPr>
            <w:tcW w:w="8766" w:type="dxa"/>
            <w:tcBorders>
              <w:top w:val="single" w:sz="4" w:space="0" w:color="000000"/>
              <w:left w:val="single" w:sz="4" w:space="0" w:color="000000"/>
              <w:bottom w:val="single" w:sz="4" w:space="0" w:color="000000"/>
              <w:right w:val="single" w:sz="4" w:space="0" w:color="000000"/>
            </w:tcBorders>
            <w:tcMar>
              <w:left w:w="0" w:type="dxa"/>
              <w:right w:w="0" w:type="dxa"/>
            </w:tcMar>
          </w:tcPr>
          <w:p w14:paraId="00BF7B6E"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color w:val="000000"/>
                <w:w w:val="97"/>
                <w:sz w:val="16"/>
                <w:lang w:val="ru-RU"/>
              </w:rPr>
              <w:t>Библиографическая культура (работа с детской книгой)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EEECD3"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002789"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0</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71F95948"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05E306F0"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https://urok.1sept.ru/</w:t>
            </w:r>
          </w:p>
        </w:tc>
      </w:tr>
      <w:tr w:rsidR="009515B3" w14:paraId="1C97310C" w14:textId="77777777">
        <w:trPr>
          <w:trHeight w:hRule="exact" w:val="348"/>
        </w:trPr>
        <w:tc>
          <w:tcPr>
            <w:tcW w:w="923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674B1F9F"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8090030"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40</w:t>
            </w:r>
          </w:p>
        </w:tc>
        <w:tc>
          <w:tcPr>
            <w:tcW w:w="57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1C58FAB8" w14:textId="77777777" w:rsidR="009515B3" w:rsidRDefault="009515B3"/>
        </w:tc>
      </w:tr>
      <w:tr w:rsidR="009515B3" w14:paraId="3110A749" w14:textId="77777777">
        <w:trPr>
          <w:trHeight w:hRule="exact" w:val="350"/>
        </w:trPr>
        <w:tc>
          <w:tcPr>
            <w:tcW w:w="923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6F4168C8"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Резервное время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B5DAF2D"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12</w:t>
            </w:r>
          </w:p>
        </w:tc>
        <w:tc>
          <w:tcPr>
            <w:tcW w:w="574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14162831" w14:textId="77777777" w:rsidR="009515B3" w:rsidRDefault="009515B3"/>
        </w:tc>
      </w:tr>
      <w:tr w:rsidR="009515B3" w14:paraId="64A2837E" w14:textId="77777777">
        <w:trPr>
          <w:trHeight w:hRule="exact" w:val="348"/>
        </w:trPr>
        <w:tc>
          <w:tcPr>
            <w:tcW w:w="923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66EE59EF" w14:textId="77777777" w:rsidR="009515B3" w:rsidRPr="00E57554" w:rsidRDefault="00F86DDB">
            <w:pPr>
              <w:autoSpaceDE w:val="0"/>
              <w:autoSpaceDN w:val="0"/>
              <w:spacing w:before="76" w:after="0" w:line="230" w:lineRule="auto"/>
              <w:ind w:left="72"/>
              <w:rPr>
                <w:lang w:val="ru-RU"/>
              </w:rPr>
            </w:pPr>
            <w:r w:rsidRPr="00E57554">
              <w:rPr>
                <w:rFonts w:ascii="Times New Roman" w:eastAsia="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0FD0B6D" w14:textId="77777777" w:rsidR="009515B3" w:rsidRDefault="00F86DDB">
            <w:pPr>
              <w:autoSpaceDE w:val="0"/>
              <w:autoSpaceDN w:val="0"/>
              <w:spacing w:before="76" w:after="0" w:line="230" w:lineRule="auto"/>
              <w:ind w:left="72"/>
            </w:pPr>
            <w:r>
              <w:rPr>
                <w:rFonts w:ascii="Times New Roman" w:eastAsia="Times New Roman" w:hAnsi="Times New Roman"/>
                <w:color w:val="000000"/>
                <w:w w:val="97"/>
                <w:sz w:val="16"/>
              </w:rPr>
              <w:t>132</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AC3A20" w14:textId="77777777" w:rsidR="009515B3" w:rsidRDefault="00F86DDB">
            <w:pPr>
              <w:autoSpaceDE w:val="0"/>
              <w:autoSpaceDN w:val="0"/>
              <w:spacing w:before="76" w:after="0" w:line="230" w:lineRule="auto"/>
              <w:ind w:left="72"/>
            </w:pPr>
            <w:r>
              <w:rPr>
                <w:rFonts w:ascii="Times New Roman" w:eastAsia="Times New Roman" w:hAnsi="Times New Roman"/>
                <w:color w:val="000000"/>
                <w:w w:val="97"/>
                <w:sz w:val="16"/>
              </w:rPr>
              <w:t>7</w:t>
            </w:r>
          </w:p>
        </w:tc>
        <w:tc>
          <w:tcPr>
            <w:tcW w:w="1346" w:type="dxa"/>
            <w:tcBorders>
              <w:top w:val="single" w:sz="4" w:space="0" w:color="000000"/>
              <w:left w:val="single" w:sz="4" w:space="0" w:color="000000"/>
              <w:bottom w:val="single" w:sz="4" w:space="0" w:color="000000"/>
              <w:right w:val="single" w:sz="4" w:space="0" w:color="000000"/>
            </w:tcBorders>
            <w:tcMar>
              <w:left w:w="0" w:type="dxa"/>
              <w:right w:w="0" w:type="dxa"/>
            </w:tcMar>
          </w:tcPr>
          <w:p w14:paraId="783EBC2E" w14:textId="77777777" w:rsidR="009515B3" w:rsidRDefault="00F86DDB">
            <w:pPr>
              <w:autoSpaceDE w:val="0"/>
              <w:autoSpaceDN w:val="0"/>
              <w:spacing w:before="76" w:after="0" w:line="230" w:lineRule="auto"/>
              <w:ind w:left="72"/>
            </w:pPr>
            <w:r>
              <w:rPr>
                <w:rFonts w:ascii="Times New Roman" w:eastAsia="Times New Roman" w:hAnsi="Times New Roman"/>
                <w:color w:val="000000"/>
                <w:w w:val="97"/>
                <w:sz w:val="16"/>
              </w:rPr>
              <w:t>113</w:t>
            </w:r>
          </w:p>
        </w:tc>
        <w:tc>
          <w:tcPr>
            <w:tcW w:w="3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19C639C2" w14:textId="77777777" w:rsidR="009515B3" w:rsidRDefault="009515B3"/>
        </w:tc>
      </w:tr>
    </w:tbl>
    <w:p w14:paraId="499B6592" w14:textId="77777777" w:rsidR="009515B3" w:rsidRDefault="00F86DDB">
      <w:pPr>
        <w:autoSpaceDE w:val="0"/>
        <w:autoSpaceDN w:val="0"/>
        <w:spacing w:before="188" w:after="94" w:line="230" w:lineRule="auto"/>
      </w:pPr>
      <w:r>
        <w:rPr>
          <w:rFonts w:ascii="Times New Roman" w:eastAsia="Times New Roman" w:hAnsi="Times New Roman"/>
          <w:b/>
          <w:color w:val="000000"/>
          <w:sz w:val="18"/>
        </w:rPr>
        <w:t>2 КЛАСС</w:t>
      </w:r>
    </w:p>
    <w:tbl>
      <w:tblPr>
        <w:tblW w:w="0" w:type="auto"/>
        <w:tblInd w:w="6" w:type="dxa"/>
        <w:tblLayout w:type="fixed"/>
        <w:tblLook w:val="04A0" w:firstRow="1" w:lastRow="0" w:firstColumn="1" w:lastColumn="0" w:noHBand="0" w:noVBand="1"/>
      </w:tblPr>
      <w:tblGrid>
        <w:gridCol w:w="504"/>
        <w:gridCol w:w="6580"/>
        <w:gridCol w:w="564"/>
        <w:gridCol w:w="1802"/>
        <w:gridCol w:w="1836"/>
        <w:gridCol w:w="4216"/>
      </w:tblGrid>
      <w:tr w:rsidR="009515B3" w14:paraId="239BBB8E" w14:textId="77777777">
        <w:trPr>
          <w:trHeight w:hRule="exact" w:val="348"/>
        </w:trPr>
        <w:tc>
          <w:tcPr>
            <w:tcW w:w="5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699461FC" w14:textId="77777777" w:rsidR="009515B3" w:rsidRDefault="00F86DDB">
            <w:pPr>
              <w:autoSpaceDE w:val="0"/>
              <w:autoSpaceDN w:val="0"/>
              <w:spacing w:before="76" w:after="0" w:line="245" w:lineRule="auto"/>
              <w:ind w:right="144"/>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658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7C7FF97A" w14:textId="77777777" w:rsidR="009515B3" w:rsidRPr="00E57554" w:rsidRDefault="00F86DDB">
            <w:pPr>
              <w:autoSpaceDE w:val="0"/>
              <w:autoSpaceDN w:val="0"/>
              <w:spacing w:before="76" w:after="0" w:line="233" w:lineRule="auto"/>
              <w:ind w:left="72"/>
              <w:rPr>
                <w:lang w:val="ru-RU"/>
              </w:rPr>
            </w:pPr>
            <w:r w:rsidRPr="00E57554">
              <w:rPr>
                <w:rFonts w:ascii="Times New Roman" w:eastAsia="Times New Roman" w:hAnsi="Times New Roman"/>
                <w:b/>
                <w:color w:val="000000"/>
                <w:w w:val="97"/>
                <w:sz w:val="16"/>
                <w:lang w:val="ru-RU"/>
              </w:rPr>
              <w:t>Наименование разделов и тем программы</w:t>
            </w:r>
          </w:p>
        </w:tc>
        <w:tc>
          <w:tcPr>
            <w:tcW w:w="420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5492C3F7" w14:textId="77777777" w:rsidR="009515B3" w:rsidRDefault="00F86DDB">
            <w:pPr>
              <w:autoSpaceDE w:val="0"/>
              <w:autoSpaceDN w:val="0"/>
              <w:spacing w:before="76" w:after="0" w:line="233" w:lineRule="auto"/>
              <w:ind w:left="72"/>
            </w:pPr>
            <w:r>
              <w:rPr>
                <w:rFonts w:ascii="Times New Roman" w:eastAsia="Times New Roman" w:hAnsi="Times New Roman"/>
                <w:b/>
                <w:color w:val="000000"/>
                <w:w w:val="97"/>
                <w:sz w:val="16"/>
              </w:rPr>
              <w:t>Количество часов</w:t>
            </w:r>
          </w:p>
        </w:tc>
        <w:tc>
          <w:tcPr>
            <w:tcW w:w="421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1D74C44F" w14:textId="77777777" w:rsidR="009515B3" w:rsidRDefault="00F86DDB">
            <w:pPr>
              <w:autoSpaceDE w:val="0"/>
              <w:autoSpaceDN w:val="0"/>
              <w:spacing w:before="76" w:after="0" w:line="233" w:lineRule="auto"/>
              <w:ind w:left="72"/>
            </w:pPr>
            <w:r>
              <w:rPr>
                <w:rFonts w:ascii="Times New Roman" w:eastAsia="Times New Roman" w:hAnsi="Times New Roman"/>
                <w:b/>
                <w:color w:val="000000"/>
                <w:w w:val="97"/>
                <w:sz w:val="16"/>
              </w:rPr>
              <w:t>Электронные (цифровые) образовательные ресурсы</w:t>
            </w:r>
          </w:p>
        </w:tc>
      </w:tr>
      <w:tr w:rsidR="009515B3" w14:paraId="610E5611" w14:textId="77777777">
        <w:trPr>
          <w:trHeight w:hRule="exact" w:val="348"/>
        </w:trPr>
        <w:tc>
          <w:tcPr>
            <w:tcW w:w="2589" w:type="dxa"/>
            <w:vMerge/>
            <w:tcBorders>
              <w:top w:val="single" w:sz="4" w:space="0" w:color="000000"/>
              <w:left w:val="single" w:sz="4" w:space="0" w:color="000000"/>
              <w:bottom w:val="single" w:sz="4" w:space="0" w:color="000000"/>
              <w:right w:val="single" w:sz="4" w:space="0" w:color="000000"/>
            </w:tcBorders>
          </w:tcPr>
          <w:p w14:paraId="2876FA8C" w14:textId="77777777" w:rsidR="009515B3" w:rsidRDefault="009515B3"/>
        </w:tc>
        <w:tc>
          <w:tcPr>
            <w:tcW w:w="2589" w:type="dxa"/>
            <w:vMerge/>
            <w:tcBorders>
              <w:top w:val="single" w:sz="4" w:space="0" w:color="000000"/>
              <w:left w:val="single" w:sz="4" w:space="0" w:color="000000"/>
              <w:bottom w:val="single" w:sz="4" w:space="0" w:color="000000"/>
              <w:right w:val="single" w:sz="4" w:space="0" w:color="000000"/>
            </w:tcBorders>
          </w:tcPr>
          <w:p w14:paraId="77769D08" w14:textId="77777777" w:rsidR="009515B3" w:rsidRDefault="009515B3"/>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C732362" w14:textId="77777777" w:rsidR="009515B3" w:rsidRDefault="00F86DDB">
            <w:pPr>
              <w:autoSpaceDE w:val="0"/>
              <w:autoSpaceDN w:val="0"/>
              <w:spacing w:before="76" w:after="0" w:line="233" w:lineRule="auto"/>
              <w:jc w:val="center"/>
            </w:pPr>
            <w:r>
              <w:rPr>
                <w:rFonts w:ascii="Times New Roman" w:eastAsia="Times New Roman" w:hAnsi="Times New Roman"/>
                <w:b/>
                <w:color w:val="000000"/>
                <w:w w:val="97"/>
                <w:sz w:val="16"/>
              </w:rPr>
              <w:t>всего</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08213A9A" w14:textId="77777777" w:rsidR="009515B3" w:rsidRDefault="00F86DDB">
            <w:pPr>
              <w:autoSpaceDE w:val="0"/>
              <w:autoSpaceDN w:val="0"/>
              <w:spacing w:before="76" w:after="0" w:line="233" w:lineRule="auto"/>
              <w:ind w:left="72"/>
            </w:pPr>
            <w:r>
              <w:rPr>
                <w:rFonts w:ascii="Times New Roman" w:eastAsia="Times New Roman" w:hAnsi="Times New Roman"/>
                <w:b/>
                <w:color w:val="000000"/>
                <w:w w:val="97"/>
                <w:sz w:val="16"/>
              </w:rPr>
              <w:t>контрольные работы</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DD1CACE" w14:textId="77777777" w:rsidR="009515B3" w:rsidRDefault="00F86DDB">
            <w:pPr>
              <w:autoSpaceDE w:val="0"/>
              <w:autoSpaceDN w:val="0"/>
              <w:spacing w:before="76" w:after="0" w:line="233" w:lineRule="auto"/>
              <w:ind w:left="72"/>
            </w:pPr>
            <w:r>
              <w:rPr>
                <w:rFonts w:ascii="Times New Roman" w:eastAsia="Times New Roman" w:hAnsi="Times New Roman"/>
                <w:b/>
                <w:color w:val="000000"/>
                <w:w w:val="97"/>
                <w:sz w:val="16"/>
              </w:rPr>
              <w:t>практические работы</w:t>
            </w:r>
          </w:p>
        </w:tc>
        <w:tc>
          <w:tcPr>
            <w:tcW w:w="2589" w:type="dxa"/>
            <w:vMerge/>
            <w:tcBorders>
              <w:top w:val="single" w:sz="4" w:space="0" w:color="000000"/>
              <w:left w:val="single" w:sz="4" w:space="0" w:color="000000"/>
              <w:bottom w:val="single" w:sz="4" w:space="0" w:color="000000"/>
              <w:right w:val="single" w:sz="4" w:space="0" w:color="000000"/>
            </w:tcBorders>
          </w:tcPr>
          <w:p w14:paraId="745E4F1F" w14:textId="77777777" w:rsidR="009515B3" w:rsidRDefault="009515B3"/>
        </w:tc>
      </w:tr>
      <w:tr w:rsidR="009515B3" w14:paraId="0AD7CD75" w14:textId="77777777">
        <w:trPr>
          <w:trHeight w:hRule="exact" w:val="34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E08A31D"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1.1.</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2C6680AE"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О нашей Родине</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3635179"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6</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44398CFD"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EE28D77"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5</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459F9FB"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https://infourok.ru/</w:t>
            </w:r>
          </w:p>
        </w:tc>
      </w:tr>
      <w:tr w:rsidR="009515B3" w14:paraId="3780CB46" w14:textId="77777777">
        <w:trPr>
          <w:trHeight w:hRule="exact" w:val="34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3F1A89F"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1.2.</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38DE8832"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Фольклор (устное народное творчество</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C1BB4FD"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16</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5DFB2B0B"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2</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7AF3CBC"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14</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8B9B5D0"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https://infourok.ru/</w:t>
            </w:r>
          </w:p>
        </w:tc>
      </w:tr>
      <w:tr w:rsidR="009515B3" w14:paraId="663524DB" w14:textId="77777777">
        <w:trPr>
          <w:trHeight w:hRule="exact" w:val="34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630306AF"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1.3.</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062441A4"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b/>
                <w:color w:val="000000"/>
                <w:w w:val="97"/>
                <w:sz w:val="16"/>
                <w:lang w:val="ru-RU"/>
              </w:rPr>
              <w:t>Звуки и краски родной природы в разные времена года (осень)</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7F6F0CB"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8</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178068C6"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4404348"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7</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2061E259"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https://resh.edu.ru/</w:t>
            </w:r>
          </w:p>
        </w:tc>
      </w:tr>
      <w:tr w:rsidR="009515B3" w14:paraId="4BB4734F" w14:textId="77777777">
        <w:trPr>
          <w:trHeight w:hRule="exact" w:val="34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FD3CC10"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1.4.</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1B4847DF"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О детях и дружбе</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EFA097B"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12</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194A9ADD"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2</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E23C854"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10</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DC939A0"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https://resh.edu.ru/</w:t>
            </w:r>
          </w:p>
        </w:tc>
      </w:tr>
      <w:tr w:rsidR="009515B3" w14:paraId="13D16BE5" w14:textId="77777777">
        <w:trPr>
          <w:trHeight w:hRule="exact" w:val="350"/>
        </w:trPr>
        <w:tc>
          <w:tcPr>
            <w:tcW w:w="504" w:type="dxa"/>
            <w:tcBorders>
              <w:top w:val="single" w:sz="4" w:space="0" w:color="000000"/>
              <w:left w:val="single" w:sz="4" w:space="0" w:color="000000"/>
              <w:bottom w:val="single" w:sz="5" w:space="0" w:color="000000"/>
              <w:right w:val="single" w:sz="4" w:space="0" w:color="000000"/>
            </w:tcBorders>
            <w:tcMar>
              <w:left w:w="0" w:type="dxa"/>
              <w:right w:w="0" w:type="dxa"/>
            </w:tcMar>
          </w:tcPr>
          <w:p w14:paraId="64B882C7"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1.5.</w:t>
            </w:r>
          </w:p>
        </w:tc>
        <w:tc>
          <w:tcPr>
            <w:tcW w:w="6580" w:type="dxa"/>
            <w:tcBorders>
              <w:top w:val="single" w:sz="4" w:space="0" w:color="000000"/>
              <w:left w:val="single" w:sz="4" w:space="0" w:color="000000"/>
              <w:bottom w:val="single" w:sz="5" w:space="0" w:color="000000"/>
              <w:right w:val="single" w:sz="4" w:space="0" w:color="000000"/>
            </w:tcBorders>
            <w:tcMar>
              <w:left w:w="0" w:type="dxa"/>
              <w:right w:w="0" w:type="dxa"/>
            </w:tcMar>
          </w:tcPr>
          <w:p w14:paraId="157DE769"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Мир сказок</w:t>
            </w:r>
          </w:p>
        </w:tc>
        <w:tc>
          <w:tcPr>
            <w:tcW w:w="564" w:type="dxa"/>
            <w:tcBorders>
              <w:top w:val="single" w:sz="4" w:space="0" w:color="000000"/>
              <w:left w:val="single" w:sz="4" w:space="0" w:color="000000"/>
              <w:bottom w:val="single" w:sz="5" w:space="0" w:color="000000"/>
              <w:right w:val="single" w:sz="4" w:space="0" w:color="000000"/>
            </w:tcBorders>
            <w:tcMar>
              <w:left w:w="0" w:type="dxa"/>
              <w:right w:w="0" w:type="dxa"/>
            </w:tcMar>
          </w:tcPr>
          <w:p w14:paraId="1A2355D4"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12</w:t>
            </w:r>
          </w:p>
        </w:tc>
        <w:tc>
          <w:tcPr>
            <w:tcW w:w="1802" w:type="dxa"/>
            <w:tcBorders>
              <w:top w:val="single" w:sz="4" w:space="0" w:color="000000"/>
              <w:left w:val="single" w:sz="4" w:space="0" w:color="000000"/>
              <w:bottom w:val="single" w:sz="5" w:space="0" w:color="000000"/>
              <w:right w:val="single" w:sz="4" w:space="0" w:color="000000"/>
            </w:tcBorders>
            <w:tcMar>
              <w:left w:w="0" w:type="dxa"/>
              <w:right w:w="0" w:type="dxa"/>
            </w:tcMar>
          </w:tcPr>
          <w:p w14:paraId="58A05FB6"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2</w:t>
            </w:r>
          </w:p>
        </w:tc>
        <w:tc>
          <w:tcPr>
            <w:tcW w:w="1836" w:type="dxa"/>
            <w:tcBorders>
              <w:top w:val="single" w:sz="4" w:space="0" w:color="000000"/>
              <w:left w:val="single" w:sz="4" w:space="0" w:color="000000"/>
              <w:bottom w:val="single" w:sz="5" w:space="0" w:color="000000"/>
              <w:right w:val="single" w:sz="4" w:space="0" w:color="000000"/>
            </w:tcBorders>
            <w:tcMar>
              <w:left w:w="0" w:type="dxa"/>
              <w:right w:w="0" w:type="dxa"/>
            </w:tcMar>
          </w:tcPr>
          <w:p w14:paraId="1B849DB7"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10</w:t>
            </w:r>
          </w:p>
        </w:tc>
        <w:tc>
          <w:tcPr>
            <w:tcW w:w="4216" w:type="dxa"/>
            <w:tcBorders>
              <w:top w:val="single" w:sz="4" w:space="0" w:color="000000"/>
              <w:left w:val="single" w:sz="4" w:space="0" w:color="000000"/>
              <w:bottom w:val="single" w:sz="5" w:space="0" w:color="000000"/>
              <w:right w:val="single" w:sz="4" w:space="0" w:color="000000"/>
            </w:tcBorders>
            <w:tcMar>
              <w:left w:w="0" w:type="dxa"/>
              <w:right w:w="0" w:type="dxa"/>
            </w:tcMar>
          </w:tcPr>
          <w:p w14:paraId="49A32BBA"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https://resh.edu.ru/</w:t>
            </w:r>
          </w:p>
        </w:tc>
      </w:tr>
      <w:tr w:rsidR="009515B3" w14:paraId="55D07506" w14:textId="77777777">
        <w:trPr>
          <w:trHeight w:hRule="exact" w:val="348"/>
        </w:trPr>
        <w:tc>
          <w:tcPr>
            <w:tcW w:w="504" w:type="dxa"/>
            <w:tcBorders>
              <w:top w:val="single" w:sz="5" w:space="0" w:color="000000"/>
              <w:left w:val="single" w:sz="4" w:space="0" w:color="000000"/>
              <w:bottom w:val="single" w:sz="4" w:space="0" w:color="000000"/>
              <w:right w:val="single" w:sz="4" w:space="0" w:color="000000"/>
            </w:tcBorders>
            <w:tcMar>
              <w:left w:w="0" w:type="dxa"/>
              <w:right w:w="0" w:type="dxa"/>
            </w:tcMar>
          </w:tcPr>
          <w:p w14:paraId="6424E431" w14:textId="77777777" w:rsidR="009515B3" w:rsidRDefault="00F86DDB">
            <w:pPr>
              <w:autoSpaceDE w:val="0"/>
              <w:autoSpaceDN w:val="0"/>
              <w:spacing w:before="74" w:after="0" w:line="230" w:lineRule="auto"/>
              <w:ind w:left="72"/>
            </w:pPr>
            <w:r>
              <w:rPr>
                <w:rFonts w:ascii="Times New Roman" w:eastAsia="Times New Roman" w:hAnsi="Times New Roman"/>
                <w:color w:val="000000"/>
                <w:w w:val="97"/>
                <w:sz w:val="16"/>
              </w:rPr>
              <w:t>1.6.</w:t>
            </w:r>
          </w:p>
        </w:tc>
        <w:tc>
          <w:tcPr>
            <w:tcW w:w="6580" w:type="dxa"/>
            <w:tcBorders>
              <w:top w:val="single" w:sz="5" w:space="0" w:color="000000"/>
              <w:left w:val="single" w:sz="4" w:space="0" w:color="000000"/>
              <w:bottom w:val="single" w:sz="4" w:space="0" w:color="000000"/>
              <w:right w:val="single" w:sz="4" w:space="0" w:color="000000"/>
            </w:tcBorders>
            <w:tcMar>
              <w:left w:w="0" w:type="dxa"/>
              <w:right w:w="0" w:type="dxa"/>
            </w:tcMar>
          </w:tcPr>
          <w:p w14:paraId="765307E2" w14:textId="77777777" w:rsidR="009515B3" w:rsidRPr="00E57554" w:rsidRDefault="00F86DDB">
            <w:pPr>
              <w:autoSpaceDE w:val="0"/>
              <w:autoSpaceDN w:val="0"/>
              <w:spacing w:before="74" w:after="0" w:line="230" w:lineRule="auto"/>
              <w:ind w:left="72"/>
              <w:rPr>
                <w:lang w:val="ru-RU"/>
              </w:rPr>
            </w:pPr>
            <w:r w:rsidRPr="00E57554">
              <w:rPr>
                <w:rFonts w:ascii="Times New Roman" w:eastAsia="Times New Roman" w:hAnsi="Times New Roman"/>
                <w:b/>
                <w:color w:val="000000"/>
                <w:w w:val="97"/>
                <w:sz w:val="16"/>
                <w:lang w:val="ru-RU"/>
              </w:rPr>
              <w:t>Звуки и краски родной природы в разные времена года (зима)</w:t>
            </w:r>
          </w:p>
        </w:tc>
        <w:tc>
          <w:tcPr>
            <w:tcW w:w="564" w:type="dxa"/>
            <w:tcBorders>
              <w:top w:val="single" w:sz="5" w:space="0" w:color="000000"/>
              <w:left w:val="single" w:sz="4" w:space="0" w:color="000000"/>
              <w:bottom w:val="single" w:sz="4" w:space="0" w:color="000000"/>
              <w:right w:val="single" w:sz="4" w:space="0" w:color="000000"/>
            </w:tcBorders>
            <w:tcMar>
              <w:left w:w="0" w:type="dxa"/>
              <w:right w:w="0" w:type="dxa"/>
            </w:tcMar>
          </w:tcPr>
          <w:p w14:paraId="6A62725E" w14:textId="77777777" w:rsidR="009515B3" w:rsidRDefault="00F86DDB">
            <w:pPr>
              <w:autoSpaceDE w:val="0"/>
              <w:autoSpaceDN w:val="0"/>
              <w:spacing w:before="74" w:after="0" w:line="230" w:lineRule="auto"/>
              <w:ind w:left="72"/>
            </w:pPr>
            <w:r>
              <w:rPr>
                <w:rFonts w:ascii="Times New Roman" w:eastAsia="Times New Roman" w:hAnsi="Times New Roman"/>
                <w:color w:val="000000"/>
                <w:w w:val="97"/>
                <w:sz w:val="16"/>
              </w:rPr>
              <w:t>12</w:t>
            </w:r>
          </w:p>
        </w:tc>
        <w:tc>
          <w:tcPr>
            <w:tcW w:w="1802" w:type="dxa"/>
            <w:tcBorders>
              <w:top w:val="single" w:sz="5" w:space="0" w:color="000000"/>
              <w:left w:val="single" w:sz="4" w:space="0" w:color="000000"/>
              <w:bottom w:val="single" w:sz="4" w:space="0" w:color="000000"/>
              <w:right w:val="single" w:sz="4" w:space="0" w:color="000000"/>
            </w:tcBorders>
            <w:tcMar>
              <w:left w:w="0" w:type="dxa"/>
              <w:right w:w="0" w:type="dxa"/>
            </w:tcMar>
          </w:tcPr>
          <w:p w14:paraId="5DCA775C" w14:textId="77777777" w:rsidR="009515B3" w:rsidRDefault="00F86DDB">
            <w:pPr>
              <w:autoSpaceDE w:val="0"/>
              <w:autoSpaceDN w:val="0"/>
              <w:spacing w:before="74" w:after="0" w:line="230" w:lineRule="auto"/>
              <w:ind w:left="72"/>
            </w:pPr>
            <w:r>
              <w:rPr>
                <w:rFonts w:ascii="Times New Roman" w:eastAsia="Times New Roman" w:hAnsi="Times New Roman"/>
                <w:color w:val="000000"/>
                <w:w w:val="97"/>
                <w:sz w:val="16"/>
              </w:rPr>
              <w:t>1</w:t>
            </w:r>
          </w:p>
        </w:tc>
        <w:tc>
          <w:tcPr>
            <w:tcW w:w="1836" w:type="dxa"/>
            <w:tcBorders>
              <w:top w:val="single" w:sz="5" w:space="0" w:color="000000"/>
              <w:left w:val="single" w:sz="4" w:space="0" w:color="000000"/>
              <w:bottom w:val="single" w:sz="4" w:space="0" w:color="000000"/>
              <w:right w:val="single" w:sz="4" w:space="0" w:color="000000"/>
            </w:tcBorders>
            <w:tcMar>
              <w:left w:w="0" w:type="dxa"/>
              <w:right w:w="0" w:type="dxa"/>
            </w:tcMar>
          </w:tcPr>
          <w:p w14:paraId="3B51DDE3" w14:textId="77777777" w:rsidR="009515B3" w:rsidRDefault="00F86DDB">
            <w:pPr>
              <w:autoSpaceDE w:val="0"/>
              <w:autoSpaceDN w:val="0"/>
              <w:spacing w:before="74" w:after="0" w:line="230" w:lineRule="auto"/>
              <w:ind w:left="72"/>
            </w:pPr>
            <w:r>
              <w:rPr>
                <w:rFonts w:ascii="Times New Roman" w:eastAsia="Times New Roman" w:hAnsi="Times New Roman"/>
                <w:color w:val="000000"/>
                <w:w w:val="97"/>
                <w:sz w:val="16"/>
              </w:rPr>
              <w:t>11</w:t>
            </w:r>
          </w:p>
        </w:tc>
        <w:tc>
          <w:tcPr>
            <w:tcW w:w="4216" w:type="dxa"/>
            <w:tcBorders>
              <w:top w:val="single" w:sz="5" w:space="0" w:color="000000"/>
              <w:left w:val="single" w:sz="4" w:space="0" w:color="000000"/>
              <w:bottom w:val="single" w:sz="4" w:space="0" w:color="000000"/>
              <w:right w:val="single" w:sz="4" w:space="0" w:color="000000"/>
            </w:tcBorders>
            <w:tcMar>
              <w:left w:w="0" w:type="dxa"/>
              <w:right w:w="0" w:type="dxa"/>
            </w:tcMar>
          </w:tcPr>
          <w:p w14:paraId="4EBA22A8" w14:textId="77777777" w:rsidR="009515B3" w:rsidRDefault="00F86DDB">
            <w:pPr>
              <w:autoSpaceDE w:val="0"/>
              <w:autoSpaceDN w:val="0"/>
              <w:spacing w:before="74" w:after="0" w:line="230" w:lineRule="auto"/>
              <w:ind w:left="72"/>
            </w:pPr>
            <w:r>
              <w:rPr>
                <w:rFonts w:ascii="Times New Roman" w:eastAsia="Times New Roman" w:hAnsi="Times New Roman"/>
                <w:color w:val="000000"/>
                <w:w w:val="97"/>
                <w:sz w:val="16"/>
              </w:rPr>
              <w:t>https://resh.edu.ru/</w:t>
            </w:r>
          </w:p>
        </w:tc>
      </w:tr>
      <w:tr w:rsidR="009515B3" w14:paraId="37E884E3" w14:textId="77777777">
        <w:trPr>
          <w:trHeight w:hRule="exact" w:val="34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392659E5"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1.7.</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0F53838E" w14:textId="77777777" w:rsidR="009515B3" w:rsidRDefault="00F86DDB">
            <w:pPr>
              <w:autoSpaceDE w:val="0"/>
              <w:autoSpaceDN w:val="0"/>
              <w:spacing w:before="76" w:after="0" w:line="233" w:lineRule="auto"/>
              <w:ind w:left="72"/>
            </w:pPr>
            <w:r>
              <w:rPr>
                <w:rFonts w:ascii="Times New Roman" w:eastAsia="Times New Roman" w:hAnsi="Times New Roman"/>
                <w:b/>
                <w:color w:val="000000"/>
                <w:w w:val="97"/>
                <w:sz w:val="16"/>
              </w:rPr>
              <w:t>О братьях наших меньших</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1EA9E81"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18</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70CF6C03"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2</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06FB549"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16</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88A97A6"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https://infourok.ru/</w:t>
            </w:r>
          </w:p>
        </w:tc>
      </w:tr>
      <w:tr w:rsidR="009515B3" w14:paraId="1A98B8CC" w14:textId="77777777">
        <w:trPr>
          <w:trHeight w:hRule="exact" w:val="34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6E3EBA2D"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1.8.</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777935A6" w14:textId="77777777" w:rsidR="009515B3" w:rsidRPr="00E57554" w:rsidRDefault="00F86DDB">
            <w:pPr>
              <w:autoSpaceDE w:val="0"/>
              <w:autoSpaceDN w:val="0"/>
              <w:spacing w:before="76" w:after="0" w:line="233" w:lineRule="auto"/>
              <w:ind w:left="72"/>
              <w:rPr>
                <w:lang w:val="ru-RU"/>
              </w:rPr>
            </w:pPr>
            <w:r w:rsidRPr="00E57554">
              <w:rPr>
                <w:rFonts w:ascii="Times New Roman" w:eastAsia="Times New Roman" w:hAnsi="Times New Roman"/>
                <w:b/>
                <w:color w:val="000000"/>
                <w:w w:val="97"/>
                <w:sz w:val="16"/>
                <w:lang w:val="ru-RU"/>
              </w:rPr>
              <w:t>Звуки и краски родной природы в разные времена года (весна и лето)</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00C1154"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18</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6A0165E8"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2AF5D6F"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17</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2CA03EDF"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https://infourok.ru/</w:t>
            </w:r>
          </w:p>
        </w:tc>
      </w:tr>
      <w:tr w:rsidR="009515B3" w14:paraId="5C504CD2" w14:textId="77777777">
        <w:trPr>
          <w:trHeight w:hRule="exact" w:val="68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6FF61E08"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1.9.</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4FEB1463" w14:textId="77777777" w:rsidR="009515B3" w:rsidRPr="00E57554" w:rsidRDefault="00F86DDB">
            <w:pPr>
              <w:autoSpaceDE w:val="0"/>
              <w:autoSpaceDN w:val="0"/>
              <w:spacing w:before="76" w:after="0" w:line="233" w:lineRule="auto"/>
              <w:ind w:left="72"/>
              <w:rPr>
                <w:lang w:val="ru-RU"/>
              </w:rPr>
            </w:pPr>
            <w:r w:rsidRPr="00E57554">
              <w:rPr>
                <w:rFonts w:ascii="Times New Roman" w:eastAsia="Times New Roman" w:hAnsi="Times New Roman"/>
                <w:b/>
                <w:color w:val="000000"/>
                <w:w w:val="97"/>
                <w:sz w:val="16"/>
                <w:lang w:val="ru-RU"/>
              </w:rPr>
              <w:t>О наших близких, о семье</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87A00FF"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13</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4B84E0BF"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3AEDC5F"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12</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26491250" w14:textId="77777777" w:rsidR="009515B3" w:rsidRDefault="00F86DDB">
            <w:pPr>
              <w:autoSpaceDE w:val="0"/>
              <w:autoSpaceDN w:val="0"/>
              <w:spacing w:before="76" w:after="0" w:line="245" w:lineRule="auto"/>
              <w:ind w:left="72" w:right="2880"/>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https://uchi.ru/</w:t>
            </w:r>
          </w:p>
        </w:tc>
      </w:tr>
    </w:tbl>
    <w:p w14:paraId="0F9FF241" w14:textId="77777777" w:rsidR="009515B3" w:rsidRDefault="009515B3">
      <w:pPr>
        <w:autoSpaceDE w:val="0"/>
        <w:autoSpaceDN w:val="0"/>
        <w:spacing w:after="0" w:line="14" w:lineRule="exact"/>
      </w:pPr>
    </w:p>
    <w:p w14:paraId="061D528D" w14:textId="77777777" w:rsidR="009515B3" w:rsidRDefault="009515B3">
      <w:pPr>
        <w:sectPr w:rsidR="009515B3">
          <w:pgSz w:w="16840" w:h="11900"/>
          <w:pgMar w:top="284" w:right="640" w:bottom="436" w:left="666" w:header="720" w:footer="720" w:gutter="0"/>
          <w:cols w:space="720" w:equalWidth="0">
            <w:col w:w="15534" w:space="0"/>
          </w:cols>
          <w:docGrid w:linePitch="360"/>
        </w:sectPr>
      </w:pPr>
    </w:p>
    <w:p w14:paraId="2DF4A1C6" w14:textId="77777777" w:rsidR="009515B3" w:rsidRDefault="009515B3">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04"/>
        <w:gridCol w:w="6580"/>
        <w:gridCol w:w="564"/>
        <w:gridCol w:w="1802"/>
        <w:gridCol w:w="1836"/>
        <w:gridCol w:w="4216"/>
      </w:tblGrid>
      <w:tr w:rsidR="009515B3" w14:paraId="25FD2117" w14:textId="77777777">
        <w:trPr>
          <w:trHeight w:hRule="exact" w:val="54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CEEE566"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1.10.</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13E343F0"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Зарубежная литература</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0B2056A"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11</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188661F7"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6690BE1"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10</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6F9BE0F" w14:textId="77777777" w:rsidR="009515B3" w:rsidRDefault="00F86DDB">
            <w:pPr>
              <w:autoSpaceDE w:val="0"/>
              <w:autoSpaceDN w:val="0"/>
              <w:spacing w:before="78" w:after="0" w:line="245" w:lineRule="auto"/>
              <w:ind w:left="72" w:right="2880"/>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https://uchi.ru/</w:t>
            </w:r>
          </w:p>
        </w:tc>
      </w:tr>
      <w:tr w:rsidR="009515B3" w14:paraId="2374A200" w14:textId="77777777">
        <w:trPr>
          <w:trHeight w:hRule="exact" w:val="54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EB2873"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1.11.</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2A7BAD5A"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b/>
                <w:color w:val="000000"/>
                <w:w w:val="97"/>
                <w:sz w:val="16"/>
                <w:lang w:val="ru-RU"/>
              </w:rPr>
              <w:t>Библиографическая культура (работа с детской книгой и справочной литературой)</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5B62CFC"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2</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18E8B0D7"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0</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1D4F429"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2</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1A78A62" w14:textId="77777777" w:rsidR="009515B3" w:rsidRDefault="00F86DDB">
            <w:pPr>
              <w:autoSpaceDE w:val="0"/>
              <w:autoSpaceDN w:val="0"/>
              <w:spacing w:before="78" w:after="0" w:line="245" w:lineRule="auto"/>
              <w:ind w:left="72" w:right="2880"/>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https://uchi.ru/</w:t>
            </w:r>
          </w:p>
        </w:tc>
      </w:tr>
      <w:tr w:rsidR="009515B3" w14:paraId="7F04BC74" w14:textId="77777777">
        <w:trPr>
          <w:trHeight w:hRule="exact" w:val="348"/>
        </w:trPr>
        <w:tc>
          <w:tcPr>
            <w:tcW w:w="70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4C77B004"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Резервное время</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6A87760"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8</w:t>
            </w:r>
          </w:p>
        </w:tc>
        <w:tc>
          <w:tcPr>
            <w:tcW w:w="785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27F86343" w14:textId="77777777" w:rsidR="009515B3" w:rsidRDefault="009515B3"/>
        </w:tc>
      </w:tr>
      <w:tr w:rsidR="009515B3" w14:paraId="5E9ECAA7" w14:textId="77777777">
        <w:trPr>
          <w:trHeight w:hRule="exact" w:val="350"/>
        </w:trPr>
        <w:tc>
          <w:tcPr>
            <w:tcW w:w="7084"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14:paraId="73BEBA67"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color w:val="000000"/>
                <w:w w:val="97"/>
                <w:sz w:val="16"/>
                <w:lang w:val="ru-RU"/>
              </w:rPr>
              <w:t>ОБЩЕЕ КОЛИЧЕСТВО ЧАСОВ ПО ПРОГРАММЕ</w:t>
            </w:r>
          </w:p>
        </w:tc>
        <w:tc>
          <w:tcPr>
            <w:tcW w:w="564" w:type="dxa"/>
            <w:tcBorders>
              <w:top w:val="single" w:sz="4" w:space="0" w:color="000000"/>
              <w:left w:val="single" w:sz="4" w:space="0" w:color="000000"/>
              <w:bottom w:val="single" w:sz="5" w:space="0" w:color="000000"/>
              <w:right w:val="single" w:sz="4" w:space="0" w:color="000000"/>
            </w:tcBorders>
            <w:tcMar>
              <w:left w:w="0" w:type="dxa"/>
              <w:right w:w="0" w:type="dxa"/>
            </w:tcMar>
          </w:tcPr>
          <w:p w14:paraId="770202D1"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136</w:t>
            </w:r>
          </w:p>
        </w:tc>
        <w:tc>
          <w:tcPr>
            <w:tcW w:w="1802" w:type="dxa"/>
            <w:tcBorders>
              <w:top w:val="single" w:sz="4" w:space="0" w:color="000000"/>
              <w:left w:val="single" w:sz="4" w:space="0" w:color="000000"/>
              <w:bottom w:val="single" w:sz="5" w:space="0" w:color="000000"/>
              <w:right w:val="single" w:sz="4" w:space="0" w:color="000000"/>
            </w:tcBorders>
            <w:tcMar>
              <w:left w:w="0" w:type="dxa"/>
              <w:right w:w="0" w:type="dxa"/>
            </w:tcMar>
          </w:tcPr>
          <w:p w14:paraId="23330071"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14</w:t>
            </w:r>
          </w:p>
        </w:tc>
        <w:tc>
          <w:tcPr>
            <w:tcW w:w="1836" w:type="dxa"/>
            <w:tcBorders>
              <w:top w:val="single" w:sz="4" w:space="0" w:color="000000"/>
              <w:left w:val="single" w:sz="4" w:space="0" w:color="000000"/>
              <w:bottom w:val="single" w:sz="5" w:space="0" w:color="000000"/>
              <w:right w:val="single" w:sz="4" w:space="0" w:color="000000"/>
            </w:tcBorders>
            <w:tcMar>
              <w:left w:w="0" w:type="dxa"/>
              <w:right w:w="0" w:type="dxa"/>
            </w:tcMar>
          </w:tcPr>
          <w:p w14:paraId="76A4B3E8"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114</w:t>
            </w:r>
          </w:p>
        </w:tc>
        <w:tc>
          <w:tcPr>
            <w:tcW w:w="4216" w:type="dxa"/>
            <w:tcBorders>
              <w:top w:val="single" w:sz="4" w:space="0" w:color="000000"/>
              <w:left w:val="single" w:sz="4" w:space="0" w:color="000000"/>
              <w:bottom w:val="single" w:sz="5" w:space="0" w:color="000000"/>
              <w:right w:val="single" w:sz="4" w:space="0" w:color="000000"/>
            </w:tcBorders>
            <w:tcMar>
              <w:left w:w="0" w:type="dxa"/>
              <w:right w:w="0" w:type="dxa"/>
            </w:tcMar>
          </w:tcPr>
          <w:p w14:paraId="2796C8B7" w14:textId="77777777" w:rsidR="009515B3" w:rsidRDefault="009515B3"/>
        </w:tc>
      </w:tr>
    </w:tbl>
    <w:p w14:paraId="0CD14F06" w14:textId="77777777" w:rsidR="009515B3" w:rsidRDefault="00F86DDB">
      <w:pPr>
        <w:autoSpaceDE w:val="0"/>
        <w:autoSpaceDN w:val="0"/>
        <w:spacing w:before="186" w:after="94" w:line="233" w:lineRule="auto"/>
      </w:pPr>
      <w:r>
        <w:rPr>
          <w:rFonts w:ascii="Times New Roman" w:eastAsia="Times New Roman" w:hAnsi="Times New Roman"/>
          <w:b/>
          <w:color w:val="000000"/>
          <w:sz w:val="18"/>
        </w:rPr>
        <w:t>3 КЛАСС</w:t>
      </w:r>
    </w:p>
    <w:tbl>
      <w:tblPr>
        <w:tblW w:w="0" w:type="auto"/>
        <w:tblInd w:w="6" w:type="dxa"/>
        <w:tblLayout w:type="fixed"/>
        <w:tblLook w:val="04A0" w:firstRow="1" w:lastRow="0" w:firstColumn="1" w:lastColumn="0" w:noHBand="0" w:noVBand="1"/>
      </w:tblPr>
      <w:tblGrid>
        <w:gridCol w:w="504"/>
        <w:gridCol w:w="6580"/>
        <w:gridCol w:w="564"/>
        <w:gridCol w:w="1802"/>
        <w:gridCol w:w="1836"/>
        <w:gridCol w:w="4216"/>
      </w:tblGrid>
      <w:tr w:rsidR="009515B3" w14:paraId="5902849A" w14:textId="77777777">
        <w:trPr>
          <w:trHeight w:hRule="exact" w:val="348"/>
        </w:trPr>
        <w:tc>
          <w:tcPr>
            <w:tcW w:w="5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4D1514D" w14:textId="77777777" w:rsidR="009515B3" w:rsidRDefault="00F86DDB">
            <w:pPr>
              <w:autoSpaceDE w:val="0"/>
              <w:autoSpaceDN w:val="0"/>
              <w:spacing w:before="76" w:after="0" w:line="245" w:lineRule="auto"/>
              <w:ind w:right="144"/>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658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7D28D2AE" w14:textId="77777777" w:rsidR="009515B3" w:rsidRPr="00E57554" w:rsidRDefault="00F86DDB">
            <w:pPr>
              <w:autoSpaceDE w:val="0"/>
              <w:autoSpaceDN w:val="0"/>
              <w:spacing w:before="76" w:after="0" w:line="233" w:lineRule="auto"/>
              <w:ind w:left="72"/>
              <w:rPr>
                <w:lang w:val="ru-RU"/>
              </w:rPr>
            </w:pPr>
            <w:r w:rsidRPr="00E57554">
              <w:rPr>
                <w:rFonts w:ascii="Times New Roman" w:eastAsia="Times New Roman" w:hAnsi="Times New Roman"/>
                <w:b/>
                <w:color w:val="000000"/>
                <w:w w:val="97"/>
                <w:sz w:val="16"/>
                <w:lang w:val="ru-RU"/>
              </w:rPr>
              <w:t>Наименование разделов и тем программы</w:t>
            </w:r>
          </w:p>
        </w:tc>
        <w:tc>
          <w:tcPr>
            <w:tcW w:w="420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22276A01" w14:textId="77777777" w:rsidR="009515B3" w:rsidRDefault="00F86DDB">
            <w:pPr>
              <w:autoSpaceDE w:val="0"/>
              <w:autoSpaceDN w:val="0"/>
              <w:spacing w:before="76" w:after="0" w:line="233" w:lineRule="auto"/>
              <w:ind w:left="72"/>
            </w:pPr>
            <w:r>
              <w:rPr>
                <w:rFonts w:ascii="Times New Roman" w:eastAsia="Times New Roman" w:hAnsi="Times New Roman"/>
                <w:b/>
                <w:color w:val="000000"/>
                <w:w w:val="97"/>
                <w:sz w:val="16"/>
              </w:rPr>
              <w:t>Количество часов</w:t>
            </w:r>
          </w:p>
        </w:tc>
        <w:tc>
          <w:tcPr>
            <w:tcW w:w="421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D1A6787" w14:textId="77777777" w:rsidR="009515B3" w:rsidRDefault="00F86DDB">
            <w:pPr>
              <w:autoSpaceDE w:val="0"/>
              <w:autoSpaceDN w:val="0"/>
              <w:spacing w:before="76" w:after="0" w:line="233" w:lineRule="auto"/>
              <w:ind w:left="72"/>
            </w:pPr>
            <w:r>
              <w:rPr>
                <w:rFonts w:ascii="Times New Roman" w:eastAsia="Times New Roman" w:hAnsi="Times New Roman"/>
                <w:b/>
                <w:color w:val="000000"/>
                <w:w w:val="97"/>
                <w:sz w:val="16"/>
              </w:rPr>
              <w:t>Электронные (цифровые) образовательные ресурсы</w:t>
            </w:r>
          </w:p>
        </w:tc>
      </w:tr>
      <w:tr w:rsidR="009515B3" w14:paraId="0876F71B" w14:textId="77777777">
        <w:trPr>
          <w:trHeight w:hRule="exact" w:val="348"/>
        </w:trPr>
        <w:tc>
          <w:tcPr>
            <w:tcW w:w="2589" w:type="dxa"/>
            <w:vMerge/>
            <w:tcBorders>
              <w:top w:val="single" w:sz="4" w:space="0" w:color="000000"/>
              <w:left w:val="single" w:sz="4" w:space="0" w:color="000000"/>
              <w:bottom w:val="single" w:sz="4" w:space="0" w:color="000000"/>
              <w:right w:val="single" w:sz="4" w:space="0" w:color="000000"/>
            </w:tcBorders>
          </w:tcPr>
          <w:p w14:paraId="50A5EAA0" w14:textId="77777777" w:rsidR="009515B3" w:rsidRDefault="009515B3"/>
        </w:tc>
        <w:tc>
          <w:tcPr>
            <w:tcW w:w="2589" w:type="dxa"/>
            <w:vMerge/>
            <w:tcBorders>
              <w:top w:val="single" w:sz="4" w:space="0" w:color="000000"/>
              <w:left w:val="single" w:sz="4" w:space="0" w:color="000000"/>
              <w:bottom w:val="single" w:sz="4" w:space="0" w:color="000000"/>
              <w:right w:val="single" w:sz="4" w:space="0" w:color="000000"/>
            </w:tcBorders>
          </w:tcPr>
          <w:p w14:paraId="0826DE6F" w14:textId="77777777" w:rsidR="009515B3" w:rsidRDefault="009515B3"/>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63007CA" w14:textId="77777777" w:rsidR="009515B3" w:rsidRDefault="00F86DDB">
            <w:pPr>
              <w:autoSpaceDE w:val="0"/>
              <w:autoSpaceDN w:val="0"/>
              <w:spacing w:before="76" w:after="0" w:line="233" w:lineRule="auto"/>
              <w:jc w:val="center"/>
            </w:pPr>
            <w:r>
              <w:rPr>
                <w:rFonts w:ascii="Times New Roman" w:eastAsia="Times New Roman" w:hAnsi="Times New Roman"/>
                <w:b/>
                <w:color w:val="000000"/>
                <w:w w:val="97"/>
                <w:sz w:val="16"/>
              </w:rPr>
              <w:t>всего</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0BA7A475" w14:textId="77777777" w:rsidR="009515B3" w:rsidRDefault="00F86DDB">
            <w:pPr>
              <w:autoSpaceDE w:val="0"/>
              <w:autoSpaceDN w:val="0"/>
              <w:spacing w:before="76" w:after="0" w:line="233" w:lineRule="auto"/>
              <w:ind w:left="72"/>
            </w:pPr>
            <w:r>
              <w:rPr>
                <w:rFonts w:ascii="Times New Roman" w:eastAsia="Times New Roman" w:hAnsi="Times New Roman"/>
                <w:b/>
                <w:color w:val="000000"/>
                <w:w w:val="97"/>
                <w:sz w:val="16"/>
              </w:rPr>
              <w:t>контрольные работы</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95CC856" w14:textId="77777777" w:rsidR="009515B3" w:rsidRDefault="00F86DDB">
            <w:pPr>
              <w:autoSpaceDE w:val="0"/>
              <w:autoSpaceDN w:val="0"/>
              <w:spacing w:before="76" w:after="0" w:line="233" w:lineRule="auto"/>
              <w:ind w:left="72"/>
            </w:pPr>
            <w:r>
              <w:rPr>
                <w:rFonts w:ascii="Times New Roman" w:eastAsia="Times New Roman" w:hAnsi="Times New Roman"/>
                <w:b/>
                <w:color w:val="000000"/>
                <w:w w:val="97"/>
                <w:sz w:val="16"/>
              </w:rPr>
              <w:t>практические работы</w:t>
            </w:r>
          </w:p>
        </w:tc>
        <w:tc>
          <w:tcPr>
            <w:tcW w:w="2589" w:type="dxa"/>
            <w:vMerge/>
            <w:tcBorders>
              <w:top w:val="single" w:sz="4" w:space="0" w:color="000000"/>
              <w:left w:val="single" w:sz="4" w:space="0" w:color="000000"/>
              <w:bottom w:val="single" w:sz="4" w:space="0" w:color="000000"/>
              <w:right w:val="single" w:sz="4" w:space="0" w:color="000000"/>
            </w:tcBorders>
          </w:tcPr>
          <w:p w14:paraId="377E6F0C" w14:textId="77777777" w:rsidR="009515B3" w:rsidRDefault="009515B3"/>
        </w:tc>
      </w:tr>
      <w:tr w:rsidR="009515B3" w14:paraId="516271D1" w14:textId="77777777">
        <w:trPr>
          <w:trHeight w:hRule="exact" w:val="73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6F26ED2"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1.1.</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2D9247FB" w14:textId="77777777" w:rsidR="009515B3" w:rsidRPr="00E57554" w:rsidRDefault="00F86DDB">
            <w:pPr>
              <w:autoSpaceDE w:val="0"/>
              <w:autoSpaceDN w:val="0"/>
              <w:spacing w:before="76" w:after="0" w:line="233" w:lineRule="auto"/>
              <w:ind w:left="72"/>
              <w:rPr>
                <w:lang w:val="ru-RU"/>
              </w:rPr>
            </w:pPr>
            <w:r w:rsidRPr="00E57554">
              <w:rPr>
                <w:rFonts w:ascii="Times New Roman" w:eastAsia="Times New Roman" w:hAnsi="Times New Roman"/>
                <w:b/>
                <w:color w:val="000000"/>
                <w:w w:val="97"/>
                <w:sz w:val="16"/>
                <w:lang w:val="ru-RU"/>
              </w:rPr>
              <w:t>О Родине и её истории</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FE02BEB"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 xml:space="preserve">6 </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3601B801"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0</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AFCCBD6"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0</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4F24C9E7" w14:textId="77777777" w:rsidR="009515B3" w:rsidRDefault="00F86DDB">
            <w:pPr>
              <w:autoSpaceDE w:val="0"/>
              <w:autoSpaceDN w:val="0"/>
              <w:spacing w:before="76" w:after="0" w:line="250"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162C48F5" w14:textId="77777777">
        <w:trPr>
          <w:trHeight w:hRule="exact" w:val="73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48B54308"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1.2.</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6CD95728"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Фольклор (устное народное творчество)</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8F17DC8"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16</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73635C"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2</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CB78402"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14</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750146C" w14:textId="77777777" w:rsidR="009515B3" w:rsidRDefault="00F86DDB">
            <w:pPr>
              <w:autoSpaceDE w:val="0"/>
              <w:autoSpaceDN w:val="0"/>
              <w:spacing w:before="78" w:after="0" w:line="247"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4B7D3632" w14:textId="77777777">
        <w:trPr>
          <w:trHeight w:hRule="exact" w:val="73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3BF78AB0"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1.3.</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229057CF"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Творчество А.С.Пушкина</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68559D2"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9</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14D39AEB"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2</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EAE3BE"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7</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22FB69C" w14:textId="77777777" w:rsidR="009515B3" w:rsidRDefault="00F86DDB">
            <w:pPr>
              <w:autoSpaceDE w:val="0"/>
              <w:autoSpaceDN w:val="0"/>
              <w:spacing w:before="78" w:after="0" w:line="247"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20DF688A" w14:textId="77777777">
        <w:trPr>
          <w:trHeight w:hRule="exact" w:val="73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D94E67F"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1.4.</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745B50CD"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Творчество И.А.Крылова</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E37D14A"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4</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6E64F7CB"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28326F3"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3</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C7A0A06" w14:textId="77777777" w:rsidR="009515B3" w:rsidRDefault="00F86DDB">
            <w:pPr>
              <w:autoSpaceDE w:val="0"/>
              <w:autoSpaceDN w:val="0"/>
              <w:spacing w:before="78" w:after="0" w:line="250"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4537D3A6" w14:textId="77777777">
        <w:trPr>
          <w:trHeight w:hRule="exact" w:val="73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35BA4063"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1.5.</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4544F007" w14:textId="77777777" w:rsidR="009515B3" w:rsidRPr="00E57554" w:rsidRDefault="00F86DDB">
            <w:pPr>
              <w:autoSpaceDE w:val="0"/>
              <w:autoSpaceDN w:val="0"/>
              <w:spacing w:before="76" w:after="0" w:line="233" w:lineRule="auto"/>
              <w:ind w:left="72"/>
              <w:rPr>
                <w:lang w:val="ru-RU"/>
              </w:rPr>
            </w:pPr>
            <w:r w:rsidRPr="00E57554">
              <w:rPr>
                <w:rFonts w:ascii="Times New Roman" w:eastAsia="Times New Roman" w:hAnsi="Times New Roman"/>
                <w:b/>
                <w:color w:val="000000"/>
                <w:w w:val="97"/>
                <w:sz w:val="16"/>
                <w:lang w:val="ru-RU"/>
              </w:rPr>
              <w:t>Картины природы в произведениях поэтов и писателей Х</w:t>
            </w:r>
            <w:r>
              <w:rPr>
                <w:rFonts w:ascii="Times New Roman" w:eastAsia="Times New Roman" w:hAnsi="Times New Roman"/>
                <w:b/>
                <w:color w:val="000000"/>
                <w:w w:val="97"/>
                <w:sz w:val="16"/>
              </w:rPr>
              <w:t>I</w:t>
            </w:r>
            <w:r w:rsidRPr="00E57554">
              <w:rPr>
                <w:rFonts w:ascii="Times New Roman" w:eastAsia="Times New Roman" w:hAnsi="Times New Roman"/>
                <w:b/>
                <w:color w:val="000000"/>
                <w:w w:val="97"/>
                <w:sz w:val="16"/>
                <w:lang w:val="ru-RU"/>
              </w:rPr>
              <w:t>Х века</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0B92320"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8</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852949"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48DCB3B"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7</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2EBA8973" w14:textId="77777777" w:rsidR="009515B3" w:rsidRDefault="00F86DDB">
            <w:pPr>
              <w:autoSpaceDE w:val="0"/>
              <w:autoSpaceDN w:val="0"/>
              <w:spacing w:before="76" w:after="0" w:line="250"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1C4A0C85" w14:textId="77777777">
        <w:trPr>
          <w:trHeight w:hRule="exact" w:val="73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9BF5D1A"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1.6.</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0D63611A" w14:textId="77777777" w:rsidR="009515B3" w:rsidRDefault="00F86DDB">
            <w:pPr>
              <w:autoSpaceDE w:val="0"/>
              <w:autoSpaceDN w:val="0"/>
              <w:spacing w:before="76" w:after="0" w:line="233" w:lineRule="auto"/>
              <w:ind w:left="72"/>
            </w:pPr>
            <w:r>
              <w:rPr>
                <w:rFonts w:ascii="Times New Roman" w:eastAsia="Times New Roman" w:hAnsi="Times New Roman"/>
                <w:b/>
                <w:color w:val="000000"/>
                <w:w w:val="97"/>
                <w:sz w:val="16"/>
              </w:rPr>
              <w:t>Творчество Л.Н.Толстого</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890CDD4"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10</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26351E60"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EDB12FA"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9</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573F350" w14:textId="77777777" w:rsidR="009515B3" w:rsidRDefault="00F86DDB">
            <w:pPr>
              <w:autoSpaceDE w:val="0"/>
              <w:autoSpaceDN w:val="0"/>
              <w:spacing w:before="76" w:after="0" w:line="250"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778A3431" w14:textId="77777777">
        <w:trPr>
          <w:trHeight w:hRule="exact" w:val="73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FCF1697"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1.7.</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26A29B9D"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Литературная сказка</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7389A12"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9</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617B7BAE"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944A591"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8</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9907FF9" w14:textId="77777777" w:rsidR="009515B3" w:rsidRDefault="00F86DDB">
            <w:pPr>
              <w:autoSpaceDE w:val="0"/>
              <w:autoSpaceDN w:val="0"/>
              <w:spacing w:before="78" w:after="0" w:line="247"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3705F24F" w14:textId="77777777">
        <w:trPr>
          <w:trHeight w:hRule="exact" w:val="73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01399C"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1.8.</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260BC840"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b/>
                <w:color w:val="000000"/>
                <w:w w:val="97"/>
                <w:sz w:val="16"/>
                <w:lang w:val="ru-RU"/>
              </w:rPr>
              <w:t xml:space="preserve">Картины природы в произведениях поэтов и писателей </w:t>
            </w:r>
            <w:r>
              <w:rPr>
                <w:rFonts w:ascii="Times New Roman" w:eastAsia="Times New Roman" w:hAnsi="Times New Roman"/>
                <w:b/>
                <w:color w:val="000000"/>
                <w:w w:val="97"/>
                <w:sz w:val="16"/>
              </w:rPr>
              <w:t>XX</w:t>
            </w:r>
            <w:r w:rsidRPr="00E57554">
              <w:rPr>
                <w:rFonts w:ascii="Times New Roman" w:eastAsia="Times New Roman" w:hAnsi="Times New Roman"/>
                <w:b/>
                <w:color w:val="000000"/>
                <w:w w:val="97"/>
                <w:sz w:val="16"/>
                <w:lang w:val="ru-RU"/>
              </w:rPr>
              <w:t xml:space="preserve"> века</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D0E0A08"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10</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0EA39306"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44C16E9"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9</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617B84B" w14:textId="77777777" w:rsidR="009515B3" w:rsidRDefault="00F86DDB">
            <w:pPr>
              <w:autoSpaceDE w:val="0"/>
              <w:autoSpaceDN w:val="0"/>
              <w:spacing w:before="78" w:after="0" w:line="247"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5ED69FE7" w14:textId="77777777">
        <w:trPr>
          <w:trHeight w:hRule="exact" w:val="73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2D8B1A" w14:textId="77777777" w:rsidR="009515B3" w:rsidRDefault="00F86DDB">
            <w:pPr>
              <w:autoSpaceDE w:val="0"/>
              <w:autoSpaceDN w:val="0"/>
              <w:spacing w:before="76" w:after="0" w:line="230" w:lineRule="auto"/>
              <w:ind w:left="72"/>
            </w:pPr>
            <w:r>
              <w:rPr>
                <w:rFonts w:ascii="Times New Roman" w:eastAsia="Times New Roman" w:hAnsi="Times New Roman"/>
                <w:color w:val="000000"/>
                <w:w w:val="97"/>
                <w:sz w:val="16"/>
              </w:rPr>
              <w:t>1.9.</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403E4C72" w14:textId="77777777" w:rsidR="009515B3" w:rsidRPr="00E57554" w:rsidRDefault="00F86DDB">
            <w:pPr>
              <w:autoSpaceDE w:val="0"/>
              <w:autoSpaceDN w:val="0"/>
              <w:spacing w:before="76" w:after="0" w:line="230" w:lineRule="auto"/>
              <w:ind w:left="72"/>
              <w:rPr>
                <w:lang w:val="ru-RU"/>
              </w:rPr>
            </w:pPr>
            <w:r w:rsidRPr="00E57554">
              <w:rPr>
                <w:rFonts w:ascii="Times New Roman" w:eastAsia="Times New Roman" w:hAnsi="Times New Roman"/>
                <w:b/>
                <w:color w:val="000000"/>
                <w:w w:val="97"/>
                <w:sz w:val="16"/>
                <w:lang w:val="ru-RU"/>
              </w:rPr>
              <w:t>Произведения о взаимоотношениях человека и животных</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1078FC0" w14:textId="77777777" w:rsidR="009515B3" w:rsidRDefault="00F86DDB">
            <w:pPr>
              <w:autoSpaceDE w:val="0"/>
              <w:autoSpaceDN w:val="0"/>
              <w:spacing w:before="76" w:after="0" w:line="230" w:lineRule="auto"/>
              <w:ind w:left="72"/>
            </w:pPr>
            <w:r>
              <w:rPr>
                <w:rFonts w:ascii="Times New Roman" w:eastAsia="Times New Roman" w:hAnsi="Times New Roman"/>
                <w:color w:val="000000"/>
                <w:w w:val="97"/>
                <w:sz w:val="16"/>
              </w:rPr>
              <w:t>16</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0A228687" w14:textId="77777777" w:rsidR="009515B3" w:rsidRDefault="00F86DDB">
            <w:pPr>
              <w:autoSpaceDE w:val="0"/>
              <w:autoSpaceDN w:val="0"/>
              <w:spacing w:before="76" w:after="0" w:line="230" w:lineRule="auto"/>
              <w:ind w:left="72"/>
            </w:pPr>
            <w:r>
              <w:rPr>
                <w:rFonts w:ascii="Times New Roman" w:eastAsia="Times New Roman" w:hAnsi="Times New Roman"/>
                <w:color w:val="000000"/>
                <w:w w:val="97"/>
                <w:sz w:val="16"/>
              </w:rPr>
              <w:t>1</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98FB159" w14:textId="77777777" w:rsidR="009515B3" w:rsidRDefault="00F86DDB">
            <w:pPr>
              <w:autoSpaceDE w:val="0"/>
              <w:autoSpaceDN w:val="0"/>
              <w:spacing w:before="76" w:after="0" w:line="230" w:lineRule="auto"/>
              <w:ind w:left="72"/>
            </w:pPr>
            <w:r>
              <w:rPr>
                <w:rFonts w:ascii="Times New Roman" w:eastAsia="Times New Roman" w:hAnsi="Times New Roman"/>
                <w:color w:val="000000"/>
                <w:w w:val="97"/>
                <w:sz w:val="16"/>
              </w:rPr>
              <w:t>15</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48938809" w14:textId="77777777" w:rsidR="009515B3" w:rsidRDefault="00F86DDB">
            <w:pPr>
              <w:autoSpaceDE w:val="0"/>
              <w:autoSpaceDN w:val="0"/>
              <w:spacing w:before="76" w:after="0" w:line="250"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2953C5C8" w14:textId="77777777">
        <w:trPr>
          <w:trHeight w:hRule="exact" w:val="71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6AC14A91" w14:textId="77777777" w:rsidR="009515B3" w:rsidRDefault="00F86DDB">
            <w:pPr>
              <w:autoSpaceDE w:val="0"/>
              <w:autoSpaceDN w:val="0"/>
              <w:spacing w:before="76" w:after="0" w:line="233" w:lineRule="auto"/>
              <w:jc w:val="center"/>
            </w:pPr>
            <w:r>
              <w:rPr>
                <w:rFonts w:ascii="Times New Roman" w:eastAsia="Times New Roman" w:hAnsi="Times New Roman"/>
                <w:color w:val="000000"/>
                <w:w w:val="97"/>
                <w:sz w:val="16"/>
              </w:rPr>
              <w:t>1.10.</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14567ADD" w14:textId="77777777" w:rsidR="009515B3" w:rsidRDefault="00F86DDB">
            <w:pPr>
              <w:autoSpaceDE w:val="0"/>
              <w:autoSpaceDN w:val="0"/>
              <w:spacing w:before="76" w:after="0" w:line="233" w:lineRule="auto"/>
              <w:ind w:left="72"/>
            </w:pPr>
            <w:r>
              <w:rPr>
                <w:rFonts w:ascii="Times New Roman" w:eastAsia="Times New Roman" w:hAnsi="Times New Roman"/>
                <w:b/>
                <w:color w:val="000000"/>
                <w:w w:val="97"/>
                <w:sz w:val="16"/>
              </w:rPr>
              <w:t>Произведения о детях</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4B43020"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18</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1FA70C2D"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68AD7F0"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17</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778AF7DD" w14:textId="77777777" w:rsidR="009515B3" w:rsidRDefault="00F86DDB">
            <w:pPr>
              <w:autoSpaceDE w:val="0"/>
              <w:autoSpaceDN w:val="0"/>
              <w:spacing w:before="76" w:after="0" w:line="250"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bl>
    <w:p w14:paraId="0DD76419" w14:textId="77777777" w:rsidR="009515B3" w:rsidRDefault="009515B3">
      <w:pPr>
        <w:autoSpaceDE w:val="0"/>
        <w:autoSpaceDN w:val="0"/>
        <w:spacing w:after="0" w:line="14" w:lineRule="exact"/>
      </w:pPr>
    </w:p>
    <w:p w14:paraId="1B27CFC7" w14:textId="77777777" w:rsidR="009515B3" w:rsidRDefault="009515B3">
      <w:pPr>
        <w:sectPr w:rsidR="009515B3">
          <w:pgSz w:w="16840" w:h="11900"/>
          <w:pgMar w:top="284" w:right="640" w:bottom="514" w:left="666" w:header="720" w:footer="720" w:gutter="0"/>
          <w:cols w:space="720" w:equalWidth="0">
            <w:col w:w="15534" w:space="0"/>
          </w:cols>
          <w:docGrid w:linePitch="360"/>
        </w:sectPr>
      </w:pPr>
    </w:p>
    <w:p w14:paraId="615ABDB6" w14:textId="77777777" w:rsidR="009515B3" w:rsidRDefault="009515B3">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04"/>
        <w:gridCol w:w="6580"/>
        <w:gridCol w:w="564"/>
        <w:gridCol w:w="1802"/>
        <w:gridCol w:w="1836"/>
        <w:gridCol w:w="4216"/>
      </w:tblGrid>
      <w:tr w:rsidR="009515B3" w14:paraId="021E60A5" w14:textId="77777777">
        <w:trPr>
          <w:trHeight w:hRule="exact" w:val="80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12CE6B3"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1.11.</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629B5D55"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Юмористические произведения</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D586CE7"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6</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4456D0C1"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1935940"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5</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CD3BDA0" w14:textId="77777777" w:rsidR="009515B3" w:rsidRDefault="00F86DDB">
            <w:pPr>
              <w:autoSpaceDE w:val="0"/>
              <w:autoSpaceDN w:val="0"/>
              <w:spacing w:before="78" w:after="0" w:line="247"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173D9805" w14:textId="77777777">
        <w:trPr>
          <w:trHeight w:hRule="exact" w:val="73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626E5249"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1.12.</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3D57AB24"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Зарубежная литература</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74D4EC8"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10</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1BD42C2B"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5AF3B79"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9</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E89603C" w14:textId="77777777" w:rsidR="009515B3" w:rsidRDefault="00F86DDB">
            <w:pPr>
              <w:autoSpaceDE w:val="0"/>
              <w:autoSpaceDN w:val="0"/>
              <w:spacing w:before="78" w:after="0" w:line="247"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7E547D39" w14:textId="77777777">
        <w:trPr>
          <w:trHeight w:hRule="exact" w:val="73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FDB077"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1.13.</w:t>
            </w:r>
          </w:p>
        </w:tc>
        <w:tc>
          <w:tcPr>
            <w:tcW w:w="6580" w:type="dxa"/>
            <w:tcBorders>
              <w:top w:val="single" w:sz="4" w:space="0" w:color="000000"/>
              <w:left w:val="single" w:sz="4" w:space="0" w:color="000000"/>
              <w:bottom w:val="single" w:sz="4" w:space="0" w:color="000000"/>
              <w:right w:val="single" w:sz="4" w:space="0" w:color="000000"/>
            </w:tcBorders>
            <w:tcMar>
              <w:left w:w="0" w:type="dxa"/>
              <w:right w:w="0" w:type="dxa"/>
            </w:tcMar>
          </w:tcPr>
          <w:p w14:paraId="0F6784FF"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b/>
                <w:color w:val="000000"/>
                <w:w w:val="97"/>
                <w:sz w:val="16"/>
                <w:lang w:val="ru-RU"/>
              </w:rPr>
              <w:t>Библиографическая культура (работа с детской книгой и справочной литературой)</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165F438"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4</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0F56CA0F"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F926064"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3</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7D88A5FB" w14:textId="77777777" w:rsidR="009515B3" w:rsidRDefault="00F86DDB">
            <w:pPr>
              <w:autoSpaceDE w:val="0"/>
              <w:autoSpaceDN w:val="0"/>
              <w:spacing w:before="78" w:after="0" w:line="247"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1584C579" w14:textId="77777777">
        <w:trPr>
          <w:trHeight w:hRule="exact" w:val="348"/>
        </w:trPr>
        <w:tc>
          <w:tcPr>
            <w:tcW w:w="70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0A54FB68"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Резервное время</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93D7675"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10</w:t>
            </w:r>
          </w:p>
        </w:tc>
        <w:tc>
          <w:tcPr>
            <w:tcW w:w="785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45F650C1" w14:textId="77777777" w:rsidR="009515B3" w:rsidRDefault="009515B3"/>
        </w:tc>
      </w:tr>
      <w:tr w:rsidR="009515B3" w14:paraId="0593EAF8" w14:textId="77777777">
        <w:trPr>
          <w:trHeight w:hRule="exact" w:val="348"/>
        </w:trPr>
        <w:tc>
          <w:tcPr>
            <w:tcW w:w="70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21985FC4" w14:textId="77777777" w:rsidR="009515B3" w:rsidRPr="00E57554" w:rsidRDefault="00F86DDB">
            <w:pPr>
              <w:autoSpaceDE w:val="0"/>
              <w:autoSpaceDN w:val="0"/>
              <w:spacing w:before="76" w:after="0" w:line="233" w:lineRule="auto"/>
              <w:ind w:left="72"/>
              <w:rPr>
                <w:lang w:val="ru-RU"/>
              </w:rPr>
            </w:pPr>
            <w:r w:rsidRPr="00E57554">
              <w:rPr>
                <w:rFonts w:ascii="Times New Roman" w:eastAsia="Times New Roman" w:hAnsi="Times New Roman"/>
                <w:color w:val="000000"/>
                <w:w w:val="97"/>
                <w:sz w:val="16"/>
                <w:lang w:val="ru-RU"/>
              </w:rPr>
              <w:t>ОБЩЕЕ КОЛИЧЕСТВО ЧАСОВ ПО ПРОГРАММЕ</w:t>
            </w:r>
          </w:p>
        </w:tc>
        <w:tc>
          <w:tcPr>
            <w:tcW w:w="5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D9EAD81"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136</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7B731CC1"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14</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A2311BA"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106</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7E6BB88D" w14:textId="77777777" w:rsidR="009515B3" w:rsidRDefault="009515B3"/>
        </w:tc>
      </w:tr>
    </w:tbl>
    <w:p w14:paraId="16A9D562" w14:textId="77777777" w:rsidR="009515B3" w:rsidRDefault="00F86DDB">
      <w:pPr>
        <w:autoSpaceDE w:val="0"/>
        <w:autoSpaceDN w:val="0"/>
        <w:spacing w:before="188" w:after="94" w:line="230" w:lineRule="auto"/>
      </w:pPr>
      <w:r>
        <w:rPr>
          <w:rFonts w:ascii="Times New Roman" w:eastAsia="Times New Roman" w:hAnsi="Times New Roman"/>
          <w:b/>
          <w:color w:val="000000"/>
          <w:sz w:val="18"/>
        </w:rPr>
        <w:t>4 КЛАСС</w:t>
      </w:r>
    </w:p>
    <w:tbl>
      <w:tblPr>
        <w:tblW w:w="0" w:type="auto"/>
        <w:tblInd w:w="6" w:type="dxa"/>
        <w:tblLayout w:type="fixed"/>
        <w:tblLook w:val="04A0" w:firstRow="1" w:lastRow="0" w:firstColumn="1" w:lastColumn="0" w:noHBand="0" w:noVBand="1"/>
      </w:tblPr>
      <w:tblGrid>
        <w:gridCol w:w="504"/>
        <w:gridCol w:w="6556"/>
        <w:gridCol w:w="576"/>
        <w:gridCol w:w="1802"/>
        <w:gridCol w:w="1848"/>
        <w:gridCol w:w="4216"/>
      </w:tblGrid>
      <w:tr w:rsidR="009515B3" w14:paraId="29B79BE5" w14:textId="77777777">
        <w:trPr>
          <w:trHeight w:hRule="exact" w:val="348"/>
        </w:trPr>
        <w:tc>
          <w:tcPr>
            <w:tcW w:w="5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0C6BC74D" w14:textId="77777777" w:rsidR="009515B3" w:rsidRDefault="00F86DDB">
            <w:pPr>
              <w:autoSpaceDE w:val="0"/>
              <w:autoSpaceDN w:val="0"/>
              <w:spacing w:before="78" w:after="0" w:line="245" w:lineRule="auto"/>
              <w:ind w:right="144"/>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655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1DC99F61"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b/>
                <w:color w:val="000000"/>
                <w:w w:val="97"/>
                <w:sz w:val="16"/>
                <w:lang w:val="ru-RU"/>
              </w:rPr>
              <w:t>Наименование разделов и тем программы</w:t>
            </w:r>
          </w:p>
        </w:tc>
        <w:tc>
          <w:tcPr>
            <w:tcW w:w="422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5AF40DE0"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Количество часов</w:t>
            </w:r>
          </w:p>
        </w:tc>
        <w:tc>
          <w:tcPr>
            <w:tcW w:w="421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FC528B5"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Электронные (цифровые) образовательные ресурсы</w:t>
            </w:r>
          </w:p>
        </w:tc>
      </w:tr>
      <w:tr w:rsidR="009515B3" w14:paraId="670C88FA" w14:textId="77777777">
        <w:trPr>
          <w:trHeight w:hRule="exact" w:val="348"/>
        </w:trPr>
        <w:tc>
          <w:tcPr>
            <w:tcW w:w="2589" w:type="dxa"/>
            <w:vMerge/>
            <w:tcBorders>
              <w:top w:val="single" w:sz="4" w:space="0" w:color="000000"/>
              <w:left w:val="single" w:sz="4" w:space="0" w:color="000000"/>
              <w:bottom w:val="single" w:sz="4" w:space="0" w:color="000000"/>
              <w:right w:val="single" w:sz="4" w:space="0" w:color="000000"/>
            </w:tcBorders>
          </w:tcPr>
          <w:p w14:paraId="03E46880" w14:textId="77777777" w:rsidR="009515B3" w:rsidRDefault="009515B3"/>
        </w:tc>
        <w:tc>
          <w:tcPr>
            <w:tcW w:w="2589" w:type="dxa"/>
            <w:vMerge/>
            <w:tcBorders>
              <w:top w:val="single" w:sz="4" w:space="0" w:color="000000"/>
              <w:left w:val="single" w:sz="4" w:space="0" w:color="000000"/>
              <w:bottom w:val="single" w:sz="4" w:space="0" w:color="000000"/>
              <w:right w:val="single" w:sz="4" w:space="0" w:color="000000"/>
            </w:tcBorders>
          </w:tcPr>
          <w:p w14:paraId="6C89B4D7" w14:textId="77777777" w:rsidR="009515B3" w:rsidRDefault="009515B3"/>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EB7ABD" w14:textId="77777777" w:rsidR="009515B3" w:rsidRDefault="00F86DDB">
            <w:pPr>
              <w:autoSpaceDE w:val="0"/>
              <w:autoSpaceDN w:val="0"/>
              <w:spacing w:before="78" w:after="0" w:line="230" w:lineRule="auto"/>
              <w:jc w:val="center"/>
            </w:pPr>
            <w:r>
              <w:rPr>
                <w:rFonts w:ascii="Times New Roman" w:eastAsia="Times New Roman" w:hAnsi="Times New Roman"/>
                <w:b/>
                <w:color w:val="000000"/>
                <w:w w:val="97"/>
                <w:sz w:val="16"/>
              </w:rPr>
              <w:t>всего</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D08E62"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контрольные работы</w:t>
            </w:r>
          </w:p>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F32AD5"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практические работы</w:t>
            </w:r>
          </w:p>
        </w:tc>
        <w:tc>
          <w:tcPr>
            <w:tcW w:w="2589" w:type="dxa"/>
            <w:vMerge/>
            <w:tcBorders>
              <w:top w:val="single" w:sz="4" w:space="0" w:color="000000"/>
              <w:left w:val="single" w:sz="4" w:space="0" w:color="000000"/>
              <w:bottom w:val="single" w:sz="4" w:space="0" w:color="000000"/>
              <w:right w:val="single" w:sz="4" w:space="0" w:color="000000"/>
            </w:tcBorders>
          </w:tcPr>
          <w:p w14:paraId="7BBEF010" w14:textId="77777777" w:rsidR="009515B3" w:rsidRDefault="009515B3"/>
        </w:tc>
      </w:tr>
      <w:tr w:rsidR="009515B3" w14:paraId="4CB3CF23" w14:textId="77777777">
        <w:trPr>
          <w:trHeight w:hRule="exact" w:val="73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66EFBFB3"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1.1.</w:t>
            </w:r>
          </w:p>
        </w:tc>
        <w:tc>
          <w:tcPr>
            <w:tcW w:w="6556" w:type="dxa"/>
            <w:tcBorders>
              <w:top w:val="single" w:sz="4" w:space="0" w:color="000000"/>
              <w:left w:val="single" w:sz="4" w:space="0" w:color="000000"/>
              <w:bottom w:val="single" w:sz="4" w:space="0" w:color="000000"/>
              <w:right w:val="single" w:sz="4" w:space="0" w:color="000000"/>
            </w:tcBorders>
            <w:tcMar>
              <w:left w:w="0" w:type="dxa"/>
              <w:right w:w="0" w:type="dxa"/>
            </w:tcMar>
          </w:tcPr>
          <w:p w14:paraId="169A30EA"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b/>
                <w:color w:val="000000"/>
                <w:w w:val="97"/>
                <w:sz w:val="16"/>
                <w:lang w:val="ru-RU"/>
              </w:rPr>
              <w:t>О Родине, героические страницы истории</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3453304A"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12</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767051F5"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05245B"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11</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365096BE" w14:textId="77777777" w:rsidR="009515B3" w:rsidRDefault="00F86DDB">
            <w:pPr>
              <w:autoSpaceDE w:val="0"/>
              <w:autoSpaceDN w:val="0"/>
              <w:spacing w:before="78" w:after="0" w:line="247"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373BF974" w14:textId="77777777">
        <w:trPr>
          <w:trHeight w:hRule="exact" w:val="73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91E62EF"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1.2.</w:t>
            </w:r>
          </w:p>
        </w:tc>
        <w:tc>
          <w:tcPr>
            <w:tcW w:w="6556" w:type="dxa"/>
            <w:tcBorders>
              <w:top w:val="single" w:sz="4" w:space="0" w:color="000000"/>
              <w:left w:val="single" w:sz="4" w:space="0" w:color="000000"/>
              <w:bottom w:val="single" w:sz="4" w:space="0" w:color="000000"/>
              <w:right w:val="single" w:sz="4" w:space="0" w:color="000000"/>
            </w:tcBorders>
            <w:tcMar>
              <w:left w:w="0" w:type="dxa"/>
              <w:right w:w="0" w:type="dxa"/>
            </w:tcMar>
          </w:tcPr>
          <w:p w14:paraId="0DC62FE9"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Фольклор (устное народное творчество)</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728C342"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11</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41D764A3"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14:paraId="7F3C9AC0"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10</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309BA46" w14:textId="77777777" w:rsidR="009515B3" w:rsidRDefault="00F86DDB">
            <w:pPr>
              <w:autoSpaceDE w:val="0"/>
              <w:autoSpaceDN w:val="0"/>
              <w:spacing w:before="78" w:after="0" w:line="247"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6549BE9A" w14:textId="77777777">
        <w:trPr>
          <w:trHeight w:hRule="exact" w:val="73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DDB1CF"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1.3.</w:t>
            </w:r>
          </w:p>
        </w:tc>
        <w:tc>
          <w:tcPr>
            <w:tcW w:w="6556" w:type="dxa"/>
            <w:tcBorders>
              <w:top w:val="single" w:sz="4" w:space="0" w:color="000000"/>
              <w:left w:val="single" w:sz="4" w:space="0" w:color="000000"/>
              <w:bottom w:val="single" w:sz="4" w:space="0" w:color="000000"/>
              <w:right w:val="single" w:sz="4" w:space="0" w:color="000000"/>
            </w:tcBorders>
            <w:tcMar>
              <w:left w:w="0" w:type="dxa"/>
              <w:right w:w="0" w:type="dxa"/>
            </w:tcMar>
          </w:tcPr>
          <w:p w14:paraId="5DFAFD6E" w14:textId="77777777" w:rsidR="009515B3" w:rsidRDefault="00F86DDB">
            <w:pPr>
              <w:autoSpaceDE w:val="0"/>
              <w:autoSpaceDN w:val="0"/>
              <w:spacing w:before="76" w:after="0" w:line="233" w:lineRule="auto"/>
              <w:ind w:left="72"/>
            </w:pPr>
            <w:r>
              <w:rPr>
                <w:rFonts w:ascii="Times New Roman" w:eastAsia="Times New Roman" w:hAnsi="Times New Roman"/>
                <w:b/>
                <w:color w:val="000000"/>
                <w:w w:val="97"/>
                <w:sz w:val="16"/>
              </w:rPr>
              <w:t>Творчество А.С.Пушкина</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0D95DC0"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12</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2DEE3ABC"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w:t>
            </w:r>
          </w:p>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5009AE"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11</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44900CD9" w14:textId="77777777" w:rsidR="009515B3" w:rsidRDefault="00F86DDB">
            <w:pPr>
              <w:autoSpaceDE w:val="0"/>
              <w:autoSpaceDN w:val="0"/>
              <w:spacing w:before="76" w:after="0" w:line="250"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32C427E7" w14:textId="77777777">
        <w:trPr>
          <w:trHeight w:hRule="exact" w:val="73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9221354"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1.4.</w:t>
            </w:r>
          </w:p>
        </w:tc>
        <w:tc>
          <w:tcPr>
            <w:tcW w:w="6556" w:type="dxa"/>
            <w:tcBorders>
              <w:top w:val="single" w:sz="4" w:space="0" w:color="000000"/>
              <w:left w:val="single" w:sz="4" w:space="0" w:color="000000"/>
              <w:bottom w:val="single" w:sz="4" w:space="0" w:color="000000"/>
              <w:right w:val="single" w:sz="4" w:space="0" w:color="000000"/>
            </w:tcBorders>
            <w:tcMar>
              <w:left w:w="0" w:type="dxa"/>
              <w:right w:w="0" w:type="dxa"/>
            </w:tcMar>
          </w:tcPr>
          <w:p w14:paraId="0B4C6140" w14:textId="77777777" w:rsidR="009515B3" w:rsidRDefault="00F86DDB">
            <w:pPr>
              <w:autoSpaceDE w:val="0"/>
              <w:autoSpaceDN w:val="0"/>
              <w:spacing w:before="76" w:after="0" w:line="233" w:lineRule="auto"/>
              <w:ind w:left="72"/>
            </w:pPr>
            <w:r>
              <w:rPr>
                <w:rFonts w:ascii="Times New Roman" w:eastAsia="Times New Roman" w:hAnsi="Times New Roman"/>
                <w:b/>
                <w:color w:val="000000"/>
                <w:w w:val="97"/>
                <w:sz w:val="16"/>
              </w:rPr>
              <w:t>Творчество И.А.Крылова</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C3B7EAA"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4</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6176EBE4"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w:t>
            </w:r>
          </w:p>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14:paraId="2A446325"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3</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C9C49B3" w14:textId="77777777" w:rsidR="009515B3" w:rsidRDefault="00F86DDB">
            <w:pPr>
              <w:autoSpaceDE w:val="0"/>
              <w:autoSpaceDN w:val="0"/>
              <w:spacing w:before="76" w:after="0" w:line="250"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0D46EFD9" w14:textId="77777777">
        <w:trPr>
          <w:trHeight w:hRule="exact" w:val="73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A3B9486"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1.5.</w:t>
            </w:r>
          </w:p>
        </w:tc>
        <w:tc>
          <w:tcPr>
            <w:tcW w:w="6556" w:type="dxa"/>
            <w:tcBorders>
              <w:top w:val="single" w:sz="4" w:space="0" w:color="000000"/>
              <w:left w:val="single" w:sz="4" w:space="0" w:color="000000"/>
              <w:bottom w:val="single" w:sz="4" w:space="0" w:color="000000"/>
              <w:right w:val="single" w:sz="4" w:space="0" w:color="000000"/>
            </w:tcBorders>
            <w:tcMar>
              <w:left w:w="0" w:type="dxa"/>
              <w:right w:w="0" w:type="dxa"/>
            </w:tcMar>
          </w:tcPr>
          <w:p w14:paraId="4ABD96B8"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Творчество М. Ю. Лермонтова</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64BF9F7"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4</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0BC172DE"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6064F9"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3</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80E7261" w14:textId="77777777" w:rsidR="009515B3" w:rsidRDefault="00F86DDB">
            <w:pPr>
              <w:autoSpaceDE w:val="0"/>
              <w:autoSpaceDN w:val="0"/>
              <w:spacing w:before="78" w:after="0" w:line="247"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1B126FBD" w14:textId="77777777">
        <w:trPr>
          <w:trHeight w:hRule="exact" w:val="732"/>
        </w:trPr>
        <w:tc>
          <w:tcPr>
            <w:tcW w:w="504" w:type="dxa"/>
            <w:tcBorders>
              <w:top w:val="single" w:sz="4" w:space="0" w:color="000000"/>
              <w:left w:val="single" w:sz="4" w:space="0" w:color="000000"/>
              <w:bottom w:val="single" w:sz="5" w:space="0" w:color="000000"/>
              <w:right w:val="single" w:sz="4" w:space="0" w:color="000000"/>
            </w:tcBorders>
            <w:tcMar>
              <w:left w:w="0" w:type="dxa"/>
              <w:right w:w="0" w:type="dxa"/>
            </w:tcMar>
          </w:tcPr>
          <w:p w14:paraId="756C0DED"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1.6.</w:t>
            </w:r>
          </w:p>
        </w:tc>
        <w:tc>
          <w:tcPr>
            <w:tcW w:w="6556" w:type="dxa"/>
            <w:tcBorders>
              <w:top w:val="single" w:sz="4" w:space="0" w:color="000000"/>
              <w:left w:val="single" w:sz="4" w:space="0" w:color="000000"/>
              <w:bottom w:val="single" w:sz="5" w:space="0" w:color="000000"/>
              <w:right w:val="single" w:sz="4" w:space="0" w:color="000000"/>
            </w:tcBorders>
            <w:tcMar>
              <w:left w:w="0" w:type="dxa"/>
              <w:right w:w="0" w:type="dxa"/>
            </w:tcMar>
          </w:tcPr>
          <w:p w14:paraId="4D5F42D8"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Литературная сказка</w:t>
            </w:r>
          </w:p>
        </w:tc>
        <w:tc>
          <w:tcPr>
            <w:tcW w:w="576" w:type="dxa"/>
            <w:tcBorders>
              <w:top w:val="single" w:sz="4" w:space="0" w:color="000000"/>
              <w:left w:val="single" w:sz="4" w:space="0" w:color="000000"/>
              <w:bottom w:val="single" w:sz="5" w:space="0" w:color="000000"/>
              <w:right w:val="single" w:sz="4" w:space="0" w:color="000000"/>
            </w:tcBorders>
            <w:tcMar>
              <w:left w:w="0" w:type="dxa"/>
              <w:right w:w="0" w:type="dxa"/>
            </w:tcMar>
          </w:tcPr>
          <w:p w14:paraId="5A943B26"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9</w:t>
            </w:r>
          </w:p>
        </w:tc>
        <w:tc>
          <w:tcPr>
            <w:tcW w:w="1802" w:type="dxa"/>
            <w:tcBorders>
              <w:top w:val="single" w:sz="4" w:space="0" w:color="000000"/>
              <w:left w:val="single" w:sz="4" w:space="0" w:color="000000"/>
              <w:bottom w:val="single" w:sz="5" w:space="0" w:color="000000"/>
              <w:right w:val="single" w:sz="4" w:space="0" w:color="000000"/>
            </w:tcBorders>
            <w:tcMar>
              <w:left w:w="0" w:type="dxa"/>
              <w:right w:w="0" w:type="dxa"/>
            </w:tcMar>
          </w:tcPr>
          <w:p w14:paraId="03AE031D"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848" w:type="dxa"/>
            <w:tcBorders>
              <w:top w:val="single" w:sz="4" w:space="0" w:color="000000"/>
              <w:left w:val="single" w:sz="4" w:space="0" w:color="000000"/>
              <w:bottom w:val="single" w:sz="5" w:space="0" w:color="000000"/>
              <w:right w:val="single" w:sz="4" w:space="0" w:color="000000"/>
            </w:tcBorders>
            <w:tcMar>
              <w:left w:w="0" w:type="dxa"/>
              <w:right w:w="0" w:type="dxa"/>
            </w:tcMar>
          </w:tcPr>
          <w:p w14:paraId="45BA2F00"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8</w:t>
            </w:r>
          </w:p>
        </w:tc>
        <w:tc>
          <w:tcPr>
            <w:tcW w:w="4216" w:type="dxa"/>
            <w:tcBorders>
              <w:top w:val="single" w:sz="4" w:space="0" w:color="000000"/>
              <w:left w:val="single" w:sz="4" w:space="0" w:color="000000"/>
              <w:bottom w:val="single" w:sz="5" w:space="0" w:color="000000"/>
              <w:right w:val="single" w:sz="4" w:space="0" w:color="000000"/>
            </w:tcBorders>
            <w:tcMar>
              <w:left w:w="0" w:type="dxa"/>
              <w:right w:w="0" w:type="dxa"/>
            </w:tcMar>
          </w:tcPr>
          <w:p w14:paraId="12A9E713" w14:textId="77777777" w:rsidR="009515B3" w:rsidRDefault="00F86DDB">
            <w:pPr>
              <w:autoSpaceDE w:val="0"/>
              <w:autoSpaceDN w:val="0"/>
              <w:spacing w:before="78" w:after="0" w:line="247"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04D26B1A" w14:textId="77777777">
        <w:trPr>
          <w:trHeight w:hRule="exact" w:val="734"/>
        </w:trPr>
        <w:tc>
          <w:tcPr>
            <w:tcW w:w="504" w:type="dxa"/>
            <w:tcBorders>
              <w:top w:val="single" w:sz="5" w:space="0" w:color="000000"/>
              <w:left w:val="single" w:sz="4" w:space="0" w:color="000000"/>
              <w:bottom w:val="single" w:sz="4" w:space="0" w:color="000000"/>
              <w:right w:val="single" w:sz="4" w:space="0" w:color="000000"/>
            </w:tcBorders>
            <w:tcMar>
              <w:left w:w="0" w:type="dxa"/>
              <w:right w:w="0" w:type="dxa"/>
            </w:tcMar>
          </w:tcPr>
          <w:p w14:paraId="2D55631A" w14:textId="77777777" w:rsidR="009515B3" w:rsidRDefault="00F86DDB">
            <w:pPr>
              <w:autoSpaceDE w:val="0"/>
              <w:autoSpaceDN w:val="0"/>
              <w:spacing w:before="76" w:after="0" w:line="230" w:lineRule="auto"/>
              <w:ind w:left="72"/>
            </w:pPr>
            <w:r>
              <w:rPr>
                <w:rFonts w:ascii="Times New Roman" w:eastAsia="Times New Roman" w:hAnsi="Times New Roman"/>
                <w:color w:val="000000"/>
                <w:w w:val="97"/>
                <w:sz w:val="16"/>
              </w:rPr>
              <w:t>1.7.</w:t>
            </w:r>
          </w:p>
        </w:tc>
        <w:tc>
          <w:tcPr>
            <w:tcW w:w="6556" w:type="dxa"/>
            <w:tcBorders>
              <w:top w:val="single" w:sz="5" w:space="0" w:color="000000"/>
              <w:left w:val="single" w:sz="4" w:space="0" w:color="000000"/>
              <w:bottom w:val="single" w:sz="4" w:space="0" w:color="000000"/>
              <w:right w:val="single" w:sz="4" w:space="0" w:color="000000"/>
            </w:tcBorders>
            <w:tcMar>
              <w:left w:w="0" w:type="dxa"/>
              <w:right w:w="0" w:type="dxa"/>
            </w:tcMar>
          </w:tcPr>
          <w:p w14:paraId="3FC7B430" w14:textId="77777777" w:rsidR="009515B3" w:rsidRPr="00E57554" w:rsidRDefault="00F86DDB">
            <w:pPr>
              <w:autoSpaceDE w:val="0"/>
              <w:autoSpaceDN w:val="0"/>
              <w:spacing w:before="76" w:after="0" w:line="230" w:lineRule="auto"/>
              <w:ind w:left="72"/>
              <w:rPr>
                <w:lang w:val="ru-RU"/>
              </w:rPr>
            </w:pPr>
            <w:r w:rsidRPr="00E57554">
              <w:rPr>
                <w:rFonts w:ascii="Times New Roman" w:eastAsia="Times New Roman" w:hAnsi="Times New Roman"/>
                <w:b/>
                <w:color w:val="000000"/>
                <w:w w:val="97"/>
                <w:sz w:val="16"/>
                <w:lang w:val="ru-RU"/>
              </w:rPr>
              <w:t>Картины природы в творчестве поэтов и писателей Х</w:t>
            </w:r>
            <w:r>
              <w:rPr>
                <w:rFonts w:ascii="Times New Roman" w:eastAsia="Times New Roman" w:hAnsi="Times New Roman"/>
                <w:b/>
                <w:color w:val="000000"/>
                <w:w w:val="97"/>
                <w:sz w:val="16"/>
              </w:rPr>
              <w:t>I</w:t>
            </w:r>
            <w:r w:rsidRPr="00E57554">
              <w:rPr>
                <w:rFonts w:ascii="Times New Roman" w:eastAsia="Times New Roman" w:hAnsi="Times New Roman"/>
                <w:b/>
                <w:color w:val="000000"/>
                <w:w w:val="97"/>
                <w:sz w:val="16"/>
                <w:lang w:val="ru-RU"/>
              </w:rPr>
              <w:t>Х века</w:t>
            </w:r>
          </w:p>
        </w:tc>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14:paraId="6B5863CF" w14:textId="77777777" w:rsidR="009515B3" w:rsidRDefault="00F86DDB">
            <w:pPr>
              <w:autoSpaceDE w:val="0"/>
              <w:autoSpaceDN w:val="0"/>
              <w:spacing w:before="76" w:after="0" w:line="230" w:lineRule="auto"/>
              <w:ind w:left="72"/>
            </w:pPr>
            <w:r>
              <w:rPr>
                <w:rFonts w:ascii="Times New Roman" w:eastAsia="Times New Roman" w:hAnsi="Times New Roman"/>
                <w:color w:val="000000"/>
                <w:w w:val="97"/>
                <w:sz w:val="16"/>
              </w:rPr>
              <w:t>7</w:t>
            </w:r>
          </w:p>
        </w:tc>
        <w:tc>
          <w:tcPr>
            <w:tcW w:w="1802" w:type="dxa"/>
            <w:tcBorders>
              <w:top w:val="single" w:sz="5" w:space="0" w:color="000000"/>
              <w:left w:val="single" w:sz="4" w:space="0" w:color="000000"/>
              <w:bottom w:val="single" w:sz="4" w:space="0" w:color="000000"/>
              <w:right w:val="single" w:sz="4" w:space="0" w:color="000000"/>
            </w:tcBorders>
            <w:tcMar>
              <w:left w:w="0" w:type="dxa"/>
              <w:right w:w="0" w:type="dxa"/>
            </w:tcMar>
          </w:tcPr>
          <w:p w14:paraId="38F9FC41" w14:textId="77777777" w:rsidR="009515B3" w:rsidRDefault="00F86DDB">
            <w:pPr>
              <w:autoSpaceDE w:val="0"/>
              <w:autoSpaceDN w:val="0"/>
              <w:spacing w:before="76" w:after="0" w:line="230" w:lineRule="auto"/>
              <w:ind w:left="72"/>
            </w:pPr>
            <w:r>
              <w:rPr>
                <w:rFonts w:ascii="Times New Roman" w:eastAsia="Times New Roman" w:hAnsi="Times New Roman"/>
                <w:color w:val="000000"/>
                <w:w w:val="97"/>
                <w:sz w:val="16"/>
              </w:rPr>
              <w:t>1</w:t>
            </w:r>
          </w:p>
        </w:tc>
        <w:tc>
          <w:tcPr>
            <w:tcW w:w="1848" w:type="dxa"/>
            <w:tcBorders>
              <w:top w:val="single" w:sz="5" w:space="0" w:color="000000"/>
              <w:left w:val="single" w:sz="4" w:space="0" w:color="000000"/>
              <w:bottom w:val="single" w:sz="4" w:space="0" w:color="000000"/>
              <w:right w:val="single" w:sz="4" w:space="0" w:color="000000"/>
            </w:tcBorders>
            <w:tcMar>
              <w:left w:w="0" w:type="dxa"/>
              <w:right w:w="0" w:type="dxa"/>
            </w:tcMar>
          </w:tcPr>
          <w:p w14:paraId="694F0D6C" w14:textId="77777777" w:rsidR="009515B3" w:rsidRDefault="00F86DDB">
            <w:pPr>
              <w:autoSpaceDE w:val="0"/>
              <w:autoSpaceDN w:val="0"/>
              <w:spacing w:before="76" w:after="0" w:line="230" w:lineRule="auto"/>
              <w:ind w:left="72"/>
            </w:pPr>
            <w:r>
              <w:rPr>
                <w:rFonts w:ascii="Times New Roman" w:eastAsia="Times New Roman" w:hAnsi="Times New Roman"/>
                <w:color w:val="000000"/>
                <w:w w:val="97"/>
                <w:sz w:val="16"/>
              </w:rPr>
              <w:t>6</w:t>
            </w:r>
          </w:p>
        </w:tc>
        <w:tc>
          <w:tcPr>
            <w:tcW w:w="4216" w:type="dxa"/>
            <w:tcBorders>
              <w:top w:val="single" w:sz="5" w:space="0" w:color="000000"/>
              <w:left w:val="single" w:sz="4" w:space="0" w:color="000000"/>
              <w:bottom w:val="single" w:sz="4" w:space="0" w:color="000000"/>
              <w:right w:val="single" w:sz="4" w:space="0" w:color="000000"/>
            </w:tcBorders>
            <w:tcMar>
              <w:left w:w="0" w:type="dxa"/>
              <w:right w:w="0" w:type="dxa"/>
            </w:tcMar>
          </w:tcPr>
          <w:p w14:paraId="18C2D0D6" w14:textId="77777777" w:rsidR="009515B3" w:rsidRDefault="00F86DDB">
            <w:pPr>
              <w:autoSpaceDE w:val="0"/>
              <w:autoSpaceDN w:val="0"/>
              <w:spacing w:before="76" w:after="0" w:line="250"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595EB08B" w14:textId="77777777">
        <w:trPr>
          <w:trHeight w:hRule="exact" w:val="71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7637141"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1.8.</w:t>
            </w:r>
          </w:p>
        </w:tc>
        <w:tc>
          <w:tcPr>
            <w:tcW w:w="6556" w:type="dxa"/>
            <w:tcBorders>
              <w:top w:val="single" w:sz="4" w:space="0" w:color="000000"/>
              <w:left w:val="single" w:sz="4" w:space="0" w:color="000000"/>
              <w:bottom w:val="single" w:sz="4" w:space="0" w:color="000000"/>
              <w:right w:val="single" w:sz="4" w:space="0" w:color="000000"/>
            </w:tcBorders>
            <w:tcMar>
              <w:left w:w="0" w:type="dxa"/>
              <w:right w:w="0" w:type="dxa"/>
            </w:tcMar>
          </w:tcPr>
          <w:p w14:paraId="5CFC95EA" w14:textId="77777777" w:rsidR="009515B3" w:rsidRDefault="00F86DDB">
            <w:pPr>
              <w:autoSpaceDE w:val="0"/>
              <w:autoSpaceDN w:val="0"/>
              <w:spacing w:before="76" w:after="0" w:line="233" w:lineRule="auto"/>
              <w:ind w:left="72"/>
            </w:pPr>
            <w:r>
              <w:rPr>
                <w:rFonts w:ascii="Times New Roman" w:eastAsia="Times New Roman" w:hAnsi="Times New Roman"/>
                <w:b/>
                <w:color w:val="000000"/>
                <w:w w:val="97"/>
                <w:sz w:val="16"/>
              </w:rPr>
              <w:t>Творчество Л. Н. Толстого</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11020E6"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7</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42CB112A"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w:t>
            </w:r>
          </w:p>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14:paraId="035E4A88"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6</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35E07D1" w14:textId="77777777" w:rsidR="009515B3" w:rsidRDefault="00F86DDB">
            <w:pPr>
              <w:autoSpaceDE w:val="0"/>
              <w:autoSpaceDN w:val="0"/>
              <w:spacing w:before="76" w:after="0" w:line="250"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bl>
    <w:p w14:paraId="20A7B99C" w14:textId="77777777" w:rsidR="009515B3" w:rsidRDefault="009515B3">
      <w:pPr>
        <w:autoSpaceDE w:val="0"/>
        <w:autoSpaceDN w:val="0"/>
        <w:spacing w:after="0" w:line="14" w:lineRule="exact"/>
      </w:pPr>
    </w:p>
    <w:p w14:paraId="5D886BD7" w14:textId="77777777" w:rsidR="009515B3" w:rsidRDefault="009515B3">
      <w:pPr>
        <w:sectPr w:rsidR="009515B3">
          <w:pgSz w:w="16840" w:h="11900"/>
          <w:pgMar w:top="284" w:right="640" w:bottom="652" w:left="666" w:header="720" w:footer="720" w:gutter="0"/>
          <w:cols w:space="720" w:equalWidth="0">
            <w:col w:w="15534" w:space="0"/>
          </w:cols>
          <w:docGrid w:linePitch="360"/>
        </w:sectPr>
      </w:pPr>
    </w:p>
    <w:p w14:paraId="559DEC99" w14:textId="77777777" w:rsidR="009515B3" w:rsidRDefault="009515B3">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04"/>
        <w:gridCol w:w="6556"/>
        <w:gridCol w:w="576"/>
        <w:gridCol w:w="1802"/>
        <w:gridCol w:w="1848"/>
        <w:gridCol w:w="4216"/>
      </w:tblGrid>
      <w:tr w:rsidR="009515B3" w14:paraId="56B271CB" w14:textId="77777777">
        <w:trPr>
          <w:trHeight w:hRule="exact" w:val="81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68A8D17"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1.9.</w:t>
            </w:r>
          </w:p>
        </w:tc>
        <w:tc>
          <w:tcPr>
            <w:tcW w:w="6556" w:type="dxa"/>
            <w:tcBorders>
              <w:top w:val="single" w:sz="4" w:space="0" w:color="000000"/>
              <w:left w:val="single" w:sz="4" w:space="0" w:color="000000"/>
              <w:bottom w:val="single" w:sz="4" w:space="0" w:color="000000"/>
              <w:right w:val="single" w:sz="4" w:space="0" w:color="000000"/>
            </w:tcBorders>
            <w:tcMar>
              <w:left w:w="0" w:type="dxa"/>
              <w:right w:w="0" w:type="dxa"/>
            </w:tcMar>
          </w:tcPr>
          <w:p w14:paraId="2C53673A"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b/>
                <w:color w:val="000000"/>
                <w:w w:val="97"/>
                <w:sz w:val="16"/>
                <w:lang w:val="ru-RU"/>
              </w:rPr>
              <w:t xml:space="preserve">Картины природы в творчестве поэтов и писателей </w:t>
            </w:r>
            <w:r>
              <w:rPr>
                <w:rFonts w:ascii="Times New Roman" w:eastAsia="Times New Roman" w:hAnsi="Times New Roman"/>
                <w:b/>
                <w:color w:val="000000"/>
                <w:w w:val="97"/>
                <w:sz w:val="16"/>
              </w:rPr>
              <w:t>XX</w:t>
            </w:r>
            <w:r w:rsidRPr="00E57554">
              <w:rPr>
                <w:rFonts w:ascii="Times New Roman" w:eastAsia="Times New Roman" w:hAnsi="Times New Roman"/>
                <w:b/>
                <w:color w:val="000000"/>
                <w:w w:val="97"/>
                <w:sz w:val="16"/>
                <w:lang w:val="ru-RU"/>
              </w:rPr>
              <w:t xml:space="preserve"> века</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6ABD492"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6</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0696DD"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14:paraId="6CD69478"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5</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7F0AA6EB" w14:textId="77777777" w:rsidR="009515B3" w:rsidRDefault="00F86DDB">
            <w:pPr>
              <w:autoSpaceDE w:val="0"/>
              <w:autoSpaceDN w:val="0"/>
              <w:spacing w:before="78" w:after="0" w:line="247"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7537EBEB" w14:textId="77777777">
        <w:trPr>
          <w:trHeight w:hRule="exact" w:val="73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6C44C4B"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1.10.</w:t>
            </w:r>
          </w:p>
        </w:tc>
        <w:tc>
          <w:tcPr>
            <w:tcW w:w="6556" w:type="dxa"/>
            <w:tcBorders>
              <w:top w:val="single" w:sz="4" w:space="0" w:color="000000"/>
              <w:left w:val="single" w:sz="4" w:space="0" w:color="000000"/>
              <w:bottom w:val="single" w:sz="4" w:space="0" w:color="000000"/>
              <w:right w:val="single" w:sz="4" w:space="0" w:color="000000"/>
            </w:tcBorders>
            <w:tcMar>
              <w:left w:w="0" w:type="dxa"/>
              <w:right w:w="0" w:type="dxa"/>
            </w:tcMar>
          </w:tcPr>
          <w:p w14:paraId="03AFA108"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b/>
                <w:color w:val="000000"/>
                <w:w w:val="97"/>
                <w:sz w:val="16"/>
                <w:lang w:val="ru-RU"/>
              </w:rPr>
              <w:t>Произведения о животных и родной природе</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03C163D6"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12</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2D1FB780"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14:paraId="34CF6A2A"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11</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289DBC" w14:textId="77777777" w:rsidR="009515B3" w:rsidRDefault="00F86DDB">
            <w:pPr>
              <w:autoSpaceDE w:val="0"/>
              <w:autoSpaceDN w:val="0"/>
              <w:spacing w:before="78" w:after="0" w:line="247"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051E4971" w14:textId="77777777">
        <w:trPr>
          <w:trHeight w:hRule="exact" w:val="73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D62802B"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1.11.</w:t>
            </w:r>
          </w:p>
        </w:tc>
        <w:tc>
          <w:tcPr>
            <w:tcW w:w="6556" w:type="dxa"/>
            <w:tcBorders>
              <w:top w:val="single" w:sz="4" w:space="0" w:color="000000"/>
              <w:left w:val="single" w:sz="4" w:space="0" w:color="000000"/>
              <w:bottom w:val="single" w:sz="4" w:space="0" w:color="000000"/>
              <w:right w:val="single" w:sz="4" w:space="0" w:color="000000"/>
            </w:tcBorders>
            <w:tcMar>
              <w:left w:w="0" w:type="dxa"/>
              <w:right w:w="0" w:type="dxa"/>
            </w:tcMar>
          </w:tcPr>
          <w:p w14:paraId="46DBDDBE"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Произведения о детях</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BD6A00E"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13</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73C737B6"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14:paraId="3CB1406C"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12</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77013A16" w14:textId="77777777" w:rsidR="009515B3" w:rsidRDefault="00F86DDB">
            <w:pPr>
              <w:autoSpaceDE w:val="0"/>
              <w:autoSpaceDN w:val="0"/>
              <w:spacing w:before="78" w:after="0" w:line="250"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67841C81" w14:textId="77777777">
        <w:trPr>
          <w:trHeight w:hRule="exact" w:val="73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5F439CE" w14:textId="77777777" w:rsidR="009515B3" w:rsidRDefault="00F86DDB">
            <w:pPr>
              <w:autoSpaceDE w:val="0"/>
              <w:autoSpaceDN w:val="0"/>
              <w:spacing w:before="76" w:after="0" w:line="233" w:lineRule="auto"/>
              <w:jc w:val="center"/>
            </w:pPr>
            <w:r>
              <w:rPr>
                <w:rFonts w:ascii="Times New Roman" w:eastAsia="Times New Roman" w:hAnsi="Times New Roman"/>
                <w:color w:val="000000"/>
                <w:w w:val="97"/>
                <w:sz w:val="16"/>
              </w:rPr>
              <w:t>1.12.</w:t>
            </w:r>
          </w:p>
        </w:tc>
        <w:tc>
          <w:tcPr>
            <w:tcW w:w="6556" w:type="dxa"/>
            <w:tcBorders>
              <w:top w:val="single" w:sz="4" w:space="0" w:color="000000"/>
              <w:left w:val="single" w:sz="4" w:space="0" w:color="000000"/>
              <w:bottom w:val="single" w:sz="4" w:space="0" w:color="000000"/>
              <w:right w:val="single" w:sz="4" w:space="0" w:color="000000"/>
            </w:tcBorders>
            <w:tcMar>
              <w:left w:w="0" w:type="dxa"/>
              <w:right w:w="0" w:type="dxa"/>
            </w:tcMar>
          </w:tcPr>
          <w:p w14:paraId="355A9829" w14:textId="77777777" w:rsidR="009515B3" w:rsidRDefault="00F86DDB">
            <w:pPr>
              <w:autoSpaceDE w:val="0"/>
              <w:autoSpaceDN w:val="0"/>
              <w:spacing w:before="76" w:after="0" w:line="233" w:lineRule="auto"/>
              <w:ind w:left="72"/>
            </w:pPr>
            <w:r>
              <w:rPr>
                <w:rFonts w:ascii="Times New Roman" w:eastAsia="Times New Roman" w:hAnsi="Times New Roman"/>
                <w:b/>
                <w:color w:val="000000"/>
                <w:w w:val="97"/>
                <w:sz w:val="16"/>
              </w:rPr>
              <w:t>Пьеса</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F8C2E57"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5</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6FDAAA73"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w:t>
            </w:r>
          </w:p>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C9FEE1"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4</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0A43D662" w14:textId="77777777" w:rsidR="009515B3" w:rsidRDefault="00F86DDB">
            <w:pPr>
              <w:autoSpaceDE w:val="0"/>
              <w:autoSpaceDN w:val="0"/>
              <w:spacing w:before="76" w:after="0" w:line="250"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6AD295D4" w14:textId="77777777">
        <w:trPr>
          <w:trHeight w:hRule="exact" w:val="73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24675D3" w14:textId="77777777" w:rsidR="009515B3" w:rsidRDefault="00F86DDB">
            <w:pPr>
              <w:autoSpaceDE w:val="0"/>
              <w:autoSpaceDN w:val="0"/>
              <w:spacing w:before="76" w:after="0" w:line="233" w:lineRule="auto"/>
              <w:jc w:val="center"/>
            </w:pPr>
            <w:r>
              <w:rPr>
                <w:rFonts w:ascii="Times New Roman" w:eastAsia="Times New Roman" w:hAnsi="Times New Roman"/>
                <w:color w:val="000000"/>
                <w:w w:val="97"/>
                <w:sz w:val="16"/>
              </w:rPr>
              <w:t>1.13.</w:t>
            </w:r>
          </w:p>
        </w:tc>
        <w:tc>
          <w:tcPr>
            <w:tcW w:w="6556" w:type="dxa"/>
            <w:tcBorders>
              <w:top w:val="single" w:sz="4" w:space="0" w:color="000000"/>
              <w:left w:val="single" w:sz="4" w:space="0" w:color="000000"/>
              <w:bottom w:val="single" w:sz="4" w:space="0" w:color="000000"/>
              <w:right w:val="single" w:sz="4" w:space="0" w:color="000000"/>
            </w:tcBorders>
            <w:tcMar>
              <w:left w:w="0" w:type="dxa"/>
              <w:right w:w="0" w:type="dxa"/>
            </w:tcMar>
          </w:tcPr>
          <w:p w14:paraId="74230E3E" w14:textId="77777777" w:rsidR="009515B3" w:rsidRDefault="00F86DDB">
            <w:pPr>
              <w:autoSpaceDE w:val="0"/>
              <w:autoSpaceDN w:val="0"/>
              <w:spacing w:before="76" w:after="0" w:line="233" w:lineRule="auto"/>
              <w:ind w:left="72"/>
            </w:pPr>
            <w:r>
              <w:rPr>
                <w:rFonts w:ascii="Times New Roman" w:eastAsia="Times New Roman" w:hAnsi="Times New Roman"/>
                <w:b/>
                <w:color w:val="000000"/>
                <w:w w:val="97"/>
                <w:sz w:val="16"/>
              </w:rPr>
              <w:t xml:space="preserve">Юмористические произведения </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7FE6649E"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6</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44AF0A98"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w:t>
            </w:r>
          </w:p>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14:paraId="0A36332D"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5</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5C560389" w14:textId="77777777" w:rsidR="009515B3" w:rsidRDefault="00F86DDB">
            <w:pPr>
              <w:autoSpaceDE w:val="0"/>
              <w:autoSpaceDN w:val="0"/>
              <w:spacing w:before="76" w:after="0" w:line="250"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344DA637" w14:textId="77777777">
        <w:trPr>
          <w:trHeight w:hRule="exact" w:val="73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BCAD7E8"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1.14.</w:t>
            </w:r>
          </w:p>
        </w:tc>
        <w:tc>
          <w:tcPr>
            <w:tcW w:w="6556" w:type="dxa"/>
            <w:tcBorders>
              <w:top w:val="single" w:sz="4" w:space="0" w:color="000000"/>
              <w:left w:val="single" w:sz="4" w:space="0" w:color="000000"/>
              <w:bottom w:val="single" w:sz="4" w:space="0" w:color="000000"/>
              <w:right w:val="single" w:sz="4" w:space="0" w:color="000000"/>
            </w:tcBorders>
            <w:tcMar>
              <w:left w:w="0" w:type="dxa"/>
              <w:right w:w="0" w:type="dxa"/>
            </w:tcMar>
          </w:tcPr>
          <w:p w14:paraId="1FC9BCB8" w14:textId="77777777" w:rsidR="009515B3" w:rsidRDefault="00F86DDB">
            <w:pPr>
              <w:autoSpaceDE w:val="0"/>
              <w:autoSpaceDN w:val="0"/>
              <w:spacing w:before="78" w:after="0" w:line="230" w:lineRule="auto"/>
              <w:ind w:left="72"/>
            </w:pPr>
            <w:r>
              <w:rPr>
                <w:rFonts w:ascii="Times New Roman" w:eastAsia="Times New Roman" w:hAnsi="Times New Roman"/>
                <w:b/>
                <w:color w:val="000000"/>
                <w:w w:val="97"/>
                <w:sz w:val="16"/>
              </w:rPr>
              <w:t>Зарубежная литература</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1959A5BB"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8</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1F37A3F8"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0</w:t>
            </w:r>
          </w:p>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14:paraId="349A1AF0"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0</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17084BB9" w14:textId="77777777" w:rsidR="009515B3" w:rsidRDefault="00F86DDB">
            <w:pPr>
              <w:autoSpaceDE w:val="0"/>
              <w:autoSpaceDN w:val="0"/>
              <w:spacing w:before="78" w:after="0" w:line="247"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1351F461" w14:textId="77777777">
        <w:trPr>
          <w:trHeight w:hRule="exact" w:val="73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1EE53B0" w14:textId="77777777" w:rsidR="009515B3" w:rsidRDefault="00F86DDB">
            <w:pPr>
              <w:autoSpaceDE w:val="0"/>
              <w:autoSpaceDN w:val="0"/>
              <w:spacing w:before="78" w:after="0" w:line="230" w:lineRule="auto"/>
              <w:jc w:val="center"/>
            </w:pPr>
            <w:r>
              <w:rPr>
                <w:rFonts w:ascii="Times New Roman" w:eastAsia="Times New Roman" w:hAnsi="Times New Roman"/>
                <w:color w:val="000000"/>
                <w:w w:val="97"/>
                <w:sz w:val="16"/>
              </w:rPr>
              <w:t>1.15.</w:t>
            </w:r>
          </w:p>
        </w:tc>
        <w:tc>
          <w:tcPr>
            <w:tcW w:w="6556" w:type="dxa"/>
            <w:tcBorders>
              <w:top w:val="single" w:sz="4" w:space="0" w:color="000000"/>
              <w:left w:val="single" w:sz="4" w:space="0" w:color="000000"/>
              <w:bottom w:val="single" w:sz="4" w:space="0" w:color="000000"/>
              <w:right w:val="single" w:sz="4" w:space="0" w:color="000000"/>
            </w:tcBorders>
            <w:tcMar>
              <w:left w:w="0" w:type="dxa"/>
              <w:right w:w="0" w:type="dxa"/>
            </w:tcMar>
          </w:tcPr>
          <w:p w14:paraId="4F0D5A42" w14:textId="77777777" w:rsidR="009515B3" w:rsidRPr="00E57554" w:rsidRDefault="00F86DDB">
            <w:pPr>
              <w:autoSpaceDE w:val="0"/>
              <w:autoSpaceDN w:val="0"/>
              <w:spacing w:before="78" w:after="0" w:line="230" w:lineRule="auto"/>
              <w:ind w:left="72"/>
              <w:rPr>
                <w:lang w:val="ru-RU"/>
              </w:rPr>
            </w:pPr>
            <w:r w:rsidRPr="00E57554">
              <w:rPr>
                <w:rFonts w:ascii="Times New Roman" w:eastAsia="Times New Roman" w:hAnsi="Times New Roman"/>
                <w:b/>
                <w:color w:val="000000"/>
                <w:w w:val="97"/>
                <w:sz w:val="16"/>
                <w:lang w:val="ru-RU"/>
              </w:rPr>
              <w:t>Библиографическая культура (работа с детской книгой и справочной литературой</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4E4C6F37"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7</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5377A1"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w:t>
            </w:r>
          </w:p>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2155D8"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6</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6FE7310F" w14:textId="77777777" w:rsidR="009515B3" w:rsidRDefault="00F86DDB">
            <w:pPr>
              <w:autoSpaceDE w:val="0"/>
              <w:autoSpaceDN w:val="0"/>
              <w:spacing w:before="78" w:after="0" w:line="247" w:lineRule="auto"/>
              <w:ind w:left="72" w:right="2736"/>
            </w:pPr>
            <w:r>
              <w:rPr>
                <w:rFonts w:ascii="Times New Roman" w:eastAsia="Times New Roman" w:hAnsi="Times New Roman"/>
                <w:color w:val="000000"/>
                <w:w w:val="97"/>
                <w:sz w:val="16"/>
              </w:rPr>
              <w:t xml:space="preserve">https://resh.edu.ru/ </w:t>
            </w:r>
            <w:r>
              <w:br/>
            </w:r>
            <w:r>
              <w:rPr>
                <w:rFonts w:ascii="Times New Roman" w:eastAsia="Times New Roman" w:hAnsi="Times New Roman"/>
                <w:color w:val="000000"/>
                <w:w w:val="97"/>
                <w:sz w:val="16"/>
              </w:rPr>
              <w:t xml:space="preserve">https://videouroki.net/ </w:t>
            </w:r>
            <w:r>
              <w:br/>
            </w:r>
            <w:r>
              <w:rPr>
                <w:rFonts w:ascii="Times New Roman" w:eastAsia="Times New Roman" w:hAnsi="Times New Roman"/>
                <w:color w:val="000000"/>
                <w:w w:val="97"/>
                <w:sz w:val="16"/>
              </w:rPr>
              <w:t>https://infourok.ru/</w:t>
            </w:r>
          </w:p>
        </w:tc>
      </w:tr>
      <w:tr w:rsidR="009515B3" w14:paraId="198390B0" w14:textId="77777777">
        <w:trPr>
          <w:trHeight w:hRule="exact" w:val="348"/>
        </w:trPr>
        <w:tc>
          <w:tcPr>
            <w:tcW w:w="706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4A18DE51"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Резервное время</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3715A24B" w14:textId="77777777" w:rsidR="009515B3" w:rsidRDefault="00F86DDB">
            <w:pPr>
              <w:autoSpaceDE w:val="0"/>
              <w:autoSpaceDN w:val="0"/>
              <w:spacing w:before="78" w:after="0" w:line="230" w:lineRule="auto"/>
              <w:ind w:left="72"/>
            </w:pPr>
            <w:r>
              <w:rPr>
                <w:rFonts w:ascii="Times New Roman" w:eastAsia="Times New Roman" w:hAnsi="Times New Roman"/>
                <w:color w:val="000000"/>
                <w:w w:val="97"/>
                <w:sz w:val="16"/>
              </w:rPr>
              <w:t>13</w:t>
            </w:r>
          </w:p>
        </w:tc>
        <w:tc>
          <w:tcPr>
            <w:tcW w:w="786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53FFDB0E" w14:textId="77777777" w:rsidR="009515B3" w:rsidRDefault="009515B3"/>
        </w:tc>
      </w:tr>
      <w:tr w:rsidR="009515B3" w14:paraId="165426D2" w14:textId="77777777">
        <w:trPr>
          <w:trHeight w:hRule="exact" w:val="328"/>
        </w:trPr>
        <w:tc>
          <w:tcPr>
            <w:tcW w:w="706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6752794A" w14:textId="77777777" w:rsidR="009515B3" w:rsidRPr="00E57554" w:rsidRDefault="00F86DDB">
            <w:pPr>
              <w:autoSpaceDE w:val="0"/>
              <w:autoSpaceDN w:val="0"/>
              <w:spacing w:before="76" w:after="0" w:line="233" w:lineRule="auto"/>
              <w:ind w:left="72"/>
              <w:rPr>
                <w:lang w:val="ru-RU"/>
              </w:rPr>
            </w:pPr>
            <w:r w:rsidRPr="00E57554">
              <w:rPr>
                <w:rFonts w:ascii="Times New Roman" w:eastAsia="Times New Roman" w:hAnsi="Times New Roman"/>
                <w:color w:val="000000"/>
                <w:w w:val="97"/>
                <w:sz w:val="16"/>
                <w:lang w:val="ru-RU"/>
              </w:rPr>
              <w:t>ОБЩЕЕ КОЛИЧЕСТВО ЧАСОВ ПО ПРОГРАММЕ</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14:paraId="6204056A"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136</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4F50A52C"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14</w:t>
            </w:r>
          </w:p>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14:paraId="63DD77E0" w14:textId="77777777" w:rsidR="009515B3" w:rsidRDefault="00F86DDB">
            <w:pPr>
              <w:autoSpaceDE w:val="0"/>
              <w:autoSpaceDN w:val="0"/>
              <w:spacing w:before="76" w:after="0" w:line="233" w:lineRule="auto"/>
              <w:ind w:left="72"/>
            </w:pPr>
            <w:r>
              <w:rPr>
                <w:rFonts w:ascii="Times New Roman" w:eastAsia="Times New Roman" w:hAnsi="Times New Roman"/>
                <w:color w:val="000000"/>
                <w:w w:val="97"/>
                <w:sz w:val="16"/>
              </w:rPr>
              <w:t>101</w:t>
            </w:r>
          </w:p>
        </w:tc>
        <w:tc>
          <w:tcPr>
            <w:tcW w:w="4216" w:type="dxa"/>
            <w:tcBorders>
              <w:top w:val="single" w:sz="4" w:space="0" w:color="000000"/>
              <w:left w:val="single" w:sz="4" w:space="0" w:color="000000"/>
              <w:bottom w:val="single" w:sz="4" w:space="0" w:color="000000"/>
              <w:right w:val="single" w:sz="4" w:space="0" w:color="000000"/>
            </w:tcBorders>
            <w:tcMar>
              <w:left w:w="0" w:type="dxa"/>
              <w:right w:w="0" w:type="dxa"/>
            </w:tcMar>
          </w:tcPr>
          <w:p w14:paraId="424CC5FC" w14:textId="77777777" w:rsidR="009515B3" w:rsidRDefault="009515B3"/>
        </w:tc>
      </w:tr>
    </w:tbl>
    <w:p w14:paraId="35620AB3" w14:textId="77777777" w:rsidR="009515B3" w:rsidRDefault="009515B3">
      <w:pPr>
        <w:autoSpaceDE w:val="0"/>
        <w:autoSpaceDN w:val="0"/>
        <w:spacing w:after="0" w:line="14" w:lineRule="exact"/>
      </w:pPr>
    </w:p>
    <w:p w14:paraId="0D4148A7" w14:textId="77777777" w:rsidR="009515B3" w:rsidRDefault="009515B3">
      <w:pPr>
        <w:sectPr w:rsidR="009515B3">
          <w:pgSz w:w="16840" w:h="11900"/>
          <w:pgMar w:top="284" w:right="640" w:bottom="1440" w:left="666" w:header="720" w:footer="720" w:gutter="0"/>
          <w:cols w:space="720" w:equalWidth="0">
            <w:col w:w="15534" w:space="0"/>
          </w:cols>
          <w:docGrid w:linePitch="360"/>
        </w:sectPr>
      </w:pPr>
    </w:p>
    <w:p w14:paraId="1C8CD70F" w14:textId="77777777" w:rsidR="009515B3" w:rsidRDefault="009515B3">
      <w:pPr>
        <w:autoSpaceDE w:val="0"/>
        <w:autoSpaceDN w:val="0"/>
        <w:spacing w:after="78" w:line="220" w:lineRule="exact"/>
      </w:pPr>
    </w:p>
    <w:p w14:paraId="32FBD8FB" w14:textId="77777777" w:rsidR="00FF0A44" w:rsidRDefault="00FF0A44" w:rsidP="00FF0A44">
      <w:pPr>
        <w:autoSpaceDE w:val="0"/>
        <w:autoSpaceDN w:val="0"/>
        <w:spacing w:after="0" w:line="230" w:lineRule="auto"/>
      </w:pPr>
      <w:r>
        <w:rPr>
          <w:rFonts w:ascii="Times New Roman" w:eastAsia="Times New Roman" w:hAnsi="Times New Roman"/>
          <w:b/>
          <w:color w:val="000000"/>
          <w:sz w:val="24"/>
        </w:rPr>
        <w:t xml:space="preserve">УЧЕБНО-МЕТОДИЧЕСКОЕ ОБЕСПЕЧЕНИЕ ОБРАЗОВАТЕЛЬНОГО ПРОЦЕССА </w:t>
      </w:r>
    </w:p>
    <w:p w14:paraId="02BFD421" w14:textId="77777777" w:rsidR="00FF0A44" w:rsidRDefault="00FF0A44" w:rsidP="00FF0A44">
      <w:pPr>
        <w:autoSpaceDE w:val="0"/>
        <w:autoSpaceDN w:val="0"/>
        <w:spacing w:before="346" w:after="0" w:line="230" w:lineRule="auto"/>
      </w:pPr>
      <w:r>
        <w:rPr>
          <w:rFonts w:ascii="Times New Roman" w:eastAsia="Times New Roman" w:hAnsi="Times New Roman"/>
          <w:b/>
          <w:color w:val="000000"/>
          <w:sz w:val="24"/>
        </w:rPr>
        <w:t>ОБЯЗАТЕЛЬНЫЕ УЧЕБНЫЕ МАТЕРИАЛЫ ДЛЯ УЧЕНИКА</w:t>
      </w:r>
    </w:p>
    <w:p w14:paraId="14399948" w14:textId="77777777" w:rsidR="00FF0A44" w:rsidRDefault="00FF0A44" w:rsidP="00FF0A44">
      <w:pPr>
        <w:autoSpaceDE w:val="0"/>
        <w:autoSpaceDN w:val="0"/>
        <w:spacing w:before="262" w:after="0" w:line="230" w:lineRule="auto"/>
      </w:pPr>
      <w:r>
        <w:rPr>
          <w:rFonts w:ascii="Times New Roman" w:eastAsia="Times New Roman" w:hAnsi="Times New Roman"/>
          <w:b/>
          <w:color w:val="000000"/>
          <w:sz w:val="24"/>
        </w:rPr>
        <w:t>1 КЛАСС</w:t>
      </w:r>
    </w:p>
    <w:p w14:paraId="00BA27D8" w14:textId="77777777" w:rsidR="00FF0A44" w:rsidRPr="00FF0A44" w:rsidRDefault="00FF0A44" w:rsidP="00FF0A44">
      <w:pPr>
        <w:autoSpaceDE w:val="0"/>
        <w:autoSpaceDN w:val="0"/>
        <w:spacing w:before="166" w:after="0" w:line="271" w:lineRule="auto"/>
        <w:ind w:right="864"/>
        <w:rPr>
          <w:lang w:val="ru-RU"/>
        </w:rPr>
      </w:pPr>
      <w:r w:rsidRPr="00FF0A44">
        <w:rPr>
          <w:rFonts w:ascii="Times New Roman" w:eastAsia="Times New Roman" w:hAnsi="Times New Roman"/>
          <w:color w:val="000000"/>
          <w:sz w:val="24"/>
          <w:lang w:val="ru-RU"/>
        </w:rPr>
        <w:t xml:space="preserve">Климанова Л.Ф., Горецкий В.Г., Голованова М.В. и другие, Литературное чтение (в 2 частях). Учебник. 1класс. Акционерное общество «Издательство «Просвещение»; </w:t>
      </w:r>
      <w:r w:rsidRPr="00FF0A44">
        <w:rPr>
          <w:lang w:val="ru-RU"/>
        </w:rPr>
        <w:br/>
      </w:r>
      <w:r w:rsidRPr="00FF0A44">
        <w:rPr>
          <w:rFonts w:ascii="Times New Roman" w:eastAsia="Times New Roman" w:hAnsi="Times New Roman"/>
          <w:color w:val="000000"/>
          <w:sz w:val="24"/>
          <w:lang w:val="ru-RU"/>
        </w:rPr>
        <w:t>Введите свой вариант:</w:t>
      </w:r>
    </w:p>
    <w:p w14:paraId="009734EE" w14:textId="77777777" w:rsidR="00FF0A44" w:rsidRPr="00FF0A44" w:rsidRDefault="00FF0A44" w:rsidP="00FF0A44">
      <w:pPr>
        <w:autoSpaceDE w:val="0"/>
        <w:autoSpaceDN w:val="0"/>
        <w:spacing w:before="382" w:after="0" w:line="230" w:lineRule="auto"/>
        <w:rPr>
          <w:lang w:val="ru-RU"/>
        </w:rPr>
      </w:pPr>
      <w:r w:rsidRPr="00FF0A44">
        <w:rPr>
          <w:rFonts w:ascii="Times New Roman" w:eastAsia="Times New Roman" w:hAnsi="Times New Roman"/>
          <w:b/>
          <w:color w:val="000000"/>
          <w:sz w:val="24"/>
          <w:lang w:val="ru-RU"/>
        </w:rPr>
        <w:t>2 КЛАСС</w:t>
      </w:r>
    </w:p>
    <w:p w14:paraId="43D64F6D" w14:textId="77777777" w:rsidR="00FF0A44" w:rsidRPr="00FF0A44" w:rsidRDefault="00FF0A44" w:rsidP="00FF0A44">
      <w:pPr>
        <w:autoSpaceDE w:val="0"/>
        <w:autoSpaceDN w:val="0"/>
        <w:spacing w:before="168" w:after="0" w:line="271" w:lineRule="auto"/>
        <w:ind w:right="864"/>
        <w:rPr>
          <w:lang w:val="ru-RU"/>
        </w:rPr>
      </w:pPr>
      <w:r w:rsidRPr="00FF0A44">
        <w:rPr>
          <w:rFonts w:ascii="Times New Roman" w:eastAsia="Times New Roman" w:hAnsi="Times New Roman"/>
          <w:color w:val="000000"/>
          <w:sz w:val="24"/>
          <w:lang w:val="ru-RU"/>
        </w:rPr>
        <w:t xml:space="preserve">Климанова Л.Ф., Горецкий В.Г., Голованова М.В. и другие, Литературное чтение (в 2 частях). Учебник. 2 класс. Акционерное общество «Издательство «Просвещение» ; </w:t>
      </w:r>
      <w:r w:rsidRPr="00FF0A44">
        <w:rPr>
          <w:lang w:val="ru-RU"/>
        </w:rPr>
        <w:br/>
      </w:r>
      <w:r w:rsidRPr="00FF0A44">
        <w:rPr>
          <w:rFonts w:ascii="Times New Roman" w:eastAsia="Times New Roman" w:hAnsi="Times New Roman"/>
          <w:color w:val="000000"/>
          <w:sz w:val="24"/>
          <w:lang w:val="ru-RU"/>
        </w:rPr>
        <w:t>Введите свой вариант:</w:t>
      </w:r>
    </w:p>
    <w:p w14:paraId="0FB1DA15" w14:textId="77777777" w:rsidR="00FF0A44" w:rsidRPr="00FF0A44" w:rsidRDefault="00FF0A44" w:rsidP="00FF0A44">
      <w:pPr>
        <w:autoSpaceDE w:val="0"/>
        <w:autoSpaceDN w:val="0"/>
        <w:spacing w:before="262" w:after="0" w:line="230" w:lineRule="auto"/>
        <w:rPr>
          <w:lang w:val="ru-RU"/>
        </w:rPr>
      </w:pPr>
      <w:r w:rsidRPr="00FF0A44">
        <w:rPr>
          <w:rFonts w:ascii="Times New Roman" w:eastAsia="Times New Roman" w:hAnsi="Times New Roman"/>
          <w:b/>
          <w:color w:val="000000"/>
          <w:sz w:val="24"/>
          <w:lang w:val="ru-RU"/>
        </w:rPr>
        <w:t>3 КЛАСС</w:t>
      </w:r>
    </w:p>
    <w:p w14:paraId="35081BD1" w14:textId="77777777" w:rsidR="00FF0A44" w:rsidRPr="00FF0A44" w:rsidRDefault="00FF0A44" w:rsidP="00FF0A44">
      <w:pPr>
        <w:autoSpaceDE w:val="0"/>
        <w:autoSpaceDN w:val="0"/>
        <w:spacing w:before="166" w:after="0" w:line="271" w:lineRule="auto"/>
        <w:ind w:right="864"/>
        <w:rPr>
          <w:lang w:val="ru-RU"/>
        </w:rPr>
      </w:pPr>
      <w:r w:rsidRPr="00FF0A44">
        <w:rPr>
          <w:rFonts w:ascii="Times New Roman" w:eastAsia="Times New Roman" w:hAnsi="Times New Roman"/>
          <w:color w:val="000000"/>
          <w:sz w:val="24"/>
          <w:lang w:val="ru-RU"/>
        </w:rPr>
        <w:t xml:space="preserve">Климанова Л.Ф., Горецкий В.Г., Голованова М.В. и другие, Литературное чтение (в 2 частях). Учебник. 3 класс. Акционерное общество «Издательство «Просвещение» ; </w:t>
      </w:r>
      <w:r w:rsidRPr="00FF0A44">
        <w:rPr>
          <w:lang w:val="ru-RU"/>
        </w:rPr>
        <w:br/>
      </w:r>
      <w:r w:rsidRPr="00FF0A44">
        <w:rPr>
          <w:rFonts w:ascii="Times New Roman" w:eastAsia="Times New Roman" w:hAnsi="Times New Roman"/>
          <w:color w:val="000000"/>
          <w:sz w:val="24"/>
          <w:lang w:val="ru-RU"/>
        </w:rPr>
        <w:t>Введите свой вариант:</w:t>
      </w:r>
    </w:p>
    <w:p w14:paraId="131FDFA5" w14:textId="77777777" w:rsidR="00FF0A44" w:rsidRPr="00FF0A44" w:rsidRDefault="00FF0A44" w:rsidP="00FF0A44">
      <w:pPr>
        <w:autoSpaceDE w:val="0"/>
        <w:autoSpaceDN w:val="0"/>
        <w:spacing w:before="262" w:after="0" w:line="230" w:lineRule="auto"/>
        <w:rPr>
          <w:lang w:val="ru-RU"/>
        </w:rPr>
      </w:pPr>
      <w:r w:rsidRPr="00FF0A44">
        <w:rPr>
          <w:rFonts w:ascii="Times New Roman" w:eastAsia="Times New Roman" w:hAnsi="Times New Roman"/>
          <w:b/>
          <w:color w:val="000000"/>
          <w:sz w:val="24"/>
          <w:lang w:val="ru-RU"/>
        </w:rPr>
        <w:t>4 КЛАСС</w:t>
      </w:r>
    </w:p>
    <w:p w14:paraId="48D371B1" w14:textId="77777777" w:rsidR="00FF0A44" w:rsidRPr="00FF0A44" w:rsidRDefault="00FF0A44" w:rsidP="00FF0A44">
      <w:pPr>
        <w:autoSpaceDE w:val="0"/>
        <w:autoSpaceDN w:val="0"/>
        <w:spacing w:before="166" w:after="0" w:line="271" w:lineRule="auto"/>
        <w:ind w:right="864"/>
        <w:rPr>
          <w:lang w:val="ru-RU"/>
        </w:rPr>
      </w:pPr>
      <w:r w:rsidRPr="00FF0A44">
        <w:rPr>
          <w:rFonts w:ascii="Times New Roman" w:eastAsia="Times New Roman" w:hAnsi="Times New Roman"/>
          <w:color w:val="000000"/>
          <w:sz w:val="24"/>
          <w:lang w:val="ru-RU"/>
        </w:rPr>
        <w:t xml:space="preserve">Климанова Л.Ф., Горецкий В.Г., Голованова М.В. и другие, Литературное чтение (в 2 частях). Учебник. 4 класс. Акционерное общество «Издательство «Просвещение» ; </w:t>
      </w:r>
      <w:r w:rsidRPr="00FF0A44">
        <w:rPr>
          <w:lang w:val="ru-RU"/>
        </w:rPr>
        <w:br/>
      </w:r>
      <w:r w:rsidRPr="00FF0A44">
        <w:rPr>
          <w:rFonts w:ascii="Times New Roman" w:eastAsia="Times New Roman" w:hAnsi="Times New Roman"/>
          <w:color w:val="000000"/>
          <w:sz w:val="24"/>
          <w:lang w:val="ru-RU"/>
        </w:rPr>
        <w:t>Введите свой вариант:</w:t>
      </w:r>
    </w:p>
    <w:p w14:paraId="72BD6857" w14:textId="77777777" w:rsidR="00FF0A44" w:rsidRPr="00FF0A44" w:rsidRDefault="00FF0A44" w:rsidP="00FF0A44">
      <w:pPr>
        <w:autoSpaceDE w:val="0"/>
        <w:autoSpaceDN w:val="0"/>
        <w:spacing w:before="382" w:after="0" w:line="230" w:lineRule="auto"/>
        <w:rPr>
          <w:lang w:val="ru-RU"/>
        </w:rPr>
      </w:pPr>
      <w:r w:rsidRPr="00FF0A44">
        <w:rPr>
          <w:rFonts w:ascii="Times New Roman" w:eastAsia="Times New Roman" w:hAnsi="Times New Roman"/>
          <w:b/>
          <w:color w:val="000000"/>
          <w:sz w:val="24"/>
          <w:lang w:val="ru-RU"/>
        </w:rPr>
        <w:t>МЕТОДИЧЕСКИЕ МАТЕРИАЛЫ ДЛЯ УЧИТЕЛЯ</w:t>
      </w:r>
    </w:p>
    <w:p w14:paraId="6758D806" w14:textId="77777777" w:rsidR="00FF0A44" w:rsidRPr="00FF0A44" w:rsidRDefault="00FF0A44" w:rsidP="00FF0A44">
      <w:pPr>
        <w:autoSpaceDE w:val="0"/>
        <w:autoSpaceDN w:val="0"/>
        <w:spacing w:before="262" w:after="0" w:line="230" w:lineRule="auto"/>
        <w:rPr>
          <w:lang w:val="ru-RU"/>
        </w:rPr>
      </w:pPr>
      <w:r w:rsidRPr="00FF0A44">
        <w:rPr>
          <w:rFonts w:ascii="Times New Roman" w:eastAsia="Times New Roman" w:hAnsi="Times New Roman"/>
          <w:b/>
          <w:color w:val="000000"/>
          <w:sz w:val="24"/>
          <w:lang w:val="ru-RU"/>
        </w:rPr>
        <w:t>1 КЛАСС</w:t>
      </w:r>
    </w:p>
    <w:p w14:paraId="56645949" w14:textId="77777777" w:rsidR="00FF0A44" w:rsidRPr="00FF0A44" w:rsidRDefault="00FF0A44" w:rsidP="00FF0A44">
      <w:pPr>
        <w:autoSpaceDE w:val="0"/>
        <w:autoSpaceDN w:val="0"/>
        <w:spacing w:before="166" w:after="0" w:line="262" w:lineRule="auto"/>
        <w:ind w:right="432"/>
        <w:rPr>
          <w:lang w:val="ru-RU"/>
        </w:rPr>
      </w:pPr>
      <w:r w:rsidRPr="00FF0A44">
        <w:rPr>
          <w:rFonts w:ascii="Times New Roman" w:eastAsia="Times New Roman" w:hAnsi="Times New Roman"/>
          <w:color w:val="000000"/>
          <w:sz w:val="24"/>
          <w:lang w:val="ru-RU"/>
        </w:rPr>
        <w:t>Коллекция презентаций по литературному чтению, методические разработки по литературному чтению к учебнику ""Литературное чтение" 1класс УМК "Школа России", поурочные разработки.</w:t>
      </w:r>
    </w:p>
    <w:p w14:paraId="62C23011" w14:textId="77777777" w:rsidR="00FF0A44" w:rsidRPr="00FF0A44" w:rsidRDefault="00FF0A44" w:rsidP="00FF0A44">
      <w:pPr>
        <w:autoSpaceDE w:val="0"/>
        <w:autoSpaceDN w:val="0"/>
        <w:spacing w:before="262" w:after="0" w:line="230" w:lineRule="auto"/>
        <w:rPr>
          <w:lang w:val="ru-RU"/>
        </w:rPr>
      </w:pPr>
      <w:r w:rsidRPr="00FF0A44">
        <w:rPr>
          <w:rFonts w:ascii="Times New Roman" w:eastAsia="Times New Roman" w:hAnsi="Times New Roman"/>
          <w:b/>
          <w:color w:val="000000"/>
          <w:sz w:val="24"/>
          <w:lang w:val="ru-RU"/>
        </w:rPr>
        <w:t>2 КЛАСС</w:t>
      </w:r>
    </w:p>
    <w:p w14:paraId="4EBAE141" w14:textId="77777777" w:rsidR="00FF0A44" w:rsidRPr="00FF0A44" w:rsidRDefault="00FF0A44" w:rsidP="00FF0A44">
      <w:pPr>
        <w:autoSpaceDE w:val="0"/>
        <w:autoSpaceDN w:val="0"/>
        <w:spacing w:before="166" w:after="0" w:line="262" w:lineRule="auto"/>
        <w:ind w:right="432"/>
        <w:rPr>
          <w:lang w:val="ru-RU"/>
        </w:rPr>
      </w:pPr>
      <w:r w:rsidRPr="00FF0A44">
        <w:rPr>
          <w:rFonts w:ascii="Times New Roman" w:eastAsia="Times New Roman" w:hAnsi="Times New Roman"/>
          <w:color w:val="000000"/>
          <w:sz w:val="24"/>
          <w:lang w:val="ru-RU"/>
        </w:rPr>
        <w:t>Коллекция презентаций по литературному чтению, методические разработки по литературному чтению к учебнику ""Литературное чтение" 2класс УМК "Школа России", поурочные разработки.</w:t>
      </w:r>
    </w:p>
    <w:p w14:paraId="726055B9" w14:textId="77777777" w:rsidR="00FF0A44" w:rsidRPr="00FF0A44" w:rsidRDefault="00FF0A44" w:rsidP="00FF0A44">
      <w:pPr>
        <w:autoSpaceDE w:val="0"/>
        <w:autoSpaceDN w:val="0"/>
        <w:spacing w:before="264" w:after="0" w:line="230" w:lineRule="auto"/>
        <w:rPr>
          <w:lang w:val="ru-RU"/>
        </w:rPr>
      </w:pPr>
      <w:r w:rsidRPr="00FF0A44">
        <w:rPr>
          <w:rFonts w:ascii="Times New Roman" w:eastAsia="Times New Roman" w:hAnsi="Times New Roman"/>
          <w:b/>
          <w:color w:val="000000"/>
          <w:sz w:val="24"/>
          <w:lang w:val="ru-RU"/>
        </w:rPr>
        <w:t>3 КЛАСС</w:t>
      </w:r>
    </w:p>
    <w:p w14:paraId="74C5959C" w14:textId="77777777" w:rsidR="00FF0A44" w:rsidRPr="00FF0A44" w:rsidRDefault="00FF0A44" w:rsidP="00FF0A44">
      <w:pPr>
        <w:autoSpaceDE w:val="0"/>
        <w:autoSpaceDN w:val="0"/>
        <w:spacing w:before="166" w:after="0" w:line="262" w:lineRule="auto"/>
        <w:ind w:right="432"/>
        <w:rPr>
          <w:lang w:val="ru-RU"/>
        </w:rPr>
      </w:pPr>
      <w:r w:rsidRPr="00FF0A44">
        <w:rPr>
          <w:rFonts w:ascii="Times New Roman" w:eastAsia="Times New Roman" w:hAnsi="Times New Roman"/>
          <w:color w:val="000000"/>
          <w:sz w:val="24"/>
          <w:lang w:val="ru-RU"/>
        </w:rPr>
        <w:t>Коллекция презентаций по литературному чтению, методические разработки по литературному чтению к учебнику ""Литературное чтение" 3класс УМК "Школа России", поурочные разработки.</w:t>
      </w:r>
    </w:p>
    <w:p w14:paraId="5B09882B" w14:textId="77777777" w:rsidR="00FF0A44" w:rsidRPr="00FF0A44" w:rsidRDefault="00FF0A44" w:rsidP="00FF0A44">
      <w:pPr>
        <w:autoSpaceDE w:val="0"/>
        <w:autoSpaceDN w:val="0"/>
        <w:spacing w:before="262" w:after="0" w:line="230" w:lineRule="auto"/>
        <w:rPr>
          <w:lang w:val="ru-RU"/>
        </w:rPr>
      </w:pPr>
      <w:r w:rsidRPr="00FF0A44">
        <w:rPr>
          <w:rFonts w:ascii="Times New Roman" w:eastAsia="Times New Roman" w:hAnsi="Times New Roman"/>
          <w:b/>
          <w:color w:val="000000"/>
          <w:sz w:val="24"/>
          <w:lang w:val="ru-RU"/>
        </w:rPr>
        <w:t>4 КЛАСС</w:t>
      </w:r>
    </w:p>
    <w:p w14:paraId="17B9B543" w14:textId="77777777" w:rsidR="00FF0A44" w:rsidRPr="00FF0A44" w:rsidRDefault="00FF0A44" w:rsidP="00FF0A44">
      <w:pPr>
        <w:autoSpaceDE w:val="0"/>
        <w:autoSpaceDN w:val="0"/>
        <w:spacing w:before="166" w:after="0" w:line="262" w:lineRule="auto"/>
        <w:ind w:right="432"/>
        <w:rPr>
          <w:lang w:val="ru-RU"/>
        </w:rPr>
      </w:pPr>
      <w:r w:rsidRPr="00FF0A44">
        <w:rPr>
          <w:rFonts w:ascii="Times New Roman" w:eastAsia="Times New Roman" w:hAnsi="Times New Roman"/>
          <w:color w:val="000000"/>
          <w:sz w:val="24"/>
          <w:lang w:val="ru-RU"/>
        </w:rPr>
        <w:t>Коллекция презентаций по литературному чтению, методические разработки по литературному чтению к учебнику ""Литературное чтение" 4класс УМК "Школа России", поурочные разработки.</w:t>
      </w:r>
    </w:p>
    <w:p w14:paraId="31467EB9" w14:textId="77777777" w:rsidR="009515B3" w:rsidRPr="00FF0A44" w:rsidRDefault="009515B3">
      <w:pPr>
        <w:rPr>
          <w:lang w:val="ru-RU"/>
        </w:rPr>
        <w:sectPr w:rsidR="009515B3" w:rsidRPr="00FF0A44">
          <w:pgSz w:w="11900" w:h="16840"/>
          <w:pgMar w:top="284" w:right="650" w:bottom="1440" w:left="666" w:header="720" w:footer="720" w:gutter="0"/>
          <w:cols w:space="720" w:equalWidth="0">
            <w:col w:w="10584" w:space="0"/>
          </w:cols>
          <w:docGrid w:linePitch="360"/>
        </w:sectPr>
      </w:pPr>
    </w:p>
    <w:p w14:paraId="700D254B" w14:textId="77777777" w:rsidR="00FF0A44" w:rsidRDefault="00FF0A44">
      <w:pPr>
        <w:autoSpaceDE w:val="0"/>
        <w:autoSpaceDN w:val="0"/>
        <w:spacing w:before="262" w:after="0" w:line="230" w:lineRule="auto"/>
        <w:rPr>
          <w:rFonts w:ascii="Times New Roman" w:eastAsia="Times New Roman" w:hAnsi="Times New Roman"/>
          <w:b/>
          <w:color w:val="000000"/>
          <w:sz w:val="24"/>
          <w:lang w:val="ru-RU"/>
        </w:rPr>
      </w:pPr>
    </w:p>
    <w:p w14:paraId="03388324" w14:textId="78B91951" w:rsidR="009515B3" w:rsidRPr="00FF0A44" w:rsidRDefault="00F86DDB">
      <w:pPr>
        <w:autoSpaceDE w:val="0"/>
        <w:autoSpaceDN w:val="0"/>
        <w:spacing w:before="262" w:after="0" w:line="230" w:lineRule="auto"/>
        <w:rPr>
          <w:lang w:val="ru-RU"/>
        </w:rPr>
      </w:pPr>
      <w:r w:rsidRPr="00FF0A44">
        <w:rPr>
          <w:rFonts w:ascii="Times New Roman" w:eastAsia="Times New Roman" w:hAnsi="Times New Roman"/>
          <w:b/>
          <w:color w:val="000000"/>
          <w:sz w:val="24"/>
          <w:lang w:val="ru-RU"/>
        </w:rPr>
        <w:t>ЦИФРОВЫЕ ОБРАЗОВАТЕЛЬНЫЕ РЕСУРСЫ И РЕСУРСЫ СЕТИ ИНТЕРНЕТ</w:t>
      </w:r>
    </w:p>
    <w:p w14:paraId="2A0BB9D2" w14:textId="77777777" w:rsidR="009515B3" w:rsidRPr="00FF0A44" w:rsidRDefault="00F86DDB">
      <w:pPr>
        <w:autoSpaceDE w:val="0"/>
        <w:autoSpaceDN w:val="0"/>
        <w:spacing w:before="262" w:after="0" w:line="230" w:lineRule="auto"/>
        <w:rPr>
          <w:lang w:val="ru-RU"/>
        </w:rPr>
      </w:pPr>
      <w:r w:rsidRPr="00FF0A44">
        <w:rPr>
          <w:rFonts w:ascii="Times New Roman" w:eastAsia="Times New Roman" w:hAnsi="Times New Roman"/>
          <w:b/>
          <w:color w:val="000000"/>
          <w:sz w:val="24"/>
          <w:lang w:val="ru-RU"/>
        </w:rPr>
        <w:t>1 КЛАСС</w:t>
      </w:r>
    </w:p>
    <w:p w14:paraId="1EE47A8B" w14:textId="77777777" w:rsidR="009515B3" w:rsidRPr="00FF0A44" w:rsidRDefault="00F86DDB">
      <w:pPr>
        <w:autoSpaceDE w:val="0"/>
        <w:autoSpaceDN w:val="0"/>
        <w:spacing w:before="166" w:after="0" w:line="262" w:lineRule="auto"/>
        <w:ind w:right="7776"/>
        <w:rPr>
          <w:lang w:val="ru-RU"/>
        </w:rPr>
      </w:pPr>
      <w:r>
        <w:rPr>
          <w:rFonts w:ascii="Times New Roman" w:eastAsia="Times New Roman" w:hAnsi="Times New Roman"/>
          <w:color w:val="000000"/>
          <w:sz w:val="24"/>
        </w:rPr>
        <w:t>http</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bomoonlight</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azbuka</w:t>
      </w:r>
      <w:r w:rsidRPr="00FF0A44">
        <w:rPr>
          <w:rFonts w:ascii="Times New Roman" w:eastAsia="Times New Roman" w:hAnsi="Times New Roman"/>
          <w:color w:val="000000"/>
          <w:sz w:val="24"/>
          <w:lang w:val="ru-RU"/>
        </w:rPr>
        <w:t xml:space="preserve"> </w:t>
      </w:r>
      <w:r w:rsidRPr="00FF0A44">
        <w:rPr>
          <w:lang w:val="ru-RU"/>
        </w:rPr>
        <w:br/>
      </w:r>
      <w:r>
        <w:rPr>
          <w:rFonts w:ascii="Times New Roman" w:eastAsia="Times New Roman" w:hAnsi="Times New Roman"/>
          <w:color w:val="000000"/>
          <w:sz w:val="24"/>
        </w:rPr>
        <w:t>https</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urok</w:t>
      </w:r>
      <w:r w:rsidRPr="00FF0A44">
        <w:rPr>
          <w:rFonts w:ascii="Times New Roman" w:eastAsia="Times New Roman" w:hAnsi="Times New Roman"/>
          <w:color w:val="000000"/>
          <w:sz w:val="24"/>
          <w:lang w:val="ru-RU"/>
        </w:rPr>
        <w:t>.1</w:t>
      </w:r>
      <w:r>
        <w:rPr>
          <w:rFonts w:ascii="Times New Roman" w:eastAsia="Times New Roman" w:hAnsi="Times New Roman"/>
          <w:color w:val="000000"/>
          <w:sz w:val="24"/>
        </w:rPr>
        <w:t>sept</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FF0A44">
        <w:rPr>
          <w:rFonts w:ascii="Times New Roman" w:eastAsia="Times New Roman" w:hAnsi="Times New Roman"/>
          <w:color w:val="000000"/>
          <w:sz w:val="24"/>
          <w:lang w:val="ru-RU"/>
        </w:rPr>
        <w:t>/</w:t>
      </w:r>
    </w:p>
    <w:p w14:paraId="2ABDFDB4" w14:textId="77777777" w:rsidR="00FF0A44" w:rsidRDefault="00FF0A44" w:rsidP="00FF0A44">
      <w:pPr>
        <w:autoSpaceDE w:val="0"/>
        <w:autoSpaceDN w:val="0"/>
        <w:spacing w:after="0" w:line="300" w:lineRule="auto"/>
        <w:ind w:right="7920"/>
        <w:rPr>
          <w:lang w:val="ru-RU"/>
        </w:rPr>
      </w:pPr>
    </w:p>
    <w:p w14:paraId="75A10EEA" w14:textId="12C856FE" w:rsidR="00FF0A44" w:rsidRPr="00FF0A44" w:rsidRDefault="00FF0A44" w:rsidP="00FF0A44">
      <w:pPr>
        <w:autoSpaceDE w:val="0"/>
        <w:autoSpaceDN w:val="0"/>
        <w:spacing w:after="0" w:line="300" w:lineRule="auto"/>
        <w:ind w:right="7920"/>
        <w:rPr>
          <w:lang w:val="ru-RU"/>
        </w:rPr>
      </w:pPr>
      <w:r w:rsidRPr="00FF0A44">
        <w:rPr>
          <w:rFonts w:ascii="Times New Roman" w:eastAsia="Times New Roman" w:hAnsi="Times New Roman"/>
          <w:b/>
          <w:color w:val="000000"/>
          <w:sz w:val="24"/>
          <w:lang w:val="ru-RU"/>
        </w:rPr>
        <w:t xml:space="preserve">2 КЛАСС </w:t>
      </w:r>
      <w:r w:rsidRPr="00FF0A44">
        <w:rPr>
          <w:lang w:val="ru-RU"/>
        </w:rPr>
        <w:br/>
      </w:r>
      <w:r>
        <w:rPr>
          <w:rFonts w:ascii="Times New Roman" w:eastAsia="Times New Roman" w:hAnsi="Times New Roman"/>
          <w:color w:val="000000"/>
          <w:sz w:val="24"/>
        </w:rPr>
        <w:t>https</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resh</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edu</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FF0A44">
        <w:rPr>
          <w:rFonts w:ascii="Times New Roman" w:eastAsia="Times New Roman" w:hAnsi="Times New Roman"/>
          <w:color w:val="000000"/>
          <w:sz w:val="24"/>
          <w:lang w:val="ru-RU"/>
        </w:rPr>
        <w:t xml:space="preserve">/ </w:t>
      </w:r>
      <w:r w:rsidRPr="00FF0A44">
        <w:rPr>
          <w:lang w:val="ru-RU"/>
        </w:rPr>
        <w:br/>
      </w:r>
      <w:r>
        <w:rPr>
          <w:rFonts w:ascii="Times New Roman" w:eastAsia="Times New Roman" w:hAnsi="Times New Roman"/>
          <w:color w:val="000000"/>
          <w:sz w:val="24"/>
        </w:rPr>
        <w:t>https</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uchi</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FF0A44">
        <w:rPr>
          <w:rFonts w:ascii="Times New Roman" w:eastAsia="Times New Roman" w:hAnsi="Times New Roman"/>
          <w:color w:val="000000"/>
          <w:sz w:val="24"/>
          <w:lang w:val="ru-RU"/>
        </w:rPr>
        <w:t>/</w:t>
      </w:r>
    </w:p>
    <w:p w14:paraId="3EC6135B" w14:textId="77777777" w:rsidR="00FF0A44" w:rsidRPr="00FF0A44" w:rsidRDefault="00FF0A44" w:rsidP="00FF0A44">
      <w:pPr>
        <w:autoSpaceDE w:val="0"/>
        <w:autoSpaceDN w:val="0"/>
        <w:spacing w:before="262" w:after="0" w:line="300" w:lineRule="auto"/>
        <w:ind w:right="7920"/>
        <w:rPr>
          <w:lang w:val="ru-RU"/>
        </w:rPr>
      </w:pPr>
      <w:r w:rsidRPr="00FF0A44">
        <w:rPr>
          <w:rFonts w:ascii="Times New Roman" w:eastAsia="Times New Roman" w:hAnsi="Times New Roman"/>
          <w:b/>
          <w:color w:val="000000"/>
          <w:sz w:val="24"/>
          <w:lang w:val="ru-RU"/>
        </w:rPr>
        <w:t xml:space="preserve">3 КЛАСС </w:t>
      </w:r>
      <w:r w:rsidRPr="00FF0A44">
        <w:rPr>
          <w:lang w:val="ru-RU"/>
        </w:rPr>
        <w:br/>
      </w:r>
      <w:r>
        <w:rPr>
          <w:rFonts w:ascii="Times New Roman" w:eastAsia="Times New Roman" w:hAnsi="Times New Roman"/>
          <w:color w:val="000000"/>
          <w:sz w:val="24"/>
        </w:rPr>
        <w:t>https</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resh</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edu</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FF0A44">
        <w:rPr>
          <w:rFonts w:ascii="Times New Roman" w:eastAsia="Times New Roman" w:hAnsi="Times New Roman"/>
          <w:color w:val="000000"/>
          <w:sz w:val="24"/>
          <w:lang w:val="ru-RU"/>
        </w:rPr>
        <w:t xml:space="preserve">/ </w:t>
      </w:r>
      <w:r w:rsidRPr="00FF0A44">
        <w:rPr>
          <w:lang w:val="ru-RU"/>
        </w:rPr>
        <w:br/>
      </w:r>
      <w:r>
        <w:rPr>
          <w:rFonts w:ascii="Times New Roman" w:eastAsia="Times New Roman" w:hAnsi="Times New Roman"/>
          <w:color w:val="000000"/>
          <w:sz w:val="24"/>
        </w:rPr>
        <w:t>https</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uchi</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FF0A44">
        <w:rPr>
          <w:rFonts w:ascii="Times New Roman" w:eastAsia="Times New Roman" w:hAnsi="Times New Roman"/>
          <w:color w:val="000000"/>
          <w:sz w:val="24"/>
          <w:lang w:val="ru-RU"/>
        </w:rPr>
        <w:t>/</w:t>
      </w:r>
    </w:p>
    <w:p w14:paraId="4FE156B6" w14:textId="77777777" w:rsidR="00FF0A44" w:rsidRPr="00FF0A44" w:rsidRDefault="00FF0A44" w:rsidP="00FF0A44">
      <w:pPr>
        <w:autoSpaceDE w:val="0"/>
        <w:autoSpaceDN w:val="0"/>
        <w:spacing w:before="262" w:after="0" w:line="300" w:lineRule="auto"/>
        <w:ind w:right="7920"/>
        <w:rPr>
          <w:lang w:val="ru-RU"/>
        </w:rPr>
      </w:pPr>
      <w:r w:rsidRPr="00FF0A44">
        <w:rPr>
          <w:rFonts w:ascii="Times New Roman" w:eastAsia="Times New Roman" w:hAnsi="Times New Roman"/>
          <w:b/>
          <w:color w:val="000000"/>
          <w:sz w:val="24"/>
          <w:lang w:val="ru-RU"/>
        </w:rPr>
        <w:t xml:space="preserve">4 КЛАСС </w:t>
      </w:r>
      <w:r w:rsidRPr="00FF0A44">
        <w:rPr>
          <w:lang w:val="ru-RU"/>
        </w:rPr>
        <w:br/>
      </w:r>
      <w:r>
        <w:rPr>
          <w:rFonts w:ascii="Times New Roman" w:eastAsia="Times New Roman" w:hAnsi="Times New Roman"/>
          <w:color w:val="000000"/>
          <w:sz w:val="24"/>
        </w:rPr>
        <w:t>https</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resh</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edu</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FF0A44">
        <w:rPr>
          <w:rFonts w:ascii="Times New Roman" w:eastAsia="Times New Roman" w:hAnsi="Times New Roman"/>
          <w:color w:val="000000"/>
          <w:sz w:val="24"/>
          <w:lang w:val="ru-RU"/>
        </w:rPr>
        <w:t xml:space="preserve">/ </w:t>
      </w:r>
      <w:r w:rsidRPr="00FF0A44">
        <w:rPr>
          <w:lang w:val="ru-RU"/>
        </w:rPr>
        <w:br/>
      </w:r>
      <w:r>
        <w:rPr>
          <w:rFonts w:ascii="Times New Roman" w:eastAsia="Times New Roman" w:hAnsi="Times New Roman"/>
          <w:color w:val="000000"/>
          <w:sz w:val="24"/>
        </w:rPr>
        <w:t>https</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uchi</w:t>
      </w:r>
      <w:r w:rsidRPr="00FF0A44">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FF0A44">
        <w:rPr>
          <w:rFonts w:ascii="Times New Roman" w:eastAsia="Times New Roman" w:hAnsi="Times New Roman"/>
          <w:color w:val="000000"/>
          <w:sz w:val="24"/>
          <w:lang w:val="ru-RU"/>
        </w:rPr>
        <w:t>/</w:t>
      </w:r>
    </w:p>
    <w:p w14:paraId="2380368D" w14:textId="77777777" w:rsidR="00FF0A44" w:rsidRDefault="00FF0A44">
      <w:pPr>
        <w:rPr>
          <w:lang w:val="ru-RU"/>
        </w:rPr>
      </w:pPr>
    </w:p>
    <w:p w14:paraId="4F5AB8B7" w14:textId="77777777" w:rsidR="00FF0A44" w:rsidRDefault="00FF0A44">
      <w:pPr>
        <w:rPr>
          <w:lang w:val="ru-RU"/>
        </w:rPr>
      </w:pPr>
    </w:p>
    <w:p w14:paraId="666D13D4" w14:textId="77777777" w:rsidR="00FF0A44" w:rsidRPr="00FF0A44" w:rsidRDefault="00FF0A44" w:rsidP="00FF0A44">
      <w:pPr>
        <w:autoSpaceDE w:val="0"/>
        <w:autoSpaceDN w:val="0"/>
        <w:spacing w:after="0" w:line="230" w:lineRule="auto"/>
        <w:rPr>
          <w:lang w:val="ru-RU"/>
        </w:rPr>
      </w:pPr>
      <w:r w:rsidRPr="00FF0A44">
        <w:rPr>
          <w:rFonts w:ascii="Times New Roman" w:eastAsia="Times New Roman" w:hAnsi="Times New Roman"/>
          <w:b/>
          <w:color w:val="000000"/>
          <w:sz w:val="24"/>
          <w:lang w:val="ru-RU"/>
        </w:rPr>
        <w:t>МАТЕРИАЛЬНО-ТЕХНИЧЕСКОЕ ОБЕСПЕЧЕНИЕ ОБРАЗОВАТЕЛЬНОГО ПРОЦЕССА</w:t>
      </w:r>
    </w:p>
    <w:p w14:paraId="019E9392" w14:textId="77777777" w:rsidR="00FF0A44" w:rsidRPr="00FF0A44" w:rsidRDefault="00FF0A44" w:rsidP="00FF0A44">
      <w:pPr>
        <w:autoSpaceDE w:val="0"/>
        <w:autoSpaceDN w:val="0"/>
        <w:spacing w:before="346" w:after="0" w:line="300" w:lineRule="auto"/>
        <w:ind w:right="1008"/>
        <w:rPr>
          <w:lang w:val="ru-RU"/>
        </w:rPr>
      </w:pPr>
      <w:r w:rsidRPr="00FF0A44">
        <w:rPr>
          <w:rFonts w:ascii="Times New Roman" w:eastAsia="Times New Roman" w:hAnsi="Times New Roman"/>
          <w:b/>
          <w:color w:val="000000"/>
          <w:sz w:val="24"/>
          <w:lang w:val="ru-RU"/>
        </w:rPr>
        <w:t xml:space="preserve">УЧЕБНОЕ ОБОРУДОВАНИЕ </w:t>
      </w:r>
      <w:r w:rsidRPr="00FF0A44">
        <w:rPr>
          <w:lang w:val="ru-RU"/>
        </w:rPr>
        <w:br/>
      </w:r>
      <w:r w:rsidRPr="00FF0A44">
        <w:rPr>
          <w:rFonts w:ascii="Times New Roman" w:eastAsia="Times New Roman" w:hAnsi="Times New Roman"/>
          <w:color w:val="000000"/>
          <w:sz w:val="24"/>
          <w:lang w:val="ru-RU"/>
        </w:rPr>
        <w:t>Справочные таблицы/схемы, коллекция сюжетных картинок/иллюстраций к произведениям, коллекция портретов писателей.</w:t>
      </w:r>
    </w:p>
    <w:p w14:paraId="3B8FFC90" w14:textId="77777777" w:rsidR="00FF0A44" w:rsidRPr="00FF0A44" w:rsidRDefault="00FF0A44" w:rsidP="00FF0A44">
      <w:pPr>
        <w:autoSpaceDE w:val="0"/>
        <w:autoSpaceDN w:val="0"/>
        <w:spacing w:before="262" w:after="0" w:line="302" w:lineRule="auto"/>
        <w:ind w:right="3024"/>
        <w:rPr>
          <w:lang w:val="ru-RU"/>
        </w:rPr>
      </w:pPr>
      <w:r w:rsidRPr="00FF0A44">
        <w:rPr>
          <w:rFonts w:ascii="Times New Roman" w:eastAsia="Times New Roman" w:hAnsi="Times New Roman"/>
          <w:b/>
          <w:color w:val="000000"/>
          <w:sz w:val="24"/>
          <w:lang w:val="ru-RU"/>
        </w:rPr>
        <w:t xml:space="preserve">ОБОРУДОВАНИЕ ДЛЯ ПРОВЕДЕНИЯ ПРАКТИЧЕСКИХ РАБОТ </w:t>
      </w:r>
      <w:r w:rsidRPr="00FF0A44">
        <w:rPr>
          <w:rFonts w:ascii="Times New Roman" w:eastAsia="Times New Roman" w:hAnsi="Times New Roman"/>
          <w:color w:val="000000"/>
          <w:sz w:val="24"/>
          <w:lang w:val="ru-RU"/>
        </w:rPr>
        <w:t>Мультимедийный проектор, компьютер, интерактивная доска</w:t>
      </w:r>
    </w:p>
    <w:p w14:paraId="7AC5019C" w14:textId="77777777" w:rsidR="009515B3" w:rsidRPr="00FF0A44" w:rsidRDefault="009515B3" w:rsidP="00BC4B15">
      <w:pPr>
        <w:autoSpaceDE w:val="0"/>
        <w:autoSpaceDN w:val="0"/>
        <w:spacing w:after="0" w:line="172" w:lineRule="exact"/>
        <w:rPr>
          <w:lang w:val="ru-RU"/>
        </w:rPr>
      </w:pPr>
    </w:p>
    <w:sectPr w:rsidR="009515B3" w:rsidRPr="00FF0A44"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3A52"/>
    <w:rsid w:val="00326F90"/>
    <w:rsid w:val="009515B3"/>
    <w:rsid w:val="00AA1D8D"/>
    <w:rsid w:val="00B47730"/>
    <w:rsid w:val="00BC4B15"/>
    <w:rsid w:val="00CB0664"/>
    <w:rsid w:val="00E57554"/>
    <w:rsid w:val="00F86DDB"/>
    <w:rsid w:val="00FC693F"/>
    <w:rsid w:val="00FF0A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E1B4D5"/>
  <w14:defaultImageDpi w14:val="300"/>
  <w15:docId w15:val="{C565773E-92DC-4342-B75B-459F5F276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9669</Words>
  <Characters>55118</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Пользователь</cp:lastModifiedBy>
  <cp:revision>5</cp:revision>
  <dcterms:created xsi:type="dcterms:W3CDTF">2013-12-23T23:15:00Z</dcterms:created>
  <dcterms:modified xsi:type="dcterms:W3CDTF">2022-12-02T00:36:00Z</dcterms:modified>
  <cp:category/>
</cp:coreProperties>
</file>