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10" w:rsidRDefault="00A27D10" w:rsidP="00A27D10">
      <w:pPr>
        <w:jc w:val="both"/>
        <w:rPr>
          <w:b/>
          <w:sz w:val="28"/>
          <w:szCs w:val="28"/>
        </w:rPr>
      </w:pPr>
    </w:p>
    <w:p w:rsidR="00A27D10" w:rsidRDefault="00A27D10" w:rsidP="00A27D10">
      <w:pPr>
        <w:jc w:val="center"/>
        <w:rPr>
          <w:b/>
          <w:sz w:val="28"/>
        </w:rPr>
      </w:pPr>
      <w:r>
        <w:rPr>
          <w:b/>
          <w:sz w:val="28"/>
        </w:rPr>
        <w:t xml:space="preserve">Министерство здравоохранения Республики Крым </w:t>
      </w:r>
    </w:p>
    <w:p w:rsidR="00A27D10" w:rsidRDefault="00A27D10" w:rsidP="00A27D10">
      <w:pPr>
        <w:jc w:val="center"/>
        <w:rPr>
          <w:sz w:val="28"/>
        </w:rPr>
      </w:pPr>
      <w:r>
        <w:rPr>
          <w:sz w:val="28"/>
        </w:rPr>
        <w:t>Государственное автономное образовательное учреждение среднего профессионального образования Республики Крым</w:t>
      </w:r>
    </w:p>
    <w:p w:rsidR="00A27D10" w:rsidRDefault="00A27D10" w:rsidP="00A27D10">
      <w:pPr>
        <w:jc w:val="center"/>
        <w:rPr>
          <w:b/>
          <w:sz w:val="28"/>
        </w:rPr>
      </w:pPr>
      <w:r>
        <w:rPr>
          <w:b/>
          <w:sz w:val="28"/>
        </w:rPr>
        <w:t xml:space="preserve">«Крымский медицинский колледж» </w:t>
      </w:r>
    </w:p>
    <w:p w:rsidR="00A27D10" w:rsidRDefault="00A27D10" w:rsidP="00A27D10">
      <w:pPr>
        <w:spacing w:line="360" w:lineRule="auto"/>
        <w:ind w:firstLine="540"/>
        <w:jc w:val="center"/>
        <w:rPr>
          <w:b/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spacing w:line="360" w:lineRule="auto"/>
        <w:ind w:firstLine="540"/>
        <w:jc w:val="center"/>
        <w:rPr>
          <w:sz w:val="28"/>
        </w:rPr>
      </w:pPr>
    </w:p>
    <w:p w:rsidR="00A27D10" w:rsidRDefault="00A27D10" w:rsidP="00A27D10">
      <w:pPr>
        <w:spacing w:line="360" w:lineRule="auto"/>
        <w:ind w:firstLine="540"/>
        <w:jc w:val="center"/>
        <w:rPr>
          <w:sz w:val="28"/>
        </w:rPr>
      </w:pPr>
    </w:p>
    <w:p w:rsidR="00A27D10" w:rsidRDefault="00A27D10" w:rsidP="00A27D10">
      <w:pPr>
        <w:spacing w:line="360" w:lineRule="auto"/>
        <w:ind w:firstLine="540"/>
        <w:jc w:val="center"/>
        <w:rPr>
          <w:sz w:val="28"/>
        </w:rPr>
      </w:pPr>
    </w:p>
    <w:p w:rsidR="00A27D10" w:rsidRDefault="00A27D10" w:rsidP="00A27D10">
      <w:pPr>
        <w:jc w:val="center"/>
        <w:rPr>
          <w:b/>
          <w:sz w:val="28"/>
        </w:rPr>
      </w:pPr>
      <w:r>
        <w:rPr>
          <w:b/>
          <w:sz w:val="28"/>
        </w:rPr>
        <w:t xml:space="preserve">МЕТОДИЧЕСКАЯ РАЗРАБОТКА ПРАКТИЧЕСКОГО ЗАНЯТИЯ </w:t>
      </w: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Pr="00E7348C" w:rsidRDefault="00A27D10" w:rsidP="00E7348C">
      <w:pPr>
        <w:jc w:val="both"/>
        <w:rPr>
          <w:b/>
          <w:sz w:val="28"/>
          <w:szCs w:val="28"/>
        </w:rPr>
      </w:pPr>
      <w:r w:rsidRPr="00E7348C">
        <w:rPr>
          <w:sz w:val="28"/>
          <w:szCs w:val="28"/>
        </w:rPr>
        <w:t xml:space="preserve">по теме: </w:t>
      </w:r>
      <w:r w:rsidRPr="00E7348C">
        <w:rPr>
          <w:b/>
          <w:sz w:val="28"/>
          <w:szCs w:val="28"/>
        </w:rPr>
        <w:t>«</w:t>
      </w:r>
      <w:r w:rsidR="00E7348C" w:rsidRPr="00E7348C">
        <w:rPr>
          <w:b/>
          <w:sz w:val="28"/>
          <w:szCs w:val="28"/>
        </w:rPr>
        <w:t>Диагностика заболеваний: Асфиксия, ГБН, родовые травмы, энцефалопатии, септические заболевания новорожде</w:t>
      </w:r>
      <w:r w:rsidR="00E7348C">
        <w:rPr>
          <w:b/>
          <w:sz w:val="28"/>
          <w:szCs w:val="28"/>
        </w:rPr>
        <w:t>нных. ВУИ. Врожденная патология</w:t>
      </w:r>
      <w:r w:rsidRPr="00E7348C">
        <w:rPr>
          <w:b/>
          <w:sz w:val="28"/>
          <w:szCs w:val="28"/>
        </w:rPr>
        <w:t>».</w:t>
      </w:r>
    </w:p>
    <w:p w:rsidR="00A27D10" w:rsidRPr="00E7348C" w:rsidRDefault="00A27D10" w:rsidP="00A27D10">
      <w:pPr>
        <w:jc w:val="center"/>
        <w:rPr>
          <w:sz w:val="28"/>
          <w:szCs w:val="28"/>
        </w:rPr>
      </w:pPr>
    </w:p>
    <w:p w:rsidR="00A27D10" w:rsidRPr="00600FD9" w:rsidRDefault="00A27D10" w:rsidP="00A27D10">
      <w:pPr>
        <w:jc w:val="center"/>
        <w:rPr>
          <w:sz w:val="28"/>
        </w:rPr>
      </w:pPr>
      <w:r>
        <w:rPr>
          <w:sz w:val="28"/>
        </w:rPr>
        <w:t xml:space="preserve">ПМ – 01 Диагностическая  </w:t>
      </w:r>
      <w:r w:rsidRPr="00600FD9">
        <w:rPr>
          <w:sz w:val="28"/>
        </w:rPr>
        <w:t xml:space="preserve">деятельность. </w:t>
      </w:r>
    </w:p>
    <w:p w:rsidR="00A27D10" w:rsidRDefault="00A27D10" w:rsidP="00A27D10">
      <w:pPr>
        <w:jc w:val="center"/>
        <w:rPr>
          <w:sz w:val="28"/>
        </w:rPr>
      </w:pPr>
      <w:r>
        <w:rPr>
          <w:sz w:val="28"/>
        </w:rPr>
        <w:t>МДК.01.01 Пропедевтика клинических дисциплин.</w:t>
      </w:r>
    </w:p>
    <w:p w:rsidR="00A27D10" w:rsidRPr="00600FD9" w:rsidRDefault="00A27D10" w:rsidP="00A27D10">
      <w:pPr>
        <w:jc w:val="center"/>
        <w:rPr>
          <w:sz w:val="28"/>
        </w:rPr>
      </w:pPr>
      <w:r w:rsidRPr="00600FD9">
        <w:rPr>
          <w:sz w:val="28"/>
        </w:rPr>
        <w:t xml:space="preserve"> Раздел 4. </w:t>
      </w:r>
      <w:r>
        <w:rPr>
          <w:sz w:val="28"/>
        </w:rPr>
        <w:t>Пропедевтика в педиатрии</w:t>
      </w:r>
    </w:p>
    <w:p w:rsidR="00A27D10" w:rsidRDefault="00A27D10" w:rsidP="00A27D10">
      <w:pPr>
        <w:rPr>
          <w:sz w:val="28"/>
        </w:rPr>
      </w:pPr>
      <w:r w:rsidRPr="00600FD9">
        <w:rPr>
          <w:sz w:val="28"/>
        </w:rPr>
        <w:t xml:space="preserve">  </w:t>
      </w:r>
      <w:r>
        <w:rPr>
          <w:sz w:val="28"/>
        </w:rPr>
        <w:t xml:space="preserve">                               по специальности </w:t>
      </w:r>
      <w:r w:rsidRPr="00600FD9">
        <w:rPr>
          <w:sz w:val="28"/>
        </w:rPr>
        <w:t>31.02.01 « Лечебное дело »</w:t>
      </w:r>
      <w:r>
        <w:rPr>
          <w:sz w:val="28"/>
        </w:rPr>
        <w:t xml:space="preserve"> </w:t>
      </w: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spacing w:line="360" w:lineRule="auto"/>
        <w:ind w:firstLine="540"/>
        <w:jc w:val="right"/>
        <w:rPr>
          <w:sz w:val="28"/>
        </w:rPr>
      </w:pPr>
    </w:p>
    <w:p w:rsidR="00A27D10" w:rsidRDefault="00A27D10" w:rsidP="00A27D10">
      <w:pPr>
        <w:spacing w:line="360" w:lineRule="auto"/>
        <w:ind w:firstLine="540"/>
        <w:jc w:val="right"/>
        <w:rPr>
          <w:sz w:val="28"/>
        </w:rPr>
      </w:pPr>
    </w:p>
    <w:p w:rsidR="00A27D10" w:rsidRDefault="00A27D10" w:rsidP="00A27D10">
      <w:pPr>
        <w:spacing w:line="360" w:lineRule="auto"/>
        <w:ind w:firstLine="540"/>
        <w:jc w:val="right"/>
        <w:rPr>
          <w:sz w:val="28"/>
        </w:rPr>
      </w:pPr>
      <w:r>
        <w:rPr>
          <w:sz w:val="28"/>
        </w:rPr>
        <w:t>Разработали преподаватели:</w:t>
      </w:r>
    </w:p>
    <w:p w:rsidR="00A27D10" w:rsidRDefault="00A27D10" w:rsidP="00A27D10">
      <w:pPr>
        <w:spacing w:line="360" w:lineRule="auto"/>
        <w:ind w:firstLine="54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Зотова А.В.</w:t>
      </w:r>
    </w:p>
    <w:p w:rsidR="00A43F56" w:rsidRDefault="00A43F56" w:rsidP="00A27D10">
      <w:pPr>
        <w:jc w:val="center"/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B93F2C" w:rsidRDefault="00B93F2C" w:rsidP="00E7348C">
      <w:pPr>
        <w:rPr>
          <w:sz w:val="28"/>
        </w:rPr>
      </w:pPr>
    </w:p>
    <w:p w:rsidR="00A27D10" w:rsidRDefault="00A27D10" w:rsidP="00A27D10">
      <w:pPr>
        <w:rPr>
          <w:sz w:val="28"/>
        </w:rPr>
      </w:pPr>
    </w:p>
    <w:p w:rsidR="00A27D10" w:rsidRDefault="001138F9" w:rsidP="00A27D10">
      <w:pPr>
        <w:jc w:val="center"/>
        <w:rPr>
          <w:sz w:val="28"/>
        </w:rPr>
      </w:pPr>
      <w:r>
        <w:rPr>
          <w:sz w:val="28"/>
        </w:rPr>
        <w:t>Симферополь, 2020</w:t>
      </w:r>
    </w:p>
    <w:p w:rsidR="001138F9" w:rsidRDefault="001138F9" w:rsidP="00A27D10">
      <w:pPr>
        <w:jc w:val="center"/>
        <w:rPr>
          <w:sz w:val="28"/>
        </w:rPr>
      </w:pPr>
    </w:p>
    <w:p w:rsidR="001138F9" w:rsidRDefault="001138F9" w:rsidP="00A27D10">
      <w:pPr>
        <w:jc w:val="center"/>
        <w:rPr>
          <w:sz w:val="28"/>
        </w:rPr>
      </w:pPr>
    </w:p>
    <w:p w:rsidR="001138F9" w:rsidRDefault="001138F9" w:rsidP="00A27D10">
      <w:pPr>
        <w:jc w:val="center"/>
        <w:rPr>
          <w:sz w:val="28"/>
        </w:rPr>
      </w:pPr>
    </w:p>
    <w:p w:rsidR="001138F9" w:rsidRDefault="001138F9" w:rsidP="00A27D10">
      <w:pPr>
        <w:jc w:val="center"/>
        <w:rPr>
          <w:sz w:val="28"/>
        </w:rPr>
      </w:pP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5104"/>
        <w:gridCol w:w="4925"/>
      </w:tblGrid>
      <w:tr w:rsidR="00A27D10" w:rsidRPr="0098714A" w:rsidTr="00436C2B">
        <w:tc>
          <w:tcPr>
            <w:tcW w:w="5104" w:type="dxa"/>
          </w:tcPr>
          <w:p w:rsidR="00A27D10" w:rsidRPr="0098714A" w:rsidRDefault="00A27D10" w:rsidP="00436C2B">
            <w:pPr>
              <w:jc w:val="both"/>
              <w:rPr>
                <w:sz w:val="28"/>
              </w:rPr>
            </w:pPr>
            <w:proofErr w:type="gramStart"/>
            <w:r w:rsidRPr="0098714A">
              <w:rPr>
                <w:sz w:val="28"/>
              </w:rPr>
              <w:lastRenderedPageBreak/>
              <w:t>Рассмотрена</w:t>
            </w:r>
            <w:proofErr w:type="gramEnd"/>
            <w:r w:rsidRPr="0098714A">
              <w:rPr>
                <w:sz w:val="28"/>
              </w:rPr>
              <w:t xml:space="preserve"> и одобрена на заседании</w:t>
            </w:r>
            <w:r>
              <w:rPr>
                <w:sz w:val="28"/>
              </w:rPr>
              <w:t xml:space="preserve"> </w:t>
            </w:r>
            <w:r w:rsidRPr="0098714A">
              <w:rPr>
                <w:sz w:val="28"/>
              </w:rPr>
              <w:t xml:space="preserve">цикловой методической комиссии по педиатрии </w:t>
            </w:r>
          </w:p>
          <w:p w:rsidR="00A27D10" w:rsidRPr="0098714A" w:rsidRDefault="00A27D10" w:rsidP="00436C2B">
            <w:pPr>
              <w:jc w:val="both"/>
              <w:rPr>
                <w:sz w:val="28"/>
              </w:rPr>
            </w:pPr>
            <w:r w:rsidRPr="0098714A">
              <w:rPr>
                <w:sz w:val="28"/>
              </w:rPr>
              <w:t>Прот</w:t>
            </w:r>
            <w:r w:rsidR="001138F9">
              <w:rPr>
                <w:sz w:val="28"/>
              </w:rPr>
              <w:t>окол № __от «___»____    2020</w:t>
            </w:r>
            <w:r w:rsidRPr="0098714A">
              <w:rPr>
                <w:sz w:val="28"/>
              </w:rPr>
              <w:t xml:space="preserve">г. </w:t>
            </w:r>
          </w:p>
          <w:p w:rsidR="00A27D10" w:rsidRPr="0098714A" w:rsidRDefault="00A27D10" w:rsidP="0043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</w:rPr>
            </w:pPr>
            <w:r w:rsidRPr="0098714A">
              <w:rPr>
                <w:sz w:val="28"/>
              </w:rPr>
              <w:t>Председатель ЦМК</w:t>
            </w:r>
          </w:p>
          <w:p w:rsidR="00A27D10" w:rsidRPr="0098714A" w:rsidRDefault="00A27D10" w:rsidP="0043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98714A">
              <w:rPr>
                <w:sz w:val="28"/>
              </w:rPr>
              <w:t>___________________/Зотова А. В.</w:t>
            </w:r>
          </w:p>
          <w:p w:rsidR="00A27D10" w:rsidRPr="0098714A" w:rsidRDefault="00A27D10" w:rsidP="00436C2B">
            <w:pPr>
              <w:jc w:val="both"/>
              <w:rPr>
                <w:sz w:val="28"/>
                <w:lang w:eastAsia="en-US"/>
              </w:rPr>
            </w:pPr>
          </w:p>
        </w:tc>
        <w:tc>
          <w:tcPr>
            <w:tcW w:w="4925" w:type="dxa"/>
          </w:tcPr>
          <w:p w:rsidR="00A27D10" w:rsidRPr="0098714A" w:rsidRDefault="00E7348C" w:rsidP="00436C2B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Методическая разработка практического занятия</w:t>
            </w:r>
            <w:r w:rsidR="00A27D10" w:rsidRPr="0098714A">
              <w:rPr>
                <w:color w:val="000000"/>
                <w:sz w:val="28"/>
              </w:rPr>
              <w:t xml:space="preserve"> составлена в соответствии с ФГОС СПО по специальности 31.02.01 Лечебное дело, утвержденным приказом Министерства образования и </w:t>
            </w:r>
            <w:r w:rsidR="001B3B77">
              <w:rPr>
                <w:color w:val="000000"/>
                <w:sz w:val="28"/>
              </w:rPr>
              <w:t>науки Российской Федерации № 514</w:t>
            </w:r>
            <w:r w:rsidR="00A27D10" w:rsidRPr="0098714A">
              <w:rPr>
                <w:color w:val="000000"/>
                <w:sz w:val="28"/>
              </w:rPr>
              <w:t xml:space="preserve"> от 12.05.2014 г.</w:t>
            </w:r>
          </w:p>
          <w:p w:rsidR="00A27D10" w:rsidRPr="0098714A" w:rsidRDefault="00A27D10" w:rsidP="0043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lang w:eastAsia="en-US"/>
              </w:rPr>
            </w:pPr>
          </w:p>
        </w:tc>
      </w:tr>
    </w:tbl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jc w:val="center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  <w:r>
        <w:rPr>
          <w:sz w:val="28"/>
        </w:rPr>
        <w:t xml:space="preserve">Автор-разработчик: </w:t>
      </w:r>
    </w:p>
    <w:p w:rsidR="00A27D10" w:rsidRDefault="00A27D10" w:rsidP="00A27D10">
      <w:pPr>
        <w:spacing w:line="360" w:lineRule="auto"/>
        <w:jc w:val="both"/>
        <w:rPr>
          <w:sz w:val="28"/>
        </w:rPr>
      </w:pPr>
      <w:r>
        <w:rPr>
          <w:sz w:val="28"/>
        </w:rPr>
        <w:t>Зотова А. В.– преподаватель высшей квалификационной категории   ГАОУ СПО РК «Крымский медицинский колледж»</w:t>
      </w:r>
    </w:p>
    <w:p w:rsidR="00A27D10" w:rsidRDefault="00A27D10" w:rsidP="00A27D10">
      <w:pPr>
        <w:spacing w:line="360" w:lineRule="auto"/>
        <w:jc w:val="both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A27D10">
      <w:pPr>
        <w:spacing w:line="360" w:lineRule="auto"/>
        <w:rPr>
          <w:sz w:val="28"/>
        </w:rPr>
      </w:pPr>
    </w:p>
    <w:p w:rsidR="00A27D10" w:rsidRDefault="00A27D10" w:rsidP="00CB64B3">
      <w:pPr>
        <w:pStyle w:val="a3"/>
        <w:ind w:left="0"/>
        <w:rPr>
          <w:b/>
          <w:sz w:val="28"/>
          <w:szCs w:val="28"/>
        </w:rPr>
      </w:pPr>
    </w:p>
    <w:p w:rsidR="00A27D10" w:rsidRDefault="00A27D10" w:rsidP="00CB64B3">
      <w:pPr>
        <w:pStyle w:val="a3"/>
        <w:ind w:left="0"/>
        <w:rPr>
          <w:b/>
          <w:sz w:val="28"/>
          <w:szCs w:val="28"/>
        </w:rPr>
      </w:pPr>
    </w:p>
    <w:p w:rsidR="00A27D10" w:rsidRDefault="00A27D10" w:rsidP="00CB64B3">
      <w:pPr>
        <w:pStyle w:val="a3"/>
        <w:ind w:left="0"/>
        <w:rPr>
          <w:b/>
          <w:sz w:val="28"/>
          <w:szCs w:val="28"/>
        </w:rPr>
      </w:pPr>
    </w:p>
    <w:p w:rsidR="001138F9" w:rsidRDefault="001138F9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1138F9" w:rsidRDefault="001138F9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1138F9" w:rsidRDefault="001138F9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1138F9" w:rsidRDefault="001138F9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1138F9" w:rsidRDefault="001138F9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1138F9" w:rsidRDefault="001138F9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1138F9" w:rsidRDefault="001138F9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C0888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 w:rsidR="009C0888" w:rsidRDefault="009C0888" w:rsidP="009C0888">
      <w:pPr>
        <w:pStyle w:val="a3"/>
        <w:ind w:left="0"/>
        <w:jc w:val="center"/>
        <w:rPr>
          <w:b/>
          <w:sz w:val="28"/>
          <w:szCs w:val="28"/>
        </w:rPr>
      </w:pPr>
    </w:p>
    <w:tbl>
      <w:tblPr>
        <w:tblW w:w="11142" w:type="dxa"/>
        <w:tblLook w:val="01E0" w:firstRow="1" w:lastRow="1" w:firstColumn="1" w:lastColumn="1" w:noHBand="0" w:noVBand="0"/>
      </w:tblPr>
      <w:tblGrid>
        <w:gridCol w:w="8568"/>
        <w:gridCol w:w="1287"/>
        <w:gridCol w:w="1287"/>
      </w:tblGrid>
      <w:tr w:rsidR="00DD5239" w:rsidRPr="00B5631F" w:rsidTr="00B5631F">
        <w:tc>
          <w:tcPr>
            <w:tcW w:w="8568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>1. Методический блок ……………………………………………………</w:t>
            </w:r>
          </w:p>
        </w:tc>
        <w:tc>
          <w:tcPr>
            <w:tcW w:w="1287" w:type="dxa"/>
            <w:shd w:val="clear" w:color="auto" w:fill="auto"/>
          </w:tcPr>
          <w:p w:rsidR="00DD5239" w:rsidRPr="00B5631F" w:rsidRDefault="00E7348C" w:rsidP="00B5631F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87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DD5239" w:rsidRPr="00B5631F" w:rsidTr="00B5631F">
        <w:tc>
          <w:tcPr>
            <w:tcW w:w="8568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>2. Информационный блок………………………………………………...</w:t>
            </w:r>
          </w:p>
        </w:tc>
        <w:tc>
          <w:tcPr>
            <w:tcW w:w="1287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B5631F">
              <w:rPr>
                <w:b/>
                <w:sz w:val="28"/>
                <w:szCs w:val="28"/>
              </w:rPr>
              <w:t>1</w:t>
            </w:r>
            <w:r w:rsidR="00E7348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87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DD5239" w:rsidRPr="00B5631F" w:rsidTr="00B5631F">
        <w:tc>
          <w:tcPr>
            <w:tcW w:w="8568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>3. Блок контроля знаний………………………………………………….</w:t>
            </w:r>
          </w:p>
        </w:tc>
        <w:tc>
          <w:tcPr>
            <w:tcW w:w="1287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B5631F">
              <w:rPr>
                <w:b/>
                <w:sz w:val="28"/>
                <w:szCs w:val="28"/>
              </w:rPr>
              <w:t>1</w:t>
            </w:r>
            <w:r w:rsidR="00E7348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87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DD5239" w:rsidRPr="00B5631F" w:rsidTr="00B5631F">
        <w:tc>
          <w:tcPr>
            <w:tcW w:w="8568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>4. Приложения…………………………………………………………….</w:t>
            </w:r>
          </w:p>
        </w:tc>
        <w:tc>
          <w:tcPr>
            <w:tcW w:w="1287" w:type="dxa"/>
            <w:shd w:val="clear" w:color="auto" w:fill="auto"/>
          </w:tcPr>
          <w:p w:rsidR="00DD5239" w:rsidRPr="00B5631F" w:rsidRDefault="00E63B43" w:rsidP="00B5631F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287" w:type="dxa"/>
            <w:shd w:val="clear" w:color="auto" w:fill="auto"/>
          </w:tcPr>
          <w:p w:rsidR="00DD5239" w:rsidRPr="00B5631F" w:rsidRDefault="00DD5239" w:rsidP="00B5631F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C0888" w:rsidRDefault="009C0888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CB64B3">
      <w:pPr>
        <w:pStyle w:val="a3"/>
        <w:ind w:left="0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DD5239" w:rsidRDefault="00DD5239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A27D10" w:rsidRDefault="00A27D10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A27D10" w:rsidRDefault="00A27D10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A27D10" w:rsidRDefault="00A27D10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A27D10" w:rsidRDefault="00A27D10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822498" w:rsidRPr="00A27D10" w:rsidRDefault="00822498" w:rsidP="009C0888">
      <w:pPr>
        <w:pStyle w:val="a3"/>
        <w:ind w:left="0"/>
        <w:jc w:val="center"/>
        <w:rPr>
          <w:b/>
          <w:sz w:val="28"/>
          <w:szCs w:val="28"/>
        </w:rPr>
      </w:pPr>
    </w:p>
    <w:p w:rsidR="009C0888" w:rsidRDefault="009C0888" w:rsidP="009C0888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</w:t>
      </w:r>
      <w:r w:rsidRPr="00DD523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МЕТОДИЧЕСКИЙ БЛОК</w:t>
      </w:r>
    </w:p>
    <w:p w:rsidR="009C0888" w:rsidRDefault="009C088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981BD5" w:rsidRDefault="00981BD5" w:rsidP="00981BD5">
      <w:pPr>
        <w:pStyle w:val="a3"/>
        <w:ind w:left="0"/>
        <w:jc w:val="center"/>
        <w:rPr>
          <w:b/>
          <w:sz w:val="28"/>
          <w:szCs w:val="28"/>
        </w:rPr>
      </w:pPr>
      <w:r w:rsidRPr="00981BD5">
        <w:rPr>
          <w:b/>
          <w:sz w:val="28"/>
          <w:szCs w:val="28"/>
        </w:rPr>
        <w:t>Т</w:t>
      </w:r>
      <w:r w:rsidR="00D747F2">
        <w:rPr>
          <w:b/>
          <w:sz w:val="28"/>
          <w:szCs w:val="28"/>
        </w:rPr>
        <w:t>ехнологическая ка</w:t>
      </w:r>
      <w:r w:rsidR="0042722D">
        <w:rPr>
          <w:b/>
          <w:sz w:val="28"/>
          <w:szCs w:val="28"/>
        </w:rPr>
        <w:t xml:space="preserve">рта практического </w:t>
      </w:r>
      <w:r w:rsidRPr="00981BD5">
        <w:rPr>
          <w:b/>
          <w:sz w:val="28"/>
          <w:szCs w:val="28"/>
        </w:rPr>
        <w:t>занятия</w:t>
      </w:r>
      <w:r w:rsidR="00DD5239">
        <w:rPr>
          <w:b/>
          <w:sz w:val="28"/>
          <w:szCs w:val="28"/>
        </w:rPr>
        <w:t xml:space="preserve"> №</w:t>
      </w:r>
      <w:r w:rsidR="00E7348C">
        <w:rPr>
          <w:b/>
          <w:sz w:val="28"/>
          <w:szCs w:val="28"/>
        </w:rPr>
        <w:t xml:space="preserve"> 20</w:t>
      </w:r>
    </w:p>
    <w:p w:rsidR="00EB2E18" w:rsidRPr="00BC1C18" w:rsidRDefault="00EB2E18" w:rsidP="00981BD5">
      <w:pPr>
        <w:pStyle w:val="a3"/>
        <w:ind w:left="0"/>
        <w:jc w:val="center"/>
        <w:rPr>
          <w:b/>
          <w:sz w:val="28"/>
          <w:szCs w:val="28"/>
        </w:rPr>
      </w:pPr>
    </w:p>
    <w:p w:rsidR="00EB2E18" w:rsidRDefault="00EB2E18" w:rsidP="00EB2E18">
      <w:pPr>
        <w:jc w:val="center"/>
        <w:rPr>
          <w:sz w:val="28"/>
          <w:szCs w:val="28"/>
        </w:rPr>
      </w:pPr>
      <w:r>
        <w:rPr>
          <w:sz w:val="28"/>
          <w:szCs w:val="28"/>
        </w:rPr>
        <w:t>ПМ.01Диа</w:t>
      </w:r>
      <w:r w:rsidR="00E7348C">
        <w:rPr>
          <w:sz w:val="28"/>
          <w:szCs w:val="28"/>
        </w:rPr>
        <w:t>г</w:t>
      </w:r>
      <w:r>
        <w:rPr>
          <w:sz w:val="28"/>
          <w:szCs w:val="28"/>
        </w:rPr>
        <w:t>ностическая деятельность</w:t>
      </w:r>
    </w:p>
    <w:p w:rsidR="00EB2E18" w:rsidRDefault="00EB2E18" w:rsidP="00EB2E18">
      <w:pPr>
        <w:jc w:val="center"/>
        <w:rPr>
          <w:sz w:val="28"/>
          <w:szCs w:val="28"/>
        </w:rPr>
      </w:pPr>
      <w:r>
        <w:rPr>
          <w:sz w:val="28"/>
          <w:szCs w:val="28"/>
        </w:rPr>
        <w:t>МДК 01.01. Пропедевтика клинических дисциплин</w:t>
      </w:r>
    </w:p>
    <w:p w:rsidR="00EB2E18" w:rsidRPr="00CB64B3" w:rsidRDefault="00EB2E18" w:rsidP="00EB2E18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E7348C">
        <w:rPr>
          <w:sz w:val="28"/>
          <w:szCs w:val="28"/>
        </w:rPr>
        <w:t xml:space="preserve"> </w:t>
      </w:r>
      <w:r>
        <w:rPr>
          <w:sz w:val="28"/>
          <w:szCs w:val="28"/>
        </w:rPr>
        <w:t>4.Пропедевтика в педиатрии</w:t>
      </w:r>
    </w:p>
    <w:p w:rsidR="008C709B" w:rsidRDefault="00EB2E18" w:rsidP="00EB2E18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  31.02.01  «Лечебное</w:t>
      </w:r>
      <w:r w:rsidRPr="00CB64B3">
        <w:rPr>
          <w:sz w:val="28"/>
          <w:szCs w:val="28"/>
        </w:rPr>
        <w:t xml:space="preserve"> дело</w:t>
      </w:r>
      <w:r>
        <w:rPr>
          <w:sz w:val="28"/>
          <w:szCs w:val="28"/>
        </w:rPr>
        <w:t>»</w:t>
      </w:r>
    </w:p>
    <w:p w:rsidR="00BA5332" w:rsidRDefault="00BA5332" w:rsidP="00346C9B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BA5332" w:rsidRDefault="00BA5332" w:rsidP="00DC3613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Курс:</w:t>
      </w:r>
      <w:r w:rsidR="00DD5239" w:rsidRPr="00DD5239">
        <w:rPr>
          <w:sz w:val="28"/>
          <w:szCs w:val="28"/>
        </w:rPr>
        <w:t xml:space="preserve"> </w:t>
      </w:r>
      <w:r w:rsidR="00DD5239" w:rsidRPr="00A07AD9">
        <w:rPr>
          <w:sz w:val="28"/>
          <w:szCs w:val="28"/>
          <w:lang w:val="en-US"/>
        </w:rPr>
        <w:t>II</w:t>
      </w:r>
      <w:r w:rsidR="00DD5239">
        <w:rPr>
          <w:sz w:val="28"/>
          <w:szCs w:val="28"/>
        </w:rPr>
        <w:t>Ι</w:t>
      </w:r>
    </w:p>
    <w:p w:rsidR="00972DB6" w:rsidRDefault="00972DB6" w:rsidP="00972DB6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BA5332" w:rsidRDefault="00BA5332" w:rsidP="00346C9B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E7348C" w:rsidRPr="00E7348C" w:rsidRDefault="00E32FC4" w:rsidP="00E7348C">
      <w:pPr>
        <w:jc w:val="both"/>
        <w:rPr>
          <w:sz w:val="28"/>
          <w:szCs w:val="28"/>
        </w:rPr>
      </w:pPr>
      <w:r w:rsidRPr="00F20DC5">
        <w:rPr>
          <w:b/>
          <w:i/>
          <w:sz w:val="28"/>
          <w:szCs w:val="28"/>
        </w:rPr>
        <w:t xml:space="preserve">Тема </w:t>
      </w:r>
      <w:r w:rsidR="003A2249">
        <w:rPr>
          <w:b/>
          <w:i/>
          <w:sz w:val="28"/>
          <w:szCs w:val="28"/>
        </w:rPr>
        <w:t>занятия</w:t>
      </w:r>
      <w:r>
        <w:rPr>
          <w:sz w:val="28"/>
          <w:szCs w:val="28"/>
        </w:rPr>
        <w:t>:</w:t>
      </w:r>
      <w:r w:rsidR="001C71C1">
        <w:rPr>
          <w:sz w:val="28"/>
          <w:szCs w:val="28"/>
        </w:rPr>
        <w:t xml:space="preserve"> </w:t>
      </w:r>
      <w:r w:rsidR="00E7348C" w:rsidRPr="00E7348C">
        <w:rPr>
          <w:sz w:val="28"/>
          <w:szCs w:val="28"/>
        </w:rPr>
        <w:t>Диагностика заболеваний: Асфиксия, ГБН, родовые травмы, энцефалопатии, септические заболевания новорожденных. ВУИ. Врожденная патология.</w:t>
      </w:r>
    </w:p>
    <w:p w:rsidR="00790D54" w:rsidRPr="001C71C1" w:rsidRDefault="00790D54" w:rsidP="00DD5239">
      <w:pPr>
        <w:pStyle w:val="a3"/>
        <w:ind w:left="0"/>
        <w:jc w:val="both"/>
        <w:rPr>
          <w:b/>
          <w:sz w:val="28"/>
          <w:szCs w:val="28"/>
        </w:rPr>
      </w:pPr>
    </w:p>
    <w:p w:rsidR="008212C0" w:rsidRDefault="008212C0" w:rsidP="008212C0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Количество часов: </w:t>
      </w:r>
      <w:r w:rsidR="00DD5239">
        <w:rPr>
          <w:b/>
          <w:sz w:val="28"/>
          <w:szCs w:val="28"/>
        </w:rPr>
        <w:t>4</w:t>
      </w:r>
    </w:p>
    <w:p w:rsidR="008212C0" w:rsidRDefault="008212C0" w:rsidP="008212C0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8212C0" w:rsidRDefault="008212C0" w:rsidP="008212C0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Вид занятия: </w:t>
      </w:r>
      <w:r w:rsidR="00DD5239" w:rsidRPr="00DD5239">
        <w:rPr>
          <w:b/>
          <w:i/>
          <w:sz w:val="28"/>
          <w:szCs w:val="28"/>
        </w:rPr>
        <w:t>практическое</w:t>
      </w:r>
    </w:p>
    <w:p w:rsidR="008212C0" w:rsidRDefault="008212C0" w:rsidP="008212C0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8212C0" w:rsidRPr="005E0575" w:rsidRDefault="008212C0" w:rsidP="008212C0">
      <w:pPr>
        <w:pStyle w:val="a3"/>
        <w:ind w:left="0"/>
        <w:jc w:val="both"/>
        <w:rPr>
          <w:b/>
          <w:sz w:val="28"/>
          <w:szCs w:val="28"/>
        </w:rPr>
      </w:pPr>
      <w:r w:rsidRPr="00F20DC5">
        <w:rPr>
          <w:b/>
          <w:i/>
          <w:sz w:val="28"/>
          <w:szCs w:val="28"/>
        </w:rPr>
        <w:t>Тип</w:t>
      </w:r>
      <w:r>
        <w:rPr>
          <w:b/>
          <w:i/>
          <w:sz w:val="28"/>
          <w:szCs w:val="28"/>
        </w:rPr>
        <w:t xml:space="preserve"> занятия</w:t>
      </w:r>
      <w:r w:rsidRPr="005E0575">
        <w:rPr>
          <w:b/>
          <w:sz w:val="28"/>
          <w:szCs w:val="28"/>
        </w:rPr>
        <w:t xml:space="preserve">: </w:t>
      </w:r>
      <w:r w:rsidR="00DD5239" w:rsidRPr="00DD5239">
        <w:rPr>
          <w:b/>
          <w:sz w:val="28"/>
          <w:szCs w:val="28"/>
        </w:rPr>
        <w:t>формирование новых знаний</w:t>
      </w:r>
      <w:r w:rsidR="00260750">
        <w:rPr>
          <w:b/>
          <w:sz w:val="28"/>
          <w:szCs w:val="28"/>
        </w:rPr>
        <w:t>.</w:t>
      </w:r>
    </w:p>
    <w:p w:rsidR="008212C0" w:rsidRDefault="008212C0" w:rsidP="00A177F4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790D54" w:rsidRPr="00F20DC5" w:rsidRDefault="003A2249" w:rsidP="00DC3613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занятия</w:t>
      </w:r>
      <w:r w:rsidR="00260750">
        <w:rPr>
          <w:b/>
          <w:i/>
          <w:sz w:val="28"/>
          <w:szCs w:val="28"/>
        </w:rPr>
        <w:t>:</w:t>
      </w:r>
    </w:p>
    <w:p w:rsidR="00D266E1" w:rsidRDefault="00D266E1" w:rsidP="00346C9B">
      <w:pPr>
        <w:spacing w:line="120" w:lineRule="auto"/>
        <w:jc w:val="both"/>
        <w:rPr>
          <w:sz w:val="28"/>
          <w:szCs w:val="28"/>
        </w:rPr>
      </w:pPr>
    </w:p>
    <w:p w:rsidR="007A53CC" w:rsidRDefault="00D266E1" w:rsidP="00D266E1">
      <w:pPr>
        <w:jc w:val="both"/>
        <w:rPr>
          <w:i/>
          <w:sz w:val="28"/>
          <w:szCs w:val="28"/>
        </w:rPr>
      </w:pPr>
      <w:r w:rsidRPr="000A72C5">
        <w:rPr>
          <w:i/>
          <w:sz w:val="28"/>
          <w:szCs w:val="28"/>
        </w:rPr>
        <w:t xml:space="preserve">1. Учебные цели: </w:t>
      </w:r>
    </w:p>
    <w:p w:rsidR="005C34B9" w:rsidRDefault="005C34B9" w:rsidP="00D266E1">
      <w:pPr>
        <w:jc w:val="both"/>
        <w:rPr>
          <w:i/>
          <w:sz w:val="28"/>
          <w:szCs w:val="28"/>
        </w:rPr>
      </w:pPr>
    </w:p>
    <w:p w:rsidR="005C34B9" w:rsidRPr="00EB2E18" w:rsidRDefault="005C34B9" w:rsidP="00D266E1">
      <w:pPr>
        <w:jc w:val="both"/>
        <w:rPr>
          <w:sz w:val="28"/>
          <w:szCs w:val="28"/>
          <w:u w:val="single"/>
        </w:rPr>
      </w:pPr>
      <w:r w:rsidRPr="00EB2E18">
        <w:rPr>
          <w:sz w:val="28"/>
          <w:szCs w:val="28"/>
          <w:u w:val="single"/>
        </w:rPr>
        <w:t xml:space="preserve">Студент должен иметь практический опыт: </w:t>
      </w:r>
    </w:p>
    <w:p w:rsidR="00E7348C" w:rsidRDefault="00E7348C" w:rsidP="00E63B4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Оценивать состояние ребенка.</w:t>
      </w:r>
    </w:p>
    <w:p w:rsidR="00E7348C" w:rsidRPr="00E22935" w:rsidRDefault="00E7348C" w:rsidP="00E63B4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Применять  </w:t>
      </w:r>
      <w:proofErr w:type="spellStart"/>
      <w:r>
        <w:rPr>
          <w:sz w:val="28"/>
          <w:szCs w:val="28"/>
        </w:rPr>
        <w:t>электроотсос</w:t>
      </w:r>
      <w:proofErr w:type="spellEnd"/>
      <w:r>
        <w:rPr>
          <w:sz w:val="28"/>
          <w:szCs w:val="28"/>
        </w:rPr>
        <w:t>.</w:t>
      </w:r>
    </w:p>
    <w:p w:rsidR="00E7348C" w:rsidRDefault="00E7348C" w:rsidP="00E63B4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Пользоваться </w:t>
      </w:r>
      <w:proofErr w:type="spellStart"/>
      <w:r>
        <w:rPr>
          <w:sz w:val="28"/>
          <w:szCs w:val="28"/>
        </w:rPr>
        <w:t>кювезом</w:t>
      </w:r>
      <w:proofErr w:type="spellEnd"/>
      <w:r>
        <w:rPr>
          <w:sz w:val="28"/>
          <w:szCs w:val="28"/>
        </w:rPr>
        <w:t>.</w:t>
      </w:r>
    </w:p>
    <w:p w:rsidR="00E7348C" w:rsidRDefault="00E7348C" w:rsidP="00E63B4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Проводить оксигенотерапию.</w:t>
      </w:r>
    </w:p>
    <w:p w:rsidR="00E7348C" w:rsidRDefault="00E7348C" w:rsidP="00E63B4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Кормить через зонд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из  ложечки,   поильника.</w:t>
      </w:r>
    </w:p>
    <w:p w:rsidR="00E7348C" w:rsidRDefault="00E7348C" w:rsidP="00E63B4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Применять пузырь со льдом.</w:t>
      </w:r>
    </w:p>
    <w:p w:rsidR="00E7348C" w:rsidRDefault="00E7348C" w:rsidP="00E63B4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Отсасывать слизь из верхних дыхательных путей. </w:t>
      </w:r>
    </w:p>
    <w:p w:rsidR="00D266E1" w:rsidRPr="00EB2E18" w:rsidRDefault="00D266E1" w:rsidP="00346C9B">
      <w:pPr>
        <w:spacing w:line="120" w:lineRule="auto"/>
        <w:jc w:val="both"/>
        <w:rPr>
          <w:sz w:val="28"/>
          <w:szCs w:val="28"/>
          <w:u w:val="single"/>
        </w:rPr>
      </w:pPr>
    </w:p>
    <w:p w:rsidR="007A53CC" w:rsidRPr="00EB2E18" w:rsidRDefault="00014FC1" w:rsidP="007A53CC">
      <w:pPr>
        <w:jc w:val="both"/>
        <w:rPr>
          <w:sz w:val="28"/>
          <w:szCs w:val="28"/>
        </w:rPr>
      </w:pPr>
      <w:r w:rsidRPr="00EB2E18">
        <w:rPr>
          <w:sz w:val="28"/>
          <w:szCs w:val="28"/>
          <w:u w:val="single"/>
        </w:rPr>
        <w:t>С</w:t>
      </w:r>
      <w:r w:rsidR="007A53CC" w:rsidRPr="00EB2E18">
        <w:rPr>
          <w:sz w:val="28"/>
          <w:szCs w:val="28"/>
          <w:u w:val="single"/>
        </w:rPr>
        <w:t>тудент должен знать</w:t>
      </w:r>
      <w:r w:rsidR="007A53CC" w:rsidRPr="00EB2E18">
        <w:rPr>
          <w:sz w:val="28"/>
          <w:szCs w:val="28"/>
        </w:rPr>
        <w:t xml:space="preserve">: </w:t>
      </w:r>
    </w:p>
    <w:p w:rsidR="00E7348C" w:rsidRPr="00434BC8" w:rsidRDefault="00E7348C" w:rsidP="00E63B43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Этиологию, патогенез, клинику и диагностику асфиксии, ГБН, родовых травм</w:t>
      </w:r>
      <w:r w:rsidRPr="00434BC8">
        <w:rPr>
          <w:sz w:val="28"/>
          <w:szCs w:val="28"/>
        </w:rPr>
        <w:t>, энцефалопатии, септич</w:t>
      </w:r>
      <w:r>
        <w:rPr>
          <w:sz w:val="28"/>
          <w:szCs w:val="28"/>
        </w:rPr>
        <w:t>еских заболеваний новорожденных,  ВУИ и врожденной патологии.</w:t>
      </w:r>
    </w:p>
    <w:p w:rsidR="00E7348C" w:rsidRDefault="00E7348C" w:rsidP="00E63B43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Степени тяжести асфиксии по шкале Апгар.</w:t>
      </w:r>
    </w:p>
    <w:p w:rsidR="00E7348C" w:rsidRPr="000045E5" w:rsidRDefault="00E7348C" w:rsidP="00E63B43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Причины развития</w:t>
      </w:r>
      <w:r w:rsidRPr="000045E5">
        <w:rPr>
          <w:sz w:val="28"/>
          <w:szCs w:val="28"/>
        </w:rPr>
        <w:t xml:space="preserve"> синдрома дыхательных расстройств.</w:t>
      </w:r>
    </w:p>
    <w:p w:rsidR="00155190" w:rsidRPr="00EB2E18" w:rsidRDefault="00155190" w:rsidP="003A2249">
      <w:pPr>
        <w:jc w:val="both"/>
        <w:rPr>
          <w:sz w:val="28"/>
          <w:szCs w:val="28"/>
        </w:rPr>
      </w:pPr>
    </w:p>
    <w:p w:rsidR="003A2249" w:rsidRPr="00EB2E18" w:rsidRDefault="003A2249" w:rsidP="003A2249">
      <w:pPr>
        <w:jc w:val="both"/>
        <w:rPr>
          <w:sz w:val="28"/>
          <w:szCs w:val="28"/>
        </w:rPr>
      </w:pPr>
      <w:r w:rsidRPr="00EB2E18">
        <w:rPr>
          <w:sz w:val="28"/>
          <w:szCs w:val="28"/>
          <w:u w:val="single"/>
        </w:rPr>
        <w:t>Студент должен уметь</w:t>
      </w:r>
      <w:r w:rsidRPr="00EB2E18">
        <w:rPr>
          <w:sz w:val="28"/>
          <w:szCs w:val="28"/>
        </w:rPr>
        <w:t xml:space="preserve">: </w:t>
      </w:r>
    </w:p>
    <w:p w:rsidR="00E7348C" w:rsidRDefault="00E7348C" w:rsidP="00E63B4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Оценивать состояние ребенка.</w:t>
      </w:r>
    </w:p>
    <w:p w:rsidR="00E7348C" w:rsidRDefault="00E7348C" w:rsidP="00E63B4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Применять электрический отсос.</w:t>
      </w:r>
    </w:p>
    <w:p w:rsidR="00E7348C" w:rsidRDefault="00E7348C" w:rsidP="00E63B4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Пользоваться </w:t>
      </w:r>
      <w:proofErr w:type="spellStart"/>
      <w:r>
        <w:rPr>
          <w:sz w:val="28"/>
          <w:szCs w:val="28"/>
        </w:rPr>
        <w:t>кювезом</w:t>
      </w:r>
      <w:proofErr w:type="spellEnd"/>
      <w:r>
        <w:rPr>
          <w:sz w:val="28"/>
          <w:szCs w:val="28"/>
        </w:rPr>
        <w:t>.</w:t>
      </w:r>
    </w:p>
    <w:p w:rsidR="00E7348C" w:rsidRDefault="00E7348C" w:rsidP="00E63B4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Проводить оксигенотерапию.</w:t>
      </w:r>
    </w:p>
    <w:p w:rsidR="00E7348C" w:rsidRDefault="00E7348C" w:rsidP="00E63B4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Кормить через зонд,  из ложки, поильника.</w:t>
      </w:r>
    </w:p>
    <w:p w:rsidR="00E7348C" w:rsidRDefault="00E7348C" w:rsidP="00E63B4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Применять пузырь со льдом.</w:t>
      </w:r>
    </w:p>
    <w:p w:rsidR="00E7348C" w:rsidRDefault="00E7348C" w:rsidP="00E63B4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Выявлять симптомы поражений заболеваний.</w:t>
      </w:r>
    </w:p>
    <w:p w:rsidR="00E7348C" w:rsidRPr="00CE7DD7" w:rsidRDefault="00E7348C" w:rsidP="00E63B43">
      <w:pPr>
        <w:pStyle w:val="a3"/>
        <w:numPr>
          <w:ilvl w:val="0"/>
          <w:numId w:val="4"/>
        </w:numPr>
        <w:rPr>
          <w:sz w:val="28"/>
          <w:szCs w:val="28"/>
        </w:rPr>
      </w:pPr>
      <w:r w:rsidRPr="00C6272A">
        <w:rPr>
          <w:sz w:val="28"/>
          <w:szCs w:val="28"/>
        </w:rPr>
        <w:t>Решать тематические тесты и ситуационные задачи.</w:t>
      </w:r>
    </w:p>
    <w:p w:rsidR="00710718" w:rsidRDefault="00710718" w:rsidP="00014FC1">
      <w:pPr>
        <w:jc w:val="both"/>
        <w:rPr>
          <w:i/>
          <w:sz w:val="28"/>
          <w:szCs w:val="28"/>
        </w:rPr>
      </w:pPr>
    </w:p>
    <w:p w:rsidR="007A53CC" w:rsidRPr="000A72C5" w:rsidRDefault="00014FC1" w:rsidP="00014FC1">
      <w:pPr>
        <w:jc w:val="both"/>
        <w:rPr>
          <w:i/>
          <w:sz w:val="28"/>
          <w:szCs w:val="28"/>
        </w:rPr>
      </w:pPr>
      <w:r w:rsidRPr="000A72C5">
        <w:rPr>
          <w:i/>
          <w:sz w:val="28"/>
          <w:szCs w:val="28"/>
        </w:rPr>
        <w:t xml:space="preserve">2. Развивающие цели: </w:t>
      </w:r>
    </w:p>
    <w:p w:rsidR="00346C9B" w:rsidRPr="00970C8F" w:rsidRDefault="00970C8F" w:rsidP="00E63B43">
      <w:pPr>
        <w:numPr>
          <w:ilvl w:val="0"/>
          <w:numId w:val="1"/>
        </w:numPr>
        <w:rPr>
          <w:sz w:val="28"/>
          <w:szCs w:val="28"/>
        </w:rPr>
      </w:pPr>
      <w:r w:rsidRPr="00970C8F">
        <w:rPr>
          <w:sz w:val="28"/>
          <w:szCs w:val="28"/>
        </w:rPr>
        <w:t>Способствовать развитию навыков организации студентами рабочего места с соблюдением требований охраны труда, производственной санитарии, инфекционной и противопожарной безопасности.</w:t>
      </w:r>
    </w:p>
    <w:p w:rsidR="00014FC1" w:rsidRPr="000A72C5" w:rsidRDefault="00014FC1" w:rsidP="00014FC1">
      <w:pPr>
        <w:jc w:val="both"/>
        <w:rPr>
          <w:i/>
          <w:sz w:val="28"/>
          <w:szCs w:val="28"/>
        </w:rPr>
      </w:pPr>
      <w:r w:rsidRPr="000A72C5">
        <w:rPr>
          <w:i/>
          <w:sz w:val="28"/>
          <w:szCs w:val="28"/>
        </w:rPr>
        <w:t xml:space="preserve">3. Воспитательные цели: </w:t>
      </w:r>
    </w:p>
    <w:p w:rsidR="00346C9B" w:rsidRPr="00970C8F" w:rsidRDefault="00970C8F" w:rsidP="00E63B4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Выработать чувство ответственности за здоровье и жизнь ребенка, способствовать выработке навыков самостоятельной работы и осуществлять деон</w:t>
      </w:r>
      <w:r w:rsidR="00C92787">
        <w:rPr>
          <w:sz w:val="28"/>
          <w:szCs w:val="28"/>
        </w:rPr>
        <w:t>тологический подход к детям и родителям.</w:t>
      </w:r>
    </w:p>
    <w:p w:rsidR="009303F9" w:rsidRDefault="009303F9" w:rsidP="00DF6F7A">
      <w:pPr>
        <w:pStyle w:val="a3"/>
        <w:spacing w:line="120" w:lineRule="auto"/>
        <w:ind w:left="0"/>
        <w:jc w:val="both"/>
        <w:rPr>
          <w:b/>
          <w:sz w:val="28"/>
          <w:szCs w:val="28"/>
        </w:rPr>
      </w:pPr>
    </w:p>
    <w:p w:rsidR="0072307E" w:rsidRDefault="0072307E" w:rsidP="00DC3613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Формируемые компетенции:</w:t>
      </w:r>
    </w:p>
    <w:p w:rsidR="00A46DC5" w:rsidRPr="00A46DC5" w:rsidRDefault="00A46DC5" w:rsidP="00A46DC5">
      <w:pPr>
        <w:ind w:left="720"/>
        <w:jc w:val="both"/>
        <w:rPr>
          <w:sz w:val="28"/>
          <w:szCs w:val="28"/>
          <w:lang w:eastAsia="uk-UA"/>
        </w:rPr>
      </w:pPr>
      <w:r w:rsidRPr="00A46DC5">
        <w:rPr>
          <w:sz w:val="28"/>
          <w:szCs w:val="28"/>
          <w:lang w:eastAsia="uk-UA"/>
        </w:rPr>
        <w:t>ПК 1.1. Планировать обследование пациентов различных возрастных групп.</w:t>
      </w:r>
    </w:p>
    <w:p w:rsidR="00A46DC5" w:rsidRPr="00A46DC5" w:rsidRDefault="00A46DC5" w:rsidP="00A46DC5">
      <w:pPr>
        <w:ind w:left="720" w:right="-85"/>
        <w:jc w:val="both"/>
        <w:rPr>
          <w:sz w:val="28"/>
          <w:lang w:eastAsia="uk-UA"/>
        </w:rPr>
      </w:pPr>
      <w:r w:rsidRPr="00A46DC5">
        <w:rPr>
          <w:sz w:val="28"/>
          <w:lang w:eastAsia="uk-UA"/>
        </w:rPr>
        <w:t>ПК 1.2. Проводить диагностические исследования.</w:t>
      </w:r>
    </w:p>
    <w:p w:rsidR="00A46DC5" w:rsidRPr="00A46DC5" w:rsidRDefault="00A46DC5" w:rsidP="00A46DC5">
      <w:pPr>
        <w:ind w:left="720" w:right="-85"/>
        <w:jc w:val="both"/>
        <w:rPr>
          <w:sz w:val="28"/>
          <w:lang w:eastAsia="uk-UA"/>
        </w:rPr>
      </w:pPr>
      <w:r w:rsidRPr="00A46DC5">
        <w:rPr>
          <w:sz w:val="28"/>
          <w:lang w:eastAsia="uk-UA"/>
        </w:rPr>
        <w:t>ПК 1.3. Проводить диагностику острых и хронических заболеваний.</w:t>
      </w:r>
    </w:p>
    <w:p w:rsidR="00A46DC5" w:rsidRPr="00A46DC5" w:rsidRDefault="00A46DC5" w:rsidP="00A46DC5">
      <w:pPr>
        <w:ind w:left="720" w:right="-85"/>
        <w:jc w:val="both"/>
        <w:rPr>
          <w:spacing w:val="-4"/>
          <w:sz w:val="28"/>
          <w:lang w:eastAsia="uk-UA"/>
        </w:rPr>
      </w:pPr>
      <w:r w:rsidRPr="00A46DC5">
        <w:rPr>
          <w:spacing w:val="-4"/>
          <w:sz w:val="28"/>
          <w:lang w:eastAsia="uk-UA"/>
        </w:rPr>
        <w:t>ПК 1.5. Проводить диагностику комплексного состояния здоровья ребёнка.</w:t>
      </w:r>
    </w:p>
    <w:p w:rsidR="00A46DC5" w:rsidRPr="00A46DC5" w:rsidRDefault="00A46DC5" w:rsidP="00A46DC5">
      <w:pPr>
        <w:ind w:left="720" w:right="-85"/>
        <w:jc w:val="both"/>
        <w:rPr>
          <w:sz w:val="28"/>
          <w:lang w:eastAsia="uk-UA"/>
        </w:rPr>
      </w:pPr>
      <w:r w:rsidRPr="00A46DC5">
        <w:rPr>
          <w:sz w:val="28"/>
          <w:lang w:eastAsia="uk-UA"/>
        </w:rPr>
        <w:t>ПК 1.7. Оформлять медицинскую документацию.</w:t>
      </w:r>
    </w:p>
    <w:p w:rsidR="00A46DC5" w:rsidRPr="00A46DC5" w:rsidRDefault="00A46DC5" w:rsidP="00A46DC5">
      <w:pPr>
        <w:spacing w:line="276" w:lineRule="auto"/>
        <w:contextualSpacing/>
        <w:jc w:val="both"/>
        <w:rPr>
          <w:sz w:val="28"/>
          <w:szCs w:val="28"/>
        </w:rPr>
      </w:pPr>
    </w:p>
    <w:p w:rsidR="00970C8F" w:rsidRDefault="00970C8F" w:rsidP="00A46DC5">
      <w:pPr>
        <w:ind w:left="170" w:firstLine="540"/>
        <w:jc w:val="both"/>
        <w:rPr>
          <w:sz w:val="28"/>
        </w:rPr>
      </w:pPr>
      <w:r w:rsidRPr="005808C6">
        <w:rPr>
          <w:sz w:val="28"/>
          <w:szCs w:val="28"/>
        </w:rPr>
        <w:t xml:space="preserve">ОК.1 </w:t>
      </w:r>
      <w:r w:rsidRPr="005808C6">
        <w:rPr>
          <w:sz w:val="28"/>
        </w:rPr>
        <w:t>Понимать сущность и социальную значимость будущей профессии, проявлять к ней устойчивый интерес.</w:t>
      </w:r>
    </w:p>
    <w:p w:rsidR="00970C8F" w:rsidRDefault="00970C8F" w:rsidP="00A46DC5">
      <w:pPr>
        <w:ind w:left="170" w:firstLine="540"/>
        <w:jc w:val="both"/>
        <w:rPr>
          <w:sz w:val="28"/>
        </w:rPr>
      </w:pPr>
      <w:r>
        <w:rPr>
          <w:sz w:val="28"/>
          <w:szCs w:val="28"/>
        </w:rPr>
        <w:t xml:space="preserve">ОК.2 </w:t>
      </w:r>
      <w:r w:rsidRPr="00D35291">
        <w:rPr>
          <w:sz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70C8F" w:rsidRPr="005808C6" w:rsidRDefault="00970C8F" w:rsidP="00A46DC5">
      <w:pPr>
        <w:ind w:left="170" w:firstLine="540"/>
        <w:jc w:val="both"/>
        <w:rPr>
          <w:sz w:val="28"/>
          <w:szCs w:val="28"/>
        </w:rPr>
      </w:pPr>
      <w:r>
        <w:rPr>
          <w:sz w:val="28"/>
        </w:rPr>
        <w:t>ОК.3</w:t>
      </w:r>
      <w:r w:rsidRPr="000A3AC6">
        <w:rPr>
          <w:sz w:val="28"/>
        </w:rPr>
        <w:t xml:space="preserve"> </w:t>
      </w:r>
      <w:r w:rsidRPr="00D35291">
        <w:rPr>
          <w:sz w:val="28"/>
        </w:rPr>
        <w:t>Принимать решения в стандартных и нестандартных ситуациях, нести за них ответственность.</w:t>
      </w:r>
      <w:r>
        <w:rPr>
          <w:sz w:val="28"/>
        </w:rPr>
        <w:t xml:space="preserve"> </w:t>
      </w:r>
    </w:p>
    <w:p w:rsidR="00970C8F" w:rsidRDefault="00970C8F" w:rsidP="00A46DC5">
      <w:pPr>
        <w:ind w:left="170" w:firstLine="540"/>
        <w:jc w:val="both"/>
        <w:rPr>
          <w:sz w:val="28"/>
        </w:rPr>
      </w:pPr>
      <w:r w:rsidRPr="005808C6">
        <w:rPr>
          <w:sz w:val="28"/>
          <w:szCs w:val="28"/>
        </w:rPr>
        <w:t xml:space="preserve">ОК.4 </w:t>
      </w:r>
      <w:r w:rsidRPr="005808C6">
        <w:rPr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70C8F" w:rsidRPr="005808C6" w:rsidRDefault="00970C8F" w:rsidP="00A46DC5">
      <w:pPr>
        <w:ind w:left="170" w:firstLine="540"/>
        <w:jc w:val="both"/>
        <w:rPr>
          <w:sz w:val="28"/>
          <w:szCs w:val="28"/>
        </w:rPr>
      </w:pPr>
      <w:r>
        <w:rPr>
          <w:sz w:val="28"/>
        </w:rPr>
        <w:t>ОК.5</w:t>
      </w:r>
      <w:r w:rsidRPr="000A3AC6">
        <w:rPr>
          <w:sz w:val="28"/>
        </w:rPr>
        <w:t xml:space="preserve"> </w:t>
      </w:r>
      <w:r w:rsidRPr="00D35291">
        <w:rPr>
          <w:sz w:val="28"/>
        </w:rPr>
        <w:t>Использовать информационно-коммуникационные технологии в профессиональной деятельности.</w:t>
      </w:r>
    </w:p>
    <w:p w:rsidR="00970C8F" w:rsidRDefault="00970C8F" w:rsidP="00A46DC5">
      <w:pPr>
        <w:ind w:left="170" w:firstLine="540"/>
        <w:jc w:val="both"/>
        <w:rPr>
          <w:sz w:val="28"/>
        </w:rPr>
      </w:pPr>
      <w:r w:rsidRPr="005808C6">
        <w:rPr>
          <w:sz w:val="28"/>
          <w:szCs w:val="28"/>
        </w:rPr>
        <w:t xml:space="preserve">ОК.6 </w:t>
      </w:r>
      <w:r w:rsidRPr="005808C6">
        <w:rPr>
          <w:sz w:val="28"/>
        </w:rPr>
        <w:t xml:space="preserve">Работать в коллективе и команде, эффективно общаться </w:t>
      </w:r>
      <w:r w:rsidRPr="005808C6">
        <w:rPr>
          <w:sz w:val="28"/>
        </w:rPr>
        <w:br/>
        <w:t>с коллегами, руководством, потребителями.</w:t>
      </w:r>
    </w:p>
    <w:p w:rsidR="00970C8F" w:rsidRDefault="00970C8F" w:rsidP="00A46DC5">
      <w:pPr>
        <w:ind w:left="170" w:firstLine="540"/>
        <w:jc w:val="both"/>
        <w:rPr>
          <w:sz w:val="28"/>
        </w:rPr>
      </w:pPr>
      <w:r>
        <w:rPr>
          <w:sz w:val="28"/>
        </w:rPr>
        <w:t>ОК.7</w:t>
      </w:r>
      <w:r w:rsidRPr="000A3AC6">
        <w:rPr>
          <w:sz w:val="28"/>
        </w:rPr>
        <w:t xml:space="preserve"> </w:t>
      </w:r>
      <w:r w:rsidRPr="00D35291">
        <w:rPr>
          <w:sz w:val="28"/>
        </w:rPr>
        <w:t>Брать на себя ответственность за работу подчиненных членов команды и результат выполнения заданий.</w:t>
      </w:r>
    </w:p>
    <w:p w:rsidR="00970C8F" w:rsidRDefault="00970C8F" w:rsidP="00A46DC5">
      <w:pPr>
        <w:ind w:left="170" w:firstLine="540"/>
        <w:jc w:val="both"/>
        <w:rPr>
          <w:sz w:val="28"/>
        </w:rPr>
      </w:pPr>
      <w:r>
        <w:rPr>
          <w:sz w:val="28"/>
        </w:rPr>
        <w:t>ОК.8</w:t>
      </w:r>
      <w:r w:rsidRPr="000A3AC6">
        <w:rPr>
          <w:sz w:val="28"/>
        </w:rPr>
        <w:t xml:space="preserve"> </w:t>
      </w:r>
      <w:r w:rsidRPr="00D35291">
        <w:rPr>
          <w:sz w:val="28"/>
        </w:rPr>
        <w:t>Самостоятельно определять задачи профессионального и личностного развития, заниматься самообразованием, планировать повышение квалификации.</w:t>
      </w:r>
    </w:p>
    <w:p w:rsidR="00970C8F" w:rsidRDefault="00970C8F" w:rsidP="00A46DC5">
      <w:pPr>
        <w:ind w:left="170" w:firstLine="540"/>
        <w:jc w:val="both"/>
        <w:rPr>
          <w:sz w:val="28"/>
        </w:rPr>
      </w:pPr>
      <w:r>
        <w:rPr>
          <w:sz w:val="28"/>
        </w:rPr>
        <w:t>ОК.11</w:t>
      </w:r>
      <w:r w:rsidRPr="000A3AC6">
        <w:rPr>
          <w:sz w:val="28"/>
        </w:rPr>
        <w:t xml:space="preserve"> </w:t>
      </w:r>
      <w:r w:rsidRPr="00D35291">
        <w:rPr>
          <w:sz w:val="28"/>
        </w:rPr>
        <w:t>Быть готовым брать на себя нравственные обязательства по отношению к природе, обществу и человеку.</w:t>
      </w:r>
    </w:p>
    <w:p w:rsidR="00970C8F" w:rsidRDefault="00970C8F" w:rsidP="00A46DC5">
      <w:pPr>
        <w:ind w:left="170" w:firstLine="540"/>
        <w:jc w:val="both"/>
        <w:rPr>
          <w:sz w:val="28"/>
        </w:rPr>
      </w:pPr>
      <w:r>
        <w:rPr>
          <w:sz w:val="28"/>
        </w:rPr>
        <w:t>ОК.12</w:t>
      </w:r>
      <w:r w:rsidRPr="000A3AC6">
        <w:rPr>
          <w:sz w:val="28"/>
        </w:rPr>
        <w:t xml:space="preserve"> </w:t>
      </w:r>
      <w:r w:rsidRPr="00D35291">
        <w:rPr>
          <w:sz w:val="28"/>
        </w:rPr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C92787" w:rsidRDefault="00C92787" w:rsidP="00A46DC5">
      <w:pPr>
        <w:ind w:left="170" w:firstLine="540"/>
        <w:jc w:val="both"/>
        <w:rPr>
          <w:sz w:val="28"/>
        </w:rPr>
      </w:pPr>
    </w:p>
    <w:p w:rsidR="00972DB6" w:rsidRPr="00F20DC5" w:rsidRDefault="00972DB6" w:rsidP="00A46DC5">
      <w:pPr>
        <w:pStyle w:val="a3"/>
        <w:ind w:left="0"/>
        <w:jc w:val="both"/>
        <w:rPr>
          <w:b/>
          <w:i/>
          <w:sz w:val="28"/>
          <w:szCs w:val="28"/>
        </w:rPr>
      </w:pPr>
      <w:r w:rsidRPr="00F20DC5">
        <w:rPr>
          <w:b/>
          <w:i/>
          <w:sz w:val="28"/>
          <w:szCs w:val="28"/>
        </w:rPr>
        <w:t>Уровень освоения знаний:</w:t>
      </w:r>
      <w:r w:rsidR="00970C8F" w:rsidRPr="00970C8F">
        <w:rPr>
          <w:b/>
          <w:i/>
          <w:sz w:val="28"/>
          <w:szCs w:val="28"/>
        </w:rPr>
        <w:t xml:space="preserve"> L3</w:t>
      </w:r>
      <w:r w:rsidRPr="00F20DC5">
        <w:rPr>
          <w:b/>
          <w:i/>
          <w:sz w:val="28"/>
          <w:szCs w:val="28"/>
        </w:rPr>
        <w:t xml:space="preserve"> </w:t>
      </w:r>
    </w:p>
    <w:p w:rsidR="004C5E64" w:rsidRDefault="004C5E64" w:rsidP="00A46DC5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C92787" w:rsidRDefault="004C5E64" w:rsidP="000D0289">
      <w:pPr>
        <w:pStyle w:val="a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Мотивация</w:t>
      </w:r>
      <w:r w:rsidR="006C0BDE">
        <w:rPr>
          <w:b/>
          <w:i/>
          <w:sz w:val="28"/>
          <w:szCs w:val="28"/>
        </w:rPr>
        <w:t xml:space="preserve"> занятия:</w:t>
      </w:r>
    </w:p>
    <w:p w:rsidR="00E7348C" w:rsidRPr="00E358D6" w:rsidRDefault="00E7348C" w:rsidP="00E7348C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358D6">
        <w:rPr>
          <w:sz w:val="28"/>
          <w:szCs w:val="28"/>
        </w:rPr>
        <w:t xml:space="preserve">В России рождается 54% детей с внутричерепными родовыми травмами  (перинатальными  энцефалопатиями).  При  этом  отмечаются  высокая  смертность,  </w:t>
      </w:r>
      <w:proofErr w:type="spellStart"/>
      <w:r w:rsidRPr="00E358D6">
        <w:rPr>
          <w:sz w:val="28"/>
          <w:szCs w:val="28"/>
        </w:rPr>
        <w:t>инвалидизация</w:t>
      </w:r>
      <w:proofErr w:type="spellEnd"/>
      <w:r w:rsidRPr="00E358D6">
        <w:rPr>
          <w:sz w:val="28"/>
          <w:szCs w:val="28"/>
        </w:rPr>
        <w:t>.  Причинами  является  комплекс вредных воздействий на плод в ант</w:t>
      </w:r>
      <w:proofErr w:type="gramStart"/>
      <w:r w:rsidRPr="00E358D6">
        <w:rPr>
          <w:sz w:val="28"/>
          <w:szCs w:val="28"/>
        </w:rPr>
        <w:t>е-</w:t>
      </w:r>
      <w:proofErr w:type="gramEnd"/>
      <w:r w:rsidRPr="00E358D6">
        <w:rPr>
          <w:sz w:val="28"/>
          <w:szCs w:val="28"/>
        </w:rPr>
        <w:t xml:space="preserve"> и </w:t>
      </w:r>
      <w:proofErr w:type="spellStart"/>
      <w:r w:rsidRPr="00E358D6">
        <w:rPr>
          <w:sz w:val="28"/>
          <w:szCs w:val="28"/>
        </w:rPr>
        <w:t>интранатальном</w:t>
      </w:r>
      <w:proofErr w:type="spellEnd"/>
      <w:r w:rsidRPr="00E358D6">
        <w:rPr>
          <w:sz w:val="28"/>
          <w:szCs w:val="28"/>
        </w:rPr>
        <w:t xml:space="preserve"> периодах. В процесс  вовлекается  не  только  </w:t>
      </w:r>
      <w:r w:rsidR="001138F9">
        <w:rPr>
          <w:sz w:val="28"/>
          <w:szCs w:val="28"/>
        </w:rPr>
        <w:t xml:space="preserve">ткани мозга </w:t>
      </w:r>
      <w:r w:rsidRPr="00E358D6">
        <w:rPr>
          <w:sz w:val="28"/>
          <w:szCs w:val="28"/>
        </w:rPr>
        <w:t xml:space="preserve">ребенка,  но  и  весь организм  в  целом.  </w:t>
      </w:r>
    </w:p>
    <w:p w:rsidR="00E7348C" w:rsidRPr="00E358D6" w:rsidRDefault="00E7348C" w:rsidP="00E7348C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358D6">
        <w:rPr>
          <w:sz w:val="28"/>
          <w:szCs w:val="28"/>
        </w:rPr>
        <w:t xml:space="preserve">     Гемолитическая  болезнь  новорожденного  возникает  как следствие  </w:t>
      </w:r>
    </w:p>
    <w:p w:rsidR="00E7348C" w:rsidRPr="00E358D6" w:rsidRDefault="00E7348C" w:rsidP="00E7348C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358D6">
        <w:rPr>
          <w:sz w:val="28"/>
          <w:szCs w:val="28"/>
        </w:rPr>
        <w:t xml:space="preserve">несовместимости  крови  матери  и  ребенка  по  резус-фактору или  группе  </w:t>
      </w:r>
    </w:p>
    <w:p w:rsidR="00E7348C" w:rsidRPr="00E358D6" w:rsidRDefault="00E7348C" w:rsidP="00E7348C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358D6">
        <w:rPr>
          <w:sz w:val="28"/>
          <w:szCs w:val="28"/>
        </w:rPr>
        <w:t xml:space="preserve">крови. </w:t>
      </w:r>
      <w:r w:rsidR="001138F9">
        <w:rPr>
          <w:sz w:val="28"/>
          <w:szCs w:val="28"/>
        </w:rPr>
        <w:t xml:space="preserve">Может </w:t>
      </w:r>
      <w:proofErr w:type="gramStart"/>
      <w:r w:rsidR="001138F9">
        <w:rPr>
          <w:sz w:val="28"/>
          <w:szCs w:val="28"/>
        </w:rPr>
        <w:t>развиваться</w:t>
      </w:r>
      <w:proofErr w:type="gramEnd"/>
      <w:r w:rsidR="001138F9">
        <w:rPr>
          <w:sz w:val="28"/>
          <w:szCs w:val="28"/>
        </w:rPr>
        <w:t xml:space="preserve"> начиная с 12 недели внутриутробного развития или симптомы быстро нарастают</w:t>
      </w:r>
      <w:r w:rsidRPr="00E358D6">
        <w:rPr>
          <w:sz w:val="28"/>
          <w:szCs w:val="28"/>
        </w:rPr>
        <w:t xml:space="preserve">  в  первые  часы  и  дни  жизни.  Регистрируется  у  2 -  </w:t>
      </w:r>
      <w:r w:rsidR="001138F9" w:rsidRPr="001138F9">
        <w:rPr>
          <w:sz w:val="28"/>
          <w:szCs w:val="28"/>
        </w:rPr>
        <w:t>3 новорожденных  на  1  000  родившихся.</w:t>
      </w:r>
    </w:p>
    <w:p w:rsidR="00E7348C" w:rsidRPr="00B323C5" w:rsidRDefault="00436C2B" w:rsidP="00E7348C">
      <w:pPr>
        <w:pStyle w:val="2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E7348C" w:rsidRPr="00B323C5">
        <w:rPr>
          <w:color w:val="000000"/>
          <w:sz w:val="28"/>
          <w:szCs w:val="28"/>
        </w:rPr>
        <w:t xml:space="preserve">Весь  организм  ребенка,  в  том  числе  и  кожа,- требует  самого  тщательного,  </w:t>
      </w:r>
    </w:p>
    <w:p w:rsidR="00E7348C" w:rsidRPr="00B323C5" w:rsidRDefault="00E7348C" w:rsidP="00436C2B">
      <w:pPr>
        <w:pStyle w:val="23"/>
        <w:ind w:left="0"/>
        <w:jc w:val="both"/>
        <w:rPr>
          <w:color w:val="000000"/>
          <w:sz w:val="28"/>
          <w:szCs w:val="28"/>
        </w:rPr>
      </w:pPr>
      <w:r w:rsidRPr="00B323C5">
        <w:rPr>
          <w:color w:val="000000"/>
          <w:sz w:val="28"/>
          <w:szCs w:val="28"/>
        </w:rPr>
        <w:t xml:space="preserve"> кропотливого  ухода,  так как кожа  ребенка,  особенно</w:t>
      </w:r>
      <w:r w:rsidR="00436C2B">
        <w:rPr>
          <w:color w:val="000000"/>
          <w:sz w:val="28"/>
          <w:szCs w:val="28"/>
        </w:rPr>
        <w:t xml:space="preserve"> новорожденного</w:t>
      </w:r>
      <w:r w:rsidRPr="00B323C5">
        <w:rPr>
          <w:color w:val="000000"/>
          <w:sz w:val="28"/>
          <w:szCs w:val="28"/>
        </w:rPr>
        <w:t xml:space="preserve">,  имеет  </w:t>
      </w:r>
      <w:r w:rsidR="00436C2B" w:rsidRPr="00436C2B">
        <w:rPr>
          <w:color w:val="000000"/>
          <w:sz w:val="28"/>
          <w:szCs w:val="28"/>
        </w:rPr>
        <w:t xml:space="preserve">целый  ряд  анатомо-физиологических особенностей:  она  несовершенна  </w:t>
      </w:r>
      <w:r w:rsidR="00436C2B">
        <w:rPr>
          <w:color w:val="000000"/>
          <w:sz w:val="28"/>
          <w:szCs w:val="28"/>
        </w:rPr>
        <w:t xml:space="preserve">     </w:t>
      </w:r>
      <w:r w:rsidRPr="00B323C5">
        <w:rPr>
          <w:color w:val="000000"/>
          <w:sz w:val="28"/>
          <w:szCs w:val="28"/>
        </w:rPr>
        <w:t xml:space="preserve"> в  ср</w:t>
      </w:r>
      <w:r w:rsidR="00436C2B">
        <w:rPr>
          <w:color w:val="000000"/>
          <w:sz w:val="28"/>
          <w:szCs w:val="28"/>
        </w:rPr>
        <w:t xml:space="preserve">авнении  с  кожей  взрослого  и, </w:t>
      </w:r>
      <w:r w:rsidRPr="00B323C5">
        <w:rPr>
          <w:color w:val="000000"/>
          <w:sz w:val="28"/>
          <w:szCs w:val="28"/>
        </w:rPr>
        <w:t xml:space="preserve"> в  то  же  время</w:t>
      </w:r>
      <w:r w:rsidR="00436C2B">
        <w:rPr>
          <w:color w:val="000000"/>
          <w:sz w:val="28"/>
          <w:szCs w:val="28"/>
        </w:rPr>
        <w:t>,</w:t>
      </w:r>
      <w:r w:rsidRPr="00B323C5">
        <w:rPr>
          <w:color w:val="000000"/>
          <w:sz w:val="28"/>
          <w:szCs w:val="28"/>
        </w:rPr>
        <w:t xml:space="preserve">  подвергается  </w:t>
      </w:r>
      <w:proofErr w:type="spellStart"/>
      <w:proofErr w:type="gramStart"/>
      <w:r w:rsidRPr="00B323C5">
        <w:rPr>
          <w:color w:val="000000"/>
          <w:sz w:val="28"/>
          <w:szCs w:val="28"/>
        </w:rPr>
        <w:t>воздей</w:t>
      </w:r>
      <w:proofErr w:type="spellEnd"/>
      <w:r w:rsidRPr="00B323C5">
        <w:rPr>
          <w:color w:val="000000"/>
          <w:sz w:val="28"/>
          <w:szCs w:val="28"/>
        </w:rPr>
        <w:t xml:space="preserve">­ </w:t>
      </w:r>
      <w:proofErr w:type="spellStart"/>
      <w:r w:rsidRPr="00B323C5">
        <w:rPr>
          <w:color w:val="000000"/>
          <w:sz w:val="28"/>
          <w:szCs w:val="28"/>
        </w:rPr>
        <w:t>ствию</w:t>
      </w:r>
      <w:proofErr w:type="spellEnd"/>
      <w:proofErr w:type="gramEnd"/>
      <w:r w:rsidRPr="00B323C5">
        <w:rPr>
          <w:color w:val="000000"/>
          <w:sz w:val="28"/>
          <w:szCs w:val="28"/>
        </w:rPr>
        <w:t xml:space="preserve">  неблагоприятных  факторов  (моча,  кал  и  т. д.).  У  новорожденных  </w:t>
      </w:r>
    </w:p>
    <w:p w:rsidR="00E7348C" w:rsidRPr="00B323C5" w:rsidRDefault="00E7348C" w:rsidP="00E7348C">
      <w:pPr>
        <w:pStyle w:val="23"/>
        <w:ind w:left="0"/>
        <w:jc w:val="both"/>
        <w:rPr>
          <w:color w:val="000000"/>
          <w:sz w:val="28"/>
          <w:szCs w:val="28"/>
        </w:rPr>
      </w:pPr>
      <w:r w:rsidRPr="00B323C5">
        <w:rPr>
          <w:color w:val="000000"/>
          <w:sz w:val="28"/>
          <w:szCs w:val="28"/>
        </w:rPr>
        <w:t>детей наибол</w:t>
      </w:r>
      <w:r w:rsidR="00436C2B">
        <w:rPr>
          <w:color w:val="000000"/>
          <w:sz w:val="28"/>
          <w:szCs w:val="28"/>
        </w:rPr>
        <w:t xml:space="preserve">ее частыми причинами заболеваний </w:t>
      </w:r>
      <w:r w:rsidRPr="00B323C5">
        <w:rPr>
          <w:color w:val="000000"/>
          <w:sz w:val="28"/>
          <w:szCs w:val="28"/>
        </w:rPr>
        <w:t xml:space="preserve"> кожи являются дефекты ухода  и стафилококковая  инфекция. </w:t>
      </w:r>
    </w:p>
    <w:p w:rsidR="00E7348C" w:rsidRPr="00B323C5" w:rsidRDefault="00E7348C" w:rsidP="00E7348C">
      <w:pPr>
        <w:pStyle w:val="23"/>
        <w:ind w:left="0"/>
        <w:jc w:val="both"/>
        <w:rPr>
          <w:color w:val="000000"/>
          <w:sz w:val="28"/>
          <w:szCs w:val="28"/>
        </w:rPr>
      </w:pPr>
      <w:r w:rsidRPr="00B323C5">
        <w:rPr>
          <w:color w:val="000000"/>
          <w:sz w:val="28"/>
          <w:szCs w:val="28"/>
        </w:rPr>
        <w:t xml:space="preserve">     Воспалительные  заболевания  пупка  у  новорожденного  развиваются  вследствие  инфицирования,  при  нарушении  асептики,  неудовлетворительной  техники  обработки </w:t>
      </w:r>
      <w:r w:rsidR="00436C2B">
        <w:rPr>
          <w:color w:val="000000"/>
          <w:sz w:val="28"/>
          <w:szCs w:val="28"/>
        </w:rPr>
        <w:t xml:space="preserve"> остатка  пуповины  и пупочной ранки.</w:t>
      </w:r>
      <w:r w:rsidRPr="00B323C5">
        <w:rPr>
          <w:color w:val="000000"/>
          <w:sz w:val="28"/>
          <w:szCs w:val="28"/>
        </w:rPr>
        <w:t xml:space="preserve">  </w:t>
      </w:r>
    </w:p>
    <w:p w:rsidR="00E7348C" w:rsidRPr="00B323C5" w:rsidRDefault="00E7348C" w:rsidP="00E7348C">
      <w:pPr>
        <w:pStyle w:val="23"/>
        <w:ind w:left="0"/>
        <w:jc w:val="both"/>
        <w:rPr>
          <w:color w:val="000000"/>
          <w:sz w:val="28"/>
          <w:szCs w:val="28"/>
        </w:rPr>
      </w:pPr>
      <w:r w:rsidRPr="00B323C5">
        <w:rPr>
          <w:color w:val="000000"/>
          <w:sz w:val="28"/>
          <w:szCs w:val="28"/>
        </w:rPr>
        <w:t xml:space="preserve">     Сепсис является наиболее тяжелым  и  грозным  заболеванием  в периоде н</w:t>
      </w:r>
      <w:r w:rsidR="00436C2B">
        <w:rPr>
          <w:color w:val="000000"/>
          <w:sz w:val="28"/>
          <w:szCs w:val="28"/>
        </w:rPr>
        <w:t>оворожденности</w:t>
      </w:r>
      <w:r w:rsidRPr="00B323C5">
        <w:rPr>
          <w:color w:val="000000"/>
          <w:sz w:val="28"/>
          <w:szCs w:val="28"/>
        </w:rPr>
        <w:t>. Инфицировани</w:t>
      </w:r>
      <w:r w:rsidR="00436C2B">
        <w:rPr>
          <w:color w:val="000000"/>
          <w:sz w:val="28"/>
          <w:szCs w:val="28"/>
        </w:rPr>
        <w:t>е плода может произойти в ант</w:t>
      </w:r>
      <w:proofErr w:type="gramStart"/>
      <w:r w:rsidR="00436C2B">
        <w:rPr>
          <w:color w:val="000000"/>
          <w:sz w:val="28"/>
          <w:szCs w:val="28"/>
        </w:rPr>
        <w:t>е-</w:t>
      </w:r>
      <w:proofErr w:type="gramEnd"/>
      <w:r w:rsidR="00436C2B">
        <w:rPr>
          <w:color w:val="000000"/>
          <w:sz w:val="28"/>
          <w:szCs w:val="28"/>
        </w:rPr>
        <w:t xml:space="preserve">, </w:t>
      </w:r>
      <w:r w:rsidRPr="00B323C5">
        <w:rPr>
          <w:color w:val="000000"/>
          <w:sz w:val="28"/>
          <w:szCs w:val="28"/>
        </w:rPr>
        <w:t xml:space="preserve">  </w:t>
      </w:r>
      <w:proofErr w:type="spellStart"/>
      <w:r w:rsidRPr="00B323C5">
        <w:rPr>
          <w:color w:val="000000"/>
          <w:sz w:val="28"/>
          <w:szCs w:val="28"/>
        </w:rPr>
        <w:t>интра</w:t>
      </w:r>
      <w:proofErr w:type="spellEnd"/>
      <w:r w:rsidRPr="00B323C5">
        <w:rPr>
          <w:color w:val="000000"/>
          <w:sz w:val="28"/>
          <w:szCs w:val="28"/>
        </w:rPr>
        <w:t>-  и  постнатальном  периодах.  Входными  воротами</w:t>
      </w:r>
      <w:r w:rsidR="00436C2B">
        <w:rPr>
          <w:color w:val="000000"/>
          <w:sz w:val="28"/>
          <w:szCs w:val="28"/>
        </w:rPr>
        <w:t xml:space="preserve"> инфекции</w:t>
      </w:r>
      <w:r w:rsidRPr="00B323C5">
        <w:rPr>
          <w:color w:val="000000"/>
          <w:sz w:val="28"/>
          <w:szCs w:val="28"/>
        </w:rPr>
        <w:t xml:space="preserve">  могут  быть  раневая поверхность на коже и слизистых, пупочные сосуды, пупочная ранка, желудочно-кишечный  тракт  и  т. д. </w:t>
      </w:r>
    </w:p>
    <w:p w:rsidR="00E7348C" w:rsidRPr="00B323C5" w:rsidRDefault="00E7348C" w:rsidP="00E7348C">
      <w:pPr>
        <w:pStyle w:val="23"/>
        <w:ind w:left="0"/>
        <w:jc w:val="both"/>
        <w:rPr>
          <w:color w:val="000000"/>
          <w:sz w:val="28"/>
          <w:szCs w:val="28"/>
        </w:rPr>
      </w:pPr>
      <w:r w:rsidRPr="00B323C5">
        <w:rPr>
          <w:color w:val="000000"/>
          <w:sz w:val="28"/>
          <w:szCs w:val="28"/>
        </w:rPr>
        <w:t xml:space="preserve">     Из внутриутробных инфекций у нов</w:t>
      </w:r>
      <w:r>
        <w:rPr>
          <w:color w:val="000000"/>
          <w:sz w:val="28"/>
          <w:szCs w:val="28"/>
        </w:rPr>
        <w:t>орожденного ребенка чаще встре</w:t>
      </w:r>
      <w:r w:rsidRPr="00B323C5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 xml:space="preserve">аются </w:t>
      </w:r>
      <w:r w:rsidR="00FB2941">
        <w:rPr>
          <w:color w:val="000000"/>
          <w:sz w:val="28"/>
          <w:szCs w:val="28"/>
        </w:rPr>
        <w:t xml:space="preserve">токсоплазмоз, </w:t>
      </w:r>
      <w:r>
        <w:rPr>
          <w:color w:val="000000"/>
          <w:sz w:val="28"/>
          <w:szCs w:val="28"/>
        </w:rPr>
        <w:t xml:space="preserve"> цитомегаловирусная</w:t>
      </w:r>
      <w:r w:rsidR="00FB29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и  хл</w:t>
      </w:r>
      <w:r w:rsidRPr="00B323C5">
        <w:rPr>
          <w:color w:val="000000"/>
          <w:sz w:val="28"/>
          <w:szCs w:val="28"/>
        </w:rPr>
        <w:t xml:space="preserve">амидийная  инфекции,  приводящие  к  мертворождению,  выкидышам,  поражению  печени,  легких,  слизистых  </w:t>
      </w:r>
    </w:p>
    <w:p w:rsidR="00E7348C" w:rsidRDefault="00E7348C" w:rsidP="00E7348C">
      <w:pPr>
        <w:pStyle w:val="23"/>
        <w:ind w:left="0"/>
        <w:jc w:val="both"/>
        <w:rPr>
          <w:color w:val="000000"/>
          <w:sz w:val="28"/>
          <w:szCs w:val="28"/>
        </w:rPr>
      </w:pPr>
      <w:r w:rsidRPr="00B323C5">
        <w:rPr>
          <w:color w:val="000000"/>
          <w:sz w:val="28"/>
          <w:szCs w:val="28"/>
        </w:rPr>
        <w:t>конъюнктивы  глаз.</w:t>
      </w:r>
    </w:p>
    <w:p w:rsidR="00E7348C" w:rsidRDefault="00E7348C" w:rsidP="00E7348C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E19CC" w:rsidRDefault="004E19CC" w:rsidP="004C5E64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Место проведения: </w:t>
      </w:r>
      <w:r w:rsidR="00970C8F" w:rsidRPr="00970C8F">
        <w:rPr>
          <w:b/>
          <w:i/>
          <w:sz w:val="28"/>
          <w:szCs w:val="28"/>
        </w:rPr>
        <w:t>К</w:t>
      </w:r>
      <w:r w:rsidR="00970C8F">
        <w:rPr>
          <w:b/>
          <w:i/>
          <w:sz w:val="28"/>
          <w:szCs w:val="28"/>
        </w:rPr>
        <w:t>Д</w:t>
      </w:r>
      <w:r w:rsidR="00970C8F" w:rsidRPr="00970C8F">
        <w:rPr>
          <w:b/>
          <w:i/>
          <w:sz w:val="28"/>
          <w:szCs w:val="28"/>
        </w:rPr>
        <w:t>П</w:t>
      </w:r>
    </w:p>
    <w:p w:rsidR="0003203D" w:rsidRDefault="0003203D" w:rsidP="00DC3613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Материальн</w:t>
      </w:r>
      <w:r w:rsidR="00A46DC5">
        <w:rPr>
          <w:b/>
          <w:i/>
          <w:sz w:val="28"/>
          <w:szCs w:val="28"/>
        </w:rPr>
        <w:t xml:space="preserve">о-техническое </w:t>
      </w:r>
      <w:r w:rsidR="00952FC1">
        <w:rPr>
          <w:b/>
          <w:i/>
          <w:sz w:val="28"/>
          <w:szCs w:val="28"/>
        </w:rPr>
        <w:t>обеспечение</w:t>
      </w:r>
      <w:r w:rsidR="00A46DC5">
        <w:rPr>
          <w:b/>
          <w:i/>
          <w:sz w:val="28"/>
          <w:szCs w:val="28"/>
        </w:rPr>
        <w:t>: ноутбук, экран, проектор</w:t>
      </w:r>
      <w:r w:rsidR="00E7348C">
        <w:rPr>
          <w:b/>
          <w:i/>
          <w:sz w:val="28"/>
          <w:szCs w:val="28"/>
        </w:rPr>
        <w:t>.</w:t>
      </w:r>
    </w:p>
    <w:p w:rsidR="0003203D" w:rsidRDefault="0003203D" w:rsidP="002F718F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03203D" w:rsidRDefault="002C11FF" w:rsidP="00DC3613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Учебно-методическое оснащение: </w:t>
      </w:r>
      <w:r w:rsidR="00394864">
        <w:rPr>
          <w:b/>
          <w:i/>
          <w:sz w:val="28"/>
          <w:szCs w:val="28"/>
        </w:rPr>
        <w:t>таблиц</w:t>
      </w:r>
      <w:r w:rsidR="00FB2941">
        <w:rPr>
          <w:b/>
          <w:i/>
          <w:sz w:val="28"/>
          <w:szCs w:val="28"/>
        </w:rPr>
        <w:t>ы</w:t>
      </w:r>
      <w:r w:rsidR="00394864">
        <w:rPr>
          <w:b/>
          <w:i/>
          <w:sz w:val="28"/>
          <w:szCs w:val="28"/>
        </w:rPr>
        <w:t>,</w:t>
      </w:r>
      <w:r w:rsidR="00E7348C">
        <w:rPr>
          <w:b/>
          <w:i/>
          <w:sz w:val="28"/>
          <w:szCs w:val="28"/>
        </w:rPr>
        <w:t xml:space="preserve"> </w:t>
      </w:r>
      <w:r w:rsidR="00394864">
        <w:rPr>
          <w:b/>
          <w:i/>
          <w:sz w:val="28"/>
          <w:szCs w:val="28"/>
        </w:rPr>
        <w:t>с</w:t>
      </w:r>
      <w:r w:rsidR="00970C8F" w:rsidRPr="00970C8F">
        <w:rPr>
          <w:b/>
          <w:i/>
          <w:sz w:val="28"/>
          <w:szCs w:val="28"/>
        </w:rPr>
        <w:t>лайды</w:t>
      </w:r>
      <w:r w:rsidR="00361718">
        <w:rPr>
          <w:b/>
          <w:i/>
          <w:sz w:val="28"/>
          <w:szCs w:val="28"/>
        </w:rPr>
        <w:t>,</w:t>
      </w:r>
      <w:r w:rsidR="00054F9F">
        <w:rPr>
          <w:b/>
          <w:i/>
          <w:sz w:val="28"/>
          <w:szCs w:val="28"/>
        </w:rPr>
        <w:t xml:space="preserve"> </w:t>
      </w:r>
      <w:r w:rsidR="00394864">
        <w:rPr>
          <w:b/>
          <w:i/>
          <w:sz w:val="28"/>
          <w:szCs w:val="28"/>
        </w:rPr>
        <w:t>р</w:t>
      </w:r>
      <w:r w:rsidR="00E7348C">
        <w:rPr>
          <w:b/>
          <w:i/>
          <w:sz w:val="28"/>
          <w:szCs w:val="28"/>
        </w:rPr>
        <w:t>исунки.</w:t>
      </w:r>
    </w:p>
    <w:p w:rsidR="00797A66" w:rsidRDefault="00797A66" w:rsidP="002F718F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797A66" w:rsidRDefault="00797A66" w:rsidP="00DC3613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Межпредметные связи:  </w:t>
      </w:r>
    </w:p>
    <w:p w:rsidR="0004535F" w:rsidRPr="00F20DC5" w:rsidRDefault="00436C2B" w:rsidP="0004535F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  <w:r>
        <w:rPr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7.85pt;margin-top:58.4pt;width:500.25pt;height:0;z-index:251657728" o:connectortype="straight"/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8"/>
      </w:tblGrid>
      <w:tr w:rsidR="007B1B7F" w:rsidTr="007B1B7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7F" w:rsidRPr="007B1B7F" w:rsidRDefault="007B1B7F" w:rsidP="007B1B7F">
            <w:pPr>
              <w:spacing w:before="100" w:beforeAutospacing="1" w:after="100" w:afterAutospacing="1"/>
              <w:jc w:val="center"/>
              <w:rPr>
                <w:i/>
                <w:sz w:val="28"/>
              </w:rPr>
            </w:pPr>
            <w:r w:rsidRPr="007B1B7F">
              <w:rPr>
                <w:i/>
                <w:sz w:val="28"/>
              </w:rPr>
              <w:t>Входящие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7F" w:rsidRPr="007B1B7F" w:rsidRDefault="007B1B7F" w:rsidP="007B1B7F">
            <w:pPr>
              <w:spacing w:before="100" w:beforeAutospacing="1" w:after="100" w:afterAutospacing="1"/>
              <w:jc w:val="center"/>
              <w:rPr>
                <w:i/>
                <w:sz w:val="28"/>
              </w:rPr>
            </w:pPr>
            <w:r w:rsidRPr="007B1B7F">
              <w:rPr>
                <w:rStyle w:val="grame"/>
                <w:i/>
                <w:sz w:val="28"/>
              </w:rPr>
              <w:t>Выходящие</w:t>
            </w:r>
          </w:p>
        </w:tc>
      </w:tr>
      <w:tr w:rsidR="007B1B7F" w:rsidTr="007B1B7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7A" w:rsidRDefault="0025797A" w:rsidP="00BC1C18">
            <w:pPr>
              <w:tabs>
                <w:tab w:val="left" w:pos="1005"/>
              </w:tabs>
              <w:rPr>
                <w:sz w:val="28"/>
              </w:rPr>
            </w:pPr>
            <w:r>
              <w:rPr>
                <w:sz w:val="28"/>
              </w:rPr>
              <w:t>ОП03Анатомия и физиология человека</w:t>
            </w:r>
          </w:p>
          <w:p w:rsidR="000D0289" w:rsidRDefault="0025797A" w:rsidP="00BC1C18">
            <w:pPr>
              <w:tabs>
                <w:tab w:val="left" w:pos="1005"/>
              </w:tabs>
              <w:rPr>
                <w:sz w:val="28"/>
              </w:rPr>
            </w:pPr>
            <w:r>
              <w:rPr>
                <w:sz w:val="28"/>
              </w:rPr>
              <w:t>ОП06Гигиена и экология</w:t>
            </w:r>
          </w:p>
          <w:p w:rsidR="000D0289" w:rsidRDefault="0025797A" w:rsidP="00BC1C18">
            <w:pPr>
              <w:tabs>
                <w:tab w:val="left" w:pos="1005"/>
              </w:tabs>
              <w:rPr>
                <w:sz w:val="28"/>
              </w:rPr>
            </w:pPr>
            <w:r>
              <w:rPr>
                <w:sz w:val="28"/>
              </w:rPr>
              <w:t>ОП04</w:t>
            </w:r>
            <w:r w:rsidR="000D0289" w:rsidRPr="000D0289">
              <w:rPr>
                <w:sz w:val="28"/>
              </w:rPr>
              <w:t>Фармакология.</w:t>
            </w:r>
          </w:p>
          <w:p w:rsidR="0025797A" w:rsidRPr="000D0289" w:rsidRDefault="0025797A" w:rsidP="00BC1C18">
            <w:pPr>
              <w:tabs>
                <w:tab w:val="left" w:pos="1005"/>
              </w:tabs>
              <w:rPr>
                <w:sz w:val="28"/>
              </w:rPr>
            </w:pPr>
            <w:r>
              <w:rPr>
                <w:sz w:val="28"/>
              </w:rPr>
              <w:t>ОП07Основы латинского языка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E0" w:rsidRPr="000D0289" w:rsidRDefault="0025797A" w:rsidP="004E2EE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ПМ02 МДК01.04Основные методы лечения пациентов детского возраста</w:t>
            </w:r>
          </w:p>
        </w:tc>
      </w:tr>
    </w:tbl>
    <w:p w:rsidR="00387168" w:rsidRDefault="00387168" w:rsidP="002F718F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4940E6" w:rsidRDefault="004940E6" w:rsidP="002F718F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4940E6" w:rsidRDefault="004940E6" w:rsidP="002F718F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4940E6" w:rsidRDefault="004940E6" w:rsidP="002F718F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4E2EE0" w:rsidRPr="00054F9F" w:rsidRDefault="00817704" w:rsidP="004940E6">
      <w:pPr>
        <w:pStyle w:val="a3"/>
        <w:ind w:left="0"/>
        <w:jc w:val="both"/>
        <w:rPr>
          <w:i/>
          <w:sz w:val="28"/>
          <w:szCs w:val="28"/>
        </w:rPr>
      </w:pPr>
      <w:r w:rsidRPr="00054F9F">
        <w:rPr>
          <w:i/>
          <w:sz w:val="28"/>
          <w:szCs w:val="28"/>
        </w:rPr>
        <w:t xml:space="preserve">Внутрипредметные связи: </w:t>
      </w:r>
      <w:r w:rsidR="00AF16CE" w:rsidRPr="00054F9F">
        <w:rPr>
          <w:i/>
          <w:sz w:val="28"/>
          <w:szCs w:val="28"/>
        </w:rPr>
        <w:t>АФО органов и систем ребёнка</w:t>
      </w:r>
      <w:r w:rsidR="00054F9F">
        <w:rPr>
          <w:i/>
          <w:sz w:val="28"/>
          <w:szCs w:val="28"/>
        </w:rPr>
        <w:t>.</w:t>
      </w:r>
    </w:p>
    <w:p w:rsidR="004E2EE0" w:rsidRDefault="004E2EE0" w:rsidP="00970C8F">
      <w:pPr>
        <w:jc w:val="both"/>
        <w:rPr>
          <w:b/>
          <w:i/>
          <w:sz w:val="28"/>
          <w:szCs w:val="28"/>
        </w:rPr>
      </w:pPr>
    </w:p>
    <w:p w:rsidR="00970C8F" w:rsidRPr="00970C8F" w:rsidRDefault="00970C8F" w:rsidP="00970C8F">
      <w:pPr>
        <w:jc w:val="both"/>
        <w:rPr>
          <w:b/>
          <w:i/>
          <w:sz w:val="28"/>
          <w:szCs w:val="28"/>
        </w:rPr>
      </w:pPr>
      <w:r w:rsidRPr="00970C8F">
        <w:rPr>
          <w:b/>
          <w:i/>
          <w:sz w:val="28"/>
          <w:szCs w:val="28"/>
        </w:rPr>
        <w:lastRenderedPageBreak/>
        <w:t>Список использованной литературы и Интернет-ресурсов в подготовке к занятию</w:t>
      </w:r>
    </w:p>
    <w:p w:rsidR="00970C8F" w:rsidRPr="00970C8F" w:rsidRDefault="00970C8F" w:rsidP="00970C8F">
      <w:pPr>
        <w:jc w:val="both"/>
        <w:rPr>
          <w:b/>
          <w:sz w:val="28"/>
          <w:szCs w:val="28"/>
        </w:rPr>
      </w:pPr>
    </w:p>
    <w:p w:rsidR="006C491F" w:rsidRPr="00BD4365" w:rsidRDefault="006C491F" w:rsidP="006C491F">
      <w:pPr>
        <w:jc w:val="both"/>
        <w:rPr>
          <w:sz w:val="28"/>
          <w:szCs w:val="28"/>
        </w:rPr>
      </w:pPr>
      <w:r w:rsidRPr="00BD4365">
        <w:rPr>
          <w:sz w:val="28"/>
          <w:szCs w:val="28"/>
        </w:rPr>
        <w:t>Основная:</w:t>
      </w:r>
    </w:p>
    <w:p w:rsidR="006C491F" w:rsidRPr="00D40E00" w:rsidRDefault="006C491F" w:rsidP="006C491F">
      <w:pPr>
        <w:rPr>
          <w:sz w:val="28"/>
        </w:rPr>
      </w:pPr>
      <w:r w:rsidRPr="00D40E00">
        <w:rPr>
          <w:sz w:val="28"/>
        </w:rPr>
        <w:t>1.</w:t>
      </w:r>
      <w:r w:rsidRPr="00891D21">
        <w:rPr>
          <w:sz w:val="28"/>
        </w:rPr>
        <w:t xml:space="preserve"> </w:t>
      </w:r>
      <w:r w:rsidRPr="00D40E00">
        <w:rPr>
          <w:sz w:val="28"/>
        </w:rPr>
        <w:t>Педиатрия с детскими инфекциями (учебник для медицинских училищ и колледжей)</w:t>
      </w:r>
      <w:r>
        <w:rPr>
          <w:sz w:val="28"/>
        </w:rPr>
        <w:t xml:space="preserve"> под редакцией </w:t>
      </w:r>
      <w:proofErr w:type="spellStart"/>
      <w:r w:rsidRPr="00D40E00">
        <w:rPr>
          <w:sz w:val="28"/>
        </w:rPr>
        <w:t>А.М.Запруднов</w:t>
      </w:r>
      <w:r>
        <w:rPr>
          <w:sz w:val="28"/>
        </w:rPr>
        <w:t>а</w:t>
      </w:r>
      <w:proofErr w:type="spellEnd"/>
      <w:r w:rsidRPr="00D40E00">
        <w:rPr>
          <w:sz w:val="28"/>
        </w:rPr>
        <w:t xml:space="preserve">, </w:t>
      </w:r>
      <w:proofErr w:type="spellStart"/>
      <w:r w:rsidRPr="00D40E00">
        <w:rPr>
          <w:sz w:val="28"/>
        </w:rPr>
        <w:t>К.И.Григорьев</w:t>
      </w:r>
      <w:r>
        <w:rPr>
          <w:sz w:val="28"/>
        </w:rPr>
        <w:t>а</w:t>
      </w:r>
      <w:proofErr w:type="spellEnd"/>
      <w:r w:rsidRPr="00D40E00">
        <w:rPr>
          <w:sz w:val="28"/>
        </w:rPr>
        <w:t xml:space="preserve"> - М.</w:t>
      </w:r>
      <w:proofErr w:type="gramStart"/>
      <w:r>
        <w:rPr>
          <w:sz w:val="28"/>
        </w:rPr>
        <w:t xml:space="preserve"> </w:t>
      </w:r>
      <w:r w:rsidRPr="00D40E00">
        <w:rPr>
          <w:sz w:val="28"/>
        </w:rPr>
        <w:t>:</w:t>
      </w:r>
      <w:proofErr w:type="gramEnd"/>
      <w:r>
        <w:rPr>
          <w:sz w:val="28"/>
        </w:rPr>
        <w:t xml:space="preserve"> «</w:t>
      </w:r>
      <w:r w:rsidRPr="00D40E00">
        <w:rPr>
          <w:sz w:val="28"/>
        </w:rPr>
        <w:t>ГЭОТАР-Медиа</w:t>
      </w:r>
      <w:r>
        <w:rPr>
          <w:sz w:val="28"/>
        </w:rPr>
        <w:t>»</w:t>
      </w:r>
      <w:r w:rsidR="00FB2941">
        <w:rPr>
          <w:sz w:val="28"/>
        </w:rPr>
        <w:t>,  2018</w:t>
      </w:r>
      <w:r w:rsidRPr="00D40E00">
        <w:rPr>
          <w:sz w:val="28"/>
        </w:rPr>
        <w:t xml:space="preserve"> г.-560 с.</w:t>
      </w:r>
    </w:p>
    <w:p w:rsidR="006C491F" w:rsidRPr="00D40E00" w:rsidRDefault="006C491F" w:rsidP="006C491F">
      <w:pPr>
        <w:rPr>
          <w:sz w:val="28"/>
        </w:rPr>
      </w:pPr>
      <w:r w:rsidRPr="00D40E00">
        <w:rPr>
          <w:sz w:val="28"/>
        </w:rPr>
        <w:t xml:space="preserve">2. </w:t>
      </w:r>
      <w:r>
        <w:rPr>
          <w:sz w:val="28"/>
        </w:rPr>
        <w:t>Педиатрия</w:t>
      </w:r>
      <w:r w:rsidRPr="00D40E00">
        <w:rPr>
          <w:sz w:val="28"/>
        </w:rPr>
        <w:t xml:space="preserve"> </w:t>
      </w:r>
      <w:r>
        <w:rPr>
          <w:sz w:val="28"/>
        </w:rPr>
        <w:t xml:space="preserve">под редакцией </w:t>
      </w:r>
      <w:r w:rsidRPr="00D40E00">
        <w:rPr>
          <w:sz w:val="28"/>
        </w:rPr>
        <w:t>Н. В. Ежова</w:t>
      </w:r>
      <w:r>
        <w:rPr>
          <w:sz w:val="28"/>
        </w:rPr>
        <w:t xml:space="preserve">, </w:t>
      </w:r>
      <w:proofErr w:type="spellStart"/>
      <w:r>
        <w:rPr>
          <w:sz w:val="28"/>
        </w:rPr>
        <w:t>Е.М.Русак</w:t>
      </w:r>
      <w:r w:rsidR="00FB2941">
        <w:rPr>
          <w:sz w:val="28"/>
        </w:rPr>
        <w:t>ова</w:t>
      </w:r>
      <w:proofErr w:type="spellEnd"/>
      <w:r w:rsidR="00FB2941">
        <w:rPr>
          <w:sz w:val="28"/>
        </w:rPr>
        <w:t xml:space="preserve"> </w:t>
      </w:r>
      <w:proofErr w:type="gramStart"/>
      <w:r w:rsidR="00FB2941">
        <w:rPr>
          <w:sz w:val="28"/>
        </w:rPr>
        <w:t>-М</w:t>
      </w:r>
      <w:proofErr w:type="gramEnd"/>
      <w:r w:rsidR="00FB2941">
        <w:rPr>
          <w:sz w:val="28"/>
        </w:rPr>
        <w:t xml:space="preserve">инск: </w:t>
      </w:r>
      <w:proofErr w:type="spellStart"/>
      <w:r w:rsidR="00FB2941">
        <w:rPr>
          <w:sz w:val="28"/>
        </w:rPr>
        <w:t>Вышэйшая</w:t>
      </w:r>
      <w:proofErr w:type="spellEnd"/>
      <w:r w:rsidR="00FB2941">
        <w:rPr>
          <w:sz w:val="28"/>
        </w:rPr>
        <w:t xml:space="preserve"> школа, 2016</w:t>
      </w:r>
      <w:r>
        <w:rPr>
          <w:sz w:val="28"/>
        </w:rPr>
        <w:t>г.- 639с.</w:t>
      </w:r>
      <w:r w:rsidRPr="00D40E00">
        <w:rPr>
          <w:sz w:val="28"/>
        </w:rPr>
        <w:t xml:space="preserve">                  </w:t>
      </w:r>
    </w:p>
    <w:p w:rsidR="006C491F" w:rsidRPr="006851BB" w:rsidRDefault="006C491F" w:rsidP="006C491F">
      <w:pPr>
        <w:jc w:val="both"/>
        <w:rPr>
          <w:sz w:val="28"/>
          <w:szCs w:val="28"/>
        </w:rPr>
      </w:pPr>
      <w:r w:rsidRPr="006851BB">
        <w:rPr>
          <w:sz w:val="28"/>
          <w:szCs w:val="28"/>
        </w:rPr>
        <w:t>Дополнительная:</w:t>
      </w:r>
    </w:p>
    <w:p w:rsidR="006C491F" w:rsidRPr="00D40E00" w:rsidRDefault="006C491F" w:rsidP="006C491F">
      <w:pPr>
        <w:jc w:val="both"/>
        <w:rPr>
          <w:sz w:val="28"/>
        </w:rPr>
      </w:pPr>
      <w:r>
        <w:rPr>
          <w:sz w:val="28"/>
        </w:rPr>
        <w:t>1</w:t>
      </w:r>
      <w:r w:rsidRPr="00D40E00">
        <w:rPr>
          <w:sz w:val="28"/>
        </w:rPr>
        <w:t xml:space="preserve">. </w:t>
      </w:r>
      <w:r>
        <w:rPr>
          <w:sz w:val="28"/>
        </w:rPr>
        <w:t xml:space="preserve">Педиатрия с детскими инфекциями под редакцией </w:t>
      </w:r>
      <w:r w:rsidRPr="00D40E00">
        <w:rPr>
          <w:sz w:val="28"/>
        </w:rPr>
        <w:t xml:space="preserve">Н.Г. Соколова, В.Д. </w:t>
      </w:r>
      <w:proofErr w:type="spellStart"/>
      <w:r w:rsidRPr="00D40E00">
        <w:rPr>
          <w:sz w:val="28"/>
        </w:rPr>
        <w:t>Тульчинская</w:t>
      </w:r>
      <w:proofErr w:type="spellEnd"/>
      <w:r w:rsidRPr="00D40E00">
        <w:rPr>
          <w:sz w:val="28"/>
        </w:rPr>
        <w:t>. Издание 11-е. Р-н-Д</w:t>
      </w:r>
      <w:r>
        <w:rPr>
          <w:sz w:val="28"/>
        </w:rPr>
        <w:t>.</w:t>
      </w:r>
      <w:r w:rsidRPr="00D40E00">
        <w:rPr>
          <w:sz w:val="28"/>
        </w:rPr>
        <w:t xml:space="preserve">  </w:t>
      </w:r>
      <w:r>
        <w:rPr>
          <w:sz w:val="28"/>
        </w:rPr>
        <w:t>«</w:t>
      </w:r>
      <w:r w:rsidR="00FB2941">
        <w:rPr>
          <w:sz w:val="28"/>
        </w:rPr>
        <w:t>Феникс 2018</w:t>
      </w:r>
      <w:r w:rsidRPr="00D40E00">
        <w:rPr>
          <w:sz w:val="28"/>
        </w:rPr>
        <w:t>г.</w:t>
      </w:r>
    </w:p>
    <w:p w:rsidR="006C491F" w:rsidRPr="00891D21" w:rsidRDefault="006C491F" w:rsidP="006C491F">
      <w:pPr>
        <w:jc w:val="both"/>
        <w:rPr>
          <w:color w:val="231F20"/>
          <w:sz w:val="28"/>
          <w:szCs w:val="28"/>
        </w:rPr>
      </w:pPr>
      <w:r>
        <w:rPr>
          <w:sz w:val="28"/>
        </w:rPr>
        <w:t>2</w:t>
      </w:r>
      <w:r w:rsidRPr="00891D21">
        <w:rPr>
          <w:sz w:val="28"/>
        </w:rPr>
        <w:t>. Педиатрия. Национальное руководство.</w:t>
      </w:r>
      <w:r w:rsidRPr="00891D21">
        <w:t xml:space="preserve"> </w:t>
      </w:r>
      <w:r w:rsidRPr="00891D21">
        <w:rPr>
          <w:color w:val="231F20"/>
          <w:sz w:val="28"/>
          <w:szCs w:val="28"/>
        </w:rPr>
        <w:t>Под редакцией</w:t>
      </w:r>
      <w:r w:rsidRPr="00891D21">
        <w:rPr>
          <w:color w:val="231F20"/>
          <w:sz w:val="28"/>
          <w:szCs w:val="28"/>
        </w:rPr>
        <w:br/>
        <w:t>акад</w:t>
      </w:r>
      <w:r>
        <w:rPr>
          <w:color w:val="231F20"/>
          <w:sz w:val="28"/>
          <w:szCs w:val="28"/>
        </w:rPr>
        <w:t xml:space="preserve">. РАН и РАМН А.А. Баранова </w:t>
      </w:r>
      <w:proofErr w:type="gramStart"/>
      <w:r>
        <w:rPr>
          <w:color w:val="231F20"/>
          <w:sz w:val="28"/>
          <w:szCs w:val="28"/>
        </w:rPr>
        <w:t>–</w:t>
      </w:r>
      <w:r w:rsidRPr="00891D21">
        <w:rPr>
          <w:color w:val="231F20"/>
          <w:sz w:val="28"/>
          <w:szCs w:val="28"/>
        </w:rPr>
        <w:t>М</w:t>
      </w:r>
      <w:proofErr w:type="gramEnd"/>
      <w:r w:rsidRPr="00891D21">
        <w:rPr>
          <w:color w:val="231F20"/>
          <w:sz w:val="28"/>
          <w:szCs w:val="28"/>
        </w:rPr>
        <w:t>осква</w:t>
      </w:r>
      <w:r>
        <w:rPr>
          <w:color w:val="231F20"/>
          <w:sz w:val="28"/>
          <w:szCs w:val="28"/>
        </w:rPr>
        <w:t>:</w:t>
      </w:r>
      <w:r w:rsidRPr="00891D21">
        <w:rPr>
          <w:color w:val="231F20"/>
          <w:sz w:val="28"/>
          <w:szCs w:val="28"/>
        </w:rPr>
        <w:t xml:space="preserve"> Издательская группа</w:t>
      </w:r>
      <w:r>
        <w:rPr>
          <w:color w:val="231F20"/>
          <w:sz w:val="28"/>
          <w:szCs w:val="28"/>
        </w:rPr>
        <w:t>:</w:t>
      </w:r>
      <w:r w:rsidRPr="00891D21">
        <w:rPr>
          <w:color w:val="231F20"/>
          <w:sz w:val="28"/>
          <w:szCs w:val="28"/>
        </w:rPr>
        <w:t xml:space="preserve"> «ГЭОТАР-Медиа»</w:t>
      </w:r>
      <w:r>
        <w:rPr>
          <w:color w:val="231F20"/>
          <w:sz w:val="28"/>
          <w:szCs w:val="28"/>
        </w:rPr>
        <w:t>,</w:t>
      </w:r>
      <w:r w:rsidR="00FB2941">
        <w:rPr>
          <w:color w:val="231F20"/>
          <w:sz w:val="28"/>
          <w:szCs w:val="28"/>
        </w:rPr>
        <w:t xml:space="preserve"> 2019</w:t>
      </w:r>
      <w:r w:rsidRPr="00891D21">
        <w:rPr>
          <w:color w:val="231F20"/>
          <w:sz w:val="28"/>
          <w:szCs w:val="28"/>
        </w:rPr>
        <w:t>г.-768с.</w:t>
      </w:r>
    </w:p>
    <w:p w:rsidR="006C491F" w:rsidRPr="00891D21" w:rsidRDefault="006C491F" w:rsidP="006C491F">
      <w:pPr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3.Пропедевтика детских болезней под редакцией </w:t>
      </w:r>
      <w:proofErr w:type="spellStart"/>
      <w:r>
        <w:rPr>
          <w:color w:val="231F20"/>
          <w:sz w:val="28"/>
          <w:szCs w:val="28"/>
        </w:rPr>
        <w:t>Н.А.Геппе</w:t>
      </w:r>
      <w:proofErr w:type="spellEnd"/>
      <w:r>
        <w:rPr>
          <w:color w:val="231F20"/>
          <w:sz w:val="28"/>
          <w:szCs w:val="28"/>
        </w:rPr>
        <w:t xml:space="preserve">, </w:t>
      </w:r>
      <w:proofErr w:type="spellStart"/>
      <w:r>
        <w:rPr>
          <w:color w:val="231F20"/>
          <w:sz w:val="28"/>
          <w:szCs w:val="28"/>
        </w:rPr>
        <w:t>Н.С.Подчерняевой</w:t>
      </w:r>
      <w:proofErr w:type="spellEnd"/>
      <w:r>
        <w:rPr>
          <w:color w:val="231F20"/>
          <w:sz w:val="28"/>
          <w:szCs w:val="28"/>
        </w:rPr>
        <w:t>-</w:t>
      </w:r>
      <w:r w:rsidRPr="00891D21">
        <w:rPr>
          <w:color w:val="231F20"/>
          <w:sz w:val="28"/>
          <w:szCs w:val="28"/>
        </w:rPr>
        <w:t xml:space="preserve"> Москва</w:t>
      </w:r>
      <w:r>
        <w:rPr>
          <w:color w:val="231F20"/>
          <w:sz w:val="28"/>
          <w:szCs w:val="28"/>
        </w:rPr>
        <w:t>:</w:t>
      </w:r>
      <w:r w:rsidRPr="00891D21">
        <w:rPr>
          <w:color w:val="231F20"/>
          <w:sz w:val="28"/>
          <w:szCs w:val="28"/>
        </w:rPr>
        <w:t xml:space="preserve"> Издательская группа</w:t>
      </w:r>
      <w:r>
        <w:rPr>
          <w:color w:val="231F20"/>
          <w:sz w:val="28"/>
          <w:szCs w:val="28"/>
        </w:rPr>
        <w:t>:</w:t>
      </w:r>
      <w:r w:rsidRPr="00891D21">
        <w:rPr>
          <w:color w:val="231F20"/>
          <w:sz w:val="28"/>
          <w:szCs w:val="28"/>
        </w:rPr>
        <w:t xml:space="preserve"> «ГЭОТАР-Медиа»</w:t>
      </w:r>
      <w:r>
        <w:rPr>
          <w:color w:val="231F20"/>
          <w:sz w:val="28"/>
          <w:szCs w:val="28"/>
        </w:rPr>
        <w:t>,2008г.-464с.</w:t>
      </w:r>
    </w:p>
    <w:p w:rsidR="006C491F" w:rsidRPr="00656D34" w:rsidRDefault="006C491F" w:rsidP="006C491F">
      <w:pPr>
        <w:jc w:val="both"/>
        <w:rPr>
          <w:b/>
          <w:bCs/>
          <w:spacing w:val="-6"/>
          <w:sz w:val="28"/>
          <w:szCs w:val="28"/>
        </w:rPr>
      </w:pPr>
    </w:p>
    <w:p w:rsidR="006C491F" w:rsidRDefault="006C491F" w:rsidP="006C491F">
      <w:pPr>
        <w:jc w:val="both"/>
        <w:rPr>
          <w:bCs/>
          <w:spacing w:val="-6"/>
          <w:sz w:val="28"/>
          <w:szCs w:val="28"/>
        </w:rPr>
      </w:pPr>
      <w:r w:rsidRPr="006851BB">
        <w:rPr>
          <w:sz w:val="28"/>
          <w:szCs w:val="28"/>
        </w:rPr>
        <w:t xml:space="preserve">.Интернет-ресурсы: </w:t>
      </w:r>
      <w:r w:rsidRPr="006851BB">
        <w:rPr>
          <w:bCs/>
          <w:spacing w:val="-6"/>
          <w:sz w:val="28"/>
          <w:szCs w:val="28"/>
        </w:rPr>
        <w:t>[Электронный ресурс]</w:t>
      </w:r>
      <w:r>
        <w:rPr>
          <w:bCs/>
          <w:spacing w:val="-6"/>
          <w:sz w:val="28"/>
          <w:szCs w:val="28"/>
        </w:rPr>
        <w:t>:</w:t>
      </w:r>
    </w:p>
    <w:p w:rsidR="006C491F" w:rsidRDefault="006C491F" w:rsidP="006C491F">
      <w:pPr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1.  // </w:t>
      </w:r>
      <w:proofErr w:type="spellStart"/>
      <w:r>
        <w:rPr>
          <w:bCs/>
          <w:spacing w:val="-6"/>
          <w:sz w:val="28"/>
          <w:szCs w:val="28"/>
        </w:rPr>
        <w:t>http</w:t>
      </w:r>
      <w:proofErr w:type="spellEnd"/>
      <w:r>
        <w:rPr>
          <w:bCs/>
          <w:spacing w:val="-6"/>
          <w:sz w:val="28"/>
          <w:szCs w:val="28"/>
        </w:rPr>
        <w:t>//www.minzdravsoc.га.</w:t>
      </w:r>
    </w:p>
    <w:p w:rsidR="006C491F" w:rsidRPr="006851BB" w:rsidRDefault="006C491F" w:rsidP="006C491F">
      <w:pPr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2.  // http://www.rosmedlib.ru.</w:t>
      </w:r>
    </w:p>
    <w:p w:rsidR="006C491F" w:rsidRPr="006851BB" w:rsidRDefault="006C491F" w:rsidP="006C491F">
      <w:pPr>
        <w:jc w:val="both"/>
        <w:rPr>
          <w:bCs/>
          <w:spacing w:val="-6"/>
          <w:sz w:val="28"/>
          <w:szCs w:val="28"/>
        </w:rPr>
      </w:pPr>
    </w:p>
    <w:p w:rsidR="00BC2B6A" w:rsidRDefault="00BC2B6A" w:rsidP="00BC2B6A">
      <w:pPr>
        <w:pStyle w:val="a3"/>
        <w:spacing w:line="360" w:lineRule="auto"/>
        <w:ind w:left="0"/>
        <w:jc w:val="both"/>
        <w:rPr>
          <w:b/>
          <w:i/>
          <w:sz w:val="28"/>
          <w:szCs w:val="28"/>
        </w:rPr>
      </w:pPr>
      <w:r w:rsidRPr="00DD6A71">
        <w:rPr>
          <w:b/>
          <w:i/>
          <w:sz w:val="28"/>
          <w:szCs w:val="28"/>
        </w:rPr>
        <w:t>Рекомендации для студентов по выполнению внеаудиторной самостоятельной работы</w:t>
      </w:r>
      <w:r w:rsidR="006C491F">
        <w:rPr>
          <w:b/>
          <w:i/>
          <w:sz w:val="28"/>
          <w:szCs w:val="28"/>
        </w:rPr>
        <w:t xml:space="preserve">: </w:t>
      </w:r>
    </w:p>
    <w:p w:rsidR="00E7348C" w:rsidRPr="00E7348C" w:rsidRDefault="00E7348C" w:rsidP="00E7348C">
      <w:pPr>
        <w:rPr>
          <w:i/>
          <w:sz w:val="28"/>
          <w:szCs w:val="28"/>
        </w:rPr>
      </w:pPr>
      <w:r w:rsidRPr="00E7348C">
        <w:rPr>
          <w:i/>
          <w:sz w:val="28"/>
          <w:szCs w:val="28"/>
        </w:rPr>
        <w:t xml:space="preserve">Составление </w:t>
      </w:r>
      <w:r w:rsidR="00FB2941">
        <w:rPr>
          <w:i/>
          <w:sz w:val="28"/>
          <w:szCs w:val="28"/>
        </w:rPr>
        <w:t xml:space="preserve"> </w:t>
      </w:r>
      <w:r w:rsidRPr="00E7348C">
        <w:rPr>
          <w:i/>
          <w:sz w:val="28"/>
          <w:szCs w:val="28"/>
        </w:rPr>
        <w:t>схем  диагностики</w:t>
      </w:r>
      <w:r w:rsidR="00FB2941">
        <w:rPr>
          <w:i/>
          <w:sz w:val="28"/>
          <w:szCs w:val="28"/>
        </w:rPr>
        <w:t xml:space="preserve"> </w:t>
      </w:r>
      <w:r w:rsidRPr="00E7348C">
        <w:rPr>
          <w:i/>
          <w:sz w:val="28"/>
          <w:szCs w:val="28"/>
        </w:rPr>
        <w:t xml:space="preserve"> при  различных заболеваниях:</w:t>
      </w:r>
      <w:r>
        <w:rPr>
          <w:i/>
          <w:sz w:val="28"/>
          <w:szCs w:val="28"/>
        </w:rPr>
        <w:t xml:space="preserve"> </w:t>
      </w:r>
      <w:r w:rsidRPr="00E7348C">
        <w:rPr>
          <w:i/>
          <w:sz w:val="28"/>
          <w:szCs w:val="28"/>
        </w:rPr>
        <w:t>асфиксия новорожденных.</w:t>
      </w:r>
    </w:p>
    <w:p w:rsidR="00250121" w:rsidRPr="00250121" w:rsidRDefault="00250121" w:rsidP="00BC2B6A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</w:p>
    <w:p w:rsidR="002A0551" w:rsidRPr="00250121" w:rsidRDefault="002A0551" w:rsidP="00970C8F">
      <w:pPr>
        <w:pStyle w:val="a3"/>
        <w:ind w:left="0"/>
        <w:rPr>
          <w:sz w:val="28"/>
          <w:szCs w:val="28"/>
        </w:rPr>
        <w:sectPr w:rsidR="002A0551" w:rsidRPr="00250121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BC5C4C" w:rsidRDefault="00BC5C4C" w:rsidP="004212DA">
      <w:pPr>
        <w:pStyle w:val="a3"/>
        <w:ind w:left="0"/>
        <w:jc w:val="center"/>
        <w:rPr>
          <w:b/>
          <w:sz w:val="28"/>
          <w:szCs w:val="28"/>
        </w:rPr>
      </w:pPr>
      <w:r w:rsidRPr="00BC5C4C">
        <w:rPr>
          <w:b/>
          <w:sz w:val="28"/>
          <w:szCs w:val="28"/>
        </w:rPr>
        <w:lastRenderedPageBreak/>
        <w:t>Ход занятия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1080"/>
        <w:gridCol w:w="2520"/>
        <w:gridCol w:w="1903"/>
        <w:gridCol w:w="1877"/>
        <w:gridCol w:w="1980"/>
        <w:gridCol w:w="1980"/>
      </w:tblGrid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№ </w:t>
            </w:r>
          </w:p>
          <w:p w:rsidR="00BC5C4C" w:rsidRPr="0077055F" w:rsidRDefault="00BC5C4C" w:rsidP="00B5631F">
            <w:pPr>
              <w:jc w:val="center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Основные этапы занятия и их содержание 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>Время этапа  (мин.)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Дидактическая цель этапа </w:t>
            </w: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Методы, приемы, формы обучения </w:t>
            </w: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>Учебно-методическое обеспечение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Деятельность преподавателя 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Деятельность студентов 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4</w:t>
            </w: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5</w:t>
            </w: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8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1.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Организационный этап 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1.1.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b/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Проверка присутствующих, внешнего вида студентов и т.п.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Подготовка студентов к занятию, развитие организованности: организация рабочего места.</w:t>
            </w: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Объяснительный,</w:t>
            </w:r>
          </w:p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 xml:space="preserve">иллюстративный  </w:t>
            </w: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Журнал группы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366FD9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Прив</w:t>
            </w:r>
            <w:r w:rsidR="00366FD9">
              <w:rPr>
                <w:sz w:val="22"/>
                <w:szCs w:val="22"/>
              </w:rPr>
              <w:t xml:space="preserve">етствует студентов. </w:t>
            </w:r>
            <w:r w:rsidRPr="0077055F">
              <w:rPr>
                <w:sz w:val="22"/>
                <w:szCs w:val="22"/>
              </w:rPr>
              <w:t xml:space="preserve"> Контроли</w:t>
            </w:r>
            <w:r w:rsidR="00366FD9">
              <w:rPr>
                <w:sz w:val="22"/>
                <w:szCs w:val="22"/>
              </w:rPr>
              <w:t>рует посещаемость и соблюдение</w:t>
            </w:r>
            <w:r w:rsidRPr="0077055F">
              <w:rPr>
                <w:sz w:val="22"/>
                <w:szCs w:val="22"/>
              </w:rPr>
              <w:t xml:space="preserve"> формы</w:t>
            </w:r>
            <w:r w:rsidR="00366FD9">
              <w:rPr>
                <w:sz w:val="22"/>
                <w:szCs w:val="22"/>
              </w:rPr>
              <w:t xml:space="preserve"> одежды</w:t>
            </w:r>
            <w:r w:rsidRPr="0077055F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Привет</w:t>
            </w:r>
            <w:r w:rsidR="00366FD9">
              <w:rPr>
                <w:sz w:val="22"/>
                <w:szCs w:val="22"/>
              </w:rPr>
              <w:t>ствуют преподавателя, готовятся</w:t>
            </w:r>
            <w:r w:rsidRPr="0077055F">
              <w:rPr>
                <w:sz w:val="22"/>
                <w:szCs w:val="22"/>
              </w:rPr>
              <w:t xml:space="preserve"> к занятию.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1.2.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366FD9" w:rsidP="00B563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Сообщение темы занятия, </w:t>
            </w:r>
            <w:r w:rsidR="00BC5C4C" w:rsidRPr="0077055F">
              <w:rPr>
                <w:sz w:val="22"/>
                <w:szCs w:val="22"/>
              </w:rPr>
              <w:t xml:space="preserve"> актуальности, целей, плана занятия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Мотивация получения зн</w:t>
            </w:r>
            <w:r w:rsidR="00366FD9">
              <w:rPr>
                <w:sz w:val="22"/>
                <w:szCs w:val="22"/>
              </w:rPr>
              <w:t>аний и умений, использования их</w:t>
            </w:r>
            <w:r w:rsidRPr="0077055F">
              <w:rPr>
                <w:sz w:val="22"/>
                <w:szCs w:val="22"/>
              </w:rPr>
              <w:t xml:space="preserve"> в  будущей практической деятельности.</w:t>
            </w:r>
          </w:p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Активизация внимания.</w:t>
            </w: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 xml:space="preserve">Объяснительно-иллюстративный  </w:t>
            </w:r>
          </w:p>
        </w:tc>
        <w:tc>
          <w:tcPr>
            <w:tcW w:w="1877" w:type="dxa"/>
            <w:shd w:val="clear" w:color="auto" w:fill="auto"/>
          </w:tcPr>
          <w:p w:rsidR="00BC5C4C" w:rsidRDefault="00BC5C4C" w:rsidP="00B5631F">
            <w:pPr>
              <w:jc w:val="center"/>
              <w:rPr>
                <w:sz w:val="22"/>
                <w:szCs w:val="22"/>
              </w:rPr>
            </w:pPr>
            <w:r w:rsidRPr="00BA1324">
              <w:rPr>
                <w:sz w:val="22"/>
                <w:szCs w:val="22"/>
              </w:rPr>
              <w:t>Инструкция к</w:t>
            </w:r>
            <w:r w:rsidR="00366FD9">
              <w:rPr>
                <w:sz w:val="22"/>
                <w:szCs w:val="22"/>
              </w:rPr>
              <w:t xml:space="preserve"> практическому занятию</w:t>
            </w:r>
          </w:p>
          <w:p w:rsidR="00BC5C4C" w:rsidRPr="0077055F" w:rsidRDefault="00BC5C4C" w:rsidP="00366F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366FD9">
            <w:pPr>
              <w:jc w:val="center"/>
              <w:rPr>
                <w:sz w:val="22"/>
                <w:szCs w:val="22"/>
              </w:rPr>
            </w:pPr>
            <w:r w:rsidRPr="00BA1324">
              <w:rPr>
                <w:sz w:val="22"/>
                <w:szCs w:val="22"/>
              </w:rPr>
              <w:t>Сообщает тему, цели и основные этапы зан</w:t>
            </w:r>
            <w:r w:rsidR="00366FD9">
              <w:rPr>
                <w:sz w:val="22"/>
                <w:szCs w:val="22"/>
              </w:rPr>
              <w:t xml:space="preserve">ятия. Объясняет значимость темы </w:t>
            </w:r>
            <w:r w:rsidRPr="00BA1324">
              <w:rPr>
                <w:sz w:val="22"/>
                <w:szCs w:val="22"/>
              </w:rPr>
              <w:t>для проф</w:t>
            </w:r>
            <w:r w:rsidR="00366FD9">
              <w:rPr>
                <w:sz w:val="22"/>
                <w:szCs w:val="22"/>
              </w:rPr>
              <w:t>.</w:t>
            </w:r>
            <w:r w:rsidRPr="00BA1324">
              <w:rPr>
                <w:sz w:val="22"/>
                <w:szCs w:val="22"/>
              </w:rPr>
              <w:t xml:space="preserve"> деятельности 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366FD9">
            <w:pPr>
              <w:jc w:val="center"/>
              <w:rPr>
                <w:sz w:val="22"/>
                <w:szCs w:val="22"/>
              </w:rPr>
            </w:pPr>
            <w:r w:rsidRPr="00BA1324">
              <w:rPr>
                <w:sz w:val="22"/>
                <w:szCs w:val="22"/>
              </w:rPr>
              <w:t>Запис</w:t>
            </w:r>
            <w:r w:rsidR="00366FD9">
              <w:rPr>
                <w:sz w:val="22"/>
                <w:szCs w:val="22"/>
              </w:rPr>
              <w:t xml:space="preserve">ывают </w:t>
            </w:r>
            <w:r w:rsidRPr="00BA1324">
              <w:rPr>
                <w:sz w:val="22"/>
                <w:szCs w:val="22"/>
              </w:rPr>
              <w:t xml:space="preserve"> тему и план занятия. Обсуждают возможные сферы применения полученных знаний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2.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Контроль исходного уровня знаний   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2.1.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b/>
                <w:sz w:val="22"/>
                <w:szCs w:val="22"/>
              </w:rPr>
            </w:pPr>
            <w:r w:rsidRPr="00BA1324">
              <w:rPr>
                <w:sz w:val="22"/>
                <w:szCs w:val="22"/>
              </w:rPr>
              <w:t>Устный опрос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366FD9">
            <w:pPr>
              <w:jc w:val="center"/>
              <w:rPr>
                <w:sz w:val="22"/>
                <w:szCs w:val="22"/>
              </w:rPr>
            </w:pPr>
            <w:r w:rsidRPr="00D406B6">
              <w:rPr>
                <w:sz w:val="22"/>
                <w:szCs w:val="22"/>
              </w:rPr>
              <w:t>Выявление исходного уровня з</w:t>
            </w:r>
            <w:r w:rsidR="00366FD9">
              <w:rPr>
                <w:sz w:val="22"/>
                <w:szCs w:val="22"/>
              </w:rPr>
              <w:t xml:space="preserve">наний по теоретическим </w:t>
            </w:r>
            <w:proofErr w:type="spellStart"/>
            <w:r w:rsidR="00366FD9">
              <w:rPr>
                <w:sz w:val="22"/>
                <w:szCs w:val="22"/>
              </w:rPr>
              <w:t>вопросам,</w:t>
            </w:r>
            <w:r w:rsidRPr="00D406B6">
              <w:rPr>
                <w:sz w:val="22"/>
                <w:szCs w:val="22"/>
              </w:rPr>
              <w:t>коррекция</w:t>
            </w:r>
            <w:proofErr w:type="spellEnd"/>
            <w:r w:rsidRPr="00D406B6">
              <w:rPr>
                <w:sz w:val="22"/>
                <w:szCs w:val="22"/>
              </w:rPr>
              <w:t xml:space="preserve"> ошибок  </w:t>
            </w: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D406B6">
              <w:rPr>
                <w:sz w:val="22"/>
                <w:szCs w:val="22"/>
              </w:rPr>
              <w:t>Устный фронтальный опрос</w:t>
            </w:r>
          </w:p>
        </w:tc>
        <w:tc>
          <w:tcPr>
            <w:tcW w:w="1877" w:type="dxa"/>
            <w:shd w:val="clear" w:color="auto" w:fill="auto"/>
          </w:tcPr>
          <w:p w:rsidR="00BC5C4C" w:rsidRPr="00D406B6" w:rsidRDefault="00BC5C4C" w:rsidP="00B5631F">
            <w:pPr>
              <w:jc w:val="center"/>
              <w:rPr>
                <w:sz w:val="22"/>
                <w:szCs w:val="22"/>
              </w:rPr>
            </w:pPr>
            <w:r w:rsidRPr="00D406B6">
              <w:rPr>
                <w:sz w:val="22"/>
                <w:szCs w:val="22"/>
              </w:rPr>
              <w:t>Перечень вопросов для фронтального опроса</w:t>
            </w:r>
          </w:p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D406B6">
              <w:rPr>
                <w:sz w:val="22"/>
                <w:szCs w:val="22"/>
              </w:rPr>
              <w:t>Задает вопросы, корректирует, дополняет ответы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D406B6">
              <w:rPr>
                <w:sz w:val="22"/>
                <w:szCs w:val="22"/>
              </w:rPr>
              <w:t>Отвечают на вопросы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2.2.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b/>
                <w:sz w:val="22"/>
                <w:szCs w:val="22"/>
              </w:rPr>
            </w:pPr>
            <w:r w:rsidRPr="00BA1324">
              <w:rPr>
                <w:sz w:val="22"/>
                <w:szCs w:val="22"/>
              </w:rPr>
              <w:t>Проведение тестирова</w:t>
            </w:r>
            <w:r>
              <w:rPr>
                <w:sz w:val="22"/>
                <w:szCs w:val="22"/>
              </w:rPr>
              <w:t>н</w:t>
            </w:r>
            <w:r w:rsidRPr="00BA1324">
              <w:rPr>
                <w:sz w:val="22"/>
                <w:szCs w:val="22"/>
              </w:rPr>
              <w:t>ие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 xml:space="preserve">Выявление исходного уровня знаний по теоретическим вопросам лекции, коррекция ошибок  </w:t>
            </w: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Тестовый опрос</w:t>
            </w: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366FD9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Раздаточн</w:t>
            </w:r>
            <w:r w:rsidR="00366FD9">
              <w:rPr>
                <w:sz w:val="22"/>
                <w:szCs w:val="22"/>
              </w:rPr>
              <w:t xml:space="preserve">ый материал: тестовые задания 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366FD9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Раздает студента</w:t>
            </w:r>
            <w:r w:rsidR="00366FD9">
              <w:rPr>
                <w:sz w:val="22"/>
                <w:szCs w:val="22"/>
              </w:rPr>
              <w:t xml:space="preserve">м тесты. Знакомит с инструкцией </w:t>
            </w:r>
            <w:r w:rsidRPr="00FA3326">
              <w:rPr>
                <w:sz w:val="22"/>
                <w:szCs w:val="22"/>
              </w:rPr>
              <w:t>выполнения</w:t>
            </w:r>
            <w:r w:rsidR="00366FD9">
              <w:rPr>
                <w:sz w:val="22"/>
                <w:szCs w:val="22"/>
              </w:rPr>
              <w:t>,</w:t>
            </w:r>
            <w:r w:rsidRPr="00FA3326">
              <w:rPr>
                <w:sz w:val="22"/>
                <w:szCs w:val="22"/>
              </w:rPr>
              <w:t xml:space="preserve"> критериями оценивания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366FD9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 xml:space="preserve">Выполняют тесовые здания, </w:t>
            </w:r>
            <w:r w:rsidR="00366FD9">
              <w:rPr>
                <w:sz w:val="22"/>
                <w:szCs w:val="22"/>
              </w:rPr>
              <w:t xml:space="preserve"> с</w:t>
            </w:r>
            <w:r w:rsidR="006C491F">
              <w:rPr>
                <w:sz w:val="22"/>
                <w:szCs w:val="22"/>
              </w:rPr>
              <w:t>дают выполненную</w:t>
            </w:r>
            <w:r w:rsidRPr="00FA3326">
              <w:rPr>
                <w:sz w:val="22"/>
                <w:szCs w:val="22"/>
              </w:rPr>
              <w:t xml:space="preserve"> работу 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3.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Обучающий этап 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</w:tr>
      <w:tr w:rsidR="004E2EE0" w:rsidRPr="0077055F" w:rsidTr="00A34FD9">
        <w:tc>
          <w:tcPr>
            <w:tcW w:w="648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3.1.</w:t>
            </w:r>
          </w:p>
        </w:tc>
        <w:tc>
          <w:tcPr>
            <w:tcW w:w="3420" w:type="dxa"/>
          </w:tcPr>
          <w:p w:rsidR="004E2EE0" w:rsidRPr="00B72C0E" w:rsidRDefault="004E2EE0" w:rsidP="00B72C0E">
            <w:pPr>
              <w:rPr>
                <w:sz w:val="28"/>
                <w:szCs w:val="28"/>
              </w:rPr>
            </w:pPr>
            <w:r w:rsidRPr="00B72C0E">
              <w:rPr>
                <w:sz w:val="22"/>
                <w:szCs w:val="28"/>
              </w:rPr>
              <w:t xml:space="preserve">Овладеть навыками </w:t>
            </w:r>
            <w:r w:rsidR="00B72C0E" w:rsidRPr="00FB2941">
              <w:t>оценки состояние ребенка.</w:t>
            </w:r>
          </w:p>
        </w:tc>
        <w:tc>
          <w:tcPr>
            <w:tcW w:w="1080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4E2EE0" w:rsidRDefault="004E2EE0" w:rsidP="00BC1C18">
            <w:pPr>
              <w:jc w:val="center"/>
              <w:rPr>
                <w:sz w:val="22"/>
                <w:szCs w:val="22"/>
              </w:rPr>
            </w:pPr>
          </w:p>
          <w:p w:rsidR="004E2EE0" w:rsidRDefault="004E2EE0" w:rsidP="00BC1C18">
            <w:pPr>
              <w:jc w:val="center"/>
              <w:rPr>
                <w:sz w:val="22"/>
                <w:szCs w:val="22"/>
              </w:rPr>
            </w:pPr>
          </w:p>
          <w:p w:rsidR="004E2EE0" w:rsidRDefault="004E2EE0" w:rsidP="00BC1C18">
            <w:pPr>
              <w:jc w:val="center"/>
              <w:rPr>
                <w:sz w:val="22"/>
                <w:szCs w:val="22"/>
              </w:rPr>
            </w:pPr>
          </w:p>
          <w:p w:rsidR="004E2EE0" w:rsidRDefault="004E2EE0" w:rsidP="00BC1C18">
            <w:pPr>
              <w:jc w:val="center"/>
              <w:rPr>
                <w:sz w:val="22"/>
                <w:szCs w:val="22"/>
              </w:rPr>
            </w:pPr>
          </w:p>
          <w:p w:rsidR="004E2EE0" w:rsidRDefault="004E2EE0" w:rsidP="00BC1C18">
            <w:pPr>
              <w:jc w:val="center"/>
              <w:rPr>
                <w:sz w:val="22"/>
                <w:szCs w:val="22"/>
              </w:rPr>
            </w:pPr>
          </w:p>
          <w:p w:rsidR="004E2EE0" w:rsidRDefault="004E2EE0" w:rsidP="00BC1C18">
            <w:pPr>
              <w:jc w:val="center"/>
              <w:rPr>
                <w:sz w:val="22"/>
                <w:szCs w:val="22"/>
              </w:rPr>
            </w:pPr>
          </w:p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 w:rsidRPr="00BA1324">
              <w:rPr>
                <w:sz w:val="22"/>
                <w:szCs w:val="22"/>
              </w:rPr>
              <w:t>Закрепление и расширение имеющихся знаний, формирование профессиональных умений</w:t>
            </w:r>
          </w:p>
        </w:tc>
        <w:tc>
          <w:tcPr>
            <w:tcW w:w="1903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lastRenderedPageBreak/>
              <w:t>Объяснительно-иллюстративный</w:t>
            </w:r>
          </w:p>
        </w:tc>
        <w:tc>
          <w:tcPr>
            <w:tcW w:w="1877" w:type="dxa"/>
            <w:shd w:val="clear" w:color="auto" w:fill="auto"/>
          </w:tcPr>
          <w:p w:rsidR="004E2EE0" w:rsidRPr="0077055F" w:rsidRDefault="004E2EE0" w:rsidP="00535279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 xml:space="preserve">Алгоритм  </w:t>
            </w:r>
          </w:p>
        </w:tc>
        <w:tc>
          <w:tcPr>
            <w:tcW w:w="1980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Объясняет этапы проведения</w:t>
            </w:r>
          </w:p>
        </w:tc>
        <w:tc>
          <w:tcPr>
            <w:tcW w:w="1980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Фиксируют информацию в дневнике, задают вопросы</w:t>
            </w:r>
          </w:p>
        </w:tc>
      </w:tr>
      <w:tr w:rsidR="004E2EE0" w:rsidRPr="0077055F" w:rsidTr="00A34FD9">
        <w:tc>
          <w:tcPr>
            <w:tcW w:w="648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3420" w:type="dxa"/>
          </w:tcPr>
          <w:p w:rsidR="00E7348C" w:rsidRPr="00FB2941" w:rsidRDefault="004E2EE0" w:rsidP="00B72C0E">
            <w:pPr>
              <w:jc w:val="both"/>
            </w:pPr>
            <w:r w:rsidRPr="00B72C0E">
              <w:rPr>
                <w:sz w:val="22"/>
                <w:szCs w:val="28"/>
              </w:rPr>
              <w:t xml:space="preserve">Овладеть навыками </w:t>
            </w:r>
            <w:r w:rsidR="00B72C0E" w:rsidRPr="00FB2941">
              <w:t>применения</w:t>
            </w:r>
            <w:r w:rsidR="00E7348C" w:rsidRPr="00FB2941">
              <w:t xml:space="preserve">  </w:t>
            </w:r>
            <w:proofErr w:type="spellStart"/>
            <w:r w:rsidR="00E7348C" w:rsidRPr="00FB2941">
              <w:t>электроотсос</w:t>
            </w:r>
            <w:r w:rsidR="00B72C0E" w:rsidRPr="00FB2941">
              <w:t>а</w:t>
            </w:r>
            <w:proofErr w:type="spellEnd"/>
            <w:r w:rsidR="00B72C0E" w:rsidRPr="00FB2941">
              <w:t>.</w:t>
            </w:r>
          </w:p>
          <w:p w:rsidR="004E2EE0" w:rsidRPr="00BC1C18" w:rsidRDefault="004E2EE0" w:rsidP="00BC1C18">
            <w:pPr>
              <w:pStyle w:val="a3"/>
              <w:ind w:left="362"/>
              <w:jc w:val="both"/>
              <w:rPr>
                <w:sz w:val="22"/>
                <w:szCs w:val="28"/>
              </w:rPr>
            </w:pPr>
            <w:r w:rsidRPr="00653C90">
              <w:rPr>
                <w:sz w:val="22"/>
                <w:szCs w:val="28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vMerge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Объяснительно-иллюстративный</w:t>
            </w:r>
          </w:p>
        </w:tc>
        <w:tc>
          <w:tcPr>
            <w:tcW w:w="1877" w:type="dxa"/>
            <w:shd w:val="clear" w:color="auto" w:fill="auto"/>
          </w:tcPr>
          <w:p w:rsidR="004E2EE0" w:rsidRPr="0077055F" w:rsidRDefault="004E2EE0" w:rsidP="005352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 </w:t>
            </w:r>
          </w:p>
        </w:tc>
        <w:tc>
          <w:tcPr>
            <w:tcW w:w="1980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Объясняет этапы проведения</w:t>
            </w:r>
          </w:p>
        </w:tc>
        <w:tc>
          <w:tcPr>
            <w:tcW w:w="1980" w:type="dxa"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Фиксируют информацию в дневнике, задают вопросы</w:t>
            </w:r>
          </w:p>
        </w:tc>
      </w:tr>
      <w:tr w:rsidR="004E2EE0" w:rsidRPr="0077055F" w:rsidTr="00A34FD9">
        <w:tc>
          <w:tcPr>
            <w:tcW w:w="648" w:type="dxa"/>
            <w:shd w:val="clear" w:color="auto" w:fill="auto"/>
          </w:tcPr>
          <w:p w:rsidR="004E2EE0" w:rsidRPr="0077055F" w:rsidRDefault="006C491F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3.3</w:t>
            </w:r>
            <w:r w:rsidR="004E2EE0">
              <w:rPr>
                <w:sz w:val="22"/>
                <w:szCs w:val="22"/>
              </w:rPr>
              <w:t>.</w:t>
            </w:r>
          </w:p>
        </w:tc>
        <w:tc>
          <w:tcPr>
            <w:tcW w:w="3420" w:type="dxa"/>
          </w:tcPr>
          <w:p w:rsidR="00E7348C" w:rsidRPr="00FB2941" w:rsidRDefault="004E2EE0" w:rsidP="00B72C0E">
            <w:r w:rsidRPr="00FB2941">
              <w:t xml:space="preserve">Овладеть навыками </w:t>
            </w:r>
            <w:r w:rsidR="00B72C0E" w:rsidRPr="00FB2941">
              <w:t xml:space="preserve">пользования </w:t>
            </w:r>
            <w:proofErr w:type="spellStart"/>
            <w:r w:rsidR="00B72C0E" w:rsidRPr="00FB2941">
              <w:t>кювезом</w:t>
            </w:r>
            <w:proofErr w:type="spellEnd"/>
            <w:r w:rsidR="00B72C0E" w:rsidRPr="00FB2941">
              <w:t>.</w:t>
            </w:r>
          </w:p>
          <w:p w:rsidR="004E2EE0" w:rsidRPr="00FB2941" w:rsidRDefault="004E2EE0" w:rsidP="00BC1C18">
            <w:pPr>
              <w:pStyle w:val="a3"/>
              <w:ind w:left="36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4E2EE0" w:rsidRPr="0077055F" w:rsidRDefault="00B72C0E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vMerge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4E2EE0" w:rsidRPr="00FA3326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Объяснительно-иллюстративный</w:t>
            </w:r>
          </w:p>
        </w:tc>
        <w:tc>
          <w:tcPr>
            <w:tcW w:w="1877" w:type="dxa"/>
            <w:shd w:val="clear" w:color="auto" w:fill="auto"/>
          </w:tcPr>
          <w:p w:rsidR="004E2EE0" w:rsidRDefault="004E2EE0" w:rsidP="005352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 </w:t>
            </w:r>
          </w:p>
        </w:tc>
        <w:tc>
          <w:tcPr>
            <w:tcW w:w="1980" w:type="dxa"/>
            <w:shd w:val="clear" w:color="auto" w:fill="auto"/>
          </w:tcPr>
          <w:p w:rsidR="004E2EE0" w:rsidRPr="00FA3326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Объясняет этапы проведения</w:t>
            </w:r>
          </w:p>
        </w:tc>
        <w:tc>
          <w:tcPr>
            <w:tcW w:w="1980" w:type="dxa"/>
            <w:shd w:val="clear" w:color="auto" w:fill="auto"/>
          </w:tcPr>
          <w:p w:rsidR="004E2EE0" w:rsidRPr="00FA3326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Фиксируют информацию в дневнике, задают вопросы</w:t>
            </w:r>
          </w:p>
        </w:tc>
      </w:tr>
      <w:tr w:rsidR="004E2EE0" w:rsidRPr="0077055F" w:rsidTr="00A34FD9">
        <w:tc>
          <w:tcPr>
            <w:tcW w:w="648" w:type="dxa"/>
            <w:shd w:val="clear" w:color="auto" w:fill="auto"/>
          </w:tcPr>
          <w:p w:rsidR="004E2EE0" w:rsidRDefault="006C491F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  <w:r w:rsidR="004E2EE0">
              <w:rPr>
                <w:sz w:val="22"/>
                <w:szCs w:val="22"/>
              </w:rPr>
              <w:t>.</w:t>
            </w:r>
          </w:p>
        </w:tc>
        <w:tc>
          <w:tcPr>
            <w:tcW w:w="3420" w:type="dxa"/>
          </w:tcPr>
          <w:p w:rsidR="00B72C0E" w:rsidRPr="00FB2941" w:rsidRDefault="004E2EE0" w:rsidP="00B72C0E">
            <w:pPr>
              <w:jc w:val="both"/>
            </w:pPr>
            <w:r w:rsidRPr="00FB2941">
              <w:t xml:space="preserve">Овладеть навыком </w:t>
            </w:r>
            <w:proofErr w:type="spellStart"/>
            <w:r w:rsidR="00B72C0E" w:rsidRPr="00FB2941">
              <w:t>проводения</w:t>
            </w:r>
            <w:proofErr w:type="spellEnd"/>
            <w:r w:rsidR="00B72C0E" w:rsidRPr="00FB2941">
              <w:t xml:space="preserve"> оксигенотерапии.</w:t>
            </w:r>
          </w:p>
          <w:p w:rsidR="004E2EE0" w:rsidRPr="00FB2941" w:rsidRDefault="004E2EE0" w:rsidP="00BC1C18">
            <w:pPr>
              <w:pStyle w:val="a3"/>
              <w:ind w:left="36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4E2EE0" w:rsidRPr="0077055F" w:rsidRDefault="00B72C0E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vMerge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4E2EE0" w:rsidRPr="00FA3326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Объяснительно-иллюстративный</w:t>
            </w:r>
          </w:p>
        </w:tc>
        <w:tc>
          <w:tcPr>
            <w:tcW w:w="1877" w:type="dxa"/>
            <w:shd w:val="clear" w:color="auto" w:fill="auto"/>
          </w:tcPr>
          <w:p w:rsidR="004E2EE0" w:rsidRDefault="004E2EE0" w:rsidP="005352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 </w:t>
            </w:r>
          </w:p>
        </w:tc>
        <w:tc>
          <w:tcPr>
            <w:tcW w:w="1980" w:type="dxa"/>
            <w:shd w:val="clear" w:color="auto" w:fill="auto"/>
          </w:tcPr>
          <w:p w:rsidR="004E2EE0" w:rsidRPr="00FA3326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Объясняет этапы проведения</w:t>
            </w:r>
          </w:p>
        </w:tc>
        <w:tc>
          <w:tcPr>
            <w:tcW w:w="1980" w:type="dxa"/>
            <w:shd w:val="clear" w:color="auto" w:fill="auto"/>
          </w:tcPr>
          <w:p w:rsidR="004E2EE0" w:rsidRPr="00FA3326" w:rsidRDefault="004E2EE0" w:rsidP="00BC1C18">
            <w:pPr>
              <w:jc w:val="center"/>
              <w:rPr>
                <w:sz w:val="22"/>
                <w:szCs w:val="22"/>
              </w:rPr>
            </w:pPr>
            <w:r w:rsidRPr="00FA3326">
              <w:rPr>
                <w:sz w:val="22"/>
                <w:szCs w:val="22"/>
              </w:rPr>
              <w:t>Фиксируют информацию в дневнике, задают вопросы</w:t>
            </w:r>
          </w:p>
        </w:tc>
      </w:tr>
      <w:tr w:rsidR="004E2EE0" w:rsidRPr="0077055F" w:rsidTr="00A34FD9">
        <w:tc>
          <w:tcPr>
            <w:tcW w:w="648" w:type="dxa"/>
            <w:shd w:val="clear" w:color="auto" w:fill="auto"/>
          </w:tcPr>
          <w:p w:rsidR="004E2EE0" w:rsidRDefault="006C491F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  <w:r w:rsidR="004E2EE0">
              <w:rPr>
                <w:sz w:val="22"/>
                <w:szCs w:val="22"/>
              </w:rPr>
              <w:t>.</w:t>
            </w:r>
          </w:p>
        </w:tc>
        <w:tc>
          <w:tcPr>
            <w:tcW w:w="3420" w:type="dxa"/>
          </w:tcPr>
          <w:p w:rsidR="00B72C0E" w:rsidRPr="00FB2941" w:rsidRDefault="004E2EE0" w:rsidP="00B72C0E">
            <w:r w:rsidRPr="00FB2941">
              <w:t xml:space="preserve">Овладеть навыками </w:t>
            </w:r>
            <w:r w:rsidR="00B72C0E" w:rsidRPr="00FB2941">
              <w:t>кормления через зонд</w:t>
            </w:r>
            <w:proofErr w:type="gramStart"/>
            <w:r w:rsidR="00B72C0E" w:rsidRPr="00FB2941">
              <w:t xml:space="preserve"> ,</w:t>
            </w:r>
            <w:proofErr w:type="gramEnd"/>
            <w:r w:rsidR="00B72C0E" w:rsidRPr="00FB2941">
              <w:t xml:space="preserve"> из  ложечки,   поильника.</w:t>
            </w:r>
          </w:p>
          <w:p w:rsidR="004E2EE0" w:rsidRPr="00FB2941" w:rsidRDefault="004E2EE0" w:rsidP="00BC1C18">
            <w:pPr>
              <w:pStyle w:val="a3"/>
              <w:ind w:left="36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4E2EE0" w:rsidRDefault="006C491F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72C0E"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vMerge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4E2EE0" w:rsidRPr="00FA3326" w:rsidRDefault="004E2EE0" w:rsidP="00BC1C18">
            <w:pPr>
              <w:jc w:val="center"/>
              <w:rPr>
                <w:sz w:val="22"/>
                <w:szCs w:val="22"/>
              </w:rPr>
            </w:pPr>
            <w:r w:rsidRPr="00BC5C4C">
              <w:rPr>
                <w:sz w:val="22"/>
                <w:szCs w:val="22"/>
              </w:rPr>
              <w:t>Объяснительно-иллюстративный</w:t>
            </w:r>
          </w:p>
        </w:tc>
        <w:tc>
          <w:tcPr>
            <w:tcW w:w="1877" w:type="dxa"/>
            <w:shd w:val="clear" w:color="auto" w:fill="auto"/>
          </w:tcPr>
          <w:p w:rsidR="004E2EE0" w:rsidRDefault="004E2EE0" w:rsidP="005352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 </w:t>
            </w:r>
          </w:p>
        </w:tc>
        <w:tc>
          <w:tcPr>
            <w:tcW w:w="1980" w:type="dxa"/>
            <w:shd w:val="clear" w:color="auto" w:fill="auto"/>
          </w:tcPr>
          <w:p w:rsidR="004E2EE0" w:rsidRPr="00FA3326" w:rsidRDefault="004E2EE0" w:rsidP="00BC1C18">
            <w:pPr>
              <w:jc w:val="center"/>
              <w:rPr>
                <w:sz w:val="22"/>
                <w:szCs w:val="22"/>
              </w:rPr>
            </w:pPr>
            <w:r w:rsidRPr="00BC5C4C">
              <w:rPr>
                <w:sz w:val="22"/>
                <w:szCs w:val="22"/>
              </w:rPr>
              <w:t>Объясняет этапы проведения</w:t>
            </w:r>
          </w:p>
        </w:tc>
        <w:tc>
          <w:tcPr>
            <w:tcW w:w="1980" w:type="dxa"/>
            <w:shd w:val="clear" w:color="auto" w:fill="auto"/>
          </w:tcPr>
          <w:p w:rsidR="004E2EE0" w:rsidRPr="00FA3326" w:rsidRDefault="004E2EE0" w:rsidP="00BC1C18">
            <w:pPr>
              <w:jc w:val="center"/>
              <w:rPr>
                <w:sz w:val="22"/>
                <w:szCs w:val="22"/>
              </w:rPr>
            </w:pPr>
            <w:r w:rsidRPr="00BC5C4C">
              <w:rPr>
                <w:sz w:val="22"/>
                <w:szCs w:val="22"/>
              </w:rPr>
              <w:t>Фиксируют информацию в дневнике, задают вопросы</w:t>
            </w:r>
          </w:p>
        </w:tc>
      </w:tr>
      <w:tr w:rsidR="004E2EE0" w:rsidRPr="0077055F" w:rsidTr="00A34FD9">
        <w:tc>
          <w:tcPr>
            <w:tcW w:w="648" w:type="dxa"/>
            <w:shd w:val="clear" w:color="auto" w:fill="auto"/>
          </w:tcPr>
          <w:p w:rsidR="004E2EE0" w:rsidRDefault="004E2EE0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B72C0E">
              <w:rPr>
                <w:sz w:val="22"/>
                <w:szCs w:val="22"/>
              </w:rPr>
              <w:t>6</w:t>
            </w:r>
          </w:p>
        </w:tc>
        <w:tc>
          <w:tcPr>
            <w:tcW w:w="3420" w:type="dxa"/>
          </w:tcPr>
          <w:p w:rsidR="00B72C0E" w:rsidRPr="00FB2941" w:rsidRDefault="004E2EE0" w:rsidP="00B72C0E">
            <w:r w:rsidRPr="00FB2941">
              <w:t xml:space="preserve">Овладеть навыками </w:t>
            </w:r>
            <w:r w:rsidR="00B72C0E" w:rsidRPr="00FB2941">
              <w:t>применения пузыря со льдом.</w:t>
            </w:r>
          </w:p>
        </w:tc>
        <w:tc>
          <w:tcPr>
            <w:tcW w:w="1080" w:type="dxa"/>
            <w:shd w:val="clear" w:color="auto" w:fill="auto"/>
          </w:tcPr>
          <w:p w:rsidR="004E2EE0" w:rsidRDefault="00B72C0E" w:rsidP="00BC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20" w:type="dxa"/>
            <w:vMerge/>
            <w:shd w:val="clear" w:color="auto" w:fill="auto"/>
          </w:tcPr>
          <w:p w:rsidR="004E2EE0" w:rsidRPr="0077055F" w:rsidRDefault="004E2EE0" w:rsidP="00BC1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4E2EE0" w:rsidRPr="00653C90" w:rsidRDefault="004E2EE0" w:rsidP="00BC1C18">
            <w:pPr>
              <w:jc w:val="center"/>
              <w:rPr>
                <w:sz w:val="22"/>
                <w:szCs w:val="22"/>
              </w:rPr>
            </w:pPr>
            <w:r w:rsidRPr="004E2EE0">
              <w:rPr>
                <w:sz w:val="22"/>
                <w:szCs w:val="22"/>
              </w:rPr>
              <w:t>Объяснительно-иллюстративный</w:t>
            </w:r>
          </w:p>
        </w:tc>
        <w:tc>
          <w:tcPr>
            <w:tcW w:w="1877" w:type="dxa"/>
            <w:shd w:val="clear" w:color="auto" w:fill="auto"/>
          </w:tcPr>
          <w:p w:rsidR="004E2EE0" w:rsidRDefault="004E2EE0" w:rsidP="005352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 </w:t>
            </w:r>
          </w:p>
        </w:tc>
        <w:tc>
          <w:tcPr>
            <w:tcW w:w="1980" w:type="dxa"/>
            <w:shd w:val="clear" w:color="auto" w:fill="auto"/>
          </w:tcPr>
          <w:p w:rsidR="004E2EE0" w:rsidRPr="00653C90" w:rsidRDefault="004E2EE0" w:rsidP="00BC1C18">
            <w:pPr>
              <w:jc w:val="center"/>
              <w:rPr>
                <w:sz w:val="22"/>
                <w:szCs w:val="22"/>
              </w:rPr>
            </w:pPr>
            <w:r w:rsidRPr="004E2EE0">
              <w:rPr>
                <w:sz w:val="22"/>
                <w:szCs w:val="22"/>
              </w:rPr>
              <w:t>Объясняет этапы проведения</w:t>
            </w:r>
          </w:p>
        </w:tc>
        <w:tc>
          <w:tcPr>
            <w:tcW w:w="1980" w:type="dxa"/>
            <w:shd w:val="clear" w:color="auto" w:fill="auto"/>
          </w:tcPr>
          <w:p w:rsidR="004E2EE0" w:rsidRPr="00653C90" w:rsidRDefault="004E2EE0" w:rsidP="00BC1C18">
            <w:pPr>
              <w:jc w:val="center"/>
              <w:rPr>
                <w:sz w:val="22"/>
                <w:szCs w:val="22"/>
              </w:rPr>
            </w:pPr>
            <w:r w:rsidRPr="004E2EE0">
              <w:rPr>
                <w:sz w:val="22"/>
                <w:szCs w:val="22"/>
              </w:rPr>
              <w:t>Фиксируют информацию в дневнике, задают вопросы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4.</w:t>
            </w:r>
          </w:p>
        </w:tc>
        <w:tc>
          <w:tcPr>
            <w:tcW w:w="3420" w:type="dxa"/>
            <w:shd w:val="clear" w:color="auto" w:fill="auto"/>
          </w:tcPr>
          <w:p w:rsidR="00BC5C4C" w:rsidRPr="00FB2941" w:rsidRDefault="00BC5C4C" w:rsidP="00B5631F">
            <w:pPr>
              <w:jc w:val="both"/>
              <w:rPr>
                <w:b/>
              </w:rPr>
            </w:pPr>
            <w:r w:rsidRPr="00FB2941">
              <w:rPr>
                <w:b/>
              </w:rPr>
              <w:t xml:space="preserve">Самостоятельная работа студентов 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4.1</w:t>
            </w:r>
          </w:p>
        </w:tc>
        <w:tc>
          <w:tcPr>
            <w:tcW w:w="3420" w:type="dxa"/>
            <w:shd w:val="clear" w:color="auto" w:fill="auto"/>
          </w:tcPr>
          <w:p w:rsidR="00BC5C4C" w:rsidRPr="00FB2941" w:rsidRDefault="00BC5C4C" w:rsidP="00B5631F">
            <w:pPr>
              <w:jc w:val="both"/>
            </w:pPr>
            <w:r w:rsidRPr="00FB2941">
              <w:t>Отработка практических навыков по алгоритмам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Формирование практических навыков</w:t>
            </w: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Объяснительно-демонстративный</w:t>
            </w: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Алгоритмы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5352B3" w:rsidP="00535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Демонстрируют</w:t>
            </w:r>
            <w:r w:rsidR="00BC5C4C" w:rsidRPr="00AA0444">
              <w:rPr>
                <w:sz w:val="22"/>
                <w:szCs w:val="22"/>
              </w:rPr>
              <w:t xml:space="preserve"> на</w:t>
            </w:r>
            <w:r>
              <w:rPr>
                <w:sz w:val="22"/>
                <w:szCs w:val="22"/>
              </w:rPr>
              <w:t>выки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A96339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 xml:space="preserve">Смотрят и задают вопросы 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4.2.</w:t>
            </w:r>
          </w:p>
        </w:tc>
        <w:tc>
          <w:tcPr>
            <w:tcW w:w="3420" w:type="dxa"/>
            <w:shd w:val="clear" w:color="auto" w:fill="auto"/>
          </w:tcPr>
          <w:p w:rsidR="00BC5C4C" w:rsidRPr="00FB2941" w:rsidRDefault="00BC5C4C" w:rsidP="00B5631F">
            <w:pPr>
              <w:jc w:val="both"/>
            </w:pPr>
            <w:r w:rsidRPr="00FB2941">
              <w:t>Самостоятельное выполнение практических навыков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Практическая отработка</w:t>
            </w: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Алгоритмы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Наблюдает за ходом выполнения и дает рекомендации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Отрабатывают навыки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5.</w:t>
            </w:r>
          </w:p>
        </w:tc>
        <w:tc>
          <w:tcPr>
            <w:tcW w:w="3420" w:type="dxa"/>
            <w:shd w:val="clear" w:color="auto" w:fill="auto"/>
          </w:tcPr>
          <w:p w:rsidR="00BC5C4C" w:rsidRPr="00FB2941" w:rsidRDefault="00BC5C4C" w:rsidP="00B5631F">
            <w:pPr>
              <w:jc w:val="both"/>
              <w:rPr>
                <w:b/>
              </w:rPr>
            </w:pPr>
            <w:r w:rsidRPr="00FB2941">
              <w:rPr>
                <w:b/>
              </w:rPr>
              <w:t>Контроль конечного уровня усвоения знаний.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5.1.</w:t>
            </w:r>
          </w:p>
        </w:tc>
        <w:tc>
          <w:tcPr>
            <w:tcW w:w="3420" w:type="dxa"/>
            <w:shd w:val="clear" w:color="auto" w:fill="auto"/>
          </w:tcPr>
          <w:p w:rsidR="00BC5C4C" w:rsidRPr="00FB2941" w:rsidRDefault="00BC5C4C" w:rsidP="00B5631F">
            <w:pPr>
              <w:jc w:val="both"/>
            </w:pPr>
            <w:r w:rsidRPr="00FB2941">
              <w:t>Решение ситуационных задач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BC5C4C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Определение степени усвоения и понимания изученного материала</w:t>
            </w:r>
          </w:p>
          <w:p w:rsidR="00FB2941" w:rsidRDefault="00FB2941" w:rsidP="00B5631F">
            <w:pPr>
              <w:jc w:val="center"/>
              <w:rPr>
                <w:sz w:val="22"/>
                <w:szCs w:val="22"/>
              </w:rPr>
            </w:pPr>
          </w:p>
          <w:p w:rsidR="00FB2941" w:rsidRDefault="00FB2941" w:rsidP="00B5631F">
            <w:pPr>
              <w:jc w:val="center"/>
              <w:rPr>
                <w:sz w:val="22"/>
                <w:szCs w:val="22"/>
              </w:rPr>
            </w:pPr>
          </w:p>
          <w:p w:rsidR="00FB2941" w:rsidRDefault="00FB2941" w:rsidP="00B5631F">
            <w:pPr>
              <w:jc w:val="center"/>
              <w:rPr>
                <w:sz w:val="22"/>
                <w:szCs w:val="22"/>
              </w:rPr>
            </w:pPr>
          </w:p>
          <w:p w:rsidR="00FB2941" w:rsidRDefault="00FB2941" w:rsidP="00B5631F">
            <w:pPr>
              <w:jc w:val="center"/>
              <w:rPr>
                <w:sz w:val="22"/>
                <w:szCs w:val="22"/>
              </w:rPr>
            </w:pPr>
          </w:p>
          <w:p w:rsidR="00FB2941" w:rsidRDefault="00FB2941" w:rsidP="00B5631F">
            <w:pPr>
              <w:jc w:val="center"/>
              <w:rPr>
                <w:sz w:val="22"/>
                <w:szCs w:val="22"/>
              </w:rPr>
            </w:pPr>
          </w:p>
          <w:p w:rsidR="00FB2941" w:rsidRPr="0077055F" w:rsidRDefault="00FB2941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lastRenderedPageBreak/>
              <w:t>Решение ситуационных задач</w:t>
            </w: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535279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итуационные задачи 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Раздает студентам задания. Знакомит с и</w:t>
            </w:r>
            <w:r w:rsidR="001E26D9">
              <w:rPr>
                <w:sz w:val="22"/>
                <w:szCs w:val="22"/>
              </w:rPr>
              <w:t xml:space="preserve">нструкцией выполнения задания, </w:t>
            </w:r>
            <w:r w:rsidRPr="00AA0444">
              <w:rPr>
                <w:sz w:val="22"/>
                <w:szCs w:val="22"/>
              </w:rPr>
              <w:t xml:space="preserve"> </w:t>
            </w:r>
            <w:r w:rsidRPr="00AA0444">
              <w:rPr>
                <w:sz w:val="22"/>
                <w:szCs w:val="22"/>
              </w:rPr>
              <w:lastRenderedPageBreak/>
              <w:t>критериями оценивания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lastRenderedPageBreak/>
              <w:t>Выполняют и сдают преподавателю на проверку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5.2.</w:t>
            </w:r>
          </w:p>
        </w:tc>
        <w:tc>
          <w:tcPr>
            <w:tcW w:w="3420" w:type="dxa"/>
            <w:shd w:val="clear" w:color="auto" w:fill="auto"/>
          </w:tcPr>
          <w:p w:rsidR="00BC5C4C" w:rsidRPr="00AA0444" w:rsidRDefault="00BC5C4C" w:rsidP="00B5631F">
            <w:pPr>
              <w:jc w:val="both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Проверка качества усвоения практического навыка</w:t>
            </w:r>
          </w:p>
        </w:tc>
        <w:tc>
          <w:tcPr>
            <w:tcW w:w="1080" w:type="dxa"/>
            <w:shd w:val="clear" w:color="auto" w:fill="auto"/>
          </w:tcPr>
          <w:p w:rsidR="00BC5C4C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20" w:type="dxa"/>
            <w:vMerge/>
            <w:shd w:val="clear" w:color="auto" w:fill="auto"/>
          </w:tcPr>
          <w:p w:rsidR="00BC5C4C" w:rsidRPr="00AA0444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C5C4C" w:rsidRPr="00AA0444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Индивидуальная демонстрация выполнения навыка</w:t>
            </w:r>
          </w:p>
        </w:tc>
        <w:tc>
          <w:tcPr>
            <w:tcW w:w="1877" w:type="dxa"/>
            <w:shd w:val="clear" w:color="auto" w:fill="auto"/>
          </w:tcPr>
          <w:p w:rsidR="00BC5C4C" w:rsidRPr="00AA0444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AA0444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Наблюдает и оценивает качество выполнения</w:t>
            </w:r>
          </w:p>
        </w:tc>
        <w:tc>
          <w:tcPr>
            <w:tcW w:w="1980" w:type="dxa"/>
            <w:shd w:val="clear" w:color="auto" w:fill="auto"/>
          </w:tcPr>
          <w:p w:rsidR="00BC5C4C" w:rsidRPr="00AA0444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Проводят демонстрацию выполнения навыка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6.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b/>
                <w:sz w:val="22"/>
                <w:szCs w:val="22"/>
              </w:rPr>
            </w:pPr>
            <w:r w:rsidRPr="0077055F">
              <w:rPr>
                <w:b/>
                <w:sz w:val="22"/>
                <w:szCs w:val="22"/>
              </w:rPr>
              <w:t xml:space="preserve">Заключительный этап 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6.1.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 xml:space="preserve">Подведение итогов   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6-7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Анализ достижения целей, подведение итогов работы группы на занятии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Беседа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Учебный журнал группы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BC5C4C" w:rsidRPr="0077055F" w:rsidRDefault="001E26D9" w:rsidP="001E26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C5C4C" w:rsidRPr="00AA0444">
              <w:rPr>
                <w:sz w:val="22"/>
                <w:szCs w:val="22"/>
              </w:rPr>
              <w:t xml:space="preserve">ценивает деятельность группы и каждого студента. Оценивает достижение целей. Выставляет оценки 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Анализируют свою работу</w:t>
            </w: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6.2.</w:t>
            </w:r>
          </w:p>
        </w:tc>
        <w:tc>
          <w:tcPr>
            <w:tcW w:w="3420" w:type="dxa"/>
            <w:shd w:val="clear" w:color="auto" w:fill="auto"/>
          </w:tcPr>
          <w:p w:rsidR="00BC5C4C" w:rsidRPr="0077055F" w:rsidRDefault="00BC5C4C" w:rsidP="00B5631F">
            <w:pPr>
              <w:jc w:val="both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 xml:space="preserve">Анализ и оценивание деятельности обучающихся на занятии </w:t>
            </w:r>
          </w:p>
        </w:tc>
        <w:tc>
          <w:tcPr>
            <w:tcW w:w="1080" w:type="dxa"/>
            <w:vMerge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</w:tr>
      <w:tr w:rsidR="00BC5C4C" w:rsidRPr="0077055F" w:rsidTr="00B5631F">
        <w:tc>
          <w:tcPr>
            <w:tcW w:w="648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>6.3.</w:t>
            </w:r>
          </w:p>
        </w:tc>
        <w:tc>
          <w:tcPr>
            <w:tcW w:w="3420" w:type="dxa"/>
            <w:shd w:val="clear" w:color="auto" w:fill="auto"/>
          </w:tcPr>
          <w:p w:rsidR="004E2EE0" w:rsidRPr="0077055F" w:rsidRDefault="00BC5C4C" w:rsidP="00366FD9">
            <w:pPr>
              <w:jc w:val="both"/>
              <w:rPr>
                <w:sz w:val="22"/>
                <w:szCs w:val="22"/>
              </w:rPr>
            </w:pPr>
            <w:r w:rsidRPr="0077055F">
              <w:rPr>
                <w:sz w:val="22"/>
                <w:szCs w:val="22"/>
              </w:rPr>
              <w:t xml:space="preserve">Домашнее задание   </w:t>
            </w:r>
          </w:p>
        </w:tc>
        <w:tc>
          <w:tcPr>
            <w:tcW w:w="10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Ориентация на подготовку к следующему занятию</w:t>
            </w:r>
          </w:p>
        </w:tc>
        <w:tc>
          <w:tcPr>
            <w:tcW w:w="1903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Рассказ, объяснение</w:t>
            </w:r>
          </w:p>
        </w:tc>
        <w:tc>
          <w:tcPr>
            <w:tcW w:w="1877" w:type="dxa"/>
            <w:shd w:val="clear" w:color="auto" w:fill="auto"/>
          </w:tcPr>
          <w:p w:rsidR="00E7348C" w:rsidRDefault="00BC5C4C" w:rsidP="00E7348C">
            <w:pPr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Учебник</w:t>
            </w:r>
            <w:r w:rsidR="00366FD9" w:rsidRPr="004E2EE0">
              <w:rPr>
                <w:sz w:val="22"/>
                <w:szCs w:val="22"/>
              </w:rPr>
              <w:t xml:space="preserve"> </w:t>
            </w:r>
            <w:r w:rsidR="00E7348C" w:rsidRPr="00E7348C">
              <w:rPr>
                <w:sz w:val="22"/>
                <w:szCs w:val="22"/>
              </w:rPr>
              <w:t xml:space="preserve">Тема № 20:   </w:t>
            </w:r>
          </w:p>
          <w:p w:rsidR="00E7348C" w:rsidRPr="00E7348C" w:rsidRDefault="00E7348C" w:rsidP="00E7348C">
            <w:pPr>
              <w:rPr>
                <w:sz w:val="22"/>
                <w:szCs w:val="22"/>
              </w:rPr>
            </w:pPr>
            <w:r w:rsidRPr="00E7348C">
              <w:rPr>
                <w:bCs/>
                <w:sz w:val="22"/>
                <w:szCs w:val="22"/>
              </w:rPr>
              <w:t xml:space="preserve">А.М. </w:t>
            </w:r>
            <w:proofErr w:type="spellStart"/>
            <w:r w:rsidRPr="00E7348C">
              <w:rPr>
                <w:bCs/>
                <w:sz w:val="22"/>
                <w:szCs w:val="22"/>
              </w:rPr>
              <w:t>Запруднов</w:t>
            </w:r>
            <w:proofErr w:type="spellEnd"/>
            <w:r w:rsidRPr="00E7348C">
              <w:rPr>
                <w:bCs/>
                <w:sz w:val="22"/>
                <w:szCs w:val="22"/>
              </w:rPr>
              <w:t>:  стр.</w:t>
            </w:r>
            <w:r w:rsidRPr="00E7348C">
              <w:rPr>
                <w:sz w:val="22"/>
                <w:szCs w:val="22"/>
              </w:rPr>
              <w:t xml:space="preserve">  151-187</w:t>
            </w:r>
          </w:p>
          <w:p w:rsidR="00E7348C" w:rsidRPr="00E7348C" w:rsidRDefault="00E7348C" w:rsidP="00E7348C">
            <w:pPr>
              <w:rPr>
                <w:sz w:val="22"/>
                <w:szCs w:val="22"/>
              </w:rPr>
            </w:pPr>
            <w:r w:rsidRPr="00E7348C">
              <w:rPr>
                <w:bCs/>
                <w:sz w:val="22"/>
                <w:szCs w:val="22"/>
              </w:rPr>
              <w:t xml:space="preserve">Н </w:t>
            </w:r>
            <w:proofErr w:type="spellStart"/>
            <w:r w:rsidRPr="00E7348C">
              <w:rPr>
                <w:bCs/>
                <w:sz w:val="22"/>
                <w:szCs w:val="22"/>
              </w:rPr>
              <w:t>В.Ежова</w:t>
            </w:r>
            <w:proofErr w:type="spellEnd"/>
            <w:r w:rsidRPr="00E7348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7348C">
              <w:rPr>
                <w:bCs/>
                <w:sz w:val="22"/>
                <w:szCs w:val="22"/>
              </w:rPr>
              <w:t>Е.М.Русакова</w:t>
            </w:r>
            <w:proofErr w:type="spellEnd"/>
            <w:r w:rsidRPr="00E7348C">
              <w:rPr>
                <w:bCs/>
                <w:sz w:val="22"/>
                <w:szCs w:val="22"/>
              </w:rPr>
              <w:t>: с.</w:t>
            </w:r>
            <w:r w:rsidRPr="00E7348C">
              <w:rPr>
                <w:sz w:val="22"/>
                <w:szCs w:val="22"/>
              </w:rPr>
              <w:t>182-224, 198-199</w:t>
            </w:r>
          </w:p>
          <w:p w:rsidR="00E7348C" w:rsidRPr="00E7348C" w:rsidRDefault="00E7348C" w:rsidP="00E7348C">
            <w:pPr>
              <w:rPr>
                <w:sz w:val="22"/>
                <w:szCs w:val="22"/>
              </w:rPr>
            </w:pPr>
            <w:r w:rsidRPr="00E7348C">
              <w:rPr>
                <w:sz w:val="22"/>
                <w:szCs w:val="22"/>
              </w:rPr>
              <w:t xml:space="preserve">Тема № 21:   </w:t>
            </w:r>
            <w:r w:rsidRPr="00E7348C">
              <w:rPr>
                <w:bCs/>
                <w:sz w:val="22"/>
                <w:szCs w:val="22"/>
              </w:rPr>
              <w:t xml:space="preserve">А.М. </w:t>
            </w:r>
            <w:proofErr w:type="spellStart"/>
            <w:r w:rsidRPr="00E7348C">
              <w:rPr>
                <w:bCs/>
                <w:sz w:val="22"/>
                <w:szCs w:val="22"/>
              </w:rPr>
              <w:t>Запруднов</w:t>
            </w:r>
            <w:proofErr w:type="spellEnd"/>
            <w:r w:rsidRPr="00E7348C">
              <w:rPr>
                <w:bCs/>
                <w:sz w:val="22"/>
                <w:szCs w:val="22"/>
              </w:rPr>
              <w:t>:  стр.</w:t>
            </w:r>
            <w:r w:rsidRPr="00E7348C">
              <w:rPr>
                <w:sz w:val="22"/>
                <w:szCs w:val="22"/>
              </w:rPr>
              <w:t xml:space="preserve">  186-191</w:t>
            </w:r>
          </w:p>
          <w:p w:rsidR="00E7348C" w:rsidRPr="00E7348C" w:rsidRDefault="00E7348C" w:rsidP="00E7348C">
            <w:pPr>
              <w:rPr>
                <w:sz w:val="22"/>
                <w:szCs w:val="22"/>
              </w:rPr>
            </w:pPr>
            <w:r w:rsidRPr="00E7348C">
              <w:rPr>
                <w:bCs/>
                <w:sz w:val="22"/>
                <w:szCs w:val="22"/>
              </w:rPr>
              <w:t xml:space="preserve"> Н </w:t>
            </w:r>
            <w:proofErr w:type="spellStart"/>
            <w:r w:rsidRPr="00E7348C">
              <w:rPr>
                <w:bCs/>
                <w:sz w:val="22"/>
                <w:szCs w:val="22"/>
              </w:rPr>
              <w:t>В.Ежова</w:t>
            </w:r>
            <w:proofErr w:type="spellEnd"/>
            <w:r w:rsidRPr="00E7348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7348C">
              <w:rPr>
                <w:bCs/>
                <w:sz w:val="22"/>
                <w:szCs w:val="22"/>
              </w:rPr>
              <w:t>Е.М.Русакова</w:t>
            </w:r>
            <w:proofErr w:type="spellEnd"/>
            <w:r w:rsidRPr="00E7348C">
              <w:rPr>
                <w:bCs/>
                <w:sz w:val="22"/>
                <w:szCs w:val="22"/>
              </w:rPr>
              <w:t>: с.</w:t>
            </w:r>
            <w:r w:rsidRPr="00E7348C">
              <w:rPr>
                <w:sz w:val="22"/>
                <w:szCs w:val="22"/>
              </w:rPr>
              <w:t>241-254</w:t>
            </w:r>
          </w:p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Сообщает домашнее задание</w:t>
            </w:r>
          </w:p>
        </w:tc>
        <w:tc>
          <w:tcPr>
            <w:tcW w:w="1980" w:type="dxa"/>
            <w:shd w:val="clear" w:color="auto" w:fill="auto"/>
          </w:tcPr>
          <w:p w:rsidR="00BC5C4C" w:rsidRPr="0077055F" w:rsidRDefault="00BC5C4C" w:rsidP="00B5631F">
            <w:pPr>
              <w:jc w:val="center"/>
              <w:rPr>
                <w:sz w:val="22"/>
                <w:szCs w:val="22"/>
              </w:rPr>
            </w:pPr>
            <w:r w:rsidRPr="00AA0444">
              <w:rPr>
                <w:sz w:val="22"/>
                <w:szCs w:val="22"/>
              </w:rPr>
              <w:t>Записывают задание на дом</w:t>
            </w:r>
          </w:p>
        </w:tc>
      </w:tr>
    </w:tbl>
    <w:p w:rsidR="00BC5C4C" w:rsidRDefault="00BC5C4C" w:rsidP="00BC5C4C">
      <w:pPr>
        <w:pStyle w:val="a3"/>
        <w:ind w:left="0"/>
        <w:rPr>
          <w:b/>
          <w:sz w:val="28"/>
          <w:szCs w:val="28"/>
        </w:rPr>
      </w:pPr>
    </w:p>
    <w:p w:rsidR="004212DA" w:rsidRPr="004212DA" w:rsidRDefault="004212DA" w:rsidP="00BC5C4C">
      <w:pPr>
        <w:pStyle w:val="a3"/>
        <w:ind w:left="0"/>
        <w:rPr>
          <w:sz w:val="28"/>
          <w:szCs w:val="28"/>
        </w:rPr>
      </w:pPr>
    </w:p>
    <w:p w:rsidR="00BD7EE3" w:rsidRPr="00691BD0" w:rsidRDefault="00BB55B8" w:rsidP="00BD7EE3">
      <w:pPr>
        <w:jc w:val="both"/>
        <w:rPr>
          <w:sz w:val="28"/>
          <w:szCs w:val="28"/>
        </w:rPr>
      </w:pPr>
      <w:r w:rsidRPr="00B2774B">
        <w:rPr>
          <w:b/>
          <w:sz w:val="28"/>
          <w:szCs w:val="28"/>
        </w:rPr>
        <w:t>ФИО и подпись преподавателя</w:t>
      </w:r>
      <w:r w:rsidR="00260750">
        <w:rPr>
          <w:b/>
          <w:sz w:val="28"/>
          <w:szCs w:val="28"/>
        </w:rPr>
        <w:t>:</w:t>
      </w:r>
      <w:r w:rsidR="00691BD0">
        <w:rPr>
          <w:b/>
          <w:sz w:val="28"/>
          <w:szCs w:val="28"/>
        </w:rPr>
        <w:t xml:space="preserve"> </w:t>
      </w:r>
      <w:r w:rsidR="00E7348C">
        <w:rPr>
          <w:sz w:val="28"/>
          <w:szCs w:val="28"/>
        </w:rPr>
        <w:t>Зотова А</w:t>
      </w:r>
      <w:r w:rsidR="00691BD0">
        <w:rPr>
          <w:sz w:val="28"/>
          <w:szCs w:val="28"/>
        </w:rPr>
        <w:t>.</w:t>
      </w:r>
      <w:r w:rsidR="00E7348C">
        <w:rPr>
          <w:sz w:val="28"/>
          <w:szCs w:val="28"/>
        </w:rPr>
        <w:t xml:space="preserve"> </w:t>
      </w:r>
      <w:r w:rsidR="00691BD0">
        <w:rPr>
          <w:sz w:val="28"/>
          <w:szCs w:val="28"/>
        </w:rPr>
        <w:t>В</w:t>
      </w:r>
      <w:r w:rsidR="009A32B2">
        <w:rPr>
          <w:sz w:val="28"/>
          <w:szCs w:val="28"/>
        </w:rPr>
        <w:t>.</w:t>
      </w:r>
    </w:p>
    <w:p w:rsidR="00BD7EE3" w:rsidRPr="00BD7EE3" w:rsidRDefault="00237124" w:rsidP="00BD7EE3">
      <w:pPr>
        <w:jc w:val="both"/>
        <w:rPr>
          <w:b/>
        </w:rPr>
        <w:sectPr w:rsidR="00BD7EE3" w:rsidRPr="00BD7EE3" w:rsidSect="002A0551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  <w:r>
        <w:t xml:space="preserve">       </w:t>
      </w:r>
    </w:p>
    <w:p w:rsidR="003875FD" w:rsidRPr="00BD7EE3" w:rsidRDefault="00C40E78" w:rsidP="003875F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BD7EE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ИНФОРМАЦИОННЫЙ БЛОК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BA632E" w:rsidRPr="00B5631F" w:rsidTr="00B5631F">
        <w:tc>
          <w:tcPr>
            <w:tcW w:w="4927" w:type="dxa"/>
            <w:shd w:val="clear" w:color="auto" w:fill="auto"/>
          </w:tcPr>
          <w:p w:rsidR="00BA632E" w:rsidRPr="00B5631F" w:rsidRDefault="00BA632E" w:rsidP="00B5631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1BD0">
              <w:rPr>
                <w:sz w:val="28"/>
                <w:szCs w:val="28"/>
              </w:rPr>
              <w:t>1</w:t>
            </w:r>
            <w:r w:rsidRPr="00B5631F">
              <w:rPr>
                <w:sz w:val="28"/>
                <w:szCs w:val="28"/>
              </w:rPr>
              <w:t xml:space="preserve">. Изучаемые вопросы: </w:t>
            </w:r>
          </w:p>
        </w:tc>
        <w:tc>
          <w:tcPr>
            <w:tcW w:w="4928" w:type="dxa"/>
            <w:shd w:val="clear" w:color="auto" w:fill="auto"/>
          </w:tcPr>
          <w:p w:rsidR="00BA632E" w:rsidRPr="00B5631F" w:rsidRDefault="00B9185D" w:rsidP="00B563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>Уровень о</w:t>
            </w:r>
            <w:r w:rsidR="00BA632E" w:rsidRPr="00B5631F">
              <w:rPr>
                <w:sz w:val="28"/>
                <w:szCs w:val="28"/>
              </w:rPr>
              <w:t>своения</w:t>
            </w:r>
          </w:p>
        </w:tc>
      </w:tr>
      <w:tr w:rsidR="00BA632E" w:rsidRPr="00B5631F" w:rsidTr="00B5631F">
        <w:tc>
          <w:tcPr>
            <w:tcW w:w="4927" w:type="dxa"/>
            <w:shd w:val="clear" w:color="auto" w:fill="auto"/>
          </w:tcPr>
          <w:p w:rsidR="00E7348C" w:rsidRPr="00B72C0E" w:rsidRDefault="00BC5C4C" w:rsidP="00B72C0E">
            <w:pPr>
              <w:rPr>
                <w:sz w:val="28"/>
                <w:szCs w:val="28"/>
              </w:rPr>
            </w:pPr>
            <w:r w:rsidRPr="00B72C0E">
              <w:rPr>
                <w:sz w:val="28"/>
                <w:szCs w:val="28"/>
              </w:rPr>
              <w:t xml:space="preserve">а) </w:t>
            </w:r>
            <w:r w:rsidR="00B72C0E">
              <w:rPr>
                <w:sz w:val="28"/>
                <w:szCs w:val="28"/>
              </w:rPr>
              <w:t>Этиология, патогенез, клиника и диагностика</w:t>
            </w:r>
            <w:r w:rsidR="00E7348C" w:rsidRPr="00B72C0E">
              <w:rPr>
                <w:sz w:val="28"/>
                <w:szCs w:val="28"/>
              </w:rPr>
              <w:t xml:space="preserve"> асфиксии, ГБН, родовых травм, энцефалопатии, септических заболеваний новорожденных,  ВУИ и врожденной патологии.</w:t>
            </w:r>
          </w:p>
          <w:p w:rsidR="00BA632E" w:rsidRPr="00B5631F" w:rsidRDefault="00BA632E" w:rsidP="00B72C0E">
            <w:pPr>
              <w:pStyle w:val="a3"/>
              <w:ind w:left="360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BA632E" w:rsidRPr="00B5631F" w:rsidRDefault="00BC5C4C" w:rsidP="0027636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 xml:space="preserve">                              L-II</w:t>
            </w:r>
          </w:p>
        </w:tc>
      </w:tr>
      <w:tr w:rsidR="00BA632E" w:rsidRPr="00B5631F" w:rsidTr="00B5631F">
        <w:tc>
          <w:tcPr>
            <w:tcW w:w="4927" w:type="dxa"/>
            <w:shd w:val="clear" w:color="auto" w:fill="auto"/>
          </w:tcPr>
          <w:p w:rsidR="00B72C0E" w:rsidRPr="00B72C0E" w:rsidRDefault="00BA632E" w:rsidP="00B72C0E">
            <w:pPr>
              <w:rPr>
                <w:sz w:val="28"/>
                <w:szCs w:val="28"/>
              </w:rPr>
            </w:pPr>
            <w:r w:rsidRPr="00B72C0E">
              <w:rPr>
                <w:sz w:val="28"/>
                <w:szCs w:val="28"/>
              </w:rPr>
              <w:t xml:space="preserve">б) </w:t>
            </w:r>
            <w:r w:rsidR="00B72C0E">
              <w:rPr>
                <w:sz w:val="28"/>
                <w:szCs w:val="28"/>
              </w:rPr>
              <w:t>Степень</w:t>
            </w:r>
            <w:r w:rsidR="006C1B0C">
              <w:rPr>
                <w:sz w:val="28"/>
                <w:szCs w:val="28"/>
              </w:rPr>
              <w:t xml:space="preserve"> тяжести асфиксии по шкале Ап</w:t>
            </w:r>
            <w:r w:rsidR="00B72C0E" w:rsidRPr="00B72C0E">
              <w:rPr>
                <w:sz w:val="28"/>
                <w:szCs w:val="28"/>
              </w:rPr>
              <w:t>гар.</w:t>
            </w:r>
          </w:p>
          <w:p w:rsidR="00BA632E" w:rsidRPr="00B5631F" w:rsidRDefault="00BA632E" w:rsidP="00653C9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BA632E" w:rsidRPr="00B5631F" w:rsidRDefault="00BC5C4C" w:rsidP="0027636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 xml:space="preserve">                              L-II </w:t>
            </w:r>
          </w:p>
          <w:p w:rsidR="00BC5C4C" w:rsidRPr="00B5631F" w:rsidRDefault="00BC5C4C" w:rsidP="0027636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632E" w:rsidRPr="00B5631F" w:rsidTr="00B5631F">
        <w:tc>
          <w:tcPr>
            <w:tcW w:w="4927" w:type="dxa"/>
            <w:shd w:val="clear" w:color="auto" w:fill="auto"/>
          </w:tcPr>
          <w:p w:rsidR="00B72C0E" w:rsidRPr="00B72C0E" w:rsidRDefault="00394864" w:rsidP="00B72C0E">
            <w:pPr>
              <w:rPr>
                <w:sz w:val="28"/>
                <w:szCs w:val="28"/>
              </w:rPr>
            </w:pPr>
            <w:r w:rsidRPr="00B72C0E">
              <w:rPr>
                <w:sz w:val="28"/>
                <w:szCs w:val="28"/>
              </w:rPr>
              <w:t xml:space="preserve">в) </w:t>
            </w:r>
            <w:r w:rsidR="00B72C0E" w:rsidRPr="00B72C0E">
              <w:rPr>
                <w:sz w:val="28"/>
                <w:szCs w:val="28"/>
              </w:rPr>
              <w:t xml:space="preserve">  Причины развития синдрома дыхательных расстройств.</w:t>
            </w:r>
          </w:p>
          <w:p w:rsidR="00653C90" w:rsidRPr="00B5631F" w:rsidRDefault="00653C90" w:rsidP="00B72C0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BA632E" w:rsidRPr="00B5631F" w:rsidRDefault="00BC5C4C" w:rsidP="0027636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 xml:space="preserve">                               L-II</w:t>
            </w:r>
          </w:p>
          <w:p w:rsidR="00BC5C4C" w:rsidRPr="00B5631F" w:rsidRDefault="00BC5C4C" w:rsidP="0027636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C90" w:rsidRPr="00B5631F" w:rsidRDefault="00653C90" w:rsidP="00B72C0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BA632E" w:rsidRPr="00BC5C4C" w:rsidRDefault="00BA632E" w:rsidP="00276360">
      <w:pPr>
        <w:spacing w:line="360" w:lineRule="auto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D82A3C" w:rsidRPr="00B5631F" w:rsidTr="004940E6">
        <w:tc>
          <w:tcPr>
            <w:tcW w:w="4927" w:type="dxa"/>
            <w:shd w:val="clear" w:color="auto" w:fill="auto"/>
          </w:tcPr>
          <w:p w:rsidR="00D82A3C" w:rsidRPr="00B5631F" w:rsidRDefault="00D82A3C" w:rsidP="006C1B0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 xml:space="preserve">2. Отрабатываемые манипуляции: </w:t>
            </w:r>
          </w:p>
        </w:tc>
        <w:tc>
          <w:tcPr>
            <w:tcW w:w="4928" w:type="dxa"/>
            <w:shd w:val="clear" w:color="auto" w:fill="auto"/>
          </w:tcPr>
          <w:p w:rsidR="00D82A3C" w:rsidRPr="00B5631F" w:rsidRDefault="00B9185D" w:rsidP="00B563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>Уровень о</w:t>
            </w:r>
            <w:r w:rsidR="00D82A3C" w:rsidRPr="00B5631F">
              <w:rPr>
                <w:sz w:val="28"/>
                <w:szCs w:val="28"/>
              </w:rPr>
              <w:t>своения</w:t>
            </w:r>
          </w:p>
        </w:tc>
      </w:tr>
      <w:tr w:rsidR="004E2EE0" w:rsidRPr="00B5631F" w:rsidTr="004940E6">
        <w:tc>
          <w:tcPr>
            <w:tcW w:w="4927" w:type="dxa"/>
            <w:shd w:val="clear" w:color="auto" w:fill="auto"/>
          </w:tcPr>
          <w:p w:rsidR="00E7348C" w:rsidRDefault="00E7348C" w:rsidP="006C1B0C">
            <w:pPr>
              <w:pStyle w:val="a3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72C0E">
              <w:rPr>
                <w:sz w:val="28"/>
                <w:szCs w:val="28"/>
              </w:rPr>
              <w:t>ценка состояния ребенка.</w:t>
            </w:r>
          </w:p>
          <w:p w:rsidR="004E2EE0" w:rsidRPr="004940E6" w:rsidRDefault="004E2EE0" w:rsidP="006C1B0C">
            <w:pPr>
              <w:pStyle w:val="a3"/>
              <w:spacing w:line="276" w:lineRule="auto"/>
              <w:ind w:left="578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4E2EE0" w:rsidRPr="00B5631F" w:rsidRDefault="004E2EE0" w:rsidP="004E2EE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 xml:space="preserve">   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B5631F">
              <w:rPr>
                <w:sz w:val="28"/>
                <w:szCs w:val="28"/>
              </w:rPr>
              <w:t>L-ΙΙΙ</w:t>
            </w:r>
          </w:p>
        </w:tc>
      </w:tr>
      <w:tr w:rsidR="004E2EE0" w:rsidRPr="00B5631F" w:rsidTr="004940E6">
        <w:tc>
          <w:tcPr>
            <w:tcW w:w="4927" w:type="dxa"/>
            <w:shd w:val="clear" w:color="auto" w:fill="auto"/>
          </w:tcPr>
          <w:p w:rsidR="00B72C0E" w:rsidRPr="00E22935" w:rsidRDefault="00E63B43" w:rsidP="006C1B0C">
            <w:pPr>
              <w:pStyle w:val="a3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</w:t>
            </w:r>
            <w:r w:rsidR="00B72C0E">
              <w:rPr>
                <w:sz w:val="28"/>
                <w:szCs w:val="28"/>
              </w:rPr>
              <w:t xml:space="preserve">  </w:t>
            </w:r>
            <w:proofErr w:type="spellStart"/>
            <w:r w:rsidR="00B72C0E">
              <w:rPr>
                <w:sz w:val="28"/>
                <w:szCs w:val="28"/>
              </w:rPr>
              <w:t>электроотсос</w:t>
            </w:r>
            <w:r>
              <w:rPr>
                <w:sz w:val="28"/>
                <w:szCs w:val="28"/>
              </w:rPr>
              <w:t>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E2EE0" w:rsidRPr="004940E6" w:rsidRDefault="004E2EE0" w:rsidP="006C1B0C">
            <w:pPr>
              <w:pStyle w:val="a9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4E2EE0" w:rsidRPr="00B5631F" w:rsidRDefault="004E2EE0" w:rsidP="004E2EE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 xml:space="preserve">                                  L-ΙΙΙ</w:t>
            </w:r>
          </w:p>
        </w:tc>
      </w:tr>
      <w:tr w:rsidR="004E2EE0" w:rsidRPr="00B5631F" w:rsidTr="004940E6">
        <w:tc>
          <w:tcPr>
            <w:tcW w:w="4927" w:type="dxa"/>
            <w:shd w:val="clear" w:color="auto" w:fill="auto"/>
          </w:tcPr>
          <w:p w:rsidR="00E63B43" w:rsidRDefault="00E63B43" w:rsidP="00E63B43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оксигенотерапии.</w:t>
            </w:r>
          </w:p>
          <w:p w:rsidR="00E63B43" w:rsidRDefault="00E63B43" w:rsidP="00E63B43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Кормление через зонд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из  ложечки,   поильника.</w:t>
            </w:r>
          </w:p>
          <w:p w:rsidR="00E63B43" w:rsidRDefault="00E63B43" w:rsidP="00E63B43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пузыря со льдом.</w:t>
            </w:r>
          </w:p>
          <w:p w:rsidR="00E63B43" w:rsidRDefault="00E63B43" w:rsidP="00E63B43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Отсасывание слизи из верхних дыхательных путей.</w:t>
            </w:r>
          </w:p>
          <w:p w:rsidR="004E2EE0" w:rsidRPr="004940E6" w:rsidRDefault="004E2EE0" w:rsidP="00E63B43">
            <w:pPr>
              <w:pStyle w:val="a9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4E2EE0" w:rsidRPr="00B5631F" w:rsidRDefault="004E2EE0" w:rsidP="004E2EE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 xml:space="preserve">                                  L-ΙΙΙ</w:t>
            </w:r>
          </w:p>
          <w:p w:rsidR="004E2EE0" w:rsidRDefault="004E2EE0" w:rsidP="004E2EE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631F">
              <w:rPr>
                <w:sz w:val="28"/>
                <w:szCs w:val="28"/>
              </w:rPr>
              <w:t xml:space="preserve">                                  L-ΙΙΙ</w:t>
            </w:r>
          </w:p>
          <w:p w:rsidR="004E2EE0" w:rsidRDefault="004E2EE0" w:rsidP="004E2EE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B5631F">
              <w:rPr>
                <w:sz w:val="28"/>
                <w:szCs w:val="28"/>
              </w:rPr>
              <w:t>L-ΙΙΙ</w:t>
            </w:r>
          </w:p>
          <w:p w:rsidR="00E63B43" w:rsidRDefault="00E63B43" w:rsidP="004E2EE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B5631F">
              <w:rPr>
                <w:sz w:val="28"/>
                <w:szCs w:val="28"/>
              </w:rPr>
              <w:t>L-ΙΙΙ</w:t>
            </w:r>
          </w:p>
          <w:p w:rsidR="00E63B43" w:rsidRPr="00B5631F" w:rsidRDefault="00E63B43" w:rsidP="004E2EE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82EBC" w:rsidRDefault="00882EBC" w:rsidP="00F869B5">
      <w:pPr>
        <w:pStyle w:val="21"/>
        <w:tabs>
          <w:tab w:val="left" w:pos="284"/>
          <w:tab w:val="left" w:pos="426"/>
        </w:tabs>
        <w:spacing w:after="0" w:line="24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869B5">
        <w:rPr>
          <w:sz w:val="28"/>
          <w:szCs w:val="28"/>
        </w:rPr>
        <w:t> </w:t>
      </w:r>
      <w:r>
        <w:rPr>
          <w:sz w:val="28"/>
          <w:szCs w:val="28"/>
        </w:rPr>
        <w:t>Р</w:t>
      </w:r>
      <w:r w:rsidRPr="00073F00">
        <w:rPr>
          <w:sz w:val="28"/>
          <w:szCs w:val="28"/>
        </w:rPr>
        <w:t>аспечатк</w:t>
      </w:r>
      <w:r>
        <w:rPr>
          <w:sz w:val="28"/>
          <w:szCs w:val="28"/>
        </w:rPr>
        <w:t xml:space="preserve">а </w:t>
      </w:r>
      <w:r w:rsidRPr="00073F00">
        <w:rPr>
          <w:sz w:val="28"/>
          <w:szCs w:val="28"/>
        </w:rPr>
        <w:t>иллюстративного материала для мультимедийного сопровожде</w:t>
      </w:r>
      <w:r w:rsidR="004940E6">
        <w:rPr>
          <w:sz w:val="28"/>
          <w:szCs w:val="28"/>
        </w:rPr>
        <w:t xml:space="preserve">ния и </w:t>
      </w:r>
      <w:r w:rsidRPr="00073F00">
        <w:rPr>
          <w:sz w:val="28"/>
          <w:szCs w:val="28"/>
        </w:rPr>
        <w:t>или перечень таблиц.</w:t>
      </w:r>
    </w:p>
    <w:p w:rsidR="00691BD0" w:rsidRDefault="00691BD0" w:rsidP="00F869B5">
      <w:pPr>
        <w:pStyle w:val="21"/>
        <w:tabs>
          <w:tab w:val="left" w:pos="284"/>
          <w:tab w:val="left" w:pos="426"/>
        </w:tabs>
        <w:spacing w:after="0" w:line="240" w:lineRule="auto"/>
        <w:ind w:firstLine="142"/>
        <w:jc w:val="both"/>
        <w:rPr>
          <w:sz w:val="28"/>
          <w:szCs w:val="28"/>
        </w:rPr>
      </w:pPr>
    </w:p>
    <w:p w:rsidR="00882EBC" w:rsidRDefault="00882EBC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691BD0" w:rsidRDefault="00691BD0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691BD0" w:rsidRDefault="00691BD0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691BD0" w:rsidRDefault="00691BD0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691BD0" w:rsidRDefault="00691BD0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E63B43" w:rsidRDefault="00E63B43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E63B43" w:rsidRDefault="00E63B43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E63B43" w:rsidRDefault="00E63B43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E63B43" w:rsidRDefault="00E63B43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E63B43" w:rsidRDefault="00E63B43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E63B43" w:rsidRDefault="00E63B43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E63B43" w:rsidRDefault="00E63B43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E63B43" w:rsidRPr="00CB64B3" w:rsidRDefault="00E63B43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882EBC" w:rsidRPr="00AB086B" w:rsidRDefault="00882EBC" w:rsidP="00882EBC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 xml:space="preserve">. БЛОК КОНТРОЛЯ ЗНАНИЙ </w:t>
      </w:r>
    </w:p>
    <w:p w:rsidR="00882EBC" w:rsidRPr="00CB64B3" w:rsidRDefault="00882EBC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20468F" w:rsidRDefault="00DE5DDC" w:rsidP="00DE5DDC">
      <w:pPr>
        <w:pStyle w:val="a3"/>
        <w:ind w:left="0"/>
        <w:jc w:val="both"/>
        <w:rPr>
          <w:b/>
          <w:sz w:val="28"/>
          <w:szCs w:val="28"/>
        </w:rPr>
      </w:pPr>
      <w:r w:rsidRPr="00DE5DDC">
        <w:rPr>
          <w:b/>
          <w:sz w:val="28"/>
          <w:szCs w:val="28"/>
        </w:rPr>
        <w:t>Вопросы для активизации познавательной деятельности студентов</w:t>
      </w:r>
      <w:r w:rsidR="0020468F">
        <w:rPr>
          <w:b/>
          <w:sz w:val="28"/>
          <w:szCs w:val="28"/>
        </w:rPr>
        <w:t>:</w:t>
      </w:r>
      <w:r w:rsidRPr="00DE5DDC">
        <w:rPr>
          <w:b/>
          <w:sz w:val="28"/>
          <w:szCs w:val="28"/>
        </w:rPr>
        <w:t xml:space="preserve"> </w:t>
      </w:r>
    </w:p>
    <w:p w:rsidR="00E63B43" w:rsidRPr="007A45F6" w:rsidRDefault="006C1B0C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Назовите п</w:t>
      </w:r>
      <w:r w:rsidR="00E63B43" w:rsidRPr="007A45F6">
        <w:rPr>
          <w:sz w:val="28"/>
          <w:szCs w:val="28"/>
        </w:rPr>
        <w:t xml:space="preserve">ричины  развития  асфиксии  новорожденного  ребенка.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 xml:space="preserve">Клинические  отличия  между  среднетяжелой  и  тяжелой  формами  асфиксии.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 xml:space="preserve">Назвать  причины,  приводящие  к  перинатальной  энцефалопатии  у  новорожденного  ребенка.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 xml:space="preserve">Какие  виды  родовых травм  чаще  всего  встречаются  у  новорожденных?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 xml:space="preserve">Что  характеризует  клиническую  картину  повреждения  ЦНС?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>Как отличить родовую  опухоль  от  кефал</w:t>
      </w:r>
      <w:r w:rsidR="006C1B0C">
        <w:rPr>
          <w:sz w:val="28"/>
          <w:szCs w:val="28"/>
        </w:rPr>
        <w:t>о</w:t>
      </w:r>
      <w:r w:rsidRPr="007A45F6">
        <w:rPr>
          <w:sz w:val="28"/>
          <w:szCs w:val="28"/>
        </w:rPr>
        <w:t xml:space="preserve">гематомы?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>В  каких  случаях  прогноз  в  отношении  родовой  травмы  у  ребенка  может  вызывать  тревогу?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 xml:space="preserve">Какие  возбудители  вызывают гнойно-септические заболевания  новорожденных?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 xml:space="preserve">Чем  обусловлен латентный  период развития заболевания? </w:t>
      </w:r>
    </w:p>
    <w:p w:rsidR="00E63B43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 xml:space="preserve">Каковы  основные  признаки  локальных  и  генерализованных  форм  заболеваний? </w:t>
      </w:r>
    </w:p>
    <w:p w:rsidR="006C1B0C" w:rsidRPr="007A45F6" w:rsidRDefault="006C1B0C" w:rsidP="006C1B0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Назовите: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>Виды пиодермии у новорожденного ребенка.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 xml:space="preserve">Какой патоген является  ведущим?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 клиники  </w:t>
      </w:r>
      <w:r w:rsidRPr="007A45F6">
        <w:rPr>
          <w:sz w:val="28"/>
          <w:szCs w:val="28"/>
        </w:rPr>
        <w:t xml:space="preserve">  катарального  омфалита.  Ребенку 7 дней.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 развивается</w:t>
      </w:r>
      <w:r w:rsidRPr="007A45F6">
        <w:rPr>
          <w:sz w:val="28"/>
          <w:szCs w:val="28"/>
        </w:rPr>
        <w:t xml:space="preserve">  сепсис у  новорожденного ребенка? </w:t>
      </w:r>
    </w:p>
    <w:p w:rsidR="00E63B43" w:rsidRPr="007A45F6" w:rsidRDefault="00E63B43" w:rsidP="00E63B4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A45F6">
        <w:rPr>
          <w:sz w:val="28"/>
          <w:szCs w:val="28"/>
        </w:rPr>
        <w:t xml:space="preserve">Назовите  </w:t>
      </w:r>
      <w:r>
        <w:rPr>
          <w:sz w:val="28"/>
          <w:szCs w:val="28"/>
        </w:rPr>
        <w:t>и расскажите о клинике</w:t>
      </w:r>
      <w:r w:rsidRPr="009C4C2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внутриутробных</w:t>
      </w:r>
      <w:proofErr w:type="gramEnd"/>
      <w:r w:rsidRPr="007A45F6">
        <w:rPr>
          <w:sz w:val="28"/>
          <w:szCs w:val="28"/>
        </w:rPr>
        <w:t xml:space="preserve">  инфекции</w:t>
      </w:r>
      <w:r>
        <w:rPr>
          <w:sz w:val="28"/>
          <w:szCs w:val="28"/>
        </w:rPr>
        <w:t>,  встречающихся</w:t>
      </w:r>
      <w:r w:rsidRPr="007A45F6">
        <w:rPr>
          <w:sz w:val="28"/>
          <w:szCs w:val="28"/>
        </w:rPr>
        <w:t xml:space="preserve"> у новорожденного ребенка. </w:t>
      </w:r>
    </w:p>
    <w:p w:rsidR="00E63B43" w:rsidRDefault="00E63B43" w:rsidP="00E63B43">
      <w:pPr>
        <w:jc w:val="both"/>
        <w:rPr>
          <w:i/>
          <w:sz w:val="28"/>
          <w:szCs w:val="28"/>
        </w:rPr>
      </w:pPr>
    </w:p>
    <w:p w:rsidR="00DE5DDC" w:rsidRDefault="00DE5DDC" w:rsidP="00DE5DDC">
      <w:pPr>
        <w:pStyle w:val="a3"/>
        <w:ind w:left="0"/>
        <w:jc w:val="both"/>
        <w:rPr>
          <w:b/>
          <w:sz w:val="28"/>
          <w:szCs w:val="28"/>
        </w:rPr>
      </w:pPr>
      <w:r w:rsidRPr="00DE5DDC">
        <w:rPr>
          <w:b/>
          <w:sz w:val="28"/>
          <w:szCs w:val="28"/>
        </w:rPr>
        <w:t>Контролирующие материалы в форме тестовых заданий с эталонами ответов, задач, индивидуальных карточек и  т.д.</w:t>
      </w:r>
      <w:r w:rsidR="0020468F">
        <w:rPr>
          <w:b/>
          <w:sz w:val="28"/>
          <w:szCs w:val="28"/>
        </w:rPr>
        <w:t>:</w:t>
      </w:r>
    </w:p>
    <w:p w:rsidR="00E63B43" w:rsidRDefault="00E63B43" w:rsidP="00E63B4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Текст задания 2(тестирование)</w:t>
      </w:r>
    </w:p>
    <w:p w:rsidR="00E63B43" w:rsidRDefault="00E63B43" w:rsidP="00E63B4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Вариант 1</w:t>
      </w:r>
    </w:p>
    <w:p w:rsidR="006C1B0C" w:rsidRDefault="00E63B43" w:rsidP="00E63B43">
      <w:pPr>
        <w:rPr>
          <w:b/>
          <w:i/>
          <w:sz w:val="28"/>
          <w:szCs w:val="28"/>
          <w:u w:val="single"/>
        </w:rPr>
      </w:pPr>
      <w:r w:rsidRPr="00AD1A7C">
        <w:rPr>
          <w:b/>
          <w:i/>
          <w:sz w:val="28"/>
          <w:szCs w:val="28"/>
          <w:u w:val="single"/>
        </w:rPr>
        <w:t>Инструкция:</w:t>
      </w:r>
    </w:p>
    <w:p w:rsidR="00E63B43" w:rsidRPr="00AD1A7C" w:rsidRDefault="00E63B43" w:rsidP="00E63B43">
      <w:pPr>
        <w:rPr>
          <w:b/>
          <w:i/>
          <w:sz w:val="28"/>
          <w:szCs w:val="28"/>
          <w:u w:val="single"/>
        </w:rPr>
      </w:pPr>
      <w:r w:rsidRPr="00AD1A7C">
        <w:rPr>
          <w:b/>
          <w:i/>
          <w:sz w:val="28"/>
          <w:szCs w:val="28"/>
          <w:u w:val="single"/>
        </w:rPr>
        <w:t xml:space="preserve"> </w:t>
      </w:r>
      <w:r w:rsidRPr="00AD1A7C">
        <w:rPr>
          <w:i/>
          <w:sz w:val="28"/>
          <w:szCs w:val="28"/>
          <w:u w:val="single"/>
        </w:rPr>
        <w:t>выберите один правильный ответ.</w:t>
      </w:r>
    </w:p>
    <w:p w:rsidR="00E63B43" w:rsidRPr="00AD1A7C" w:rsidRDefault="00E63B43" w:rsidP="00E63B43">
      <w:pPr>
        <w:rPr>
          <w:b/>
          <w:i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1.</w:t>
      </w:r>
      <w:r w:rsidRPr="00AD1A7C">
        <w:rPr>
          <w:i/>
          <w:sz w:val="28"/>
          <w:szCs w:val="28"/>
        </w:rPr>
        <w:t xml:space="preserve"> Патологический поворот головы наблюдается при:</w:t>
      </w:r>
    </w:p>
    <w:p w:rsidR="00E63B43" w:rsidRPr="00AD1A7C" w:rsidRDefault="00E63B43" w:rsidP="00E63B43">
      <w:pPr>
        <w:numPr>
          <w:ilvl w:val="0"/>
          <w:numId w:val="29"/>
        </w:numPr>
        <w:rPr>
          <w:sz w:val="28"/>
          <w:szCs w:val="28"/>
        </w:rPr>
      </w:pPr>
      <w:r w:rsidRPr="00AD1A7C">
        <w:rPr>
          <w:sz w:val="28"/>
          <w:szCs w:val="28"/>
        </w:rPr>
        <w:t>кровоизлиянии в головной мозг</w:t>
      </w:r>
    </w:p>
    <w:p w:rsidR="00E63B43" w:rsidRPr="00AD1A7C" w:rsidRDefault="00E63B43" w:rsidP="00E63B43">
      <w:pPr>
        <w:numPr>
          <w:ilvl w:val="0"/>
          <w:numId w:val="29"/>
        </w:numPr>
        <w:rPr>
          <w:sz w:val="28"/>
          <w:szCs w:val="28"/>
        </w:rPr>
      </w:pPr>
      <w:r w:rsidRPr="00AD1A7C">
        <w:rPr>
          <w:sz w:val="28"/>
          <w:szCs w:val="28"/>
        </w:rPr>
        <w:t>переломе ключицы</w:t>
      </w:r>
    </w:p>
    <w:p w:rsidR="00E63B43" w:rsidRPr="00AD1A7C" w:rsidRDefault="00E63B43" w:rsidP="00E63B43">
      <w:pPr>
        <w:numPr>
          <w:ilvl w:val="0"/>
          <w:numId w:val="29"/>
        </w:numPr>
        <w:rPr>
          <w:sz w:val="28"/>
          <w:szCs w:val="28"/>
        </w:rPr>
      </w:pPr>
      <w:r w:rsidRPr="00AD1A7C">
        <w:rPr>
          <w:sz w:val="28"/>
          <w:szCs w:val="28"/>
        </w:rPr>
        <w:t>кровоизлияние в грудино-ключично-сосцевидную мышцу</w:t>
      </w:r>
    </w:p>
    <w:p w:rsidR="00E63B43" w:rsidRPr="00AD1A7C" w:rsidRDefault="00E63B43" w:rsidP="00E63B43">
      <w:pPr>
        <w:numPr>
          <w:ilvl w:val="0"/>
          <w:numId w:val="29"/>
        </w:numPr>
        <w:rPr>
          <w:sz w:val="28"/>
          <w:szCs w:val="28"/>
        </w:rPr>
      </w:pPr>
      <w:r w:rsidRPr="00AD1A7C">
        <w:rPr>
          <w:sz w:val="28"/>
          <w:szCs w:val="28"/>
        </w:rPr>
        <w:t>дефекте позвоночника в шейном отделе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2.</w:t>
      </w:r>
      <w:r w:rsidRPr="00AD1A7C">
        <w:rPr>
          <w:i/>
          <w:sz w:val="28"/>
          <w:szCs w:val="28"/>
        </w:rPr>
        <w:t xml:space="preserve"> Родовая травма может возникнуть при:</w:t>
      </w:r>
    </w:p>
    <w:p w:rsidR="00E63B43" w:rsidRPr="00AD1A7C" w:rsidRDefault="00E63B43" w:rsidP="00E63B43">
      <w:pPr>
        <w:numPr>
          <w:ilvl w:val="0"/>
          <w:numId w:val="30"/>
        </w:numPr>
        <w:rPr>
          <w:sz w:val="28"/>
          <w:szCs w:val="28"/>
        </w:rPr>
      </w:pPr>
      <w:r w:rsidRPr="00AD1A7C">
        <w:rPr>
          <w:sz w:val="28"/>
          <w:szCs w:val="28"/>
        </w:rPr>
        <w:t>несоответствии головки плода и размеров таза</w:t>
      </w:r>
    </w:p>
    <w:p w:rsidR="00E63B43" w:rsidRPr="00AD1A7C" w:rsidRDefault="00E63B43" w:rsidP="00E63B43">
      <w:pPr>
        <w:numPr>
          <w:ilvl w:val="0"/>
          <w:numId w:val="30"/>
        </w:numPr>
        <w:rPr>
          <w:sz w:val="28"/>
          <w:szCs w:val="28"/>
        </w:rPr>
      </w:pPr>
      <w:r w:rsidRPr="00AD1A7C">
        <w:rPr>
          <w:sz w:val="28"/>
          <w:szCs w:val="28"/>
        </w:rPr>
        <w:t>при быстрых родах</w:t>
      </w:r>
    </w:p>
    <w:p w:rsidR="00E63B43" w:rsidRPr="00AD1A7C" w:rsidRDefault="00E63B43" w:rsidP="00E63B43">
      <w:pPr>
        <w:numPr>
          <w:ilvl w:val="0"/>
          <w:numId w:val="30"/>
        </w:numPr>
        <w:rPr>
          <w:sz w:val="28"/>
          <w:szCs w:val="28"/>
        </w:rPr>
      </w:pPr>
      <w:r w:rsidRPr="00AD1A7C">
        <w:rPr>
          <w:sz w:val="28"/>
          <w:szCs w:val="28"/>
        </w:rPr>
        <w:t>при длительном стоянии головки плода в родовых путях матери</w:t>
      </w:r>
    </w:p>
    <w:p w:rsidR="00E63B43" w:rsidRPr="00AD1A7C" w:rsidRDefault="00E63B43" w:rsidP="00E63B43">
      <w:pPr>
        <w:numPr>
          <w:ilvl w:val="0"/>
          <w:numId w:val="30"/>
        </w:numPr>
        <w:rPr>
          <w:sz w:val="28"/>
          <w:szCs w:val="28"/>
        </w:rPr>
      </w:pPr>
      <w:r w:rsidRPr="00AD1A7C">
        <w:rPr>
          <w:sz w:val="28"/>
          <w:szCs w:val="28"/>
        </w:rPr>
        <w:t>все выше перечисленное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lastRenderedPageBreak/>
        <w:t>3.</w:t>
      </w:r>
      <w:r w:rsidRPr="00AD1A7C">
        <w:rPr>
          <w:i/>
          <w:sz w:val="28"/>
          <w:szCs w:val="28"/>
        </w:rPr>
        <w:t xml:space="preserve"> Образование на голове новорожденного в результате кровоизлияния между кожей и костью называется:</w:t>
      </w:r>
    </w:p>
    <w:p w:rsidR="00E63B43" w:rsidRPr="00AD1A7C" w:rsidRDefault="00E63B43" w:rsidP="00E63B43">
      <w:pPr>
        <w:numPr>
          <w:ilvl w:val="0"/>
          <w:numId w:val="31"/>
        </w:numPr>
        <w:rPr>
          <w:sz w:val="28"/>
          <w:szCs w:val="28"/>
        </w:rPr>
      </w:pPr>
      <w:r w:rsidRPr="00AD1A7C">
        <w:rPr>
          <w:sz w:val="28"/>
          <w:szCs w:val="28"/>
        </w:rPr>
        <w:t>гематома</w:t>
      </w:r>
    </w:p>
    <w:p w:rsidR="00E63B43" w:rsidRPr="00AD1A7C" w:rsidRDefault="00E63B43" w:rsidP="00E63B43">
      <w:pPr>
        <w:numPr>
          <w:ilvl w:val="0"/>
          <w:numId w:val="31"/>
        </w:numPr>
        <w:rPr>
          <w:sz w:val="28"/>
          <w:szCs w:val="28"/>
        </w:rPr>
      </w:pPr>
      <w:r w:rsidRPr="00AD1A7C">
        <w:rPr>
          <w:sz w:val="28"/>
          <w:szCs w:val="28"/>
        </w:rPr>
        <w:t>родовая опухоль</w:t>
      </w:r>
    </w:p>
    <w:p w:rsidR="00E63B43" w:rsidRPr="00AD1A7C" w:rsidRDefault="00E63B43" w:rsidP="00E63B43">
      <w:pPr>
        <w:numPr>
          <w:ilvl w:val="0"/>
          <w:numId w:val="31"/>
        </w:numPr>
        <w:rPr>
          <w:sz w:val="28"/>
          <w:szCs w:val="28"/>
        </w:rPr>
      </w:pPr>
      <w:proofErr w:type="spellStart"/>
      <w:r w:rsidRPr="00AD1A7C">
        <w:rPr>
          <w:sz w:val="28"/>
          <w:szCs w:val="28"/>
        </w:rPr>
        <w:t>кефалогематома</w:t>
      </w:r>
      <w:proofErr w:type="spellEnd"/>
    </w:p>
    <w:p w:rsidR="00E63B43" w:rsidRPr="00AD1A7C" w:rsidRDefault="00E63B43" w:rsidP="00E63B43">
      <w:pPr>
        <w:numPr>
          <w:ilvl w:val="0"/>
          <w:numId w:val="31"/>
        </w:numPr>
        <w:rPr>
          <w:sz w:val="28"/>
          <w:szCs w:val="28"/>
        </w:rPr>
      </w:pPr>
      <w:proofErr w:type="spellStart"/>
      <w:r w:rsidRPr="00AD1A7C">
        <w:rPr>
          <w:sz w:val="28"/>
          <w:szCs w:val="28"/>
        </w:rPr>
        <w:t>субдуральная</w:t>
      </w:r>
      <w:proofErr w:type="spellEnd"/>
      <w:r w:rsidRPr="00AD1A7C">
        <w:rPr>
          <w:sz w:val="28"/>
          <w:szCs w:val="28"/>
        </w:rPr>
        <w:t xml:space="preserve"> гематома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4.</w:t>
      </w:r>
      <w:r w:rsidRPr="00AD1A7C">
        <w:rPr>
          <w:i/>
          <w:sz w:val="28"/>
          <w:szCs w:val="28"/>
        </w:rPr>
        <w:t xml:space="preserve"> Симптом</w:t>
      </w:r>
      <w:r w:rsidR="006C1B0C">
        <w:rPr>
          <w:i/>
          <w:sz w:val="28"/>
          <w:szCs w:val="28"/>
        </w:rPr>
        <w:t xml:space="preserve"> </w:t>
      </w:r>
      <w:proofErr w:type="spellStart"/>
      <w:r w:rsidRPr="00AD1A7C">
        <w:rPr>
          <w:i/>
          <w:sz w:val="28"/>
          <w:szCs w:val="28"/>
        </w:rPr>
        <w:t>Греффе</w:t>
      </w:r>
      <w:proofErr w:type="spellEnd"/>
      <w:r w:rsidRPr="00AD1A7C">
        <w:rPr>
          <w:i/>
          <w:sz w:val="28"/>
          <w:szCs w:val="28"/>
        </w:rPr>
        <w:t xml:space="preserve"> («Заходящего солнца») характерен для повреждения:</w:t>
      </w:r>
    </w:p>
    <w:p w:rsidR="00E63B43" w:rsidRPr="00AD1A7C" w:rsidRDefault="00E63B43" w:rsidP="00E63B43">
      <w:pPr>
        <w:numPr>
          <w:ilvl w:val="0"/>
          <w:numId w:val="32"/>
        </w:numPr>
        <w:rPr>
          <w:sz w:val="28"/>
          <w:szCs w:val="28"/>
        </w:rPr>
      </w:pPr>
      <w:r w:rsidRPr="00AD1A7C">
        <w:rPr>
          <w:sz w:val="28"/>
          <w:szCs w:val="28"/>
        </w:rPr>
        <w:t>головного мозга</w:t>
      </w:r>
    </w:p>
    <w:p w:rsidR="00E63B43" w:rsidRPr="00AD1A7C" w:rsidRDefault="00E63B43" w:rsidP="00E63B43">
      <w:pPr>
        <w:numPr>
          <w:ilvl w:val="0"/>
          <w:numId w:val="32"/>
        </w:numPr>
        <w:rPr>
          <w:sz w:val="28"/>
          <w:szCs w:val="28"/>
        </w:rPr>
      </w:pPr>
      <w:r w:rsidRPr="00AD1A7C">
        <w:rPr>
          <w:sz w:val="28"/>
          <w:szCs w:val="28"/>
        </w:rPr>
        <w:t>спинного мозга</w:t>
      </w:r>
    </w:p>
    <w:p w:rsidR="00E63B43" w:rsidRPr="00AD1A7C" w:rsidRDefault="00E63B43" w:rsidP="00E63B43">
      <w:pPr>
        <w:numPr>
          <w:ilvl w:val="0"/>
          <w:numId w:val="32"/>
        </w:numPr>
        <w:rPr>
          <w:sz w:val="28"/>
          <w:szCs w:val="28"/>
        </w:rPr>
      </w:pPr>
      <w:r w:rsidRPr="00AD1A7C">
        <w:rPr>
          <w:sz w:val="28"/>
          <w:szCs w:val="28"/>
        </w:rPr>
        <w:t>периферических нервов</w:t>
      </w:r>
    </w:p>
    <w:p w:rsidR="00E63B43" w:rsidRPr="00AD1A7C" w:rsidRDefault="00E63B43" w:rsidP="00E63B43">
      <w:pPr>
        <w:numPr>
          <w:ilvl w:val="0"/>
          <w:numId w:val="32"/>
        </w:numPr>
        <w:rPr>
          <w:sz w:val="28"/>
          <w:szCs w:val="28"/>
        </w:rPr>
      </w:pPr>
      <w:r w:rsidRPr="00AD1A7C">
        <w:rPr>
          <w:sz w:val="28"/>
          <w:szCs w:val="28"/>
        </w:rPr>
        <w:t>вегетативной нервной системы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5.</w:t>
      </w:r>
      <w:r w:rsidRPr="00AD1A7C">
        <w:rPr>
          <w:i/>
          <w:sz w:val="28"/>
          <w:szCs w:val="28"/>
        </w:rPr>
        <w:t xml:space="preserve"> Одним из факторов риска возникновения родовых травм является:</w:t>
      </w:r>
    </w:p>
    <w:p w:rsidR="00E63B43" w:rsidRPr="00AD1A7C" w:rsidRDefault="00E63B43" w:rsidP="00E63B43">
      <w:pPr>
        <w:numPr>
          <w:ilvl w:val="0"/>
          <w:numId w:val="33"/>
        </w:numPr>
        <w:rPr>
          <w:sz w:val="28"/>
          <w:szCs w:val="28"/>
        </w:rPr>
      </w:pPr>
      <w:r w:rsidRPr="00AD1A7C">
        <w:rPr>
          <w:sz w:val="28"/>
          <w:szCs w:val="28"/>
        </w:rPr>
        <w:t xml:space="preserve">головное </w:t>
      </w:r>
      <w:proofErr w:type="spellStart"/>
      <w:r w:rsidRPr="00AD1A7C">
        <w:rPr>
          <w:sz w:val="28"/>
          <w:szCs w:val="28"/>
        </w:rPr>
        <w:t>предлежание</w:t>
      </w:r>
      <w:proofErr w:type="spellEnd"/>
      <w:r w:rsidRPr="00AD1A7C">
        <w:rPr>
          <w:sz w:val="28"/>
          <w:szCs w:val="28"/>
        </w:rPr>
        <w:t xml:space="preserve"> плода</w:t>
      </w:r>
    </w:p>
    <w:p w:rsidR="00E63B43" w:rsidRPr="00AD1A7C" w:rsidRDefault="00E63B43" w:rsidP="00E63B43">
      <w:pPr>
        <w:numPr>
          <w:ilvl w:val="0"/>
          <w:numId w:val="33"/>
        </w:numPr>
        <w:rPr>
          <w:sz w:val="28"/>
          <w:szCs w:val="28"/>
        </w:rPr>
      </w:pPr>
      <w:r w:rsidRPr="00AD1A7C">
        <w:rPr>
          <w:sz w:val="28"/>
          <w:szCs w:val="28"/>
        </w:rPr>
        <w:t xml:space="preserve">ягодичное </w:t>
      </w:r>
      <w:proofErr w:type="spellStart"/>
      <w:r w:rsidRPr="00AD1A7C">
        <w:rPr>
          <w:sz w:val="28"/>
          <w:szCs w:val="28"/>
        </w:rPr>
        <w:t>предлежание</w:t>
      </w:r>
      <w:proofErr w:type="spellEnd"/>
      <w:r w:rsidRPr="00AD1A7C">
        <w:rPr>
          <w:sz w:val="28"/>
          <w:szCs w:val="28"/>
        </w:rPr>
        <w:t xml:space="preserve"> плода</w:t>
      </w:r>
    </w:p>
    <w:p w:rsidR="00E63B43" w:rsidRPr="00AD1A7C" w:rsidRDefault="00E63B43" w:rsidP="00E63B43">
      <w:pPr>
        <w:numPr>
          <w:ilvl w:val="0"/>
          <w:numId w:val="33"/>
        </w:numPr>
        <w:rPr>
          <w:sz w:val="28"/>
          <w:szCs w:val="28"/>
        </w:rPr>
      </w:pPr>
      <w:r w:rsidRPr="00AD1A7C">
        <w:rPr>
          <w:sz w:val="28"/>
          <w:szCs w:val="28"/>
        </w:rPr>
        <w:t>роды при небольшом сроке беременности</w:t>
      </w:r>
    </w:p>
    <w:p w:rsidR="00E63B43" w:rsidRPr="00AD1A7C" w:rsidRDefault="00E63B43" w:rsidP="00E63B43">
      <w:pPr>
        <w:numPr>
          <w:ilvl w:val="0"/>
          <w:numId w:val="33"/>
        </w:numPr>
        <w:rPr>
          <w:sz w:val="28"/>
          <w:szCs w:val="28"/>
        </w:rPr>
      </w:pPr>
      <w:r w:rsidRPr="00AD1A7C">
        <w:rPr>
          <w:sz w:val="28"/>
          <w:szCs w:val="28"/>
        </w:rPr>
        <w:t>преждевременное излитие вод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jc w:val="both"/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6.</w:t>
      </w:r>
      <w:r w:rsidRPr="00AD1A7C">
        <w:rPr>
          <w:i/>
          <w:sz w:val="28"/>
          <w:szCs w:val="28"/>
        </w:rPr>
        <w:t xml:space="preserve">  Для какого периода развития поражения головного мозга характерны следующие синдромы: «</w:t>
      </w:r>
      <w:proofErr w:type="spellStart"/>
      <w:r w:rsidRPr="00AD1A7C">
        <w:rPr>
          <w:i/>
          <w:sz w:val="28"/>
          <w:szCs w:val="28"/>
        </w:rPr>
        <w:t>вегето</w:t>
      </w:r>
      <w:proofErr w:type="spellEnd"/>
      <w:r w:rsidRPr="00AD1A7C">
        <w:rPr>
          <w:i/>
          <w:sz w:val="28"/>
          <w:szCs w:val="28"/>
        </w:rPr>
        <w:t xml:space="preserve"> - висцеральных дисфункций, двигательных нарушений, задержки психомоторного развития и т.д.»</w:t>
      </w:r>
    </w:p>
    <w:p w:rsidR="00E63B43" w:rsidRPr="00AD1A7C" w:rsidRDefault="00E63B43" w:rsidP="00E63B43">
      <w:pPr>
        <w:numPr>
          <w:ilvl w:val="0"/>
          <w:numId w:val="34"/>
        </w:numPr>
        <w:rPr>
          <w:sz w:val="28"/>
          <w:szCs w:val="28"/>
        </w:rPr>
      </w:pPr>
      <w:r w:rsidRPr="00AD1A7C">
        <w:rPr>
          <w:sz w:val="28"/>
          <w:szCs w:val="28"/>
        </w:rPr>
        <w:t xml:space="preserve">острый </w:t>
      </w:r>
    </w:p>
    <w:p w:rsidR="00E63B43" w:rsidRPr="00AD1A7C" w:rsidRDefault="00E63B43" w:rsidP="00E63B43">
      <w:pPr>
        <w:numPr>
          <w:ilvl w:val="0"/>
          <w:numId w:val="34"/>
        </w:numPr>
        <w:rPr>
          <w:sz w:val="28"/>
          <w:szCs w:val="28"/>
        </w:rPr>
      </w:pPr>
      <w:r w:rsidRPr="00AD1A7C">
        <w:rPr>
          <w:sz w:val="28"/>
          <w:szCs w:val="28"/>
        </w:rPr>
        <w:t>восстановительный</w:t>
      </w:r>
    </w:p>
    <w:p w:rsidR="00E63B43" w:rsidRPr="00AD1A7C" w:rsidRDefault="00E63B43" w:rsidP="00E63B43">
      <w:pPr>
        <w:numPr>
          <w:ilvl w:val="0"/>
          <w:numId w:val="34"/>
        </w:numPr>
        <w:rPr>
          <w:sz w:val="28"/>
          <w:szCs w:val="28"/>
        </w:rPr>
      </w:pPr>
      <w:r w:rsidRPr="00AD1A7C">
        <w:rPr>
          <w:sz w:val="28"/>
          <w:szCs w:val="28"/>
        </w:rPr>
        <w:t>поздний восстановительный</w:t>
      </w:r>
    </w:p>
    <w:p w:rsidR="00E63B43" w:rsidRPr="00AD1A7C" w:rsidRDefault="00E63B43" w:rsidP="00E63B43">
      <w:pPr>
        <w:numPr>
          <w:ilvl w:val="0"/>
          <w:numId w:val="34"/>
        </w:numPr>
        <w:rPr>
          <w:sz w:val="28"/>
          <w:szCs w:val="28"/>
        </w:rPr>
      </w:pPr>
      <w:r w:rsidRPr="00AD1A7C">
        <w:rPr>
          <w:sz w:val="28"/>
          <w:szCs w:val="28"/>
        </w:rPr>
        <w:t>не характерны ни для одного из периодов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7.</w:t>
      </w:r>
      <w:r w:rsidRPr="00AD1A7C">
        <w:rPr>
          <w:i/>
          <w:sz w:val="28"/>
          <w:szCs w:val="28"/>
        </w:rPr>
        <w:t xml:space="preserve"> При поражениях какого отдела спинного мозга возникает недержание мочи и кала:</w:t>
      </w:r>
    </w:p>
    <w:p w:rsidR="00E63B43" w:rsidRPr="00AD1A7C" w:rsidRDefault="00E63B43" w:rsidP="00E63B43">
      <w:pPr>
        <w:numPr>
          <w:ilvl w:val="0"/>
          <w:numId w:val="35"/>
        </w:numPr>
        <w:rPr>
          <w:sz w:val="28"/>
          <w:szCs w:val="28"/>
        </w:rPr>
      </w:pPr>
      <w:r w:rsidRPr="00AD1A7C">
        <w:rPr>
          <w:sz w:val="28"/>
          <w:szCs w:val="28"/>
        </w:rPr>
        <w:t>шейного</w:t>
      </w:r>
    </w:p>
    <w:p w:rsidR="00E63B43" w:rsidRPr="00AD1A7C" w:rsidRDefault="00E63B43" w:rsidP="00E63B43">
      <w:pPr>
        <w:numPr>
          <w:ilvl w:val="0"/>
          <w:numId w:val="35"/>
        </w:numPr>
        <w:rPr>
          <w:sz w:val="28"/>
          <w:szCs w:val="28"/>
        </w:rPr>
      </w:pPr>
      <w:r w:rsidRPr="00AD1A7C">
        <w:rPr>
          <w:sz w:val="28"/>
          <w:szCs w:val="28"/>
        </w:rPr>
        <w:t>грудного</w:t>
      </w:r>
    </w:p>
    <w:p w:rsidR="00E63B43" w:rsidRPr="00AD1A7C" w:rsidRDefault="00E63B43" w:rsidP="00E63B43">
      <w:pPr>
        <w:numPr>
          <w:ilvl w:val="0"/>
          <w:numId w:val="35"/>
        </w:numPr>
        <w:rPr>
          <w:sz w:val="28"/>
          <w:szCs w:val="28"/>
        </w:rPr>
      </w:pPr>
      <w:r w:rsidRPr="00AD1A7C">
        <w:rPr>
          <w:sz w:val="28"/>
          <w:szCs w:val="28"/>
        </w:rPr>
        <w:t>поясничного</w:t>
      </w:r>
    </w:p>
    <w:p w:rsidR="00E63B43" w:rsidRPr="002D23A3" w:rsidRDefault="00E63B43" w:rsidP="00E63B43">
      <w:pPr>
        <w:numPr>
          <w:ilvl w:val="0"/>
          <w:numId w:val="35"/>
        </w:numPr>
        <w:rPr>
          <w:sz w:val="28"/>
          <w:szCs w:val="28"/>
        </w:rPr>
      </w:pPr>
      <w:r w:rsidRPr="00AD1A7C">
        <w:rPr>
          <w:sz w:val="28"/>
          <w:szCs w:val="28"/>
        </w:rPr>
        <w:t>крестцового</w:t>
      </w:r>
    </w:p>
    <w:p w:rsidR="00E63B43" w:rsidRPr="00AD1A7C" w:rsidRDefault="00E63B43" w:rsidP="00E63B43">
      <w:pPr>
        <w:jc w:val="both"/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8.</w:t>
      </w:r>
      <w:r w:rsidRPr="00AD1A7C">
        <w:rPr>
          <w:i/>
          <w:sz w:val="28"/>
          <w:szCs w:val="28"/>
        </w:rPr>
        <w:t xml:space="preserve"> Опущение плеча, вялое свисание руки, разворот кисти кнаружи является характерными признаками поражения:</w:t>
      </w:r>
    </w:p>
    <w:p w:rsidR="00E63B43" w:rsidRPr="00AD1A7C" w:rsidRDefault="00E63B43" w:rsidP="00E63B43">
      <w:pPr>
        <w:numPr>
          <w:ilvl w:val="0"/>
          <w:numId w:val="36"/>
        </w:numPr>
        <w:rPr>
          <w:sz w:val="28"/>
          <w:szCs w:val="28"/>
        </w:rPr>
      </w:pPr>
      <w:r w:rsidRPr="00AD1A7C">
        <w:rPr>
          <w:sz w:val="28"/>
          <w:szCs w:val="28"/>
        </w:rPr>
        <w:t>шейно-грудного</w:t>
      </w:r>
    </w:p>
    <w:p w:rsidR="00E63B43" w:rsidRPr="00AD1A7C" w:rsidRDefault="00E63B43" w:rsidP="00E63B43">
      <w:pPr>
        <w:numPr>
          <w:ilvl w:val="0"/>
          <w:numId w:val="36"/>
        </w:numPr>
        <w:rPr>
          <w:sz w:val="28"/>
          <w:szCs w:val="28"/>
        </w:rPr>
      </w:pPr>
      <w:r w:rsidRPr="00AD1A7C">
        <w:rPr>
          <w:sz w:val="28"/>
          <w:szCs w:val="28"/>
        </w:rPr>
        <w:t>плечевого сплетения</w:t>
      </w:r>
    </w:p>
    <w:p w:rsidR="00E63B43" w:rsidRPr="00AD1A7C" w:rsidRDefault="00E63B43" w:rsidP="00E63B43">
      <w:pPr>
        <w:numPr>
          <w:ilvl w:val="0"/>
          <w:numId w:val="36"/>
        </w:numPr>
        <w:rPr>
          <w:sz w:val="28"/>
          <w:szCs w:val="28"/>
        </w:rPr>
      </w:pPr>
      <w:r w:rsidRPr="00AD1A7C">
        <w:rPr>
          <w:sz w:val="28"/>
          <w:szCs w:val="28"/>
        </w:rPr>
        <w:t>поясничного сплетения</w:t>
      </w:r>
    </w:p>
    <w:p w:rsidR="00E63B43" w:rsidRPr="00AD1A7C" w:rsidRDefault="00E63B43" w:rsidP="00E63B43">
      <w:pPr>
        <w:numPr>
          <w:ilvl w:val="0"/>
          <w:numId w:val="36"/>
        </w:numPr>
        <w:rPr>
          <w:sz w:val="28"/>
          <w:szCs w:val="28"/>
        </w:rPr>
      </w:pPr>
      <w:r w:rsidRPr="00AD1A7C">
        <w:rPr>
          <w:sz w:val="28"/>
          <w:szCs w:val="28"/>
        </w:rPr>
        <w:t>пояснично-крестцового сплетения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9.</w:t>
      </w:r>
      <w:r w:rsidRPr="00AD1A7C">
        <w:rPr>
          <w:i/>
          <w:sz w:val="28"/>
          <w:szCs w:val="28"/>
        </w:rPr>
        <w:t xml:space="preserve"> Повреждение какого нерва в родах происходит наиболее часто:</w:t>
      </w:r>
    </w:p>
    <w:p w:rsidR="00E63B43" w:rsidRPr="00AD1A7C" w:rsidRDefault="00E63B43" w:rsidP="00E63B43">
      <w:pPr>
        <w:numPr>
          <w:ilvl w:val="0"/>
          <w:numId w:val="37"/>
        </w:numPr>
        <w:rPr>
          <w:sz w:val="28"/>
          <w:szCs w:val="28"/>
        </w:rPr>
      </w:pPr>
      <w:r w:rsidRPr="00AD1A7C">
        <w:rPr>
          <w:sz w:val="28"/>
          <w:szCs w:val="28"/>
        </w:rPr>
        <w:t>лицевого</w:t>
      </w:r>
    </w:p>
    <w:p w:rsidR="00E63B43" w:rsidRPr="00AD1A7C" w:rsidRDefault="00E63B43" w:rsidP="00E63B43">
      <w:pPr>
        <w:numPr>
          <w:ilvl w:val="0"/>
          <w:numId w:val="37"/>
        </w:numPr>
        <w:rPr>
          <w:sz w:val="28"/>
          <w:szCs w:val="28"/>
        </w:rPr>
      </w:pPr>
      <w:r w:rsidRPr="00AD1A7C">
        <w:rPr>
          <w:sz w:val="28"/>
          <w:szCs w:val="28"/>
        </w:rPr>
        <w:t>плечевого</w:t>
      </w:r>
    </w:p>
    <w:p w:rsidR="00E63B43" w:rsidRPr="00AD1A7C" w:rsidRDefault="00E63B43" w:rsidP="00E63B43">
      <w:pPr>
        <w:numPr>
          <w:ilvl w:val="0"/>
          <w:numId w:val="37"/>
        </w:numPr>
        <w:rPr>
          <w:sz w:val="28"/>
          <w:szCs w:val="28"/>
        </w:rPr>
      </w:pPr>
      <w:r w:rsidRPr="00AD1A7C">
        <w:rPr>
          <w:sz w:val="28"/>
          <w:szCs w:val="28"/>
        </w:rPr>
        <w:t>лучевого</w:t>
      </w:r>
    </w:p>
    <w:p w:rsidR="00E63B43" w:rsidRPr="00AD1A7C" w:rsidRDefault="00E63B43" w:rsidP="00E63B43">
      <w:pPr>
        <w:numPr>
          <w:ilvl w:val="0"/>
          <w:numId w:val="37"/>
        </w:numPr>
        <w:rPr>
          <w:sz w:val="28"/>
          <w:szCs w:val="28"/>
        </w:rPr>
      </w:pPr>
      <w:r w:rsidRPr="00AD1A7C">
        <w:rPr>
          <w:sz w:val="28"/>
          <w:szCs w:val="28"/>
        </w:rPr>
        <w:t>бедренного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jc w:val="both"/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lastRenderedPageBreak/>
        <w:t>10.</w:t>
      </w:r>
      <w:r w:rsidRPr="00AD1A7C">
        <w:rPr>
          <w:i/>
          <w:sz w:val="28"/>
          <w:szCs w:val="28"/>
        </w:rPr>
        <w:t xml:space="preserve"> «</w:t>
      </w:r>
      <w:proofErr w:type="spellStart"/>
      <w:r w:rsidRPr="00AD1A7C">
        <w:rPr>
          <w:i/>
          <w:sz w:val="28"/>
          <w:szCs w:val="28"/>
        </w:rPr>
        <w:t>Ассиметрия</w:t>
      </w:r>
      <w:proofErr w:type="spellEnd"/>
      <w:r w:rsidRPr="00AD1A7C">
        <w:rPr>
          <w:i/>
          <w:sz w:val="28"/>
          <w:szCs w:val="28"/>
        </w:rPr>
        <w:t xml:space="preserve"> хватательного рефлекса, </w:t>
      </w:r>
      <w:proofErr w:type="spellStart"/>
      <w:r w:rsidRPr="00AD1A7C">
        <w:rPr>
          <w:i/>
          <w:sz w:val="28"/>
          <w:szCs w:val="28"/>
        </w:rPr>
        <w:t>поперхивание</w:t>
      </w:r>
      <w:proofErr w:type="spellEnd"/>
      <w:r w:rsidRPr="00AD1A7C">
        <w:rPr>
          <w:i/>
          <w:sz w:val="28"/>
          <w:szCs w:val="28"/>
        </w:rPr>
        <w:t xml:space="preserve"> во время еды, опущение верхнего века и т.д.» Для какого периода развития поражения головного мозга характерны все выше перечисленные синдромы?</w:t>
      </w:r>
    </w:p>
    <w:p w:rsidR="00E63B43" w:rsidRPr="00AD1A7C" w:rsidRDefault="00E63B43" w:rsidP="00E63B43">
      <w:pPr>
        <w:numPr>
          <w:ilvl w:val="0"/>
          <w:numId w:val="38"/>
        </w:numPr>
        <w:rPr>
          <w:sz w:val="28"/>
          <w:szCs w:val="28"/>
        </w:rPr>
      </w:pPr>
      <w:r w:rsidRPr="00AD1A7C">
        <w:rPr>
          <w:sz w:val="28"/>
          <w:szCs w:val="28"/>
        </w:rPr>
        <w:t>острый</w:t>
      </w:r>
    </w:p>
    <w:p w:rsidR="00E63B43" w:rsidRPr="00AD1A7C" w:rsidRDefault="00E63B43" w:rsidP="00E63B43">
      <w:pPr>
        <w:numPr>
          <w:ilvl w:val="0"/>
          <w:numId w:val="38"/>
        </w:numPr>
        <w:rPr>
          <w:sz w:val="28"/>
          <w:szCs w:val="28"/>
        </w:rPr>
      </w:pPr>
      <w:r w:rsidRPr="00AD1A7C">
        <w:rPr>
          <w:sz w:val="28"/>
          <w:szCs w:val="28"/>
        </w:rPr>
        <w:t>восстановительный</w:t>
      </w:r>
    </w:p>
    <w:p w:rsidR="00E63B43" w:rsidRPr="00AD1A7C" w:rsidRDefault="00E63B43" w:rsidP="00E63B43">
      <w:pPr>
        <w:numPr>
          <w:ilvl w:val="0"/>
          <w:numId w:val="38"/>
        </w:numPr>
        <w:rPr>
          <w:sz w:val="28"/>
          <w:szCs w:val="28"/>
        </w:rPr>
      </w:pPr>
      <w:r w:rsidRPr="00AD1A7C">
        <w:rPr>
          <w:sz w:val="28"/>
          <w:szCs w:val="28"/>
        </w:rPr>
        <w:t>поздний восстановительный</w:t>
      </w:r>
    </w:p>
    <w:p w:rsidR="00E63B43" w:rsidRPr="00AD1A7C" w:rsidRDefault="00E63B43" w:rsidP="00E63B43">
      <w:pPr>
        <w:numPr>
          <w:ilvl w:val="0"/>
          <w:numId w:val="38"/>
        </w:numPr>
        <w:rPr>
          <w:sz w:val="28"/>
          <w:szCs w:val="28"/>
        </w:rPr>
      </w:pPr>
      <w:r w:rsidRPr="00AD1A7C">
        <w:rPr>
          <w:sz w:val="28"/>
          <w:szCs w:val="28"/>
        </w:rPr>
        <w:t>не характерны ни для одного из периодов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11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Повреждения </w:t>
      </w:r>
      <w:proofErr w:type="spellStart"/>
      <w:r w:rsidRPr="00AD1A7C">
        <w:rPr>
          <w:i/>
          <w:sz w:val="28"/>
          <w:szCs w:val="28"/>
        </w:rPr>
        <w:t>верхнешейного</w:t>
      </w:r>
      <w:proofErr w:type="spellEnd"/>
      <w:r w:rsidRPr="00AD1A7C">
        <w:rPr>
          <w:i/>
          <w:sz w:val="28"/>
          <w:szCs w:val="28"/>
        </w:rPr>
        <w:t xml:space="preserve"> отдела спинного мозга выделяют расстройства в виде:</w:t>
      </w:r>
    </w:p>
    <w:p w:rsidR="00E63B43" w:rsidRPr="00AD1A7C" w:rsidRDefault="00E63B43" w:rsidP="00E63B43">
      <w:pPr>
        <w:numPr>
          <w:ilvl w:val="0"/>
          <w:numId w:val="39"/>
        </w:numPr>
        <w:rPr>
          <w:sz w:val="28"/>
          <w:szCs w:val="28"/>
        </w:rPr>
      </w:pPr>
      <w:r w:rsidRPr="00AD1A7C">
        <w:rPr>
          <w:sz w:val="28"/>
          <w:szCs w:val="28"/>
        </w:rPr>
        <w:t>тремора верхних конечностей</w:t>
      </w:r>
    </w:p>
    <w:p w:rsidR="00E63B43" w:rsidRPr="00AD1A7C" w:rsidRDefault="00E63B43" w:rsidP="00E63B43">
      <w:pPr>
        <w:numPr>
          <w:ilvl w:val="0"/>
          <w:numId w:val="39"/>
        </w:numPr>
        <w:rPr>
          <w:sz w:val="28"/>
          <w:szCs w:val="28"/>
        </w:rPr>
      </w:pPr>
      <w:proofErr w:type="spellStart"/>
      <w:r w:rsidRPr="00AD1A7C">
        <w:rPr>
          <w:sz w:val="28"/>
          <w:szCs w:val="28"/>
        </w:rPr>
        <w:t>поперхивания</w:t>
      </w:r>
      <w:proofErr w:type="spellEnd"/>
      <w:r w:rsidRPr="00AD1A7C">
        <w:rPr>
          <w:sz w:val="28"/>
          <w:szCs w:val="28"/>
        </w:rPr>
        <w:t xml:space="preserve"> при глотании</w:t>
      </w:r>
    </w:p>
    <w:p w:rsidR="00E63B43" w:rsidRPr="00AD1A7C" w:rsidRDefault="00E63B43" w:rsidP="00E63B43">
      <w:pPr>
        <w:numPr>
          <w:ilvl w:val="0"/>
          <w:numId w:val="39"/>
        </w:numPr>
        <w:rPr>
          <w:sz w:val="28"/>
          <w:szCs w:val="28"/>
        </w:rPr>
      </w:pPr>
      <w:r w:rsidRPr="00AD1A7C">
        <w:rPr>
          <w:sz w:val="28"/>
          <w:szCs w:val="28"/>
        </w:rPr>
        <w:t>нарушения сосательного рефлекса</w:t>
      </w:r>
    </w:p>
    <w:p w:rsidR="00E63B43" w:rsidRDefault="00E63B43" w:rsidP="00E63B43">
      <w:pPr>
        <w:numPr>
          <w:ilvl w:val="0"/>
          <w:numId w:val="39"/>
        </w:numPr>
        <w:rPr>
          <w:sz w:val="28"/>
          <w:szCs w:val="28"/>
        </w:rPr>
      </w:pPr>
      <w:r w:rsidRPr="00AD1A7C">
        <w:rPr>
          <w:sz w:val="28"/>
          <w:szCs w:val="28"/>
        </w:rPr>
        <w:t>нарушения глотательного рефлекса</w:t>
      </w:r>
    </w:p>
    <w:p w:rsidR="00E63B43" w:rsidRPr="00AD1A7C" w:rsidRDefault="00E63B43" w:rsidP="00E63B43">
      <w:pPr>
        <w:ind w:left="720"/>
        <w:rPr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2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Чаще у новорожденных возникает:</w:t>
      </w:r>
    </w:p>
    <w:p w:rsidR="00E63B43" w:rsidRPr="00AD1A7C" w:rsidRDefault="00E63B43" w:rsidP="00E63B43">
      <w:pPr>
        <w:numPr>
          <w:ilvl w:val="0"/>
          <w:numId w:val="18"/>
        </w:numPr>
        <w:rPr>
          <w:sz w:val="28"/>
          <w:szCs w:val="28"/>
        </w:rPr>
      </w:pPr>
      <w:r w:rsidRPr="00AD1A7C">
        <w:rPr>
          <w:sz w:val="28"/>
          <w:szCs w:val="28"/>
        </w:rPr>
        <w:t>пупочный сепсис</w:t>
      </w:r>
    </w:p>
    <w:p w:rsidR="00E63B43" w:rsidRPr="00AD1A7C" w:rsidRDefault="00E63B43" w:rsidP="00E63B43">
      <w:pPr>
        <w:numPr>
          <w:ilvl w:val="0"/>
          <w:numId w:val="18"/>
        </w:numPr>
        <w:rPr>
          <w:sz w:val="28"/>
          <w:szCs w:val="28"/>
        </w:rPr>
      </w:pPr>
      <w:r w:rsidRPr="00AD1A7C">
        <w:rPr>
          <w:sz w:val="28"/>
          <w:szCs w:val="28"/>
        </w:rPr>
        <w:t>легочный сепсис</w:t>
      </w:r>
    </w:p>
    <w:p w:rsidR="00E63B43" w:rsidRPr="00AD1A7C" w:rsidRDefault="00E63B43" w:rsidP="00E63B43">
      <w:pPr>
        <w:numPr>
          <w:ilvl w:val="0"/>
          <w:numId w:val="18"/>
        </w:numPr>
        <w:rPr>
          <w:sz w:val="28"/>
          <w:szCs w:val="28"/>
        </w:rPr>
      </w:pPr>
      <w:r w:rsidRPr="00AD1A7C">
        <w:rPr>
          <w:sz w:val="28"/>
          <w:szCs w:val="28"/>
        </w:rPr>
        <w:t>кишечный сепсис</w:t>
      </w:r>
    </w:p>
    <w:p w:rsidR="00E63B43" w:rsidRPr="00AD1A7C" w:rsidRDefault="00E63B43" w:rsidP="00E63B43">
      <w:pPr>
        <w:numPr>
          <w:ilvl w:val="0"/>
          <w:numId w:val="18"/>
        </w:numPr>
        <w:rPr>
          <w:sz w:val="28"/>
          <w:szCs w:val="28"/>
        </w:rPr>
      </w:pPr>
      <w:r w:rsidRPr="00AD1A7C">
        <w:rPr>
          <w:sz w:val="28"/>
          <w:szCs w:val="28"/>
        </w:rPr>
        <w:t>кожный сепсис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13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Острый сепсис длится:</w:t>
      </w:r>
    </w:p>
    <w:p w:rsidR="00E63B43" w:rsidRPr="00AD1A7C" w:rsidRDefault="00E63B43" w:rsidP="00E63B43">
      <w:pPr>
        <w:numPr>
          <w:ilvl w:val="0"/>
          <w:numId w:val="19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3-6 недель</w:t>
      </w:r>
    </w:p>
    <w:p w:rsidR="00E63B43" w:rsidRPr="00AD1A7C" w:rsidRDefault="00E63B43" w:rsidP="00E63B43">
      <w:pPr>
        <w:numPr>
          <w:ilvl w:val="0"/>
          <w:numId w:val="19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1-2 месяца</w:t>
      </w:r>
    </w:p>
    <w:p w:rsidR="00E63B43" w:rsidRPr="00AD1A7C" w:rsidRDefault="00E63B43" w:rsidP="00E63B43">
      <w:pPr>
        <w:numPr>
          <w:ilvl w:val="0"/>
          <w:numId w:val="19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2-4 месяца</w:t>
      </w:r>
    </w:p>
    <w:p w:rsidR="00E63B43" w:rsidRPr="00AD1A7C" w:rsidRDefault="00E63B43" w:rsidP="00E63B43">
      <w:pPr>
        <w:numPr>
          <w:ilvl w:val="0"/>
          <w:numId w:val="19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4-6 месяца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14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Затяжной сепсис длится:</w:t>
      </w:r>
    </w:p>
    <w:p w:rsidR="00E63B43" w:rsidRPr="00AD1A7C" w:rsidRDefault="00E63B43" w:rsidP="00E63B43">
      <w:pPr>
        <w:numPr>
          <w:ilvl w:val="0"/>
          <w:numId w:val="20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5-6 недель</w:t>
      </w:r>
    </w:p>
    <w:p w:rsidR="00E63B43" w:rsidRPr="00AD1A7C" w:rsidRDefault="00E63B43" w:rsidP="00E63B43">
      <w:pPr>
        <w:numPr>
          <w:ilvl w:val="0"/>
          <w:numId w:val="20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1-1,5 месяца</w:t>
      </w:r>
    </w:p>
    <w:p w:rsidR="00E63B43" w:rsidRPr="00AD1A7C" w:rsidRDefault="00E63B43" w:rsidP="00E63B43">
      <w:pPr>
        <w:numPr>
          <w:ilvl w:val="0"/>
          <w:numId w:val="20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3 месяца</w:t>
      </w:r>
    </w:p>
    <w:p w:rsidR="00E63B43" w:rsidRPr="00AD1A7C" w:rsidRDefault="00E63B43" w:rsidP="00E63B43">
      <w:pPr>
        <w:numPr>
          <w:ilvl w:val="0"/>
          <w:numId w:val="20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более 3 месяцев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15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При сепсисе увеличивается:</w:t>
      </w:r>
    </w:p>
    <w:p w:rsidR="00E63B43" w:rsidRPr="00AD1A7C" w:rsidRDefault="00E63B43" w:rsidP="00E63B43">
      <w:pPr>
        <w:numPr>
          <w:ilvl w:val="0"/>
          <w:numId w:val="21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печень и селезенка</w:t>
      </w:r>
    </w:p>
    <w:p w:rsidR="00E63B43" w:rsidRPr="00AD1A7C" w:rsidRDefault="00E63B43" w:rsidP="00E63B43">
      <w:pPr>
        <w:numPr>
          <w:ilvl w:val="0"/>
          <w:numId w:val="21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только печень</w:t>
      </w:r>
    </w:p>
    <w:p w:rsidR="00E63B43" w:rsidRPr="00AD1A7C" w:rsidRDefault="00E63B43" w:rsidP="00E63B43">
      <w:pPr>
        <w:numPr>
          <w:ilvl w:val="0"/>
          <w:numId w:val="21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только селезенка</w:t>
      </w:r>
    </w:p>
    <w:p w:rsidR="00E63B43" w:rsidRPr="00AD1A7C" w:rsidRDefault="00E63B43" w:rsidP="00E63B43">
      <w:pPr>
        <w:numPr>
          <w:ilvl w:val="0"/>
          <w:numId w:val="21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сердце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16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На фоне тяжелой интоксикации при сепсисе возникает:</w:t>
      </w:r>
    </w:p>
    <w:p w:rsidR="00E63B43" w:rsidRPr="00AD1A7C" w:rsidRDefault="00E63B43" w:rsidP="00E63B43">
      <w:pPr>
        <w:numPr>
          <w:ilvl w:val="0"/>
          <w:numId w:val="22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дыхательная недостаточность</w:t>
      </w:r>
    </w:p>
    <w:p w:rsidR="00E63B43" w:rsidRPr="00AD1A7C" w:rsidRDefault="00E63B43" w:rsidP="00E63B43">
      <w:pPr>
        <w:numPr>
          <w:ilvl w:val="0"/>
          <w:numId w:val="22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сердечная недостаточность</w:t>
      </w:r>
    </w:p>
    <w:p w:rsidR="00E63B43" w:rsidRPr="00AD1A7C" w:rsidRDefault="00E63B43" w:rsidP="00E63B43">
      <w:pPr>
        <w:numPr>
          <w:ilvl w:val="0"/>
          <w:numId w:val="22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дыхательная и сердечная недостаточность</w:t>
      </w:r>
    </w:p>
    <w:p w:rsidR="00E63B43" w:rsidRPr="00AD1A7C" w:rsidRDefault="00E63B43" w:rsidP="00E63B43">
      <w:pPr>
        <w:numPr>
          <w:ilvl w:val="0"/>
          <w:numId w:val="22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почечная недостаточность</w:t>
      </w: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17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Омфалит </w:t>
      </w:r>
      <w:r w:rsidR="006C1B0C">
        <w:rPr>
          <w:i/>
          <w:sz w:val="28"/>
          <w:szCs w:val="28"/>
        </w:rPr>
        <w:t xml:space="preserve"> у новорожденного может способствовать развитию  сепсиса:</w:t>
      </w:r>
    </w:p>
    <w:p w:rsidR="00E63B43" w:rsidRPr="00AD1A7C" w:rsidRDefault="00E63B43" w:rsidP="00E63B43">
      <w:pPr>
        <w:numPr>
          <w:ilvl w:val="0"/>
          <w:numId w:val="23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кишечного сепсиса</w:t>
      </w:r>
    </w:p>
    <w:p w:rsidR="00E63B43" w:rsidRPr="00AD1A7C" w:rsidRDefault="00E63B43" w:rsidP="00E63B43">
      <w:pPr>
        <w:numPr>
          <w:ilvl w:val="0"/>
          <w:numId w:val="23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 xml:space="preserve">кожного сепсиса </w:t>
      </w:r>
    </w:p>
    <w:p w:rsidR="00E63B43" w:rsidRPr="00AD1A7C" w:rsidRDefault="00E63B43" w:rsidP="00E63B43">
      <w:pPr>
        <w:numPr>
          <w:ilvl w:val="0"/>
          <w:numId w:val="23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lastRenderedPageBreak/>
        <w:t>отогенного сепсиса</w:t>
      </w:r>
    </w:p>
    <w:p w:rsidR="00E63B43" w:rsidRPr="00AD1A7C" w:rsidRDefault="00E63B43" w:rsidP="00E63B43">
      <w:pPr>
        <w:numPr>
          <w:ilvl w:val="0"/>
          <w:numId w:val="23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пупочного</w:t>
      </w:r>
      <w:r w:rsidR="006C1B0C">
        <w:rPr>
          <w:sz w:val="28"/>
          <w:szCs w:val="28"/>
        </w:rPr>
        <w:t xml:space="preserve"> </w:t>
      </w:r>
      <w:r w:rsidRPr="00AD1A7C">
        <w:rPr>
          <w:sz w:val="28"/>
          <w:szCs w:val="28"/>
        </w:rPr>
        <w:t xml:space="preserve"> сепсиса</w:t>
      </w:r>
    </w:p>
    <w:p w:rsidR="00E63B43" w:rsidRPr="00AD1A7C" w:rsidRDefault="00E63B43" w:rsidP="00E63B43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18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Заболевание, в основе которого лежит разрушение эритроцитов вследствие иммунологического конфликта крови:</w:t>
      </w:r>
    </w:p>
    <w:p w:rsidR="00E63B43" w:rsidRPr="00AD1A7C" w:rsidRDefault="00CB6F00" w:rsidP="00E63B43">
      <w:pPr>
        <w:numPr>
          <w:ilvl w:val="0"/>
          <w:numId w:val="41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="00E63B43" w:rsidRPr="00AD1A7C">
        <w:rPr>
          <w:sz w:val="28"/>
          <w:szCs w:val="28"/>
        </w:rPr>
        <w:t>епсис</w:t>
      </w:r>
    </w:p>
    <w:p w:rsidR="00E63B43" w:rsidRPr="00AD1A7C" w:rsidRDefault="00CB6F00" w:rsidP="00E63B43">
      <w:pPr>
        <w:numPr>
          <w:ilvl w:val="0"/>
          <w:numId w:val="41"/>
        </w:numPr>
        <w:rPr>
          <w:sz w:val="28"/>
          <w:szCs w:val="28"/>
        </w:rPr>
      </w:pPr>
      <w:r>
        <w:rPr>
          <w:sz w:val="28"/>
          <w:szCs w:val="28"/>
        </w:rPr>
        <w:t>г</w:t>
      </w:r>
      <w:r w:rsidR="00E63B43" w:rsidRPr="00AD1A7C">
        <w:rPr>
          <w:sz w:val="28"/>
          <w:szCs w:val="28"/>
        </w:rPr>
        <w:t>емолитическая болезнь</w:t>
      </w:r>
    </w:p>
    <w:p w:rsidR="00E63B43" w:rsidRPr="00AD1A7C" w:rsidRDefault="00E63B43" w:rsidP="00E63B43">
      <w:pPr>
        <w:numPr>
          <w:ilvl w:val="0"/>
          <w:numId w:val="41"/>
        </w:numPr>
        <w:rPr>
          <w:sz w:val="28"/>
          <w:szCs w:val="28"/>
        </w:rPr>
      </w:pPr>
      <w:r w:rsidRPr="00AD1A7C">
        <w:rPr>
          <w:sz w:val="28"/>
          <w:szCs w:val="28"/>
        </w:rPr>
        <w:t>желтуха</w:t>
      </w:r>
    </w:p>
    <w:p w:rsidR="00E63B43" w:rsidRPr="00AD1A7C" w:rsidRDefault="00E63B43" w:rsidP="00E63B43">
      <w:pPr>
        <w:numPr>
          <w:ilvl w:val="0"/>
          <w:numId w:val="41"/>
        </w:numPr>
        <w:rPr>
          <w:sz w:val="28"/>
          <w:szCs w:val="28"/>
        </w:rPr>
      </w:pPr>
      <w:r w:rsidRPr="00AD1A7C">
        <w:rPr>
          <w:sz w:val="28"/>
          <w:szCs w:val="28"/>
        </w:rPr>
        <w:t>ревматизм</w:t>
      </w:r>
    </w:p>
    <w:p w:rsidR="00E63B43" w:rsidRDefault="00E63B43" w:rsidP="00E63B43">
      <w:pPr>
        <w:rPr>
          <w:b/>
          <w:i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19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Одна из форм гемолитической болезни:</w:t>
      </w:r>
    </w:p>
    <w:p w:rsidR="00E63B43" w:rsidRPr="00AD1A7C" w:rsidRDefault="00E63B43" w:rsidP="00E63B43">
      <w:pPr>
        <w:numPr>
          <w:ilvl w:val="0"/>
          <w:numId w:val="42"/>
        </w:numPr>
        <w:rPr>
          <w:sz w:val="28"/>
          <w:szCs w:val="28"/>
        </w:rPr>
      </w:pPr>
      <w:r w:rsidRPr="00AD1A7C">
        <w:rPr>
          <w:sz w:val="28"/>
          <w:szCs w:val="28"/>
        </w:rPr>
        <w:t>желтушная</w:t>
      </w:r>
    </w:p>
    <w:p w:rsidR="00E63B43" w:rsidRPr="00AD1A7C" w:rsidRDefault="00E63B43" w:rsidP="00E63B43">
      <w:pPr>
        <w:numPr>
          <w:ilvl w:val="0"/>
          <w:numId w:val="42"/>
        </w:numPr>
        <w:rPr>
          <w:sz w:val="28"/>
          <w:szCs w:val="28"/>
        </w:rPr>
      </w:pPr>
      <w:r w:rsidRPr="00AD1A7C">
        <w:rPr>
          <w:sz w:val="28"/>
          <w:szCs w:val="28"/>
        </w:rPr>
        <w:t xml:space="preserve">почечная </w:t>
      </w:r>
    </w:p>
    <w:p w:rsidR="00E63B43" w:rsidRPr="00AD1A7C" w:rsidRDefault="00E63B43" w:rsidP="00E63B43">
      <w:pPr>
        <w:numPr>
          <w:ilvl w:val="0"/>
          <w:numId w:val="42"/>
        </w:numPr>
        <w:rPr>
          <w:sz w:val="28"/>
          <w:szCs w:val="28"/>
        </w:rPr>
      </w:pPr>
      <w:r w:rsidRPr="00AD1A7C">
        <w:rPr>
          <w:sz w:val="28"/>
          <w:szCs w:val="28"/>
        </w:rPr>
        <w:t>печеночная</w:t>
      </w:r>
    </w:p>
    <w:p w:rsidR="00E63B43" w:rsidRPr="00AD1A7C" w:rsidRDefault="00E63B43" w:rsidP="00E63B43">
      <w:pPr>
        <w:numPr>
          <w:ilvl w:val="0"/>
          <w:numId w:val="42"/>
        </w:numPr>
        <w:rPr>
          <w:sz w:val="28"/>
          <w:szCs w:val="28"/>
        </w:rPr>
      </w:pPr>
      <w:r w:rsidRPr="00AD1A7C">
        <w:rPr>
          <w:sz w:val="28"/>
          <w:szCs w:val="28"/>
        </w:rPr>
        <w:t>мозговая</w:t>
      </w:r>
    </w:p>
    <w:p w:rsidR="00E63B43" w:rsidRPr="00AD1A7C" w:rsidRDefault="00E63B43" w:rsidP="00E63B43">
      <w:pPr>
        <w:rPr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20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Как называется воспаление пупка</w:t>
      </w:r>
      <w:r w:rsidR="00055DC7">
        <w:rPr>
          <w:i/>
          <w:sz w:val="28"/>
          <w:szCs w:val="28"/>
        </w:rPr>
        <w:t>?</w:t>
      </w:r>
    </w:p>
    <w:p w:rsidR="00E63B43" w:rsidRPr="00AD1A7C" w:rsidRDefault="00055DC7" w:rsidP="00E63B43">
      <w:pPr>
        <w:numPr>
          <w:ilvl w:val="0"/>
          <w:numId w:val="43"/>
        </w:numPr>
        <w:rPr>
          <w:i/>
          <w:sz w:val="28"/>
          <w:szCs w:val="28"/>
        </w:rPr>
      </w:pPr>
      <w:r>
        <w:rPr>
          <w:sz w:val="28"/>
          <w:szCs w:val="28"/>
        </w:rPr>
        <w:t>о</w:t>
      </w:r>
      <w:r w:rsidR="00E63B43" w:rsidRPr="00AD1A7C">
        <w:rPr>
          <w:sz w:val="28"/>
          <w:szCs w:val="28"/>
        </w:rPr>
        <w:t>мфалит</w:t>
      </w:r>
    </w:p>
    <w:p w:rsidR="00E63B43" w:rsidRPr="00AD1A7C" w:rsidRDefault="00E63B43" w:rsidP="00E63B43">
      <w:pPr>
        <w:numPr>
          <w:ilvl w:val="0"/>
          <w:numId w:val="43"/>
        </w:numPr>
        <w:rPr>
          <w:sz w:val="28"/>
          <w:szCs w:val="28"/>
        </w:rPr>
      </w:pPr>
      <w:r w:rsidRPr="00AD1A7C">
        <w:rPr>
          <w:sz w:val="28"/>
          <w:szCs w:val="28"/>
        </w:rPr>
        <w:t>пузырчатка</w:t>
      </w:r>
    </w:p>
    <w:p w:rsidR="00E63B43" w:rsidRPr="00AD1A7C" w:rsidRDefault="00E63B43" w:rsidP="00E63B43">
      <w:pPr>
        <w:numPr>
          <w:ilvl w:val="0"/>
          <w:numId w:val="43"/>
        </w:numPr>
        <w:rPr>
          <w:sz w:val="28"/>
          <w:szCs w:val="28"/>
        </w:rPr>
      </w:pPr>
      <w:r w:rsidRPr="00AD1A7C">
        <w:rPr>
          <w:sz w:val="28"/>
          <w:szCs w:val="28"/>
        </w:rPr>
        <w:t>рахит</w:t>
      </w:r>
    </w:p>
    <w:p w:rsidR="00E63B43" w:rsidRPr="00AD1A7C" w:rsidRDefault="00E63B43" w:rsidP="00E63B43">
      <w:pPr>
        <w:numPr>
          <w:ilvl w:val="0"/>
          <w:numId w:val="43"/>
        </w:numPr>
        <w:rPr>
          <w:sz w:val="28"/>
          <w:szCs w:val="28"/>
        </w:rPr>
      </w:pPr>
      <w:r w:rsidRPr="00AD1A7C">
        <w:rPr>
          <w:sz w:val="28"/>
          <w:szCs w:val="28"/>
        </w:rPr>
        <w:t>ревматизм</w:t>
      </w:r>
    </w:p>
    <w:p w:rsidR="00E63B43" w:rsidRPr="00AD1A7C" w:rsidRDefault="00E63B43" w:rsidP="00E63B43">
      <w:pPr>
        <w:rPr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21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Группа острых и хронических поверхностных и глубоких гнойных воспалений кожи называется:</w:t>
      </w:r>
    </w:p>
    <w:p w:rsidR="00E63B43" w:rsidRPr="00AD1A7C" w:rsidRDefault="00E63B43" w:rsidP="00E63B43">
      <w:pPr>
        <w:numPr>
          <w:ilvl w:val="0"/>
          <w:numId w:val="44"/>
        </w:numPr>
        <w:rPr>
          <w:sz w:val="28"/>
          <w:szCs w:val="28"/>
        </w:rPr>
      </w:pPr>
      <w:r w:rsidRPr="00AD1A7C">
        <w:rPr>
          <w:sz w:val="28"/>
          <w:szCs w:val="28"/>
        </w:rPr>
        <w:t>гидроторакс</w:t>
      </w:r>
    </w:p>
    <w:p w:rsidR="00E63B43" w:rsidRPr="00AD1A7C" w:rsidRDefault="00E63B43" w:rsidP="00E63B43">
      <w:pPr>
        <w:numPr>
          <w:ilvl w:val="0"/>
          <w:numId w:val="44"/>
        </w:numPr>
        <w:rPr>
          <w:sz w:val="28"/>
          <w:szCs w:val="28"/>
        </w:rPr>
      </w:pPr>
      <w:r w:rsidRPr="00AD1A7C">
        <w:rPr>
          <w:sz w:val="28"/>
          <w:szCs w:val="28"/>
        </w:rPr>
        <w:t>пиодермия</w:t>
      </w:r>
    </w:p>
    <w:p w:rsidR="00E63B43" w:rsidRPr="00AD1A7C" w:rsidRDefault="00E63B43" w:rsidP="00E63B43">
      <w:pPr>
        <w:numPr>
          <w:ilvl w:val="0"/>
          <w:numId w:val="44"/>
        </w:numPr>
        <w:rPr>
          <w:sz w:val="28"/>
          <w:szCs w:val="28"/>
        </w:rPr>
      </w:pPr>
      <w:r w:rsidRPr="00AD1A7C">
        <w:rPr>
          <w:sz w:val="28"/>
          <w:szCs w:val="28"/>
        </w:rPr>
        <w:t>ГБН</w:t>
      </w:r>
    </w:p>
    <w:p w:rsidR="00E63B43" w:rsidRPr="00AD1A7C" w:rsidRDefault="00E63B43" w:rsidP="00E63B43">
      <w:pPr>
        <w:numPr>
          <w:ilvl w:val="0"/>
          <w:numId w:val="44"/>
        </w:numPr>
        <w:rPr>
          <w:sz w:val="28"/>
          <w:szCs w:val="28"/>
        </w:rPr>
      </w:pPr>
      <w:r w:rsidRPr="00AD1A7C">
        <w:rPr>
          <w:sz w:val="28"/>
          <w:szCs w:val="28"/>
        </w:rPr>
        <w:t>ПЭП</w:t>
      </w: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22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Воспаления, развивающиеся в проводных протоках потовых желёз:</w:t>
      </w:r>
    </w:p>
    <w:p w:rsidR="00E63B43" w:rsidRPr="00AD1A7C" w:rsidRDefault="00E63B43" w:rsidP="00E63B43">
      <w:pPr>
        <w:numPr>
          <w:ilvl w:val="0"/>
          <w:numId w:val="45"/>
        </w:numPr>
        <w:rPr>
          <w:sz w:val="28"/>
          <w:szCs w:val="28"/>
        </w:rPr>
      </w:pPr>
      <w:proofErr w:type="spellStart"/>
      <w:r w:rsidRPr="00AD1A7C">
        <w:rPr>
          <w:sz w:val="28"/>
          <w:szCs w:val="28"/>
        </w:rPr>
        <w:t>псевдофурункулёз</w:t>
      </w:r>
      <w:proofErr w:type="spellEnd"/>
    </w:p>
    <w:p w:rsidR="00E63B43" w:rsidRPr="00AD1A7C" w:rsidRDefault="00E63B43" w:rsidP="00E63B43">
      <w:pPr>
        <w:numPr>
          <w:ilvl w:val="0"/>
          <w:numId w:val="45"/>
        </w:numPr>
        <w:rPr>
          <w:sz w:val="28"/>
          <w:szCs w:val="28"/>
        </w:rPr>
      </w:pPr>
      <w:r w:rsidRPr="00AD1A7C">
        <w:rPr>
          <w:sz w:val="28"/>
          <w:szCs w:val="28"/>
        </w:rPr>
        <w:t>гепатит</w:t>
      </w:r>
    </w:p>
    <w:p w:rsidR="00E63B43" w:rsidRPr="00AD1A7C" w:rsidRDefault="00E63B43" w:rsidP="00E63B43">
      <w:pPr>
        <w:numPr>
          <w:ilvl w:val="0"/>
          <w:numId w:val="45"/>
        </w:numPr>
        <w:rPr>
          <w:sz w:val="28"/>
          <w:szCs w:val="28"/>
        </w:rPr>
      </w:pPr>
      <w:proofErr w:type="spellStart"/>
      <w:r w:rsidRPr="00AD1A7C">
        <w:rPr>
          <w:sz w:val="28"/>
          <w:szCs w:val="28"/>
        </w:rPr>
        <w:t>муковисцидоз</w:t>
      </w:r>
      <w:proofErr w:type="spellEnd"/>
    </w:p>
    <w:p w:rsidR="00E63B43" w:rsidRPr="004B0EA0" w:rsidRDefault="00E63B43" w:rsidP="00E63B43">
      <w:pPr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бронхит</w:t>
      </w: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23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Симптом отслаивания кожи по автору:</w:t>
      </w:r>
    </w:p>
    <w:p w:rsidR="00E63B43" w:rsidRPr="00AD1A7C" w:rsidRDefault="00E63B43" w:rsidP="00E63B43">
      <w:pPr>
        <w:numPr>
          <w:ilvl w:val="0"/>
          <w:numId w:val="46"/>
        </w:numPr>
        <w:rPr>
          <w:sz w:val="28"/>
          <w:szCs w:val="28"/>
        </w:rPr>
      </w:pPr>
      <w:r w:rsidRPr="00AD1A7C">
        <w:rPr>
          <w:sz w:val="28"/>
          <w:szCs w:val="28"/>
        </w:rPr>
        <w:t>Никольского</w:t>
      </w:r>
    </w:p>
    <w:p w:rsidR="00E63B43" w:rsidRPr="00AD1A7C" w:rsidRDefault="00E63B43" w:rsidP="00E63B43">
      <w:pPr>
        <w:numPr>
          <w:ilvl w:val="0"/>
          <w:numId w:val="46"/>
        </w:numPr>
        <w:rPr>
          <w:sz w:val="28"/>
          <w:szCs w:val="28"/>
        </w:rPr>
      </w:pPr>
      <w:r w:rsidRPr="00AD1A7C">
        <w:rPr>
          <w:sz w:val="28"/>
          <w:szCs w:val="28"/>
        </w:rPr>
        <w:t>Павлова</w:t>
      </w:r>
    </w:p>
    <w:p w:rsidR="00E63B43" w:rsidRPr="00AD1A7C" w:rsidRDefault="00E63B43" w:rsidP="00E63B43">
      <w:pPr>
        <w:numPr>
          <w:ilvl w:val="0"/>
          <w:numId w:val="46"/>
        </w:numPr>
        <w:rPr>
          <w:sz w:val="28"/>
          <w:szCs w:val="28"/>
        </w:rPr>
      </w:pPr>
      <w:r w:rsidRPr="00AD1A7C">
        <w:rPr>
          <w:sz w:val="28"/>
          <w:szCs w:val="28"/>
        </w:rPr>
        <w:t>Сидорова</w:t>
      </w:r>
    </w:p>
    <w:p w:rsidR="00E63B43" w:rsidRPr="00AD1A7C" w:rsidRDefault="00E63B43" w:rsidP="00E63B43">
      <w:pPr>
        <w:numPr>
          <w:ilvl w:val="0"/>
          <w:numId w:val="46"/>
        </w:numPr>
        <w:rPr>
          <w:sz w:val="28"/>
          <w:szCs w:val="28"/>
        </w:rPr>
      </w:pPr>
      <w:r w:rsidRPr="00AD1A7C">
        <w:rPr>
          <w:sz w:val="28"/>
          <w:szCs w:val="28"/>
        </w:rPr>
        <w:t>Петрова</w:t>
      </w:r>
    </w:p>
    <w:p w:rsidR="00E63B43" w:rsidRPr="00AD1A7C" w:rsidRDefault="00E63B43" w:rsidP="00E63B43">
      <w:pPr>
        <w:rPr>
          <w:sz w:val="28"/>
          <w:szCs w:val="28"/>
        </w:rPr>
      </w:pPr>
    </w:p>
    <w:p w:rsidR="00E63B43" w:rsidRDefault="00E63B43" w:rsidP="00E63B43">
      <w:pPr>
        <w:rPr>
          <w:b/>
          <w:i/>
          <w:sz w:val="28"/>
          <w:szCs w:val="28"/>
        </w:rPr>
      </w:pPr>
    </w:p>
    <w:p w:rsidR="00E63B43" w:rsidRDefault="00E63B43" w:rsidP="00E63B4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2</w:t>
      </w:r>
    </w:p>
    <w:p w:rsidR="00E63B43" w:rsidRPr="002D23A3" w:rsidRDefault="00E63B43" w:rsidP="00E63B43">
      <w:pPr>
        <w:rPr>
          <w:b/>
          <w:i/>
          <w:sz w:val="28"/>
          <w:szCs w:val="28"/>
          <w:u w:val="single"/>
        </w:rPr>
      </w:pPr>
      <w:r w:rsidRPr="00AD1A7C">
        <w:rPr>
          <w:b/>
          <w:i/>
          <w:sz w:val="28"/>
          <w:szCs w:val="28"/>
          <w:u w:val="single"/>
        </w:rPr>
        <w:t xml:space="preserve">Инструкция: </w:t>
      </w:r>
      <w:r w:rsidRPr="00AD1A7C">
        <w:rPr>
          <w:i/>
          <w:sz w:val="28"/>
          <w:szCs w:val="28"/>
          <w:u w:val="single"/>
        </w:rPr>
        <w:t>выберите один правильный ответ.</w:t>
      </w: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</w:t>
      </w:r>
      <w:proofErr w:type="spellStart"/>
      <w:r w:rsidRPr="00AD1A7C">
        <w:rPr>
          <w:i/>
          <w:sz w:val="28"/>
          <w:szCs w:val="28"/>
        </w:rPr>
        <w:t>Эксф</w:t>
      </w:r>
      <w:r>
        <w:rPr>
          <w:i/>
          <w:sz w:val="28"/>
          <w:szCs w:val="28"/>
        </w:rPr>
        <w:t>олиа</w:t>
      </w:r>
      <w:r w:rsidRPr="00AD1A7C">
        <w:rPr>
          <w:i/>
          <w:sz w:val="28"/>
          <w:szCs w:val="28"/>
        </w:rPr>
        <w:t>тивный</w:t>
      </w:r>
      <w:proofErr w:type="spellEnd"/>
      <w:r w:rsidRPr="00AD1A7C">
        <w:rPr>
          <w:i/>
          <w:sz w:val="28"/>
          <w:szCs w:val="28"/>
        </w:rPr>
        <w:t xml:space="preserve"> дерматит ребёнка по автору:</w:t>
      </w:r>
    </w:p>
    <w:p w:rsidR="00E63B43" w:rsidRPr="00AD1A7C" w:rsidRDefault="00E63B43" w:rsidP="00E63B43">
      <w:pPr>
        <w:numPr>
          <w:ilvl w:val="0"/>
          <w:numId w:val="47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Сеченова</w:t>
      </w:r>
    </w:p>
    <w:p w:rsidR="00E63B43" w:rsidRPr="00AD1A7C" w:rsidRDefault="00E63B43" w:rsidP="00E63B43">
      <w:pPr>
        <w:numPr>
          <w:ilvl w:val="0"/>
          <w:numId w:val="47"/>
        </w:numPr>
        <w:rPr>
          <w:sz w:val="28"/>
          <w:szCs w:val="28"/>
        </w:rPr>
      </w:pPr>
      <w:r w:rsidRPr="00AD1A7C">
        <w:rPr>
          <w:sz w:val="28"/>
          <w:szCs w:val="28"/>
        </w:rPr>
        <w:t>Риттера</w:t>
      </w:r>
    </w:p>
    <w:p w:rsidR="00E63B43" w:rsidRPr="00AD1A7C" w:rsidRDefault="00E63B43" w:rsidP="00E63B43">
      <w:pPr>
        <w:numPr>
          <w:ilvl w:val="0"/>
          <w:numId w:val="47"/>
        </w:numPr>
        <w:rPr>
          <w:sz w:val="28"/>
          <w:szCs w:val="28"/>
        </w:rPr>
      </w:pPr>
      <w:r w:rsidRPr="00AD1A7C">
        <w:rPr>
          <w:sz w:val="28"/>
          <w:szCs w:val="28"/>
        </w:rPr>
        <w:t xml:space="preserve">Иванова </w:t>
      </w:r>
    </w:p>
    <w:p w:rsidR="00E63B43" w:rsidRPr="00AD1A7C" w:rsidRDefault="00E63B43" w:rsidP="00E63B43">
      <w:pPr>
        <w:numPr>
          <w:ilvl w:val="0"/>
          <w:numId w:val="47"/>
        </w:numPr>
        <w:rPr>
          <w:sz w:val="28"/>
          <w:szCs w:val="28"/>
        </w:rPr>
      </w:pPr>
      <w:r w:rsidRPr="00AD1A7C">
        <w:rPr>
          <w:sz w:val="28"/>
          <w:szCs w:val="28"/>
        </w:rPr>
        <w:t>Петрова</w:t>
      </w: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Основной причиной перинатальной энцефалопатии является:</w:t>
      </w:r>
    </w:p>
    <w:p w:rsidR="00E63B43" w:rsidRPr="00AD1A7C" w:rsidRDefault="00E63B43" w:rsidP="00E63B43">
      <w:pPr>
        <w:numPr>
          <w:ilvl w:val="0"/>
          <w:numId w:val="40"/>
        </w:numPr>
        <w:rPr>
          <w:sz w:val="28"/>
          <w:szCs w:val="28"/>
        </w:rPr>
      </w:pPr>
      <w:r w:rsidRPr="00AD1A7C">
        <w:rPr>
          <w:sz w:val="28"/>
          <w:szCs w:val="28"/>
        </w:rPr>
        <w:lastRenderedPageBreak/>
        <w:t>родовые травмы</w:t>
      </w:r>
    </w:p>
    <w:p w:rsidR="00E63B43" w:rsidRPr="00AD1A7C" w:rsidRDefault="00E63B43" w:rsidP="00E63B43">
      <w:pPr>
        <w:numPr>
          <w:ilvl w:val="0"/>
          <w:numId w:val="40"/>
        </w:numPr>
        <w:rPr>
          <w:sz w:val="28"/>
          <w:szCs w:val="28"/>
        </w:rPr>
      </w:pPr>
      <w:r w:rsidRPr="00AD1A7C">
        <w:rPr>
          <w:sz w:val="28"/>
          <w:szCs w:val="28"/>
        </w:rPr>
        <w:t>гипоксия плода</w:t>
      </w:r>
    </w:p>
    <w:p w:rsidR="00E63B43" w:rsidRPr="00AD1A7C" w:rsidRDefault="00E63B43" w:rsidP="00E63B43">
      <w:pPr>
        <w:numPr>
          <w:ilvl w:val="0"/>
          <w:numId w:val="40"/>
        </w:numPr>
        <w:rPr>
          <w:sz w:val="28"/>
          <w:szCs w:val="28"/>
        </w:rPr>
      </w:pPr>
      <w:r w:rsidRPr="00AD1A7C">
        <w:rPr>
          <w:sz w:val="28"/>
          <w:szCs w:val="28"/>
        </w:rPr>
        <w:t>обострение хронических заболеваний у матери во время беременности</w:t>
      </w:r>
    </w:p>
    <w:p w:rsidR="00E63B43" w:rsidRDefault="00E63B43" w:rsidP="00E63B43">
      <w:pPr>
        <w:numPr>
          <w:ilvl w:val="0"/>
          <w:numId w:val="40"/>
        </w:numPr>
        <w:rPr>
          <w:sz w:val="28"/>
          <w:szCs w:val="28"/>
        </w:rPr>
      </w:pPr>
      <w:r w:rsidRPr="00AD1A7C">
        <w:rPr>
          <w:sz w:val="28"/>
          <w:szCs w:val="28"/>
        </w:rPr>
        <w:t xml:space="preserve">родоразрешение </w:t>
      </w:r>
      <w:r w:rsidR="00055DC7">
        <w:rPr>
          <w:sz w:val="28"/>
          <w:szCs w:val="28"/>
        </w:rPr>
        <w:t xml:space="preserve"> </w:t>
      </w:r>
      <w:r w:rsidRPr="00AD1A7C">
        <w:rPr>
          <w:sz w:val="28"/>
          <w:szCs w:val="28"/>
        </w:rPr>
        <w:t xml:space="preserve">путем </w:t>
      </w:r>
      <w:proofErr w:type="gramStart"/>
      <w:r w:rsidRPr="00AD1A7C">
        <w:rPr>
          <w:sz w:val="28"/>
          <w:szCs w:val="28"/>
        </w:rPr>
        <w:t>Кесарево-сечение</w:t>
      </w:r>
      <w:proofErr w:type="gramEnd"/>
    </w:p>
    <w:p w:rsidR="00E63B43" w:rsidRPr="00AD1A7C" w:rsidRDefault="00E63B43" w:rsidP="00E63B43">
      <w:pPr>
        <w:ind w:left="720"/>
        <w:rPr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Патологическое состояние, которое появляется сразу после рождения в виде отсутствия или неэффективности дыхания, нарушения кровообращения, угнетения нервно-рефлекторной деятельности ЦНС:</w:t>
      </w:r>
    </w:p>
    <w:p w:rsidR="00E63B43" w:rsidRPr="00AD1A7C" w:rsidRDefault="00E63B43" w:rsidP="00E63B43">
      <w:pPr>
        <w:numPr>
          <w:ilvl w:val="0"/>
          <w:numId w:val="10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цианоз</w:t>
      </w:r>
    </w:p>
    <w:p w:rsidR="00E63B43" w:rsidRPr="00AD1A7C" w:rsidRDefault="00E63B43" w:rsidP="00E63B43">
      <w:pPr>
        <w:numPr>
          <w:ilvl w:val="0"/>
          <w:numId w:val="10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дистрофия</w:t>
      </w:r>
    </w:p>
    <w:p w:rsidR="00E63B43" w:rsidRPr="00AD1A7C" w:rsidRDefault="00E63B43" w:rsidP="00E63B43">
      <w:pPr>
        <w:numPr>
          <w:ilvl w:val="0"/>
          <w:numId w:val="10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асфиксия</w:t>
      </w:r>
    </w:p>
    <w:p w:rsidR="00E63B43" w:rsidRPr="002D23A3" w:rsidRDefault="00E63B43" w:rsidP="00E63B43">
      <w:pPr>
        <w:numPr>
          <w:ilvl w:val="0"/>
          <w:numId w:val="10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апноэ</w:t>
      </w: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Причинами гипоксии плода являются:</w:t>
      </w:r>
    </w:p>
    <w:p w:rsidR="00E63B43" w:rsidRPr="00AD1A7C" w:rsidRDefault="00E63B43" w:rsidP="00E63B43">
      <w:pPr>
        <w:numPr>
          <w:ilvl w:val="0"/>
          <w:numId w:val="11"/>
        </w:numPr>
        <w:rPr>
          <w:i/>
          <w:sz w:val="28"/>
          <w:szCs w:val="28"/>
        </w:rPr>
      </w:pPr>
      <w:proofErr w:type="gramStart"/>
      <w:r w:rsidRPr="00AD1A7C">
        <w:rPr>
          <w:sz w:val="28"/>
          <w:szCs w:val="28"/>
        </w:rPr>
        <w:t>недостаточная</w:t>
      </w:r>
      <w:proofErr w:type="gramEnd"/>
      <w:r w:rsidRPr="00AD1A7C">
        <w:rPr>
          <w:sz w:val="28"/>
          <w:szCs w:val="28"/>
        </w:rPr>
        <w:t xml:space="preserve">  </w:t>
      </w:r>
      <w:proofErr w:type="spellStart"/>
      <w:r w:rsidRPr="00AD1A7C">
        <w:rPr>
          <w:sz w:val="28"/>
          <w:szCs w:val="28"/>
        </w:rPr>
        <w:t>оксигенация</w:t>
      </w:r>
      <w:proofErr w:type="spellEnd"/>
      <w:r w:rsidRPr="00AD1A7C">
        <w:rPr>
          <w:sz w:val="28"/>
          <w:szCs w:val="28"/>
        </w:rPr>
        <w:t xml:space="preserve"> крови беременной</w:t>
      </w:r>
    </w:p>
    <w:p w:rsidR="00E63B43" w:rsidRPr="00AD1A7C" w:rsidRDefault="00E63B43" w:rsidP="00E63B43">
      <w:pPr>
        <w:numPr>
          <w:ilvl w:val="0"/>
          <w:numId w:val="11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недостаточное расслабление матки</w:t>
      </w:r>
    </w:p>
    <w:p w:rsidR="00E63B43" w:rsidRPr="00AD1A7C" w:rsidRDefault="00E63B43" w:rsidP="00E63B43">
      <w:pPr>
        <w:numPr>
          <w:ilvl w:val="0"/>
          <w:numId w:val="11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хронические заболевания матери и обострение их во время беременности</w:t>
      </w:r>
    </w:p>
    <w:p w:rsidR="00E63B43" w:rsidRPr="002D23A3" w:rsidRDefault="00E63B43" w:rsidP="00E63B43">
      <w:pPr>
        <w:numPr>
          <w:ilvl w:val="0"/>
          <w:numId w:val="11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все выше перечисленное</w:t>
      </w: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5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Вторичной асфиксией следует считать:</w:t>
      </w:r>
    </w:p>
    <w:p w:rsidR="00E63B43" w:rsidRPr="00AD1A7C" w:rsidRDefault="00E63B43" w:rsidP="00E63B43">
      <w:pPr>
        <w:numPr>
          <w:ilvl w:val="0"/>
          <w:numId w:val="12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развившуюся непосредственно после родов</w:t>
      </w:r>
    </w:p>
    <w:p w:rsidR="00E63B43" w:rsidRPr="00AD1A7C" w:rsidRDefault="00E63B43" w:rsidP="00E63B43">
      <w:pPr>
        <w:numPr>
          <w:ilvl w:val="0"/>
          <w:numId w:val="12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развившуюся через несколько минут, часов, минут, дней, недель после рождения</w:t>
      </w:r>
    </w:p>
    <w:p w:rsidR="00E63B43" w:rsidRPr="00AD1A7C" w:rsidRDefault="00E63B43" w:rsidP="00E63B43">
      <w:pPr>
        <w:numPr>
          <w:ilvl w:val="0"/>
          <w:numId w:val="12"/>
        </w:numPr>
        <w:rPr>
          <w:i/>
          <w:sz w:val="28"/>
          <w:szCs w:val="28"/>
        </w:rPr>
      </w:pPr>
      <w:proofErr w:type="spellStart"/>
      <w:r w:rsidRPr="00AD1A7C">
        <w:rPr>
          <w:sz w:val="28"/>
          <w:szCs w:val="28"/>
        </w:rPr>
        <w:t>развившуюся</w:t>
      </w:r>
      <w:proofErr w:type="spellEnd"/>
      <w:r w:rsidRPr="00AD1A7C">
        <w:rPr>
          <w:sz w:val="28"/>
          <w:szCs w:val="28"/>
        </w:rPr>
        <w:t xml:space="preserve"> внутриутробно</w:t>
      </w:r>
    </w:p>
    <w:p w:rsidR="00E63B43" w:rsidRPr="002D23A3" w:rsidRDefault="00E63B43" w:rsidP="00E63B43">
      <w:pPr>
        <w:numPr>
          <w:ilvl w:val="0"/>
          <w:numId w:val="12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развившуюся в родах</w:t>
      </w: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6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Оценка третьей степени тяжести асфиксии по шкале Апгар:</w:t>
      </w:r>
    </w:p>
    <w:p w:rsidR="00E63B43" w:rsidRPr="00AD1A7C" w:rsidRDefault="00E63B43" w:rsidP="00E63B43">
      <w:pPr>
        <w:numPr>
          <w:ilvl w:val="0"/>
          <w:numId w:val="13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7-6 баллов</w:t>
      </w:r>
    </w:p>
    <w:p w:rsidR="00E63B43" w:rsidRPr="00AD1A7C" w:rsidRDefault="00E63B43" w:rsidP="00E63B43">
      <w:pPr>
        <w:numPr>
          <w:ilvl w:val="0"/>
          <w:numId w:val="13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0-3 балла</w:t>
      </w:r>
    </w:p>
    <w:p w:rsidR="00E63B43" w:rsidRPr="00AD1A7C" w:rsidRDefault="00E63B43" w:rsidP="00E63B43">
      <w:pPr>
        <w:numPr>
          <w:ilvl w:val="0"/>
          <w:numId w:val="13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5-4 балла</w:t>
      </w:r>
    </w:p>
    <w:p w:rsidR="00E63B43" w:rsidRPr="00AD1A7C" w:rsidRDefault="00E63B43" w:rsidP="00E63B43">
      <w:pPr>
        <w:numPr>
          <w:ilvl w:val="0"/>
          <w:numId w:val="13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8 баллов</w:t>
      </w:r>
    </w:p>
    <w:p w:rsidR="00E63B43" w:rsidRPr="00AD1A7C" w:rsidRDefault="00E63B43" w:rsidP="00E63B43">
      <w:pPr>
        <w:rPr>
          <w:i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Состояние,  вызванное уменьшением концентрации кислорода в артериальной крови плода, называется:</w:t>
      </w:r>
    </w:p>
    <w:p w:rsidR="00E63B43" w:rsidRPr="00AD1A7C" w:rsidRDefault="00E63B43" w:rsidP="00E63B43">
      <w:pPr>
        <w:numPr>
          <w:ilvl w:val="0"/>
          <w:numId w:val="14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асфиксия</w:t>
      </w:r>
    </w:p>
    <w:p w:rsidR="00E63B43" w:rsidRPr="00AD1A7C" w:rsidRDefault="00E63B43" w:rsidP="00E63B43">
      <w:pPr>
        <w:numPr>
          <w:ilvl w:val="0"/>
          <w:numId w:val="14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гипоксия плода</w:t>
      </w:r>
    </w:p>
    <w:p w:rsidR="00E63B43" w:rsidRPr="00AD1A7C" w:rsidRDefault="00E63B43" w:rsidP="00E63B43">
      <w:pPr>
        <w:numPr>
          <w:ilvl w:val="0"/>
          <w:numId w:val="14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гипотрофия плода</w:t>
      </w:r>
    </w:p>
    <w:p w:rsidR="00E63B43" w:rsidRPr="00AD1A7C" w:rsidRDefault="00E63B43" w:rsidP="00E63B43">
      <w:pPr>
        <w:numPr>
          <w:ilvl w:val="0"/>
          <w:numId w:val="14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аспирация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8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Кормление новорожденного при средней степени тяжести асфиксии производится через каждые:</w:t>
      </w:r>
    </w:p>
    <w:p w:rsidR="00E63B43" w:rsidRPr="00AD1A7C" w:rsidRDefault="00E63B43" w:rsidP="00E63B43">
      <w:pPr>
        <w:numPr>
          <w:ilvl w:val="0"/>
          <w:numId w:val="15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4-3 часа</w:t>
      </w:r>
    </w:p>
    <w:p w:rsidR="00E63B43" w:rsidRPr="00AD1A7C" w:rsidRDefault="00E63B43" w:rsidP="00E63B43">
      <w:pPr>
        <w:numPr>
          <w:ilvl w:val="0"/>
          <w:numId w:val="15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5-6 часов</w:t>
      </w:r>
    </w:p>
    <w:p w:rsidR="00E63B43" w:rsidRPr="00AD1A7C" w:rsidRDefault="00E63B43" w:rsidP="00E63B43">
      <w:pPr>
        <w:numPr>
          <w:ilvl w:val="0"/>
          <w:numId w:val="15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6-8 часов</w:t>
      </w:r>
    </w:p>
    <w:p w:rsidR="00E63B43" w:rsidRPr="00AD1A7C" w:rsidRDefault="00E63B43" w:rsidP="00E63B43">
      <w:pPr>
        <w:numPr>
          <w:ilvl w:val="0"/>
          <w:numId w:val="15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8-10 часов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9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В профилактику вторичной асфиксии входит:</w:t>
      </w:r>
    </w:p>
    <w:p w:rsidR="00E63B43" w:rsidRPr="00AD1A7C" w:rsidRDefault="00E63B43" w:rsidP="00E63B43">
      <w:pPr>
        <w:numPr>
          <w:ilvl w:val="0"/>
          <w:numId w:val="16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оксигенотерапия ДО и ПОСЛЕ кормления</w:t>
      </w:r>
    </w:p>
    <w:p w:rsidR="00E63B43" w:rsidRPr="00AD1A7C" w:rsidRDefault="00E63B43" w:rsidP="00E63B43">
      <w:pPr>
        <w:numPr>
          <w:ilvl w:val="0"/>
          <w:numId w:val="16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кормление с ложечки или через зонд</w:t>
      </w:r>
    </w:p>
    <w:p w:rsidR="00E63B43" w:rsidRPr="00AD1A7C" w:rsidRDefault="00E63B43" w:rsidP="00E63B43">
      <w:pPr>
        <w:numPr>
          <w:ilvl w:val="0"/>
          <w:numId w:val="16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положение на боку после кормления в течение 1 часа</w:t>
      </w:r>
    </w:p>
    <w:p w:rsidR="00E63B43" w:rsidRPr="00AD1A7C" w:rsidRDefault="00E63B43" w:rsidP="00E63B43">
      <w:pPr>
        <w:numPr>
          <w:ilvl w:val="0"/>
          <w:numId w:val="16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lastRenderedPageBreak/>
        <w:t>все выше перечисленное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10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Глубокие метаболические нарушения в крови характерны для:</w:t>
      </w:r>
    </w:p>
    <w:p w:rsidR="00E63B43" w:rsidRPr="00AD1A7C" w:rsidRDefault="00E63B43" w:rsidP="00E63B43">
      <w:pPr>
        <w:numPr>
          <w:ilvl w:val="0"/>
          <w:numId w:val="17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первой стадии асфиксии</w:t>
      </w:r>
    </w:p>
    <w:p w:rsidR="00E63B43" w:rsidRPr="00AD1A7C" w:rsidRDefault="00E63B43" w:rsidP="00E63B43">
      <w:pPr>
        <w:numPr>
          <w:ilvl w:val="0"/>
          <w:numId w:val="17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второй стадии асфиксии</w:t>
      </w:r>
    </w:p>
    <w:p w:rsidR="00E63B43" w:rsidRPr="00AD1A7C" w:rsidRDefault="00E63B43" w:rsidP="00E63B43">
      <w:pPr>
        <w:numPr>
          <w:ilvl w:val="0"/>
          <w:numId w:val="17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третьей стадии асфиксии</w:t>
      </w:r>
    </w:p>
    <w:p w:rsidR="00E63B43" w:rsidRPr="00AD1A7C" w:rsidRDefault="00E63B43" w:rsidP="00E63B43">
      <w:pPr>
        <w:numPr>
          <w:ilvl w:val="0"/>
          <w:numId w:val="17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не характерно ни для одной из стадий</w:t>
      </w:r>
    </w:p>
    <w:p w:rsidR="00E63B43" w:rsidRPr="00AD1A7C" w:rsidRDefault="00E63B43" w:rsidP="00E63B43">
      <w:pPr>
        <w:rPr>
          <w:b/>
          <w:i/>
          <w:sz w:val="28"/>
          <w:szCs w:val="28"/>
          <w:u w:val="single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11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Анализ крови при сепсисе характеризуется:</w:t>
      </w:r>
    </w:p>
    <w:p w:rsidR="00E63B43" w:rsidRPr="00AD1A7C" w:rsidRDefault="00E63B43" w:rsidP="00E63B43">
      <w:pPr>
        <w:numPr>
          <w:ilvl w:val="0"/>
          <w:numId w:val="24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лейкоцитозом</w:t>
      </w:r>
    </w:p>
    <w:p w:rsidR="00E63B43" w:rsidRPr="00AD1A7C" w:rsidRDefault="00E63B43" w:rsidP="00E63B43">
      <w:pPr>
        <w:numPr>
          <w:ilvl w:val="0"/>
          <w:numId w:val="24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эритроцитозом</w:t>
      </w:r>
    </w:p>
    <w:p w:rsidR="00E63B43" w:rsidRPr="00AD1A7C" w:rsidRDefault="00E63B43" w:rsidP="00E63B43">
      <w:pPr>
        <w:numPr>
          <w:ilvl w:val="0"/>
          <w:numId w:val="24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пониженным СОЭ</w:t>
      </w:r>
    </w:p>
    <w:p w:rsidR="00E63B43" w:rsidRPr="00AD1A7C" w:rsidRDefault="00E63B43" w:rsidP="00E63B43">
      <w:pPr>
        <w:numPr>
          <w:ilvl w:val="0"/>
          <w:numId w:val="24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сдвигом лейкоцитарной формулы вправо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12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К симптомам интоксикации при сепсисе не относится:</w:t>
      </w:r>
    </w:p>
    <w:p w:rsidR="00E63B43" w:rsidRPr="00AD1A7C" w:rsidRDefault="00E63B43" w:rsidP="00E63B43">
      <w:pPr>
        <w:numPr>
          <w:ilvl w:val="0"/>
          <w:numId w:val="25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гипотензия</w:t>
      </w:r>
    </w:p>
    <w:p w:rsidR="00E63B43" w:rsidRPr="00AD1A7C" w:rsidRDefault="00E63B43" w:rsidP="00E63B43">
      <w:pPr>
        <w:numPr>
          <w:ilvl w:val="0"/>
          <w:numId w:val="25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увеличение массы тела</w:t>
      </w:r>
    </w:p>
    <w:p w:rsidR="00E63B43" w:rsidRPr="00AD1A7C" w:rsidRDefault="00E63B43" w:rsidP="00E63B43">
      <w:pPr>
        <w:numPr>
          <w:ilvl w:val="0"/>
          <w:numId w:val="25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вздутие живота</w:t>
      </w:r>
    </w:p>
    <w:p w:rsidR="00E63B43" w:rsidRPr="00AD1A7C" w:rsidRDefault="00E63B43" w:rsidP="00E63B43">
      <w:pPr>
        <w:numPr>
          <w:ilvl w:val="0"/>
          <w:numId w:val="25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ослабление физиологических рефлексов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13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Симптомы внутриутробного сепсиса </w:t>
      </w:r>
    </w:p>
    <w:p w:rsidR="00E63B43" w:rsidRPr="00AD1A7C" w:rsidRDefault="00E63B43" w:rsidP="00E63B43">
      <w:pPr>
        <w:numPr>
          <w:ilvl w:val="0"/>
          <w:numId w:val="26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гиперемии кожных покровов</w:t>
      </w:r>
    </w:p>
    <w:p w:rsidR="00E63B43" w:rsidRPr="00AD1A7C" w:rsidRDefault="00E63B43" w:rsidP="00E63B43">
      <w:pPr>
        <w:numPr>
          <w:ilvl w:val="0"/>
          <w:numId w:val="26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желтуха на фоне бледных кожных покровов</w:t>
      </w:r>
    </w:p>
    <w:p w:rsidR="00E63B43" w:rsidRPr="00AD1A7C" w:rsidRDefault="00E63B43" w:rsidP="00E63B43">
      <w:pPr>
        <w:numPr>
          <w:ilvl w:val="0"/>
          <w:numId w:val="26"/>
        </w:numPr>
        <w:rPr>
          <w:sz w:val="28"/>
          <w:szCs w:val="28"/>
        </w:rPr>
      </w:pPr>
      <w:r w:rsidRPr="00AD1A7C">
        <w:rPr>
          <w:sz w:val="28"/>
          <w:szCs w:val="28"/>
        </w:rPr>
        <w:t xml:space="preserve">увеличение массы тела </w:t>
      </w:r>
    </w:p>
    <w:p w:rsidR="00E63B43" w:rsidRPr="00AD1A7C" w:rsidRDefault="00E63B43" w:rsidP="00E63B43">
      <w:pPr>
        <w:numPr>
          <w:ilvl w:val="0"/>
          <w:numId w:val="26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повышенный аппетит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14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Интоксикация без видимых локальных гнойно-воспалительных очагов носит название:</w:t>
      </w:r>
    </w:p>
    <w:p w:rsidR="00E63B43" w:rsidRPr="00AD1A7C" w:rsidRDefault="00E63B43" w:rsidP="00E63B43">
      <w:pPr>
        <w:numPr>
          <w:ilvl w:val="0"/>
          <w:numId w:val="27"/>
        </w:numPr>
        <w:rPr>
          <w:i/>
          <w:sz w:val="28"/>
          <w:szCs w:val="28"/>
        </w:rPr>
      </w:pPr>
      <w:proofErr w:type="spellStart"/>
      <w:r w:rsidRPr="00AD1A7C">
        <w:rPr>
          <w:sz w:val="28"/>
          <w:szCs w:val="28"/>
        </w:rPr>
        <w:t>септикопиемия</w:t>
      </w:r>
      <w:proofErr w:type="spellEnd"/>
    </w:p>
    <w:p w:rsidR="00E63B43" w:rsidRPr="00AD1A7C" w:rsidRDefault="00E63B43" w:rsidP="00E63B43">
      <w:pPr>
        <w:numPr>
          <w:ilvl w:val="0"/>
          <w:numId w:val="27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септицемия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8A6745" w:rsidRDefault="00E63B43" w:rsidP="00E63B43">
      <w:pPr>
        <w:rPr>
          <w:i/>
          <w:sz w:val="28"/>
          <w:szCs w:val="28"/>
        </w:rPr>
      </w:pPr>
      <w:r w:rsidRPr="008A6745">
        <w:rPr>
          <w:b/>
          <w:i/>
          <w:sz w:val="28"/>
          <w:szCs w:val="28"/>
        </w:rPr>
        <w:t>15.</w:t>
      </w:r>
      <w:r w:rsidRPr="008A6745">
        <w:rPr>
          <w:i/>
          <w:sz w:val="28"/>
          <w:szCs w:val="28"/>
        </w:rPr>
        <w:t xml:space="preserve"> Гнойное воспаление элементов (эпифизов) кости:</w:t>
      </w:r>
    </w:p>
    <w:p w:rsidR="00E63B43" w:rsidRPr="008A6745" w:rsidRDefault="00E63B43" w:rsidP="00E63B43">
      <w:pPr>
        <w:numPr>
          <w:ilvl w:val="0"/>
          <w:numId w:val="55"/>
        </w:numPr>
        <w:rPr>
          <w:sz w:val="28"/>
          <w:szCs w:val="28"/>
        </w:rPr>
      </w:pPr>
      <w:r w:rsidRPr="008A6745">
        <w:rPr>
          <w:sz w:val="28"/>
          <w:szCs w:val="28"/>
        </w:rPr>
        <w:t>парапроктит</w:t>
      </w:r>
    </w:p>
    <w:p w:rsidR="00E63B43" w:rsidRPr="008A6745" w:rsidRDefault="00E63B43" w:rsidP="00E63B43">
      <w:pPr>
        <w:numPr>
          <w:ilvl w:val="0"/>
          <w:numId w:val="55"/>
        </w:numPr>
        <w:rPr>
          <w:sz w:val="28"/>
          <w:szCs w:val="28"/>
        </w:rPr>
      </w:pPr>
      <w:r w:rsidRPr="008A6745">
        <w:rPr>
          <w:sz w:val="28"/>
          <w:szCs w:val="28"/>
        </w:rPr>
        <w:t>бронхит</w:t>
      </w:r>
    </w:p>
    <w:p w:rsidR="00E63B43" w:rsidRPr="008A6745" w:rsidRDefault="00E63B43" w:rsidP="00E63B43">
      <w:pPr>
        <w:numPr>
          <w:ilvl w:val="0"/>
          <w:numId w:val="55"/>
        </w:numPr>
        <w:rPr>
          <w:sz w:val="28"/>
          <w:szCs w:val="28"/>
        </w:rPr>
      </w:pPr>
      <w:r w:rsidRPr="008A6745">
        <w:rPr>
          <w:sz w:val="28"/>
          <w:szCs w:val="28"/>
        </w:rPr>
        <w:t>ангина</w:t>
      </w:r>
    </w:p>
    <w:p w:rsidR="00E63B43" w:rsidRPr="008A6745" w:rsidRDefault="00E63B43" w:rsidP="00E63B43">
      <w:pPr>
        <w:numPr>
          <w:ilvl w:val="0"/>
          <w:numId w:val="55"/>
        </w:numPr>
        <w:rPr>
          <w:sz w:val="28"/>
          <w:szCs w:val="28"/>
        </w:rPr>
      </w:pPr>
      <w:r w:rsidRPr="008A6745">
        <w:rPr>
          <w:sz w:val="28"/>
          <w:szCs w:val="28"/>
        </w:rPr>
        <w:t>остеомиелит</w:t>
      </w:r>
    </w:p>
    <w:p w:rsidR="00E63B43" w:rsidRPr="00AD1A7C" w:rsidRDefault="00E63B43" w:rsidP="00E63B43">
      <w:pPr>
        <w:rPr>
          <w:b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16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Прогноз при сепсисе:</w:t>
      </w:r>
    </w:p>
    <w:p w:rsidR="00E63B43" w:rsidRPr="00AD1A7C" w:rsidRDefault="00E63B43" w:rsidP="00E63B43">
      <w:pPr>
        <w:numPr>
          <w:ilvl w:val="0"/>
          <w:numId w:val="28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всегда неблагоприятный</w:t>
      </w:r>
    </w:p>
    <w:p w:rsidR="00E63B43" w:rsidRPr="00AD1A7C" w:rsidRDefault="00E63B43" w:rsidP="00E63B43">
      <w:pPr>
        <w:numPr>
          <w:ilvl w:val="0"/>
          <w:numId w:val="28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всегда благоприятный</w:t>
      </w:r>
    </w:p>
    <w:p w:rsidR="00E63B43" w:rsidRPr="00AD1A7C" w:rsidRDefault="00E63B43" w:rsidP="00E63B43">
      <w:pPr>
        <w:numPr>
          <w:ilvl w:val="0"/>
          <w:numId w:val="28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благоприятный при адекватном лечении</w:t>
      </w:r>
    </w:p>
    <w:p w:rsidR="00E63B43" w:rsidRPr="004B0EA0" w:rsidRDefault="00E63B43" w:rsidP="00E63B43">
      <w:pPr>
        <w:numPr>
          <w:ilvl w:val="0"/>
          <w:numId w:val="28"/>
        </w:numPr>
        <w:rPr>
          <w:i/>
          <w:sz w:val="28"/>
          <w:szCs w:val="28"/>
        </w:rPr>
      </w:pPr>
      <w:r w:rsidRPr="00AD1A7C">
        <w:rPr>
          <w:sz w:val="28"/>
          <w:szCs w:val="28"/>
        </w:rPr>
        <w:t>сомнительный</w:t>
      </w:r>
    </w:p>
    <w:p w:rsidR="00E63B43" w:rsidRPr="00AD1A7C" w:rsidRDefault="00E63B43" w:rsidP="00E63B43">
      <w:pPr>
        <w:ind w:left="1080"/>
        <w:rPr>
          <w:i/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17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Гнойное отделяемое из глаз называется:</w:t>
      </w:r>
    </w:p>
    <w:p w:rsidR="00E63B43" w:rsidRPr="00AD1A7C" w:rsidRDefault="00055DC7" w:rsidP="00E63B43">
      <w:pPr>
        <w:numPr>
          <w:ilvl w:val="0"/>
          <w:numId w:val="48"/>
        </w:numPr>
        <w:rPr>
          <w:sz w:val="28"/>
          <w:szCs w:val="28"/>
        </w:rPr>
      </w:pPr>
      <w:r w:rsidRPr="00AD1A7C">
        <w:rPr>
          <w:sz w:val="28"/>
          <w:szCs w:val="28"/>
        </w:rPr>
        <w:t>конъюнктивит</w:t>
      </w:r>
    </w:p>
    <w:p w:rsidR="00E63B43" w:rsidRPr="00AD1A7C" w:rsidRDefault="00E63B43" w:rsidP="00E63B43">
      <w:pPr>
        <w:numPr>
          <w:ilvl w:val="0"/>
          <w:numId w:val="48"/>
        </w:numPr>
        <w:rPr>
          <w:sz w:val="28"/>
          <w:szCs w:val="28"/>
        </w:rPr>
      </w:pPr>
      <w:r w:rsidRPr="00AD1A7C">
        <w:rPr>
          <w:sz w:val="28"/>
          <w:szCs w:val="28"/>
        </w:rPr>
        <w:t>флегмона</w:t>
      </w:r>
    </w:p>
    <w:p w:rsidR="00E63B43" w:rsidRPr="00AD1A7C" w:rsidRDefault="00E63B43" w:rsidP="00E63B43">
      <w:pPr>
        <w:numPr>
          <w:ilvl w:val="0"/>
          <w:numId w:val="48"/>
        </w:numPr>
        <w:rPr>
          <w:sz w:val="28"/>
          <w:szCs w:val="28"/>
        </w:rPr>
      </w:pPr>
      <w:r w:rsidRPr="00AD1A7C">
        <w:rPr>
          <w:sz w:val="28"/>
          <w:szCs w:val="28"/>
        </w:rPr>
        <w:t>рахит</w:t>
      </w:r>
    </w:p>
    <w:p w:rsidR="00E63B43" w:rsidRPr="00AD1A7C" w:rsidRDefault="00E63B43" w:rsidP="00E63B43">
      <w:pPr>
        <w:numPr>
          <w:ilvl w:val="0"/>
          <w:numId w:val="48"/>
        </w:numPr>
        <w:rPr>
          <w:sz w:val="28"/>
          <w:szCs w:val="28"/>
        </w:rPr>
      </w:pPr>
      <w:r w:rsidRPr="00AD1A7C">
        <w:rPr>
          <w:sz w:val="28"/>
          <w:szCs w:val="28"/>
        </w:rPr>
        <w:lastRenderedPageBreak/>
        <w:t>туберкулёз</w:t>
      </w:r>
    </w:p>
    <w:p w:rsidR="00E63B43" w:rsidRPr="00AD1A7C" w:rsidRDefault="00E63B43" w:rsidP="00E63B43">
      <w:pPr>
        <w:rPr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 w:rsidRPr="00AD1A7C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8.</w:t>
      </w:r>
      <w:r w:rsidRPr="00AD1A7C">
        <w:rPr>
          <w:i/>
          <w:sz w:val="28"/>
          <w:szCs w:val="28"/>
        </w:rPr>
        <w:t xml:space="preserve"> Воспаление, возн</w:t>
      </w:r>
      <w:r w:rsidR="00055DC7">
        <w:rPr>
          <w:i/>
          <w:sz w:val="28"/>
          <w:szCs w:val="28"/>
        </w:rPr>
        <w:t xml:space="preserve">икающее на фоне </w:t>
      </w:r>
      <w:proofErr w:type="spellStart"/>
      <w:r w:rsidR="00055DC7">
        <w:rPr>
          <w:i/>
          <w:sz w:val="28"/>
          <w:szCs w:val="28"/>
        </w:rPr>
        <w:t>нагрубания</w:t>
      </w:r>
      <w:proofErr w:type="spellEnd"/>
      <w:r w:rsidR="00055DC7">
        <w:rPr>
          <w:i/>
          <w:sz w:val="28"/>
          <w:szCs w:val="28"/>
        </w:rPr>
        <w:t xml:space="preserve">  груд</w:t>
      </w:r>
      <w:r w:rsidRPr="00AD1A7C">
        <w:rPr>
          <w:i/>
          <w:sz w:val="28"/>
          <w:szCs w:val="28"/>
        </w:rPr>
        <w:t>ных желез:</w:t>
      </w:r>
    </w:p>
    <w:p w:rsidR="00E63B43" w:rsidRPr="00AD1A7C" w:rsidRDefault="00E63B43" w:rsidP="00E63B43">
      <w:pPr>
        <w:numPr>
          <w:ilvl w:val="0"/>
          <w:numId w:val="49"/>
        </w:numPr>
        <w:rPr>
          <w:sz w:val="28"/>
          <w:szCs w:val="28"/>
        </w:rPr>
      </w:pPr>
      <w:r w:rsidRPr="00AD1A7C">
        <w:rPr>
          <w:sz w:val="28"/>
          <w:szCs w:val="28"/>
        </w:rPr>
        <w:t>пневмония</w:t>
      </w:r>
    </w:p>
    <w:p w:rsidR="00E63B43" w:rsidRPr="00AD1A7C" w:rsidRDefault="00E63B43" w:rsidP="00E63B43">
      <w:pPr>
        <w:numPr>
          <w:ilvl w:val="0"/>
          <w:numId w:val="49"/>
        </w:numPr>
        <w:rPr>
          <w:sz w:val="28"/>
          <w:szCs w:val="28"/>
        </w:rPr>
      </w:pPr>
      <w:r w:rsidRPr="00AD1A7C">
        <w:rPr>
          <w:sz w:val="28"/>
          <w:szCs w:val="28"/>
        </w:rPr>
        <w:t>бронхит</w:t>
      </w:r>
    </w:p>
    <w:p w:rsidR="00E63B43" w:rsidRPr="00AD1A7C" w:rsidRDefault="00E63B43" w:rsidP="00E63B43">
      <w:pPr>
        <w:numPr>
          <w:ilvl w:val="0"/>
          <w:numId w:val="49"/>
        </w:numPr>
        <w:rPr>
          <w:sz w:val="28"/>
          <w:szCs w:val="28"/>
        </w:rPr>
      </w:pPr>
      <w:r w:rsidRPr="00AD1A7C">
        <w:rPr>
          <w:sz w:val="28"/>
          <w:szCs w:val="28"/>
        </w:rPr>
        <w:t>Трахеит</w:t>
      </w:r>
    </w:p>
    <w:p w:rsidR="00E63B43" w:rsidRPr="00AD1A7C" w:rsidRDefault="00E63B43" w:rsidP="00E63B43">
      <w:pPr>
        <w:numPr>
          <w:ilvl w:val="0"/>
          <w:numId w:val="49"/>
        </w:numPr>
        <w:rPr>
          <w:sz w:val="28"/>
          <w:szCs w:val="28"/>
        </w:rPr>
      </w:pPr>
      <w:r w:rsidRPr="00AD1A7C">
        <w:rPr>
          <w:sz w:val="28"/>
          <w:szCs w:val="28"/>
        </w:rPr>
        <w:t>Гнойный мастит</w:t>
      </w:r>
    </w:p>
    <w:p w:rsidR="00E63B43" w:rsidRPr="00AD1A7C" w:rsidRDefault="00E63B43" w:rsidP="00E63B43">
      <w:pPr>
        <w:rPr>
          <w:sz w:val="28"/>
          <w:szCs w:val="28"/>
          <w:u w:val="single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19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Какое из перечисленных не относится к омфалиту:</w:t>
      </w:r>
    </w:p>
    <w:p w:rsidR="00E63B43" w:rsidRPr="00AD1A7C" w:rsidRDefault="00E63B43" w:rsidP="00E63B43">
      <w:pPr>
        <w:numPr>
          <w:ilvl w:val="0"/>
          <w:numId w:val="50"/>
        </w:numPr>
        <w:rPr>
          <w:sz w:val="28"/>
          <w:szCs w:val="28"/>
        </w:rPr>
      </w:pPr>
      <w:r w:rsidRPr="00AD1A7C">
        <w:rPr>
          <w:sz w:val="28"/>
          <w:szCs w:val="28"/>
        </w:rPr>
        <w:t>катаральный</w:t>
      </w:r>
    </w:p>
    <w:p w:rsidR="00E63B43" w:rsidRPr="00AD1A7C" w:rsidRDefault="00E63B43" w:rsidP="00E63B43">
      <w:pPr>
        <w:numPr>
          <w:ilvl w:val="0"/>
          <w:numId w:val="50"/>
        </w:numPr>
        <w:rPr>
          <w:sz w:val="28"/>
          <w:szCs w:val="28"/>
        </w:rPr>
      </w:pPr>
      <w:r w:rsidRPr="00AD1A7C">
        <w:rPr>
          <w:sz w:val="28"/>
          <w:szCs w:val="28"/>
        </w:rPr>
        <w:t>флегмонозный</w:t>
      </w:r>
    </w:p>
    <w:p w:rsidR="00E63B43" w:rsidRPr="00AD1A7C" w:rsidRDefault="00E63B43" w:rsidP="00E63B43">
      <w:pPr>
        <w:numPr>
          <w:ilvl w:val="0"/>
          <w:numId w:val="50"/>
        </w:numPr>
        <w:rPr>
          <w:sz w:val="28"/>
          <w:szCs w:val="28"/>
        </w:rPr>
      </w:pPr>
      <w:r w:rsidRPr="00AD1A7C">
        <w:rPr>
          <w:sz w:val="28"/>
          <w:szCs w:val="28"/>
        </w:rPr>
        <w:t>серозный</w:t>
      </w:r>
    </w:p>
    <w:p w:rsidR="00E63B43" w:rsidRPr="00AD1A7C" w:rsidRDefault="00E63B43" w:rsidP="00E63B43">
      <w:pPr>
        <w:numPr>
          <w:ilvl w:val="0"/>
          <w:numId w:val="50"/>
        </w:numPr>
        <w:rPr>
          <w:sz w:val="28"/>
          <w:szCs w:val="28"/>
        </w:rPr>
      </w:pPr>
      <w:r w:rsidRPr="00AD1A7C">
        <w:rPr>
          <w:sz w:val="28"/>
          <w:szCs w:val="28"/>
        </w:rPr>
        <w:t>некротический</w:t>
      </w:r>
    </w:p>
    <w:p w:rsidR="00E63B43" w:rsidRPr="00AD1A7C" w:rsidRDefault="00E63B43" w:rsidP="00E63B43">
      <w:pPr>
        <w:rPr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20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Генерализованная форма инфекции называется:</w:t>
      </w:r>
    </w:p>
    <w:p w:rsidR="00E63B43" w:rsidRPr="00AD1A7C" w:rsidRDefault="00E63B43" w:rsidP="00E63B43">
      <w:pPr>
        <w:numPr>
          <w:ilvl w:val="0"/>
          <w:numId w:val="51"/>
        </w:numPr>
        <w:rPr>
          <w:sz w:val="28"/>
          <w:szCs w:val="28"/>
        </w:rPr>
      </w:pPr>
      <w:r w:rsidRPr="00AD1A7C">
        <w:rPr>
          <w:sz w:val="28"/>
          <w:szCs w:val="28"/>
        </w:rPr>
        <w:t>гепатит</w:t>
      </w:r>
    </w:p>
    <w:p w:rsidR="00E63B43" w:rsidRPr="00AD1A7C" w:rsidRDefault="00E63B43" w:rsidP="00E63B43">
      <w:pPr>
        <w:numPr>
          <w:ilvl w:val="0"/>
          <w:numId w:val="51"/>
        </w:numPr>
        <w:rPr>
          <w:sz w:val="28"/>
          <w:szCs w:val="28"/>
        </w:rPr>
      </w:pPr>
      <w:r w:rsidRPr="00AD1A7C">
        <w:rPr>
          <w:sz w:val="28"/>
          <w:szCs w:val="28"/>
        </w:rPr>
        <w:t>нефрит</w:t>
      </w:r>
    </w:p>
    <w:p w:rsidR="00E63B43" w:rsidRPr="00AD1A7C" w:rsidRDefault="00E63B43" w:rsidP="00E63B43">
      <w:pPr>
        <w:numPr>
          <w:ilvl w:val="0"/>
          <w:numId w:val="51"/>
        </w:numPr>
        <w:rPr>
          <w:sz w:val="28"/>
          <w:szCs w:val="28"/>
        </w:rPr>
      </w:pPr>
      <w:r w:rsidRPr="00AD1A7C">
        <w:rPr>
          <w:sz w:val="28"/>
          <w:szCs w:val="28"/>
        </w:rPr>
        <w:t>сепсис</w:t>
      </w:r>
    </w:p>
    <w:p w:rsidR="00E63B43" w:rsidRPr="00AD1A7C" w:rsidRDefault="00E63B43" w:rsidP="00E63B43">
      <w:pPr>
        <w:numPr>
          <w:ilvl w:val="0"/>
          <w:numId w:val="51"/>
        </w:numPr>
        <w:rPr>
          <w:sz w:val="28"/>
          <w:szCs w:val="28"/>
        </w:rPr>
      </w:pPr>
      <w:r w:rsidRPr="00AD1A7C">
        <w:rPr>
          <w:sz w:val="28"/>
          <w:szCs w:val="28"/>
        </w:rPr>
        <w:t>флегмона</w:t>
      </w:r>
    </w:p>
    <w:p w:rsidR="00E63B43" w:rsidRPr="00AD1A7C" w:rsidRDefault="00E63B43" w:rsidP="00E63B43">
      <w:pPr>
        <w:rPr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21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По течению сепсис бывает кроме:</w:t>
      </w:r>
    </w:p>
    <w:p w:rsidR="00E63B43" w:rsidRPr="00AD1A7C" w:rsidRDefault="00E63B43" w:rsidP="00E63B43">
      <w:pPr>
        <w:numPr>
          <w:ilvl w:val="0"/>
          <w:numId w:val="52"/>
        </w:numPr>
        <w:rPr>
          <w:sz w:val="28"/>
          <w:szCs w:val="28"/>
        </w:rPr>
      </w:pPr>
      <w:r w:rsidRPr="00AD1A7C">
        <w:rPr>
          <w:sz w:val="28"/>
          <w:szCs w:val="28"/>
        </w:rPr>
        <w:t>острый</w:t>
      </w:r>
    </w:p>
    <w:p w:rsidR="00E63B43" w:rsidRPr="00AD1A7C" w:rsidRDefault="00E63B43" w:rsidP="00E63B43">
      <w:pPr>
        <w:numPr>
          <w:ilvl w:val="0"/>
          <w:numId w:val="52"/>
        </w:numPr>
        <w:rPr>
          <w:sz w:val="28"/>
          <w:szCs w:val="28"/>
        </w:rPr>
      </w:pPr>
      <w:r w:rsidRPr="00AD1A7C">
        <w:rPr>
          <w:sz w:val="28"/>
          <w:szCs w:val="28"/>
        </w:rPr>
        <w:t>подострый</w:t>
      </w:r>
    </w:p>
    <w:p w:rsidR="00E63B43" w:rsidRPr="00AD1A7C" w:rsidRDefault="00E63B43" w:rsidP="00E63B43">
      <w:pPr>
        <w:numPr>
          <w:ilvl w:val="0"/>
          <w:numId w:val="52"/>
        </w:numPr>
        <w:rPr>
          <w:sz w:val="28"/>
          <w:szCs w:val="28"/>
        </w:rPr>
      </w:pPr>
      <w:r w:rsidRPr="00AD1A7C">
        <w:rPr>
          <w:sz w:val="28"/>
          <w:szCs w:val="28"/>
        </w:rPr>
        <w:t>быстрый</w:t>
      </w:r>
    </w:p>
    <w:p w:rsidR="00E63B43" w:rsidRPr="00AD1A7C" w:rsidRDefault="00E63B43" w:rsidP="00E63B43">
      <w:pPr>
        <w:numPr>
          <w:ilvl w:val="0"/>
          <w:numId w:val="52"/>
        </w:numPr>
        <w:rPr>
          <w:sz w:val="28"/>
          <w:szCs w:val="28"/>
        </w:rPr>
      </w:pPr>
      <w:r w:rsidRPr="00AD1A7C">
        <w:rPr>
          <w:sz w:val="28"/>
          <w:szCs w:val="28"/>
        </w:rPr>
        <w:t>затяжной</w:t>
      </w:r>
    </w:p>
    <w:p w:rsidR="00E63B43" w:rsidRPr="00AD1A7C" w:rsidRDefault="00E63B43" w:rsidP="00E63B43">
      <w:pPr>
        <w:rPr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22</w:t>
      </w:r>
      <w:r w:rsidRPr="00AD1A7C">
        <w:rPr>
          <w:b/>
          <w:i/>
          <w:sz w:val="28"/>
          <w:szCs w:val="28"/>
        </w:rPr>
        <w:t>.</w:t>
      </w:r>
      <w:r w:rsidRPr="00AD1A7C">
        <w:rPr>
          <w:i/>
          <w:sz w:val="28"/>
          <w:szCs w:val="28"/>
        </w:rPr>
        <w:t xml:space="preserve"> Воспаление слёзного мешка называется:</w:t>
      </w:r>
    </w:p>
    <w:p w:rsidR="00E63B43" w:rsidRPr="00AD1A7C" w:rsidRDefault="00E63B43" w:rsidP="00E63B43">
      <w:pPr>
        <w:numPr>
          <w:ilvl w:val="0"/>
          <w:numId w:val="53"/>
        </w:numPr>
        <w:rPr>
          <w:sz w:val="28"/>
          <w:szCs w:val="28"/>
        </w:rPr>
      </w:pPr>
      <w:r w:rsidRPr="00AD1A7C">
        <w:rPr>
          <w:sz w:val="28"/>
          <w:szCs w:val="28"/>
        </w:rPr>
        <w:t>дакриоцистит</w:t>
      </w:r>
    </w:p>
    <w:p w:rsidR="00E63B43" w:rsidRPr="00AD1A7C" w:rsidRDefault="00E63B43" w:rsidP="00E63B43">
      <w:pPr>
        <w:numPr>
          <w:ilvl w:val="0"/>
          <w:numId w:val="53"/>
        </w:numPr>
        <w:rPr>
          <w:sz w:val="28"/>
          <w:szCs w:val="28"/>
        </w:rPr>
      </w:pPr>
      <w:r w:rsidRPr="00AD1A7C">
        <w:rPr>
          <w:sz w:val="28"/>
          <w:szCs w:val="28"/>
        </w:rPr>
        <w:t>панкреатит</w:t>
      </w:r>
    </w:p>
    <w:p w:rsidR="00E63B43" w:rsidRPr="00AD1A7C" w:rsidRDefault="00E63B43" w:rsidP="00E63B43">
      <w:pPr>
        <w:numPr>
          <w:ilvl w:val="0"/>
          <w:numId w:val="53"/>
        </w:numPr>
        <w:rPr>
          <w:sz w:val="28"/>
          <w:szCs w:val="28"/>
        </w:rPr>
      </w:pPr>
      <w:r w:rsidRPr="00AD1A7C">
        <w:rPr>
          <w:sz w:val="28"/>
          <w:szCs w:val="28"/>
        </w:rPr>
        <w:t>парапроктит</w:t>
      </w:r>
    </w:p>
    <w:p w:rsidR="00E63B43" w:rsidRPr="00AD1A7C" w:rsidRDefault="00E63B43" w:rsidP="00E63B43">
      <w:pPr>
        <w:numPr>
          <w:ilvl w:val="0"/>
          <w:numId w:val="53"/>
        </w:numPr>
        <w:rPr>
          <w:sz w:val="28"/>
          <w:szCs w:val="28"/>
        </w:rPr>
      </w:pPr>
      <w:r w:rsidRPr="00AD1A7C">
        <w:rPr>
          <w:sz w:val="28"/>
          <w:szCs w:val="28"/>
        </w:rPr>
        <w:t>холецистит</w:t>
      </w:r>
    </w:p>
    <w:p w:rsidR="00E63B43" w:rsidRPr="00AD1A7C" w:rsidRDefault="00E63B43" w:rsidP="00E63B43">
      <w:pPr>
        <w:rPr>
          <w:sz w:val="28"/>
          <w:szCs w:val="28"/>
        </w:rPr>
      </w:pPr>
    </w:p>
    <w:p w:rsidR="00E63B43" w:rsidRPr="00AD1A7C" w:rsidRDefault="00E63B43" w:rsidP="00E63B43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>
        <w:rPr>
          <w:i/>
          <w:sz w:val="28"/>
          <w:szCs w:val="28"/>
        </w:rPr>
        <w:t>3</w:t>
      </w:r>
      <w:r w:rsidRPr="00AD1A7C">
        <w:rPr>
          <w:i/>
          <w:sz w:val="28"/>
          <w:szCs w:val="28"/>
        </w:rPr>
        <w:t xml:space="preserve">Воспаление </w:t>
      </w:r>
      <w:proofErr w:type="spellStart"/>
      <w:r w:rsidRPr="00AD1A7C">
        <w:rPr>
          <w:i/>
          <w:sz w:val="28"/>
          <w:szCs w:val="28"/>
        </w:rPr>
        <w:t>параректальной</w:t>
      </w:r>
      <w:proofErr w:type="spellEnd"/>
      <w:r w:rsidRPr="00AD1A7C">
        <w:rPr>
          <w:i/>
          <w:sz w:val="28"/>
          <w:szCs w:val="28"/>
        </w:rPr>
        <w:t xml:space="preserve"> клетчатки:</w:t>
      </w:r>
    </w:p>
    <w:p w:rsidR="00E63B43" w:rsidRPr="00AD1A7C" w:rsidRDefault="00E63B43" w:rsidP="00E63B43">
      <w:pPr>
        <w:numPr>
          <w:ilvl w:val="0"/>
          <w:numId w:val="54"/>
        </w:numPr>
        <w:rPr>
          <w:sz w:val="28"/>
          <w:szCs w:val="28"/>
        </w:rPr>
      </w:pPr>
      <w:r w:rsidRPr="00AD1A7C">
        <w:rPr>
          <w:sz w:val="28"/>
          <w:szCs w:val="28"/>
        </w:rPr>
        <w:t>сепсис</w:t>
      </w:r>
    </w:p>
    <w:p w:rsidR="00E63B43" w:rsidRPr="00AD1A7C" w:rsidRDefault="00E63B43" w:rsidP="00E63B43">
      <w:pPr>
        <w:numPr>
          <w:ilvl w:val="0"/>
          <w:numId w:val="54"/>
        </w:numPr>
        <w:rPr>
          <w:sz w:val="28"/>
          <w:szCs w:val="28"/>
        </w:rPr>
      </w:pPr>
      <w:r w:rsidRPr="00AD1A7C">
        <w:rPr>
          <w:sz w:val="28"/>
          <w:szCs w:val="28"/>
        </w:rPr>
        <w:t>парапроктит</w:t>
      </w:r>
    </w:p>
    <w:p w:rsidR="00E63B43" w:rsidRPr="00AD1A7C" w:rsidRDefault="00E63B43" w:rsidP="00E63B43">
      <w:pPr>
        <w:numPr>
          <w:ilvl w:val="0"/>
          <w:numId w:val="54"/>
        </w:numPr>
        <w:rPr>
          <w:sz w:val="28"/>
          <w:szCs w:val="28"/>
        </w:rPr>
      </w:pPr>
      <w:r w:rsidRPr="00AD1A7C">
        <w:rPr>
          <w:sz w:val="28"/>
          <w:szCs w:val="28"/>
        </w:rPr>
        <w:t>рахит</w:t>
      </w:r>
    </w:p>
    <w:p w:rsidR="00E63B43" w:rsidRPr="00E63B43" w:rsidRDefault="00E63B43" w:rsidP="00E63B43">
      <w:pPr>
        <w:numPr>
          <w:ilvl w:val="0"/>
          <w:numId w:val="54"/>
        </w:numPr>
        <w:rPr>
          <w:sz w:val="28"/>
          <w:szCs w:val="28"/>
        </w:rPr>
      </w:pPr>
      <w:r w:rsidRPr="00AD1A7C">
        <w:rPr>
          <w:sz w:val="28"/>
          <w:szCs w:val="28"/>
        </w:rPr>
        <w:t>ревматизм</w:t>
      </w:r>
    </w:p>
    <w:p w:rsidR="00E63B43" w:rsidRDefault="00E63B43" w:rsidP="00E63B43">
      <w:pPr>
        <w:jc w:val="both"/>
        <w:rPr>
          <w:i/>
          <w:sz w:val="28"/>
          <w:szCs w:val="28"/>
        </w:rPr>
      </w:pPr>
    </w:p>
    <w:p w:rsidR="00E63B43" w:rsidRPr="00C835F6" w:rsidRDefault="00E63B43" w:rsidP="00E63B43">
      <w:pPr>
        <w:rPr>
          <w:sz w:val="22"/>
          <w:szCs w:val="22"/>
        </w:rPr>
      </w:pPr>
    </w:p>
    <w:p w:rsidR="00E63B43" w:rsidRPr="00AD1A7C" w:rsidRDefault="00E63B43" w:rsidP="00E63B43">
      <w:pPr>
        <w:jc w:val="both"/>
        <w:rPr>
          <w:i/>
          <w:sz w:val="28"/>
          <w:szCs w:val="28"/>
        </w:rPr>
      </w:pPr>
    </w:p>
    <w:p w:rsidR="00E63B43" w:rsidRPr="00AD1A7C" w:rsidRDefault="00E63B43" w:rsidP="00E63B43">
      <w:pPr>
        <w:jc w:val="both"/>
        <w:rPr>
          <w:i/>
          <w:sz w:val="28"/>
          <w:szCs w:val="28"/>
        </w:rPr>
      </w:pPr>
      <w:r w:rsidRPr="00AD1A7C">
        <w:rPr>
          <w:i/>
          <w:sz w:val="28"/>
          <w:szCs w:val="28"/>
        </w:rPr>
        <w:t>Текст задания №3 (ситуационные задачи.)</w:t>
      </w: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ЗАДАЧА 1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Вы - фельдшер </w:t>
      </w:r>
      <w:r w:rsidR="00C823AF">
        <w:rPr>
          <w:sz w:val="28"/>
          <w:szCs w:val="28"/>
        </w:rPr>
        <w:t xml:space="preserve">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 xml:space="preserve">. </w:t>
      </w:r>
      <w:r w:rsidR="00C823AF">
        <w:rPr>
          <w:sz w:val="28"/>
          <w:szCs w:val="28"/>
        </w:rPr>
        <w:t xml:space="preserve"> </w:t>
      </w:r>
      <w:bookmarkStart w:id="0" w:name="_GoBack"/>
      <w:bookmarkEnd w:id="0"/>
      <w:r w:rsidRPr="004C1AC1">
        <w:rPr>
          <w:sz w:val="28"/>
          <w:szCs w:val="28"/>
        </w:rPr>
        <w:t xml:space="preserve">При проведении патронажа к ребенку 15 дней, Вы обнаружили появление у него на лице 3-х пустул величиной с булавочную головку, окруженных небольшим воспалительным ободком. Состояние удовлетворительное, температура тела нормальная, сосет активно. Пупочная ранка </w:t>
      </w:r>
      <w:proofErr w:type="spellStart"/>
      <w:r w:rsidRPr="004C1AC1">
        <w:rPr>
          <w:sz w:val="28"/>
          <w:szCs w:val="28"/>
        </w:rPr>
        <w:t>эпителизирована</w:t>
      </w:r>
      <w:proofErr w:type="spellEnd"/>
      <w:r w:rsidRPr="004C1AC1">
        <w:rPr>
          <w:sz w:val="28"/>
          <w:szCs w:val="28"/>
        </w:rPr>
        <w:t>, стул, диурез без особенностей.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lastRenderedPageBreak/>
        <w:t>1. Ваш диагноз?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2. Тактика фельдшера?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ЗАДАЧА 2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Вы - фельдшер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>. При проведении патронажа к ребенку 15 дней, Вы обнаружили на коже множественные высыпания в виде везикул и пустул, рассеянные по всей поверхности тела. Мать отмечает, что последние дни ребенок стал беспокойно спать, неохотно сосет, срыгивает.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О каком заболевании Вы можете подумать?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2. Ваша тактика в условиях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>?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ЗАДАЧА 3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Вызов фельдшера к ребенку 18 дней. Со слов мамы, на голове у малыша 2 дня назад появился гнойник, со вчерашнего дня держится температура, плохо сосет.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При осмотре: температура 37,8°С, состояние средней тяжести. Ребенок вялый. На волосистой части головы инфильтрат синюшно-багрового цвета величиной до </w:t>
      </w:r>
      <w:smartTag w:uri="urn:schemas-microsoft-com:office:smarttags" w:element="metricconverter">
        <w:smartTagPr>
          <w:attr w:name="ProductID" w:val="2 см"/>
        </w:smartTagPr>
        <w:r w:rsidRPr="004C1AC1">
          <w:rPr>
            <w:sz w:val="28"/>
            <w:szCs w:val="28"/>
          </w:rPr>
          <w:t>2 см</w:t>
        </w:r>
      </w:smartTag>
      <w:r w:rsidRPr="004C1AC1">
        <w:rPr>
          <w:sz w:val="28"/>
          <w:szCs w:val="28"/>
        </w:rPr>
        <w:t xml:space="preserve"> в диаметре, в центре отмечается флюктуация. По органам - без особенностей.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О каком заболевании Вы можете подумать?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2. Тактика фельдшера в условиях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>?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3. К какой группе риска относится этот ребенок?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ЗАДАЧА 4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Вы - фельдшер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>. При проведении патронажа к ребенку 18 дней. Вы выявили: из пупочной ранки отмечается выделения серозного характера. Жалоб у мамы нет, состояние малыша удовлетворительное, температура тела нормальная, сосет активно.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О каком заболевании Вы можете подумать? Обоснуйте диагноз.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ЗАДАЧА 5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Фельдшер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 xml:space="preserve"> обнаружил у 10-дневного ребенка выделения из </w:t>
      </w:r>
      <w:proofErr w:type="spellStart"/>
      <w:proofErr w:type="gramStart"/>
      <w:r w:rsidRPr="004C1AC1">
        <w:rPr>
          <w:sz w:val="28"/>
          <w:szCs w:val="28"/>
        </w:rPr>
        <w:t>пупоч</w:t>
      </w:r>
      <w:proofErr w:type="spellEnd"/>
      <w:r w:rsidRPr="004C1AC1">
        <w:rPr>
          <w:sz w:val="28"/>
          <w:szCs w:val="28"/>
        </w:rPr>
        <w:t>-ной</w:t>
      </w:r>
      <w:proofErr w:type="gramEnd"/>
      <w:r w:rsidRPr="004C1AC1">
        <w:rPr>
          <w:sz w:val="28"/>
          <w:szCs w:val="28"/>
        </w:rPr>
        <w:t xml:space="preserve"> ранки гнойного  характера. Края ранки уплотнены, кожа вокруг гиперемирована. Ребенок вялый, температура тела 37,3°С, сосет неохотно.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О чем Вы можете подумать?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2. Тактика фельдшера в условиях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>?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ЗАДАЧА 6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При проведении патронажа к новорожденному 12-дневного возраста, фельдшер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 xml:space="preserve"> обнаружил у ребенка гнойные выделения из обоих глаз, веки гиперемированы н несколько отечны. Со слов мамы, эти явления появились 2 дня назад. Состояние малыша удовлетворительное, температура тела нормальная, сосет активно, по органам без особенностей.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О каком заболевании Вы можете подумать?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2. Определите с</w:t>
      </w:r>
      <w:r>
        <w:rPr>
          <w:sz w:val="28"/>
          <w:szCs w:val="28"/>
        </w:rPr>
        <w:t>вое тактику.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ЗАДАЧА 7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3 дня назад, осматривая новорожденного, ребенка 12-дневного возраста, Вы отметили у него явления полового гормонального криза в виде мастопатии. Сегодня к этому ребенку вызов на дом. Мама предъявила жалобы, что у малыша повысилась температура до 37,8°С, стал беспокойным.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При осмотре: в области правой грудной железы инфильтрат багрово-синюшного цвета, в центре намечается флюктуация, из выводных протоков - гнойные выделения.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О чем Вы можете подумать?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2. Какова тактика фельдшера в условиях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 xml:space="preserve"> по отношению к такому ребенку?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ЗАДАЧА 8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Фельдшера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 xml:space="preserve"> вызвали к новорожденному ребенку 16-дневного возраста, состоящему на диспансерном учете в группе риска по развитию гнойно-септической инфекции. Со слов мамы, заболел сегодня, остро, повысилась температура до 38,0°С, стал очень беспокойным, постоянно планет, особенно при пеленании и при прикосновении к левой ручке, которой перестал двигать.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При осмотре: левая рука согнута в локтевом суставе и приведена к туловищу, активные движения отсутствуют, пассивные - резко болезненны.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О каком заболевании Вы можете подумать?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2. Какова тактика фельдшера в условиях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 xml:space="preserve"> по отношению к такому ребенку?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3. Какие осложнения могут возникнуть после перенесенного заболевания?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ЗАДАЧА 9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Через 10 часов после рождения у ребенка появилась желтушная окраска кожи, которая интенсивно нарастала Ребенок вялый, все время спит, безусловные рефлексы снижены.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Мать 0 (1) группы крови </w:t>
      </w:r>
      <w:r w:rsidRPr="004C1AC1">
        <w:rPr>
          <w:sz w:val="28"/>
          <w:szCs w:val="28"/>
          <w:lang w:eastAsia="en-US"/>
        </w:rPr>
        <w:t>(</w:t>
      </w:r>
      <w:r w:rsidRPr="004C1AC1">
        <w:rPr>
          <w:sz w:val="28"/>
          <w:szCs w:val="28"/>
          <w:lang w:val="en-US" w:eastAsia="en-US"/>
        </w:rPr>
        <w:t>Rh</w:t>
      </w:r>
      <w:r w:rsidRPr="004C1AC1">
        <w:rPr>
          <w:sz w:val="28"/>
          <w:szCs w:val="28"/>
          <w:lang w:eastAsia="en-US"/>
        </w:rPr>
        <w:t xml:space="preserve">-), </w:t>
      </w:r>
      <w:r w:rsidRPr="004C1AC1">
        <w:rPr>
          <w:sz w:val="28"/>
          <w:szCs w:val="28"/>
        </w:rPr>
        <w:t xml:space="preserve">ребенок 0 (1) группы крови </w:t>
      </w:r>
      <w:r w:rsidRPr="004C1AC1">
        <w:rPr>
          <w:sz w:val="28"/>
          <w:szCs w:val="28"/>
          <w:lang w:eastAsia="en-US"/>
        </w:rPr>
        <w:t>(</w:t>
      </w:r>
      <w:r w:rsidRPr="004C1AC1">
        <w:rPr>
          <w:sz w:val="28"/>
          <w:szCs w:val="28"/>
          <w:lang w:val="en-US" w:eastAsia="en-US"/>
        </w:rPr>
        <w:t>Rh</w:t>
      </w:r>
      <w:r w:rsidRPr="004C1AC1">
        <w:rPr>
          <w:sz w:val="28"/>
          <w:szCs w:val="28"/>
          <w:lang w:eastAsia="en-US"/>
        </w:rPr>
        <w:t xml:space="preserve">+). </w:t>
      </w:r>
      <w:r w:rsidRPr="004C1AC1">
        <w:rPr>
          <w:sz w:val="28"/>
          <w:szCs w:val="28"/>
        </w:rPr>
        <w:t>Беременность 2, первая закончилась самопроизвольным абортом.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Какое заболевание развивается у ребенка? Обоснуйте ответ.</w:t>
      </w:r>
    </w:p>
    <w:p w:rsidR="00E63B43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2. Какие дополнительные исследования следует провести ребенку?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Default="00E63B43" w:rsidP="00E63B43">
      <w:pPr>
        <w:pStyle w:val="a3"/>
        <w:ind w:left="0"/>
        <w:jc w:val="both"/>
        <w:rPr>
          <w:b/>
          <w:sz w:val="28"/>
          <w:szCs w:val="28"/>
        </w:rPr>
      </w:pPr>
      <w:r w:rsidRPr="00DE5DDC">
        <w:rPr>
          <w:b/>
          <w:sz w:val="28"/>
          <w:szCs w:val="28"/>
        </w:rPr>
        <w:t>Эталоны ответов к тестовым заданиям, задачам</w:t>
      </w:r>
      <w:r>
        <w:rPr>
          <w:b/>
          <w:sz w:val="28"/>
          <w:szCs w:val="28"/>
        </w:rPr>
        <w:t>:</w:t>
      </w:r>
    </w:p>
    <w:p w:rsidR="00E63B43" w:rsidRPr="00AD1A7C" w:rsidRDefault="00E63B43" w:rsidP="00E63B43">
      <w:pPr>
        <w:jc w:val="both"/>
        <w:rPr>
          <w:i/>
          <w:sz w:val="28"/>
          <w:szCs w:val="28"/>
        </w:rPr>
      </w:pPr>
      <w:r w:rsidRPr="00AD1A7C">
        <w:rPr>
          <w:i/>
          <w:sz w:val="28"/>
          <w:szCs w:val="28"/>
        </w:rPr>
        <w:t>Эталон ответов к заданию 2</w:t>
      </w:r>
    </w:p>
    <w:p w:rsidR="00E63B43" w:rsidRPr="00AD1A7C" w:rsidRDefault="00E63B43" w:rsidP="00E63B43">
      <w:pPr>
        <w:jc w:val="both"/>
        <w:rPr>
          <w:i/>
          <w:sz w:val="28"/>
          <w:szCs w:val="28"/>
        </w:rPr>
      </w:pPr>
      <w:r w:rsidRPr="00AD1A7C">
        <w:rPr>
          <w:i/>
          <w:sz w:val="28"/>
          <w:szCs w:val="28"/>
        </w:rPr>
        <w:t>Вариант1</w:t>
      </w:r>
    </w:p>
    <w:p w:rsidR="00E63B43" w:rsidRDefault="00E63B43" w:rsidP="00E63B43">
      <w:pPr>
        <w:jc w:val="center"/>
        <w:rPr>
          <w:b/>
          <w:sz w:val="28"/>
          <w:szCs w:val="28"/>
        </w:rPr>
      </w:pPr>
      <w:r w:rsidRPr="00FD09D8">
        <w:rPr>
          <w:b/>
          <w:sz w:val="28"/>
          <w:szCs w:val="28"/>
        </w:rPr>
        <w:t xml:space="preserve">Эталоны ответов </w:t>
      </w:r>
      <w:r>
        <w:rPr>
          <w:b/>
          <w:sz w:val="28"/>
          <w:szCs w:val="28"/>
        </w:rPr>
        <w:t xml:space="preserve"> к заданию №2</w:t>
      </w:r>
    </w:p>
    <w:p w:rsidR="00E63B43" w:rsidRDefault="00E63B43" w:rsidP="00E63B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46"/>
        <w:gridCol w:w="1489"/>
        <w:gridCol w:w="25"/>
      </w:tblGrid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jc w:val="center"/>
              <w:rPr>
                <w:sz w:val="28"/>
                <w:szCs w:val="28"/>
              </w:rPr>
            </w:pPr>
            <w:r w:rsidRPr="0014187F">
              <w:rPr>
                <w:sz w:val="28"/>
                <w:szCs w:val="28"/>
              </w:rPr>
              <w:t>вопрос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jc w:val="center"/>
              <w:rPr>
                <w:b/>
                <w:i/>
                <w:sz w:val="28"/>
                <w:szCs w:val="28"/>
              </w:rPr>
            </w:pPr>
            <w:r w:rsidRPr="0014187F">
              <w:rPr>
                <w:b/>
                <w:i/>
                <w:sz w:val="28"/>
                <w:szCs w:val="28"/>
              </w:rPr>
              <w:t>ответ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3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4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3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1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2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3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2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2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1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3</w:t>
            </w:r>
          </w:p>
        </w:tc>
      </w:tr>
      <w:tr w:rsidR="00E63B43" w:rsidRPr="0014187F" w:rsidTr="00436C2B">
        <w:trPr>
          <w:jc w:val="center"/>
        </w:trPr>
        <w:tc>
          <w:tcPr>
            <w:tcW w:w="1043" w:type="dxa"/>
          </w:tcPr>
          <w:p w:rsidR="00E63B43" w:rsidRPr="0014187F" w:rsidRDefault="00E63B43" w:rsidP="00436C2B">
            <w:pPr>
              <w:ind w:left="202" w:right="-18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</w:t>
            </w:r>
          </w:p>
        </w:tc>
        <w:tc>
          <w:tcPr>
            <w:tcW w:w="1560" w:type="dxa"/>
            <w:gridSpan w:val="3"/>
          </w:tcPr>
          <w:p w:rsidR="00E63B43" w:rsidRPr="0014187F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14187F">
              <w:rPr>
                <w:i/>
                <w:sz w:val="28"/>
                <w:szCs w:val="28"/>
              </w:rPr>
              <w:t>2</w:t>
            </w:r>
          </w:p>
        </w:tc>
      </w:tr>
      <w:tr w:rsidR="00E63B43" w:rsidRPr="008A6745" w:rsidTr="00436C2B">
        <w:trPr>
          <w:jc w:val="center"/>
        </w:trPr>
        <w:tc>
          <w:tcPr>
            <w:tcW w:w="1043" w:type="dxa"/>
          </w:tcPr>
          <w:p w:rsidR="00E63B43" w:rsidRPr="0043414C" w:rsidRDefault="00E63B43" w:rsidP="00436C2B">
            <w:pPr>
              <w:tabs>
                <w:tab w:val="num" w:pos="0"/>
              </w:tabs>
              <w:ind w:right="-180" w:firstLine="187"/>
              <w:rPr>
                <w:b/>
                <w:sz w:val="28"/>
                <w:szCs w:val="28"/>
              </w:rPr>
            </w:pPr>
            <w:r w:rsidRPr="0043414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560" w:type="dxa"/>
            <w:gridSpan w:val="3"/>
          </w:tcPr>
          <w:p w:rsidR="00E63B43" w:rsidRPr="008A6745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sz w:val="28"/>
                <w:szCs w:val="28"/>
              </w:rPr>
            </w:pPr>
            <w:r w:rsidRPr="008A6745">
              <w:rPr>
                <w:sz w:val="28"/>
                <w:szCs w:val="28"/>
              </w:rPr>
              <w:t>1</w:t>
            </w:r>
          </w:p>
        </w:tc>
      </w:tr>
      <w:tr w:rsidR="00E63B43" w:rsidRPr="008A6745" w:rsidTr="00436C2B">
        <w:trPr>
          <w:jc w:val="center"/>
        </w:trPr>
        <w:tc>
          <w:tcPr>
            <w:tcW w:w="1043" w:type="dxa"/>
          </w:tcPr>
          <w:p w:rsidR="00E63B43" w:rsidRPr="008A6745" w:rsidRDefault="00E63B43" w:rsidP="00436C2B">
            <w:pPr>
              <w:tabs>
                <w:tab w:val="num" w:pos="769"/>
              </w:tabs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60" w:type="dxa"/>
            <w:gridSpan w:val="3"/>
          </w:tcPr>
          <w:p w:rsidR="00E63B43" w:rsidRPr="008A6745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sz w:val="28"/>
                <w:szCs w:val="28"/>
              </w:rPr>
            </w:pPr>
            <w:r w:rsidRPr="008A6745">
              <w:rPr>
                <w:sz w:val="28"/>
                <w:szCs w:val="28"/>
              </w:rPr>
              <w:t>1</w:t>
            </w:r>
          </w:p>
        </w:tc>
      </w:tr>
      <w:tr w:rsidR="00E63B43" w:rsidRPr="008A6745" w:rsidTr="00436C2B">
        <w:trPr>
          <w:jc w:val="center"/>
        </w:trPr>
        <w:tc>
          <w:tcPr>
            <w:tcW w:w="1043" w:type="dxa"/>
          </w:tcPr>
          <w:p w:rsidR="00E63B43" w:rsidRPr="008A6745" w:rsidRDefault="00E63B43" w:rsidP="00436C2B">
            <w:pPr>
              <w:ind w:left="-798" w:right="-180" w:firstLine="9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  <w:gridSpan w:val="3"/>
          </w:tcPr>
          <w:p w:rsidR="00E63B43" w:rsidRPr="008A6745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sz w:val="28"/>
                <w:szCs w:val="28"/>
              </w:rPr>
            </w:pPr>
            <w:r w:rsidRPr="008A6745">
              <w:rPr>
                <w:sz w:val="28"/>
                <w:szCs w:val="28"/>
              </w:rPr>
              <w:t>4</w:t>
            </w:r>
          </w:p>
        </w:tc>
      </w:tr>
      <w:tr w:rsidR="00E63B43" w:rsidRPr="008A6745" w:rsidTr="00436C2B">
        <w:trPr>
          <w:jc w:val="center"/>
        </w:trPr>
        <w:tc>
          <w:tcPr>
            <w:tcW w:w="1043" w:type="dxa"/>
          </w:tcPr>
          <w:p w:rsidR="00E63B43" w:rsidRPr="008A6745" w:rsidRDefault="00E63B43" w:rsidP="00436C2B">
            <w:pPr>
              <w:tabs>
                <w:tab w:val="num" w:pos="769"/>
              </w:tabs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  <w:gridSpan w:val="3"/>
          </w:tcPr>
          <w:p w:rsidR="00E63B43" w:rsidRPr="008A6745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sz w:val="28"/>
                <w:szCs w:val="28"/>
              </w:rPr>
            </w:pPr>
            <w:r w:rsidRPr="008A6745">
              <w:rPr>
                <w:sz w:val="28"/>
                <w:szCs w:val="28"/>
              </w:rPr>
              <w:t>1</w:t>
            </w:r>
          </w:p>
        </w:tc>
      </w:tr>
      <w:tr w:rsidR="00E63B43" w:rsidRPr="008A6745" w:rsidTr="00436C2B">
        <w:trPr>
          <w:trHeight w:val="138"/>
          <w:jc w:val="center"/>
        </w:trPr>
        <w:tc>
          <w:tcPr>
            <w:tcW w:w="1043" w:type="dxa"/>
          </w:tcPr>
          <w:p w:rsidR="00E63B43" w:rsidRPr="008A6745" w:rsidRDefault="00E63B43" w:rsidP="00436C2B">
            <w:pPr>
              <w:tabs>
                <w:tab w:val="num" w:pos="769"/>
              </w:tabs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60" w:type="dxa"/>
            <w:gridSpan w:val="3"/>
          </w:tcPr>
          <w:p w:rsidR="00E63B43" w:rsidRPr="008A6745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sz w:val="28"/>
                <w:szCs w:val="28"/>
              </w:rPr>
            </w:pPr>
            <w:r w:rsidRPr="008A6745">
              <w:rPr>
                <w:sz w:val="28"/>
                <w:szCs w:val="28"/>
              </w:rPr>
              <w:t>3</w:t>
            </w:r>
          </w:p>
        </w:tc>
      </w:tr>
      <w:tr w:rsidR="00E63B43" w:rsidRPr="008A6745" w:rsidTr="00436C2B">
        <w:trPr>
          <w:jc w:val="center"/>
        </w:trPr>
        <w:tc>
          <w:tcPr>
            <w:tcW w:w="1043" w:type="dxa"/>
          </w:tcPr>
          <w:p w:rsidR="00E63B43" w:rsidRPr="008A6745" w:rsidRDefault="00E63B43" w:rsidP="00436C2B">
            <w:pPr>
              <w:tabs>
                <w:tab w:val="num" w:pos="769"/>
              </w:tabs>
              <w:ind w:left="202"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60" w:type="dxa"/>
            <w:gridSpan w:val="3"/>
          </w:tcPr>
          <w:p w:rsidR="00E63B43" w:rsidRPr="008A6745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sz w:val="28"/>
                <w:szCs w:val="28"/>
              </w:rPr>
            </w:pPr>
            <w:r w:rsidRPr="008A6745">
              <w:rPr>
                <w:sz w:val="28"/>
                <w:szCs w:val="28"/>
              </w:rPr>
              <w:t>4</w:t>
            </w:r>
          </w:p>
        </w:tc>
      </w:tr>
      <w:tr w:rsidR="00E63B43" w:rsidRPr="008A6745" w:rsidTr="00436C2B">
        <w:trPr>
          <w:gridAfter w:val="1"/>
          <w:wAfter w:w="25" w:type="dxa"/>
          <w:jc w:val="center"/>
        </w:trPr>
        <w:tc>
          <w:tcPr>
            <w:tcW w:w="1089" w:type="dxa"/>
            <w:gridSpan w:val="2"/>
          </w:tcPr>
          <w:p w:rsidR="00E63B43" w:rsidRPr="008A6745" w:rsidRDefault="00E63B43" w:rsidP="00436C2B">
            <w:pPr>
              <w:ind w:left="202" w:right="-18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89" w:type="dxa"/>
          </w:tcPr>
          <w:p w:rsidR="00E63B43" w:rsidRPr="0043414C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43414C">
              <w:rPr>
                <w:i/>
                <w:sz w:val="28"/>
                <w:szCs w:val="28"/>
              </w:rPr>
              <w:t>2</w:t>
            </w:r>
          </w:p>
        </w:tc>
      </w:tr>
      <w:tr w:rsidR="00E63B43" w:rsidRPr="00327929" w:rsidTr="00436C2B">
        <w:trPr>
          <w:gridAfter w:val="1"/>
          <w:wAfter w:w="25" w:type="dxa"/>
          <w:jc w:val="center"/>
        </w:trPr>
        <w:tc>
          <w:tcPr>
            <w:tcW w:w="1089" w:type="dxa"/>
            <w:gridSpan w:val="2"/>
          </w:tcPr>
          <w:p w:rsidR="00E63B43" w:rsidRPr="00327929" w:rsidRDefault="00E63B43" w:rsidP="00436C2B">
            <w:pPr>
              <w:ind w:left="202" w:right="-18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89" w:type="dxa"/>
          </w:tcPr>
          <w:p w:rsidR="00E63B43" w:rsidRPr="0043414C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43414C">
              <w:rPr>
                <w:i/>
                <w:sz w:val="28"/>
                <w:szCs w:val="28"/>
              </w:rPr>
              <w:t>1</w:t>
            </w:r>
          </w:p>
        </w:tc>
      </w:tr>
      <w:tr w:rsidR="00E63B43" w:rsidRPr="00327929" w:rsidTr="00436C2B">
        <w:trPr>
          <w:gridAfter w:val="1"/>
          <w:wAfter w:w="25" w:type="dxa"/>
          <w:jc w:val="center"/>
        </w:trPr>
        <w:tc>
          <w:tcPr>
            <w:tcW w:w="1089" w:type="dxa"/>
            <w:gridSpan w:val="2"/>
          </w:tcPr>
          <w:p w:rsidR="00E63B43" w:rsidRPr="00327929" w:rsidRDefault="00E63B43" w:rsidP="00436C2B">
            <w:pPr>
              <w:ind w:left="202" w:right="-18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489" w:type="dxa"/>
          </w:tcPr>
          <w:p w:rsidR="00E63B43" w:rsidRPr="0043414C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43414C">
              <w:rPr>
                <w:i/>
                <w:sz w:val="28"/>
                <w:szCs w:val="28"/>
              </w:rPr>
              <w:t>1</w:t>
            </w:r>
          </w:p>
        </w:tc>
      </w:tr>
      <w:tr w:rsidR="00E63B43" w:rsidRPr="00327929" w:rsidTr="00436C2B">
        <w:trPr>
          <w:gridAfter w:val="1"/>
          <w:wAfter w:w="25" w:type="dxa"/>
          <w:jc w:val="center"/>
        </w:trPr>
        <w:tc>
          <w:tcPr>
            <w:tcW w:w="1089" w:type="dxa"/>
            <w:gridSpan w:val="2"/>
          </w:tcPr>
          <w:p w:rsidR="00E63B43" w:rsidRPr="00327929" w:rsidRDefault="00E63B43" w:rsidP="00436C2B">
            <w:pPr>
              <w:ind w:left="202" w:right="-18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489" w:type="dxa"/>
          </w:tcPr>
          <w:p w:rsidR="00E63B43" w:rsidRPr="0043414C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43414C">
              <w:rPr>
                <w:i/>
                <w:sz w:val="28"/>
                <w:szCs w:val="28"/>
              </w:rPr>
              <w:t>2</w:t>
            </w:r>
          </w:p>
        </w:tc>
      </w:tr>
      <w:tr w:rsidR="00E63B43" w:rsidRPr="00327929" w:rsidTr="00436C2B">
        <w:trPr>
          <w:gridAfter w:val="1"/>
          <w:wAfter w:w="25" w:type="dxa"/>
          <w:trHeight w:val="265"/>
          <w:jc w:val="center"/>
        </w:trPr>
        <w:tc>
          <w:tcPr>
            <w:tcW w:w="1089" w:type="dxa"/>
            <w:gridSpan w:val="2"/>
          </w:tcPr>
          <w:p w:rsidR="00E63B43" w:rsidRPr="00327929" w:rsidRDefault="00E63B43" w:rsidP="00436C2B">
            <w:pPr>
              <w:ind w:left="202" w:right="-18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89" w:type="dxa"/>
          </w:tcPr>
          <w:p w:rsidR="00E63B43" w:rsidRPr="0043414C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43414C">
              <w:rPr>
                <w:i/>
                <w:sz w:val="28"/>
                <w:szCs w:val="28"/>
              </w:rPr>
              <w:t>1</w:t>
            </w:r>
          </w:p>
        </w:tc>
      </w:tr>
      <w:tr w:rsidR="00E63B43" w:rsidRPr="00327929" w:rsidTr="00436C2B">
        <w:trPr>
          <w:gridAfter w:val="1"/>
          <w:wAfter w:w="25" w:type="dxa"/>
          <w:jc w:val="center"/>
        </w:trPr>
        <w:tc>
          <w:tcPr>
            <w:tcW w:w="1089" w:type="dxa"/>
            <w:gridSpan w:val="2"/>
          </w:tcPr>
          <w:p w:rsidR="00E63B43" w:rsidRPr="00327929" w:rsidRDefault="00E63B43" w:rsidP="00436C2B">
            <w:pPr>
              <w:ind w:left="202" w:right="-18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489" w:type="dxa"/>
          </w:tcPr>
          <w:p w:rsidR="00E63B43" w:rsidRPr="0043414C" w:rsidRDefault="00E63B43" w:rsidP="00436C2B">
            <w:pPr>
              <w:tabs>
                <w:tab w:val="num" w:pos="60"/>
              </w:tabs>
              <w:ind w:left="202" w:right="-180"/>
              <w:jc w:val="center"/>
              <w:rPr>
                <w:i/>
                <w:sz w:val="28"/>
                <w:szCs w:val="28"/>
              </w:rPr>
            </w:pPr>
            <w:r w:rsidRPr="0043414C">
              <w:rPr>
                <w:i/>
                <w:sz w:val="28"/>
                <w:szCs w:val="28"/>
              </w:rPr>
              <w:t>1</w:t>
            </w:r>
          </w:p>
        </w:tc>
      </w:tr>
    </w:tbl>
    <w:p w:rsidR="00E63B43" w:rsidRDefault="00E63B43" w:rsidP="00E63B43">
      <w:pPr>
        <w:rPr>
          <w:sz w:val="32"/>
          <w:szCs w:val="32"/>
        </w:rPr>
      </w:pPr>
    </w:p>
    <w:p w:rsidR="00E63B43" w:rsidRPr="00FD0F68" w:rsidRDefault="00E63B43" w:rsidP="00E63B43">
      <w:pPr>
        <w:rPr>
          <w:b/>
          <w:sz w:val="32"/>
          <w:szCs w:val="32"/>
        </w:rPr>
      </w:pPr>
      <w:r w:rsidRPr="00FD0F68">
        <w:rPr>
          <w:b/>
          <w:sz w:val="32"/>
          <w:szCs w:val="32"/>
        </w:rPr>
        <w:t xml:space="preserve">                                    Вариант</w:t>
      </w:r>
      <w:proofErr w:type="gramStart"/>
      <w:r w:rsidRPr="00FD0F68">
        <w:rPr>
          <w:b/>
          <w:sz w:val="32"/>
          <w:szCs w:val="32"/>
        </w:rPr>
        <w:t>2</w:t>
      </w:r>
      <w:proofErr w:type="gramEnd"/>
    </w:p>
    <w:p w:rsidR="00E63B43" w:rsidRDefault="00E63B43" w:rsidP="00E63B43">
      <w:pPr>
        <w:rPr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1560"/>
      </w:tblGrid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2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3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4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2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2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2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2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4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436C2B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3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055DC7">
            <w:pPr>
              <w:ind w:left="468"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055DC7">
            <w:pPr>
              <w:ind w:left="468"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055DC7">
            <w:pPr>
              <w:ind w:left="468"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2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055DC7">
            <w:pPr>
              <w:ind w:left="468"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 w:rsidRPr="004B0EA0">
              <w:rPr>
                <w:sz w:val="28"/>
                <w:szCs w:val="28"/>
              </w:rPr>
              <w:t>2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055DC7">
            <w:pPr>
              <w:ind w:left="468"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055DC7">
            <w:pPr>
              <w:ind w:left="468"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4B0EA0" w:rsidRDefault="00E63B43" w:rsidP="00055DC7">
            <w:pPr>
              <w:ind w:left="468"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60" w:type="dxa"/>
          </w:tcPr>
          <w:p w:rsidR="00E63B43" w:rsidRPr="004B0EA0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327929" w:rsidRDefault="00E63B43" w:rsidP="00055DC7">
            <w:pPr>
              <w:ind w:left="468" w:firstLine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560" w:type="dxa"/>
          </w:tcPr>
          <w:p w:rsidR="00E63B43" w:rsidRPr="00327929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327929" w:rsidRDefault="00E63B43" w:rsidP="00055DC7">
            <w:pPr>
              <w:ind w:left="468" w:firstLine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560" w:type="dxa"/>
          </w:tcPr>
          <w:p w:rsidR="00E63B43" w:rsidRPr="00327929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327929" w:rsidRDefault="00E63B43" w:rsidP="00055DC7">
            <w:pPr>
              <w:ind w:left="468" w:firstLine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E63B43" w:rsidRPr="00327929" w:rsidRDefault="00E63B43" w:rsidP="00436C2B">
            <w:pPr>
              <w:jc w:val="center"/>
              <w:rPr>
                <w:sz w:val="28"/>
                <w:szCs w:val="28"/>
              </w:rPr>
            </w:pPr>
            <w:r w:rsidRPr="00327929">
              <w:rPr>
                <w:sz w:val="28"/>
                <w:szCs w:val="28"/>
              </w:rPr>
              <w:t>3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327929" w:rsidRDefault="00E63B43" w:rsidP="00055DC7">
            <w:pPr>
              <w:ind w:left="468" w:firstLine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560" w:type="dxa"/>
          </w:tcPr>
          <w:p w:rsidR="00E63B43" w:rsidRPr="00327929" w:rsidRDefault="00E63B43" w:rsidP="00436C2B">
            <w:pPr>
              <w:jc w:val="center"/>
              <w:rPr>
                <w:sz w:val="28"/>
                <w:szCs w:val="28"/>
              </w:rPr>
            </w:pPr>
            <w:r w:rsidRPr="00327929">
              <w:rPr>
                <w:sz w:val="28"/>
                <w:szCs w:val="28"/>
              </w:rPr>
              <w:t>3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327929" w:rsidRDefault="00E63B43" w:rsidP="00055DC7">
            <w:pPr>
              <w:ind w:left="468" w:firstLine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560" w:type="dxa"/>
          </w:tcPr>
          <w:p w:rsidR="00E63B43" w:rsidRPr="00327929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63B43" w:rsidRPr="004B0EA0" w:rsidTr="00436C2B">
        <w:trPr>
          <w:jc w:val="center"/>
        </w:trPr>
        <w:tc>
          <w:tcPr>
            <w:tcW w:w="1576" w:type="dxa"/>
          </w:tcPr>
          <w:p w:rsidR="00E63B43" w:rsidRPr="00327929" w:rsidRDefault="00E63B43" w:rsidP="00055DC7">
            <w:pPr>
              <w:ind w:left="468" w:firstLine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560" w:type="dxa"/>
          </w:tcPr>
          <w:p w:rsidR="00E63B43" w:rsidRPr="00327929" w:rsidRDefault="00E63B43" w:rsidP="00436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E63B43" w:rsidRPr="004B0EA0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pStyle w:val="a3"/>
        <w:ind w:left="0"/>
        <w:jc w:val="both"/>
        <w:rPr>
          <w:b/>
          <w:i/>
          <w:sz w:val="28"/>
          <w:szCs w:val="28"/>
        </w:rPr>
      </w:pPr>
    </w:p>
    <w:p w:rsidR="00E63B43" w:rsidRDefault="00E63B43" w:rsidP="00E63B43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Эталоны ответов</w:t>
      </w:r>
      <w:r w:rsidRPr="004C1AC1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к заданию № 3</w:t>
      </w:r>
    </w:p>
    <w:p w:rsidR="00E63B43" w:rsidRDefault="00E63B43" w:rsidP="00E63B43">
      <w:pPr>
        <w:pStyle w:val="a3"/>
        <w:ind w:left="0"/>
        <w:jc w:val="both"/>
        <w:rPr>
          <w:b/>
          <w:i/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ЭТАЛОН ОТВЕТА НА ЗАДАЧУ 1</w:t>
      </w:r>
    </w:p>
    <w:p w:rsidR="00E63B43" w:rsidRPr="004C1AC1" w:rsidRDefault="00055DC7" w:rsidP="00E63B43">
      <w:pPr>
        <w:rPr>
          <w:sz w:val="28"/>
          <w:szCs w:val="28"/>
        </w:rPr>
      </w:pPr>
      <w:r>
        <w:rPr>
          <w:sz w:val="28"/>
          <w:szCs w:val="28"/>
        </w:rPr>
        <w:t>1. Везикуло</w:t>
      </w:r>
      <w:r w:rsidR="00E63B43" w:rsidRPr="004C1AC1">
        <w:rPr>
          <w:sz w:val="28"/>
          <w:szCs w:val="28"/>
        </w:rPr>
        <w:t>устулез.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2. Учитывая, что элементы единичные, симптомов интоксикации нет, можно лечить амбулаторно, при этом наблюдение ежедневное, фельдшер обязан сообщить о ребенке педиатру ЦРБ и подать экстренное извещение в ЦСЭН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ЭТАЛОН ОТВЕТА НА ЗАДАЧУ 2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Везикулопустулез.</w:t>
      </w:r>
    </w:p>
    <w:p w:rsidR="00E63B43" w:rsidRPr="004C1AC1" w:rsidRDefault="00055DC7" w:rsidP="00E63B43">
      <w:pPr>
        <w:rPr>
          <w:sz w:val="28"/>
          <w:szCs w:val="28"/>
        </w:rPr>
      </w:pPr>
      <w:r>
        <w:rPr>
          <w:sz w:val="28"/>
          <w:szCs w:val="28"/>
        </w:rPr>
        <w:t>2. Учитывая множес</w:t>
      </w:r>
      <w:r w:rsidR="00E63B43" w:rsidRPr="004C1AC1">
        <w:rPr>
          <w:sz w:val="28"/>
          <w:szCs w:val="28"/>
        </w:rPr>
        <w:t>твенность высыпаний и наличие симптомов интоксикации, ребенка необходимо госпитализировать в детское отделение ЦРБ в течение 3-х часов с подачей экстренного извещения в ЦСЭН.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ЭТАЛОН ОТВЕТА НА ЗАДАЧУ 3</w:t>
      </w:r>
    </w:p>
    <w:p w:rsidR="00E63B43" w:rsidRPr="004C1AC1" w:rsidRDefault="00E63B43" w:rsidP="00E63B43">
      <w:pPr>
        <w:numPr>
          <w:ilvl w:val="0"/>
          <w:numId w:val="9"/>
        </w:numPr>
        <w:rPr>
          <w:sz w:val="28"/>
          <w:szCs w:val="28"/>
        </w:rPr>
      </w:pPr>
      <w:r w:rsidRPr="004C1AC1">
        <w:rPr>
          <w:sz w:val="28"/>
          <w:szCs w:val="28"/>
        </w:rPr>
        <w:t>Псевдофурункулез.</w:t>
      </w:r>
    </w:p>
    <w:p w:rsidR="00E63B43" w:rsidRPr="004C1AC1" w:rsidRDefault="00E63B43" w:rsidP="00E63B43">
      <w:pPr>
        <w:numPr>
          <w:ilvl w:val="0"/>
          <w:numId w:val="9"/>
        </w:numPr>
        <w:rPr>
          <w:sz w:val="28"/>
          <w:szCs w:val="28"/>
        </w:rPr>
      </w:pPr>
      <w:r w:rsidRPr="004C1AC1">
        <w:rPr>
          <w:sz w:val="28"/>
          <w:szCs w:val="28"/>
        </w:rPr>
        <w:t>Госпитализация ребенка в детское отделение ЦРБ в течение 3-х часов, подача экстренного извещения в ЦСЭН.</w:t>
      </w:r>
    </w:p>
    <w:p w:rsidR="00E63B43" w:rsidRPr="004C1AC1" w:rsidRDefault="00E63B43" w:rsidP="00E63B43">
      <w:pPr>
        <w:numPr>
          <w:ilvl w:val="0"/>
          <w:numId w:val="9"/>
        </w:numPr>
        <w:rPr>
          <w:sz w:val="28"/>
          <w:szCs w:val="28"/>
        </w:rPr>
      </w:pPr>
      <w:r w:rsidRPr="004C1AC1">
        <w:rPr>
          <w:sz w:val="28"/>
          <w:szCs w:val="28"/>
        </w:rPr>
        <w:t>Группа риска по развитию сепсиса.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ЭТАЛОН ОТВЕТА НА ЗАДАЧУ 4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Учитывая, что процесс заживления пупочной ранки затянулся, характер отделяемого (серозное), отсутствие симптомов интоксикации, можно подумать о простом опалите.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2. Ребенок лечится амбулаторно (на дому):</w:t>
      </w:r>
    </w:p>
    <w:p w:rsidR="00E63B43" w:rsidRPr="004C1AC1" w:rsidRDefault="00E63B43" w:rsidP="00E63B43">
      <w:pPr>
        <w:numPr>
          <w:ilvl w:val="0"/>
          <w:numId w:val="60"/>
        </w:numPr>
        <w:rPr>
          <w:sz w:val="28"/>
          <w:szCs w:val="28"/>
        </w:rPr>
      </w:pPr>
      <w:r w:rsidRPr="004C1AC1">
        <w:rPr>
          <w:sz w:val="28"/>
          <w:szCs w:val="28"/>
        </w:rPr>
        <w:t>фельдшер наблюдает его ежедневно,</w:t>
      </w:r>
    </w:p>
    <w:p w:rsidR="00E63B43" w:rsidRPr="004C1AC1" w:rsidRDefault="00E63B43" w:rsidP="00E63B43">
      <w:pPr>
        <w:numPr>
          <w:ilvl w:val="0"/>
          <w:numId w:val="60"/>
        </w:numPr>
        <w:rPr>
          <w:sz w:val="28"/>
          <w:szCs w:val="28"/>
        </w:rPr>
      </w:pPr>
      <w:r w:rsidRPr="004C1AC1">
        <w:rPr>
          <w:sz w:val="28"/>
          <w:szCs w:val="28"/>
        </w:rPr>
        <w:t>сообщает педиатру в ЦРБ,</w:t>
      </w:r>
    </w:p>
    <w:p w:rsidR="00E63B43" w:rsidRPr="004C1AC1" w:rsidRDefault="00E63B43" w:rsidP="00E63B43">
      <w:pPr>
        <w:numPr>
          <w:ilvl w:val="0"/>
          <w:numId w:val="60"/>
        </w:numPr>
      </w:pPr>
    </w:p>
    <w:p w:rsidR="00E63B43" w:rsidRPr="007E5285" w:rsidRDefault="00E63B43" w:rsidP="00E63B43">
      <w:r>
        <w:t>ЭТАЛОН ОТВЕТА НА ЗАДАЧУ 5</w:t>
      </w:r>
    </w:p>
    <w:p w:rsidR="00E63B43" w:rsidRPr="004C1AC1" w:rsidRDefault="00E63B43" w:rsidP="00E63B43">
      <w:pPr>
        <w:numPr>
          <w:ilvl w:val="0"/>
          <w:numId w:val="56"/>
        </w:numPr>
        <w:rPr>
          <w:sz w:val="28"/>
          <w:szCs w:val="28"/>
        </w:rPr>
      </w:pPr>
      <w:r w:rsidRPr="004C1AC1">
        <w:rPr>
          <w:sz w:val="28"/>
          <w:szCs w:val="28"/>
        </w:rPr>
        <w:t>Гнойный омфалит</w:t>
      </w:r>
    </w:p>
    <w:p w:rsidR="00E63B43" w:rsidRPr="004C1AC1" w:rsidRDefault="00E63B43" w:rsidP="00E63B43">
      <w:pPr>
        <w:numPr>
          <w:ilvl w:val="0"/>
          <w:numId w:val="56"/>
        </w:numPr>
        <w:rPr>
          <w:sz w:val="28"/>
          <w:szCs w:val="28"/>
        </w:rPr>
      </w:pPr>
      <w:r w:rsidRPr="004C1AC1">
        <w:rPr>
          <w:sz w:val="28"/>
          <w:szCs w:val="28"/>
        </w:rPr>
        <w:t>Взять мазок отделяемого из пупочной ранки на бак. исследование. Ребенок должен бы госпитализирован в детское отделение ЦРБ в течение 3-х часов с момента постановки диагноза, в ЦСЭН подается экстренное извещение.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ЭТАЛОН ОТВЕТА НА ЗАДАЧУ  6</w:t>
      </w:r>
    </w:p>
    <w:p w:rsidR="00E63B43" w:rsidRPr="004C1AC1" w:rsidRDefault="00E63B43" w:rsidP="00E63B43">
      <w:pPr>
        <w:numPr>
          <w:ilvl w:val="0"/>
          <w:numId w:val="57"/>
        </w:numPr>
        <w:rPr>
          <w:sz w:val="28"/>
          <w:szCs w:val="28"/>
        </w:rPr>
      </w:pPr>
      <w:r w:rsidRPr="004C1AC1">
        <w:rPr>
          <w:sz w:val="28"/>
          <w:szCs w:val="28"/>
        </w:rPr>
        <w:t xml:space="preserve">Гнойный </w:t>
      </w:r>
      <w:proofErr w:type="spellStart"/>
      <w:r w:rsidRPr="004C1AC1">
        <w:rPr>
          <w:sz w:val="28"/>
          <w:szCs w:val="28"/>
        </w:rPr>
        <w:t>коньюктивит</w:t>
      </w:r>
      <w:proofErr w:type="spellEnd"/>
      <w:r w:rsidRPr="004C1AC1">
        <w:rPr>
          <w:sz w:val="28"/>
          <w:szCs w:val="28"/>
        </w:rPr>
        <w:t>.</w:t>
      </w:r>
    </w:p>
    <w:p w:rsidR="00E63B43" w:rsidRDefault="00E63B43" w:rsidP="00E63B43">
      <w:pPr>
        <w:numPr>
          <w:ilvl w:val="0"/>
          <w:numId w:val="57"/>
        </w:numPr>
        <w:rPr>
          <w:sz w:val="28"/>
          <w:szCs w:val="28"/>
        </w:rPr>
      </w:pPr>
      <w:r w:rsidRPr="004C1AC1">
        <w:rPr>
          <w:sz w:val="28"/>
          <w:szCs w:val="28"/>
        </w:rPr>
        <w:t xml:space="preserve">Ребенок лечится на дому под ежедневным наблюдением фельдшера </w:t>
      </w:r>
      <w:proofErr w:type="spellStart"/>
      <w:r w:rsidRPr="004C1AC1">
        <w:rPr>
          <w:sz w:val="28"/>
          <w:szCs w:val="28"/>
        </w:rPr>
        <w:t>ФАПа</w:t>
      </w:r>
      <w:proofErr w:type="spellEnd"/>
      <w:r w:rsidRPr="004C1AC1">
        <w:rPr>
          <w:sz w:val="28"/>
          <w:szCs w:val="28"/>
        </w:rPr>
        <w:t xml:space="preserve">, о ребенке сообщается педиатру ЦРБ, в ЦСЭН подается экстренное извещение, берется мазок отделяемого из глаз на бак. исследование. 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>
        <w:rPr>
          <w:sz w:val="28"/>
          <w:szCs w:val="28"/>
        </w:rPr>
        <w:t>ЭТАЛОН ОТВЕТА НА ЗАДАЧУ 7</w:t>
      </w:r>
    </w:p>
    <w:p w:rsidR="00E63B43" w:rsidRPr="004C1AC1" w:rsidRDefault="00E63B43" w:rsidP="00E63B43">
      <w:pPr>
        <w:numPr>
          <w:ilvl w:val="0"/>
          <w:numId w:val="58"/>
        </w:numPr>
        <w:rPr>
          <w:sz w:val="28"/>
          <w:szCs w:val="28"/>
        </w:rPr>
      </w:pPr>
      <w:r w:rsidRPr="004C1AC1">
        <w:rPr>
          <w:sz w:val="28"/>
          <w:szCs w:val="28"/>
        </w:rPr>
        <w:t>Гнойный мастит.</w:t>
      </w:r>
    </w:p>
    <w:p w:rsidR="00E63B43" w:rsidRPr="004C1AC1" w:rsidRDefault="00E63B43" w:rsidP="00E63B43">
      <w:pPr>
        <w:numPr>
          <w:ilvl w:val="0"/>
          <w:numId w:val="58"/>
        </w:numPr>
        <w:rPr>
          <w:sz w:val="28"/>
          <w:szCs w:val="28"/>
        </w:rPr>
      </w:pPr>
      <w:r w:rsidRPr="004C1AC1">
        <w:rPr>
          <w:sz w:val="28"/>
          <w:szCs w:val="28"/>
        </w:rPr>
        <w:t>Срочная (в течение 3-х часов) госпитализация ребенка в детское отделение ЦРБ, подача экстренного извещения в ЦСЭН</w:t>
      </w:r>
    </w:p>
    <w:p w:rsidR="00E63B43" w:rsidRPr="004C1AC1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Э</w:t>
      </w:r>
      <w:r>
        <w:rPr>
          <w:sz w:val="28"/>
          <w:szCs w:val="28"/>
        </w:rPr>
        <w:t>ТАЛОН ОТВЕТА НА ЗАДАЧУ 8</w:t>
      </w:r>
    </w:p>
    <w:p w:rsidR="00E63B43" w:rsidRPr="004C1AC1" w:rsidRDefault="00E63B43" w:rsidP="00E63B43">
      <w:pPr>
        <w:numPr>
          <w:ilvl w:val="0"/>
          <w:numId w:val="59"/>
        </w:numPr>
        <w:rPr>
          <w:sz w:val="28"/>
          <w:szCs w:val="28"/>
        </w:rPr>
      </w:pPr>
      <w:r w:rsidRPr="004C1AC1">
        <w:rPr>
          <w:sz w:val="28"/>
          <w:szCs w:val="28"/>
        </w:rPr>
        <w:lastRenderedPageBreak/>
        <w:t>Острый остеомиелит с поражением левого локтевого сустава.</w:t>
      </w:r>
    </w:p>
    <w:p w:rsidR="00E63B43" w:rsidRPr="004C1AC1" w:rsidRDefault="00E63B43" w:rsidP="00E63B43">
      <w:pPr>
        <w:numPr>
          <w:ilvl w:val="0"/>
          <w:numId w:val="59"/>
        </w:numPr>
        <w:rPr>
          <w:sz w:val="28"/>
          <w:szCs w:val="28"/>
        </w:rPr>
      </w:pPr>
      <w:r w:rsidRPr="004C1AC1">
        <w:rPr>
          <w:sz w:val="28"/>
          <w:szCs w:val="28"/>
        </w:rPr>
        <w:t>Ребенок должен быть срочно госпитализирован в детское отделение ЦРБ. На догоспитальном этапе - иммобилизация пораженной конечности. Подача экстренного извещения в ЦСЭН.</w:t>
      </w:r>
    </w:p>
    <w:p w:rsidR="00E63B43" w:rsidRPr="004C1AC1" w:rsidRDefault="00E63B43" w:rsidP="00E63B43">
      <w:pPr>
        <w:numPr>
          <w:ilvl w:val="0"/>
          <w:numId w:val="59"/>
        </w:numPr>
        <w:rPr>
          <w:sz w:val="28"/>
          <w:szCs w:val="28"/>
        </w:rPr>
      </w:pPr>
      <w:r w:rsidRPr="004C1AC1">
        <w:rPr>
          <w:sz w:val="28"/>
          <w:szCs w:val="28"/>
        </w:rPr>
        <w:t>Укорочение, искривление конечности.</w:t>
      </w:r>
    </w:p>
    <w:p w:rsidR="00E63B43" w:rsidRDefault="00E63B43" w:rsidP="00E63B43">
      <w:pPr>
        <w:rPr>
          <w:sz w:val="28"/>
          <w:szCs w:val="28"/>
        </w:rPr>
      </w:pP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Э</w:t>
      </w:r>
      <w:r>
        <w:rPr>
          <w:sz w:val="28"/>
          <w:szCs w:val="28"/>
        </w:rPr>
        <w:t>ТАЛОН ОТВЕТА НА ЗАДАЧУ 9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>1. Учитывая несовместимость крови матери и ребенка по резус-фактору, раннее появление  желтухи, которая сопровождается симптомами интоксикации, можно думать о гемолитической болезни новорожденных, желтушной форме.</w:t>
      </w:r>
    </w:p>
    <w:p w:rsidR="00E63B43" w:rsidRPr="004C1AC1" w:rsidRDefault="00E63B43" w:rsidP="00E63B43">
      <w:pPr>
        <w:rPr>
          <w:sz w:val="28"/>
          <w:szCs w:val="28"/>
        </w:rPr>
      </w:pPr>
      <w:r w:rsidRPr="004C1AC1">
        <w:rPr>
          <w:sz w:val="28"/>
          <w:szCs w:val="28"/>
        </w:rPr>
        <w:t xml:space="preserve">2. определение почасового прироста уровня </w:t>
      </w:r>
      <w:proofErr w:type="spellStart"/>
      <w:r w:rsidRPr="004C1AC1">
        <w:rPr>
          <w:sz w:val="28"/>
          <w:szCs w:val="28"/>
        </w:rPr>
        <w:t>биллирубина</w:t>
      </w:r>
      <w:proofErr w:type="spellEnd"/>
      <w:r w:rsidRPr="004C1AC1">
        <w:rPr>
          <w:sz w:val="28"/>
          <w:szCs w:val="28"/>
        </w:rPr>
        <w:t xml:space="preserve"> в крови,</w:t>
      </w:r>
    </w:p>
    <w:p w:rsidR="00E63B43" w:rsidRPr="004C1AC1" w:rsidRDefault="00E63B43" w:rsidP="00E63B43">
      <w:pPr>
        <w:numPr>
          <w:ilvl w:val="0"/>
          <w:numId w:val="8"/>
        </w:numPr>
        <w:rPr>
          <w:sz w:val="28"/>
          <w:szCs w:val="28"/>
        </w:rPr>
      </w:pPr>
      <w:r w:rsidRPr="004C1AC1">
        <w:rPr>
          <w:sz w:val="28"/>
          <w:szCs w:val="28"/>
        </w:rPr>
        <w:t>общий анализ крови (определение уровня гемоглобина и количества эритроцитов),</w:t>
      </w:r>
    </w:p>
    <w:p w:rsidR="00E63B43" w:rsidRPr="004C1AC1" w:rsidRDefault="00E63B43" w:rsidP="00E63B43">
      <w:pPr>
        <w:numPr>
          <w:ilvl w:val="0"/>
          <w:numId w:val="8"/>
        </w:numPr>
        <w:rPr>
          <w:sz w:val="28"/>
          <w:szCs w:val="28"/>
        </w:rPr>
      </w:pPr>
      <w:r w:rsidRPr="004C1AC1">
        <w:rPr>
          <w:sz w:val="28"/>
          <w:szCs w:val="28"/>
        </w:rPr>
        <w:t>определение уровня антител.</w:t>
      </w:r>
    </w:p>
    <w:p w:rsidR="00E63B43" w:rsidRPr="004C1AC1" w:rsidRDefault="00E63B43" w:rsidP="00E63B43">
      <w:pPr>
        <w:pStyle w:val="a3"/>
        <w:ind w:left="0"/>
        <w:jc w:val="both"/>
        <w:rPr>
          <w:b/>
          <w:i/>
          <w:sz w:val="28"/>
          <w:szCs w:val="28"/>
        </w:rPr>
      </w:pPr>
    </w:p>
    <w:p w:rsidR="001638AD" w:rsidRDefault="001638AD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DE5DDC" w:rsidRDefault="00DE5DDC" w:rsidP="00DE5DDC">
      <w:pPr>
        <w:pStyle w:val="a3"/>
        <w:ind w:left="0"/>
        <w:jc w:val="both"/>
        <w:rPr>
          <w:b/>
          <w:sz w:val="28"/>
          <w:szCs w:val="28"/>
        </w:rPr>
      </w:pPr>
      <w:r w:rsidRPr="00DE5DDC">
        <w:rPr>
          <w:b/>
          <w:sz w:val="28"/>
          <w:szCs w:val="28"/>
        </w:rPr>
        <w:t>Критерии оценки тестовых заданий, задач</w:t>
      </w:r>
      <w:r w:rsidR="0020468F">
        <w:rPr>
          <w:b/>
          <w:sz w:val="28"/>
          <w:szCs w:val="28"/>
        </w:rPr>
        <w:t>:</w:t>
      </w:r>
    </w:p>
    <w:p w:rsidR="004F0881" w:rsidRPr="009828A2" w:rsidRDefault="004F0881" w:rsidP="004F0881">
      <w:pPr>
        <w:pStyle w:val="a3"/>
        <w:ind w:left="0"/>
        <w:jc w:val="both"/>
        <w:rPr>
          <w:sz w:val="28"/>
          <w:szCs w:val="28"/>
        </w:rPr>
      </w:pPr>
      <w:r w:rsidRPr="009828A2">
        <w:rPr>
          <w:sz w:val="28"/>
          <w:szCs w:val="28"/>
        </w:rPr>
        <w:t>«Отлично» - 100-91% правильных ответов</w:t>
      </w:r>
    </w:p>
    <w:p w:rsidR="004F0881" w:rsidRPr="009828A2" w:rsidRDefault="004F0881" w:rsidP="004F0881">
      <w:pPr>
        <w:pStyle w:val="a3"/>
        <w:ind w:left="0"/>
        <w:jc w:val="both"/>
        <w:rPr>
          <w:sz w:val="28"/>
          <w:szCs w:val="28"/>
        </w:rPr>
      </w:pPr>
      <w:r w:rsidRPr="009828A2">
        <w:rPr>
          <w:sz w:val="28"/>
          <w:szCs w:val="28"/>
        </w:rPr>
        <w:t>«Хорошо» - 90-81 % правильных ответов</w:t>
      </w:r>
    </w:p>
    <w:p w:rsidR="004F0881" w:rsidRPr="009828A2" w:rsidRDefault="004F0881" w:rsidP="004F0881">
      <w:pPr>
        <w:pStyle w:val="a3"/>
        <w:ind w:left="0"/>
        <w:jc w:val="both"/>
        <w:rPr>
          <w:sz w:val="28"/>
          <w:szCs w:val="28"/>
        </w:rPr>
      </w:pPr>
      <w:r w:rsidRPr="009828A2">
        <w:rPr>
          <w:sz w:val="28"/>
          <w:szCs w:val="28"/>
        </w:rPr>
        <w:t>«Удовлетворительно» - 80-71 % правильных ответов</w:t>
      </w:r>
    </w:p>
    <w:p w:rsidR="004F0881" w:rsidRPr="009828A2" w:rsidRDefault="004F0881" w:rsidP="004F0881">
      <w:pPr>
        <w:pStyle w:val="a3"/>
        <w:ind w:left="0"/>
        <w:jc w:val="both"/>
        <w:rPr>
          <w:sz w:val="28"/>
          <w:szCs w:val="28"/>
        </w:rPr>
      </w:pPr>
      <w:r w:rsidRPr="009828A2">
        <w:rPr>
          <w:sz w:val="28"/>
          <w:szCs w:val="28"/>
        </w:rPr>
        <w:t>«Неудовлетворительно» - 70-0 % правильных ответов</w:t>
      </w:r>
    </w:p>
    <w:p w:rsidR="004F0881" w:rsidRDefault="004F0881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613865" w:rsidRPr="00DE5DDC" w:rsidRDefault="00613865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1638AD" w:rsidRDefault="001638AD" w:rsidP="00DE5DDC">
      <w:pPr>
        <w:pStyle w:val="a3"/>
        <w:ind w:left="0"/>
        <w:jc w:val="both"/>
        <w:rPr>
          <w:b/>
          <w:sz w:val="28"/>
          <w:szCs w:val="28"/>
        </w:rPr>
      </w:pPr>
    </w:p>
    <w:p w:rsidR="00DE5DDC" w:rsidRDefault="00DE5DDC" w:rsidP="00DE5DDC">
      <w:pPr>
        <w:pStyle w:val="a3"/>
        <w:ind w:left="0"/>
        <w:jc w:val="both"/>
        <w:rPr>
          <w:b/>
          <w:sz w:val="28"/>
          <w:szCs w:val="28"/>
        </w:rPr>
      </w:pPr>
      <w:r w:rsidRPr="00DE5DDC">
        <w:rPr>
          <w:b/>
          <w:sz w:val="28"/>
          <w:szCs w:val="28"/>
        </w:rPr>
        <w:t>Вопросы для закрепления и систематизации полученных знаний</w:t>
      </w:r>
      <w:r w:rsidR="0020468F">
        <w:rPr>
          <w:b/>
          <w:sz w:val="28"/>
          <w:szCs w:val="28"/>
        </w:rPr>
        <w:t>:</w:t>
      </w:r>
    </w:p>
    <w:p w:rsidR="00E63B43" w:rsidRPr="00434BC8" w:rsidRDefault="00E63B43" w:rsidP="00E63B4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Этиологию, патогенез, клинику и диагностику асфиксии, ГБН, родовых травм</w:t>
      </w:r>
      <w:r w:rsidRPr="00434BC8">
        <w:rPr>
          <w:sz w:val="28"/>
          <w:szCs w:val="28"/>
        </w:rPr>
        <w:t>, энцефалопатии, септич</w:t>
      </w:r>
      <w:r>
        <w:rPr>
          <w:sz w:val="28"/>
          <w:szCs w:val="28"/>
        </w:rPr>
        <w:t>еских заболеваний новорожденных,  ВУИ и врожденной патологии.</w:t>
      </w:r>
    </w:p>
    <w:p w:rsidR="00E63B43" w:rsidRDefault="00E63B43" w:rsidP="00E63B4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Степени тяжести асфиксии по шкале Апгар.</w:t>
      </w:r>
    </w:p>
    <w:p w:rsidR="00E63B43" w:rsidRPr="000045E5" w:rsidRDefault="00E63B43" w:rsidP="00E63B43">
      <w:pPr>
        <w:pStyle w:val="a3"/>
        <w:ind w:left="360"/>
        <w:rPr>
          <w:sz w:val="28"/>
          <w:szCs w:val="28"/>
        </w:rPr>
      </w:pPr>
      <w:r>
        <w:rPr>
          <w:sz w:val="28"/>
          <w:szCs w:val="28"/>
        </w:rPr>
        <w:t>3.  Причины развития</w:t>
      </w:r>
      <w:r w:rsidRPr="000045E5">
        <w:rPr>
          <w:sz w:val="28"/>
          <w:szCs w:val="28"/>
        </w:rPr>
        <w:t xml:space="preserve"> синдрома дыхательных расстройств.</w:t>
      </w:r>
    </w:p>
    <w:p w:rsidR="00810E02" w:rsidRPr="00492A2F" w:rsidRDefault="00810E02" w:rsidP="003F28A1">
      <w:pPr>
        <w:spacing w:line="360" w:lineRule="auto"/>
      </w:pPr>
    </w:p>
    <w:p w:rsidR="006B31C5" w:rsidRPr="006B31C5" w:rsidRDefault="006B31C5" w:rsidP="00FE450E">
      <w:pPr>
        <w:spacing w:line="360" w:lineRule="auto"/>
        <w:rPr>
          <w:sz w:val="28"/>
          <w:szCs w:val="28"/>
        </w:rPr>
      </w:pPr>
    </w:p>
    <w:sectPr w:rsidR="006B31C5" w:rsidRPr="006B31C5" w:rsidSect="00C775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00000D"/>
    <w:multiLevelType w:val="multilevel"/>
    <w:tmpl w:val="0000000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F"/>
    <w:multiLevelType w:val="multilevel"/>
    <w:tmpl w:val="000000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514132"/>
    <w:multiLevelType w:val="hybridMultilevel"/>
    <w:tmpl w:val="7324B6EA"/>
    <w:lvl w:ilvl="0" w:tplc="A4806E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040F6798"/>
    <w:multiLevelType w:val="hybridMultilevel"/>
    <w:tmpl w:val="7B3C520E"/>
    <w:lvl w:ilvl="0" w:tplc="72441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4805D2C"/>
    <w:multiLevelType w:val="hybridMultilevel"/>
    <w:tmpl w:val="FBB25F3A"/>
    <w:lvl w:ilvl="0" w:tplc="8CF4FF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064F3C1A"/>
    <w:multiLevelType w:val="hybridMultilevel"/>
    <w:tmpl w:val="75EC76F2"/>
    <w:lvl w:ilvl="0" w:tplc="C2828E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08486E14"/>
    <w:multiLevelType w:val="hybridMultilevel"/>
    <w:tmpl w:val="9F3E8864"/>
    <w:lvl w:ilvl="0" w:tplc="CD68A5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666D09"/>
    <w:multiLevelType w:val="hybridMultilevel"/>
    <w:tmpl w:val="A3544E3A"/>
    <w:lvl w:ilvl="0" w:tplc="79E0F5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9B63AC5"/>
    <w:multiLevelType w:val="hybridMultilevel"/>
    <w:tmpl w:val="5E5454E2"/>
    <w:lvl w:ilvl="0" w:tplc="F0081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A00659F"/>
    <w:multiLevelType w:val="hybridMultilevel"/>
    <w:tmpl w:val="3F002D62"/>
    <w:lvl w:ilvl="0" w:tplc="63985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A1C0353"/>
    <w:multiLevelType w:val="hybridMultilevel"/>
    <w:tmpl w:val="5554CCC4"/>
    <w:lvl w:ilvl="0" w:tplc="34A273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0C9A23DB"/>
    <w:multiLevelType w:val="hybridMultilevel"/>
    <w:tmpl w:val="0C2E90F4"/>
    <w:lvl w:ilvl="0" w:tplc="562C62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CA2A2B"/>
    <w:multiLevelType w:val="hybridMultilevel"/>
    <w:tmpl w:val="4EA0A822"/>
    <w:lvl w:ilvl="0" w:tplc="92D0B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26019B6"/>
    <w:multiLevelType w:val="hybridMultilevel"/>
    <w:tmpl w:val="33DCFB82"/>
    <w:lvl w:ilvl="0" w:tplc="45682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3782747"/>
    <w:multiLevelType w:val="hybridMultilevel"/>
    <w:tmpl w:val="04F691DE"/>
    <w:lvl w:ilvl="0" w:tplc="78FCC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53F4195"/>
    <w:multiLevelType w:val="hybridMultilevel"/>
    <w:tmpl w:val="8B604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B55029"/>
    <w:multiLevelType w:val="hybridMultilevel"/>
    <w:tmpl w:val="72DA8CD6"/>
    <w:lvl w:ilvl="0" w:tplc="858E14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1DE7014"/>
    <w:multiLevelType w:val="hybridMultilevel"/>
    <w:tmpl w:val="5E08DA2E"/>
    <w:lvl w:ilvl="0" w:tplc="AE6269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252002EF"/>
    <w:multiLevelType w:val="hybridMultilevel"/>
    <w:tmpl w:val="2E90D4D6"/>
    <w:lvl w:ilvl="0" w:tplc="B93A9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A2E67C4"/>
    <w:multiLevelType w:val="hybridMultilevel"/>
    <w:tmpl w:val="840406AE"/>
    <w:lvl w:ilvl="0" w:tplc="9D343A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2E0C2EC9"/>
    <w:multiLevelType w:val="hybridMultilevel"/>
    <w:tmpl w:val="A0CC3D9A"/>
    <w:lvl w:ilvl="0" w:tplc="A89867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2E0D5886"/>
    <w:multiLevelType w:val="hybridMultilevel"/>
    <w:tmpl w:val="A192D974"/>
    <w:lvl w:ilvl="0" w:tplc="12A81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4E6D7F"/>
    <w:multiLevelType w:val="hybridMultilevel"/>
    <w:tmpl w:val="1C846D1A"/>
    <w:lvl w:ilvl="0" w:tplc="FA6831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31276096"/>
    <w:multiLevelType w:val="hybridMultilevel"/>
    <w:tmpl w:val="8286EB62"/>
    <w:lvl w:ilvl="0" w:tplc="B0DA3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15327B"/>
    <w:multiLevelType w:val="hybridMultilevel"/>
    <w:tmpl w:val="324AAFFA"/>
    <w:lvl w:ilvl="0" w:tplc="7E088B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382A6A36"/>
    <w:multiLevelType w:val="hybridMultilevel"/>
    <w:tmpl w:val="C1AEC9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F465ED"/>
    <w:multiLevelType w:val="hybridMultilevel"/>
    <w:tmpl w:val="69B49556"/>
    <w:lvl w:ilvl="0" w:tplc="A2762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3B3F313B"/>
    <w:multiLevelType w:val="hybridMultilevel"/>
    <w:tmpl w:val="2898A298"/>
    <w:lvl w:ilvl="0" w:tplc="45CE6E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3BD35F0A"/>
    <w:multiLevelType w:val="hybridMultilevel"/>
    <w:tmpl w:val="3228AFD2"/>
    <w:lvl w:ilvl="0" w:tplc="8C1ED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38B7A17"/>
    <w:multiLevelType w:val="hybridMultilevel"/>
    <w:tmpl w:val="1BB69912"/>
    <w:lvl w:ilvl="0" w:tplc="12A81BBA">
      <w:start w:val="1"/>
      <w:numFmt w:val="bullet"/>
      <w:lvlText w:val=""/>
      <w:lvlJc w:val="left"/>
      <w:pPr>
        <w:ind w:left="5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>
    <w:nsid w:val="442C07FD"/>
    <w:multiLevelType w:val="hybridMultilevel"/>
    <w:tmpl w:val="8B4C4E5E"/>
    <w:lvl w:ilvl="0" w:tplc="E9480F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55635C5"/>
    <w:multiLevelType w:val="hybridMultilevel"/>
    <w:tmpl w:val="DBC6B630"/>
    <w:lvl w:ilvl="0" w:tplc="FECEE7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F5B1D32"/>
    <w:multiLevelType w:val="hybridMultilevel"/>
    <w:tmpl w:val="7C6C9F12"/>
    <w:lvl w:ilvl="0" w:tplc="25B27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0FB679B"/>
    <w:multiLevelType w:val="hybridMultilevel"/>
    <w:tmpl w:val="1AEAEB48"/>
    <w:lvl w:ilvl="0" w:tplc="A65487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0FB7990"/>
    <w:multiLevelType w:val="hybridMultilevel"/>
    <w:tmpl w:val="C52E1CEE"/>
    <w:lvl w:ilvl="0" w:tplc="488C7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1723EEE"/>
    <w:multiLevelType w:val="hybridMultilevel"/>
    <w:tmpl w:val="2696BA22"/>
    <w:lvl w:ilvl="0" w:tplc="1A547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43956EB"/>
    <w:multiLevelType w:val="hybridMultilevel"/>
    <w:tmpl w:val="598A5AEC"/>
    <w:lvl w:ilvl="0" w:tplc="9CDE93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8771AC2"/>
    <w:multiLevelType w:val="hybridMultilevel"/>
    <w:tmpl w:val="EA92A8BC"/>
    <w:lvl w:ilvl="0" w:tplc="C8EA6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9E867B5"/>
    <w:multiLevelType w:val="hybridMultilevel"/>
    <w:tmpl w:val="18C2495A"/>
    <w:lvl w:ilvl="0" w:tplc="9A6EF0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CE802D7"/>
    <w:multiLevelType w:val="hybridMultilevel"/>
    <w:tmpl w:val="C910F396"/>
    <w:lvl w:ilvl="0" w:tplc="78829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D6B0E7C"/>
    <w:multiLevelType w:val="hybridMultilevel"/>
    <w:tmpl w:val="6C4E52BE"/>
    <w:lvl w:ilvl="0" w:tplc="BA3068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146126D"/>
    <w:multiLevelType w:val="hybridMultilevel"/>
    <w:tmpl w:val="542479F2"/>
    <w:lvl w:ilvl="0" w:tplc="98E89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3C4217A"/>
    <w:multiLevelType w:val="hybridMultilevel"/>
    <w:tmpl w:val="66F4FE9E"/>
    <w:lvl w:ilvl="0" w:tplc="A282DC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7976B92"/>
    <w:multiLevelType w:val="hybridMultilevel"/>
    <w:tmpl w:val="0D827BCA"/>
    <w:lvl w:ilvl="0" w:tplc="12A81BBA">
      <w:start w:val="1"/>
      <w:numFmt w:val="bullet"/>
      <w:lvlText w:val=""/>
      <w:lvlJc w:val="left"/>
      <w:pPr>
        <w:ind w:left="5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8">
    <w:nsid w:val="684620A4"/>
    <w:multiLevelType w:val="hybridMultilevel"/>
    <w:tmpl w:val="9BB04D00"/>
    <w:lvl w:ilvl="0" w:tplc="4A447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86668EB"/>
    <w:multiLevelType w:val="hybridMultilevel"/>
    <w:tmpl w:val="4BE60DAA"/>
    <w:lvl w:ilvl="0" w:tplc="9AC649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0">
    <w:nsid w:val="69937D45"/>
    <w:multiLevelType w:val="hybridMultilevel"/>
    <w:tmpl w:val="09100114"/>
    <w:lvl w:ilvl="0" w:tplc="997A75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1">
    <w:nsid w:val="6C4903B5"/>
    <w:multiLevelType w:val="multilevel"/>
    <w:tmpl w:val="E2BCD25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2">
    <w:nsid w:val="76F023F4"/>
    <w:multiLevelType w:val="hybridMultilevel"/>
    <w:tmpl w:val="654A4CB4"/>
    <w:lvl w:ilvl="0" w:tplc="FDC645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89C4EF2"/>
    <w:multiLevelType w:val="hybridMultilevel"/>
    <w:tmpl w:val="C8C23504"/>
    <w:lvl w:ilvl="0" w:tplc="396415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4">
    <w:nsid w:val="79230E3B"/>
    <w:multiLevelType w:val="hybridMultilevel"/>
    <w:tmpl w:val="5D54B68E"/>
    <w:lvl w:ilvl="0" w:tplc="DC1E1D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7A364E8C"/>
    <w:multiLevelType w:val="hybridMultilevel"/>
    <w:tmpl w:val="5B2AE82E"/>
    <w:lvl w:ilvl="0" w:tplc="D8F49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AB41957"/>
    <w:multiLevelType w:val="hybridMultilevel"/>
    <w:tmpl w:val="9A3689D0"/>
    <w:lvl w:ilvl="0" w:tplc="7F1E0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AC36DB8"/>
    <w:multiLevelType w:val="hybridMultilevel"/>
    <w:tmpl w:val="CF908616"/>
    <w:lvl w:ilvl="0" w:tplc="12A81BBA">
      <w:start w:val="1"/>
      <w:numFmt w:val="bullet"/>
      <w:lvlText w:val=""/>
      <w:lvlJc w:val="left"/>
      <w:pPr>
        <w:ind w:left="5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8">
    <w:nsid w:val="7BC330BB"/>
    <w:multiLevelType w:val="hybridMultilevel"/>
    <w:tmpl w:val="0A1E76BA"/>
    <w:lvl w:ilvl="0" w:tplc="352428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9">
    <w:nsid w:val="7D2E1220"/>
    <w:multiLevelType w:val="hybridMultilevel"/>
    <w:tmpl w:val="252C6BCE"/>
    <w:lvl w:ilvl="0" w:tplc="1504B5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9"/>
  </w:num>
  <w:num w:numId="3">
    <w:abstractNumId w:val="25"/>
  </w:num>
  <w:num w:numId="4">
    <w:abstractNumId w:val="57"/>
  </w:num>
  <w:num w:numId="5">
    <w:abstractNumId w:val="33"/>
  </w:num>
  <w:num w:numId="6">
    <w:abstractNumId w:val="47"/>
  </w:num>
  <w:num w:numId="7">
    <w:abstractNumId w:val="29"/>
  </w:num>
  <w:num w:numId="8">
    <w:abstractNumId w:val="0"/>
  </w:num>
  <w:num w:numId="9">
    <w:abstractNumId w:val="1"/>
  </w:num>
  <w:num w:numId="10">
    <w:abstractNumId w:val="46"/>
  </w:num>
  <w:num w:numId="11">
    <w:abstractNumId w:val="12"/>
  </w:num>
  <w:num w:numId="12">
    <w:abstractNumId w:val="41"/>
  </w:num>
  <w:num w:numId="13">
    <w:abstractNumId w:val="27"/>
  </w:num>
  <w:num w:numId="14">
    <w:abstractNumId w:val="17"/>
  </w:num>
  <w:num w:numId="15">
    <w:abstractNumId w:val="39"/>
  </w:num>
  <w:num w:numId="16">
    <w:abstractNumId w:val="16"/>
  </w:num>
  <w:num w:numId="17">
    <w:abstractNumId w:val="48"/>
  </w:num>
  <w:num w:numId="18">
    <w:abstractNumId w:val="54"/>
  </w:num>
  <w:num w:numId="19">
    <w:abstractNumId w:val="59"/>
  </w:num>
  <w:num w:numId="20">
    <w:abstractNumId w:val="40"/>
  </w:num>
  <w:num w:numId="21">
    <w:abstractNumId w:val="42"/>
  </w:num>
  <w:num w:numId="22">
    <w:abstractNumId w:val="10"/>
  </w:num>
  <w:num w:numId="23">
    <w:abstractNumId w:val="15"/>
  </w:num>
  <w:num w:numId="24">
    <w:abstractNumId w:val="44"/>
  </w:num>
  <w:num w:numId="25">
    <w:abstractNumId w:val="7"/>
  </w:num>
  <w:num w:numId="26">
    <w:abstractNumId w:val="11"/>
  </w:num>
  <w:num w:numId="27">
    <w:abstractNumId w:val="52"/>
  </w:num>
  <w:num w:numId="28">
    <w:abstractNumId w:val="37"/>
  </w:num>
  <w:num w:numId="29">
    <w:abstractNumId w:val="45"/>
  </w:num>
  <w:num w:numId="30">
    <w:abstractNumId w:val="56"/>
  </w:num>
  <w:num w:numId="31">
    <w:abstractNumId w:val="36"/>
  </w:num>
  <w:num w:numId="32">
    <w:abstractNumId w:val="22"/>
  </w:num>
  <w:num w:numId="33">
    <w:abstractNumId w:val="18"/>
  </w:num>
  <w:num w:numId="34">
    <w:abstractNumId w:val="34"/>
  </w:num>
  <w:num w:numId="35">
    <w:abstractNumId w:val="38"/>
  </w:num>
  <w:num w:numId="36">
    <w:abstractNumId w:val="13"/>
  </w:num>
  <w:num w:numId="37">
    <w:abstractNumId w:val="43"/>
  </w:num>
  <w:num w:numId="38">
    <w:abstractNumId w:val="55"/>
  </w:num>
  <w:num w:numId="39">
    <w:abstractNumId w:val="32"/>
  </w:num>
  <w:num w:numId="40">
    <w:abstractNumId w:val="20"/>
  </w:num>
  <w:num w:numId="41">
    <w:abstractNumId w:val="26"/>
  </w:num>
  <w:num w:numId="42">
    <w:abstractNumId w:val="21"/>
  </w:num>
  <w:num w:numId="43">
    <w:abstractNumId w:val="24"/>
  </w:num>
  <w:num w:numId="44">
    <w:abstractNumId w:val="49"/>
  </w:num>
  <w:num w:numId="45">
    <w:abstractNumId w:val="28"/>
  </w:num>
  <w:num w:numId="46">
    <w:abstractNumId w:val="14"/>
  </w:num>
  <w:num w:numId="47">
    <w:abstractNumId w:val="58"/>
  </w:num>
  <w:num w:numId="48">
    <w:abstractNumId w:val="31"/>
  </w:num>
  <w:num w:numId="49">
    <w:abstractNumId w:val="6"/>
  </w:num>
  <w:num w:numId="50">
    <w:abstractNumId w:val="8"/>
  </w:num>
  <w:num w:numId="51">
    <w:abstractNumId w:val="23"/>
  </w:num>
  <w:num w:numId="52">
    <w:abstractNumId w:val="53"/>
  </w:num>
  <w:num w:numId="53">
    <w:abstractNumId w:val="30"/>
  </w:num>
  <w:num w:numId="54">
    <w:abstractNumId w:val="50"/>
  </w:num>
  <w:num w:numId="55">
    <w:abstractNumId w:val="9"/>
  </w:num>
  <w:num w:numId="56">
    <w:abstractNumId w:val="2"/>
  </w:num>
  <w:num w:numId="57">
    <w:abstractNumId w:val="3"/>
  </w:num>
  <w:num w:numId="58">
    <w:abstractNumId w:val="4"/>
  </w:num>
  <w:num w:numId="59">
    <w:abstractNumId w:val="5"/>
  </w:num>
  <w:num w:numId="60">
    <w:abstractNumId w:val="5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62FB"/>
    <w:rsid w:val="00006237"/>
    <w:rsid w:val="00013E29"/>
    <w:rsid w:val="000143EB"/>
    <w:rsid w:val="00014FC1"/>
    <w:rsid w:val="0003203D"/>
    <w:rsid w:val="0003686B"/>
    <w:rsid w:val="00041872"/>
    <w:rsid w:val="0004535F"/>
    <w:rsid w:val="00054F9F"/>
    <w:rsid w:val="00055DC7"/>
    <w:rsid w:val="000A1233"/>
    <w:rsid w:val="000A72C5"/>
    <w:rsid w:val="000C76E3"/>
    <w:rsid w:val="000D0289"/>
    <w:rsid w:val="000D5C39"/>
    <w:rsid w:val="00100275"/>
    <w:rsid w:val="00112A09"/>
    <w:rsid w:val="001138F9"/>
    <w:rsid w:val="00132CB3"/>
    <w:rsid w:val="00155190"/>
    <w:rsid w:val="0015646A"/>
    <w:rsid w:val="001638AD"/>
    <w:rsid w:val="00181119"/>
    <w:rsid w:val="001B3B77"/>
    <w:rsid w:val="001C71C1"/>
    <w:rsid w:val="001D6140"/>
    <w:rsid w:val="001E26D9"/>
    <w:rsid w:val="0020468F"/>
    <w:rsid w:val="00237124"/>
    <w:rsid w:val="00250121"/>
    <w:rsid w:val="002570B9"/>
    <w:rsid w:val="0025797A"/>
    <w:rsid w:val="00260750"/>
    <w:rsid w:val="00276360"/>
    <w:rsid w:val="00294BBB"/>
    <w:rsid w:val="002A0551"/>
    <w:rsid w:val="002C11FF"/>
    <w:rsid w:val="002C6D22"/>
    <w:rsid w:val="002D0D37"/>
    <w:rsid w:val="002D62CA"/>
    <w:rsid w:val="002D6DDA"/>
    <w:rsid w:val="002E0939"/>
    <w:rsid w:val="002E6DE1"/>
    <w:rsid w:val="002F718F"/>
    <w:rsid w:val="00303F8D"/>
    <w:rsid w:val="0031040D"/>
    <w:rsid w:val="00313C8B"/>
    <w:rsid w:val="0032292E"/>
    <w:rsid w:val="00334D20"/>
    <w:rsid w:val="00346C9B"/>
    <w:rsid w:val="003576AC"/>
    <w:rsid w:val="00361718"/>
    <w:rsid w:val="00366FD9"/>
    <w:rsid w:val="00371CEF"/>
    <w:rsid w:val="00387168"/>
    <w:rsid w:val="003875FD"/>
    <w:rsid w:val="00394864"/>
    <w:rsid w:val="00394B69"/>
    <w:rsid w:val="003977F5"/>
    <w:rsid w:val="003A2249"/>
    <w:rsid w:val="003B7F41"/>
    <w:rsid w:val="003E4AEE"/>
    <w:rsid w:val="003F28A1"/>
    <w:rsid w:val="00400FF2"/>
    <w:rsid w:val="004212DA"/>
    <w:rsid w:val="0042722D"/>
    <w:rsid w:val="0043116F"/>
    <w:rsid w:val="00436C2B"/>
    <w:rsid w:val="00441559"/>
    <w:rsid w:val="004673DF"/>
    <w:rsid w:val="00492A2F"/>
    <w:rsid w:val="004940E6"/>
    <w:rsid w:val="004A7333"/>
    <w:rsid w:val="004C5E64"/>
    <w:rsid w:val="004D00A3"/>
    <w:rsid w:val="004E19CC"/>
    <w:rsid w:val="004E2EE0"/>
    <w:rsid w:val="004F0881"/>
    <w:rsid w:val="004F1BB5"/>
    <w:rsid w:val="004F682D"/>
    <w:rsid w:val="00512F3D"/>
    <w:rsid w:val="00533BC4"/>
    <w:rsid w:val="00535279"/>
    <w:rsid w:val="005352B3"/>
    <w:rsid w:val="00535F5D"/>
    <w:rsid w:val="005A5089"/>
    <w:rsid w:val="005B2CB0"/>
    <w:rsid w:val="005C34B9"/>
    <w:rsid w:val="005C3A15"/>
    <w:rsid w:val="005E0575"/>
    <w:rsid w:val="00613388"/>
    <w:rsid w:val="00613865"/>
    <w:rsid w:val="006173AF"/>
    <w:rsid w:val="00647B29"/>
    <w:rsid w:val="00653C90"/>
    <w:rsid w:val="00661EB0"/>
    <w:rsid w:val="00662FDF"/>
    <w:rsid w:val="00691BD0"/>
    <w:rsid w:val="006B22D4"/>
    <w:rsid w:val="006B31C5"/>
    <w:rsid w:val="006C0BDE"/>
    <w:rsid w:val="006C1B0C"/>
    <w:rsid w:val="006C33A1"/>
    <w:rsid w:val="006C491F"/>
    <w:rsid w:val="006F3EB2"/>
    <w:rsid w:val="00710718"/>
    <w:rsid w:val="0072307E"/>
    <w:rsid w:val="00726A0B"/>
    <w:rsid w:val="00772B56"/>
    <w:rsid w:val="00780AF6"/>
    <w:rsid w:val="00780D61"/>
    <w:rsid w:val="00790D54"/>
    <w:rsid w:val="00796A56"/>
    <w:rsid w:val="00797A66"/>
    <w:rsid w:val="007A53CC"/>
    <w:rsid w:val="007B1B7F"/>
    <w:rsid w:val="007B1EAD"/>
    <w:rsid w:val="007E1AF9"/>
    <w:rsid w:val="007E7E65"/>
    <w:rsid w:val="00801A17"/>
    <w:rsid w:val="00810913"/>
    <w:rsid w:val="00810E02"/>
    <w:rsid w:val="00817704"/>
    <w:rsid w:val="008212C0"/>
    <w:rsid w:val="0082226C"/>
    <w:rsid w:val="00822498"/>
    <w:rsid w:val="008423FF"/>
    <w:rsid w:val="00880152"/>
    <w:rsid w:val="00882EBC"/>
    <w:rsid w:val="008C709B"/>
    <w:rsid w:val="009303F9"/>
    <w:rsid w:val="009366B5"/>
    <w:rsid w:val="00952FC1"/>
    <w:rsid w:val="00957EFD"/>
    <w:rsid w:val="00970C8F"/>
    <w:rsid w:val="00972DB6"/>
    <w:rsid w:val="00975123"/>
    <w:rsid w:val="00980EDF"/>
    <w:rsid w:val="00981BD5"/>
    <w:rsid w:val="009848FA"/>
    <w:rsid w:val="009A1D33"/>
    <w:rsid w:val="009A32B2"/>
    <w:rsid w:val="009C0888"/>
    <w:rsid w:val="009C40D1"/>
    <w:rsid w:val="009D02C6"/>
    <w:rsid w:val="009D0CA9"/>
    <w:rsid w:val="00A177F4"/>
    <w:rsid w:val="00A27D10"/>
    <w:rsid w:val="00A34FD9"/>
    <w:rsid w:val="00A43F56"/>
    <w:rsid w:val="00A46DC5"/>
    <w:rsid w:val="00A5082A"/>
    <w:rsid w:val="00A5448A"/>
    <w:rsid w:val="00A67D3D"/>
    <w:rsid w:val="00A96339"/>
    <w:rsid w:val="00A96D0E"/>
    <w:rsid w:val="00AB4765"/>
    <w:rsid w:val="00AC3152"/>
    <w:rsid w:val="00AE3FF9"/>
    <w:rsid w:val="00AE725F"/>
    <w:rsid w:val="00AF16CE"/>
    <w:rsid w:val="00AF7A87"/>
    <w:rsid w:val="00B16959"/>
    <w:rsid w:val="00B27301"/>
    <w:rsid w:val="00B2774B"/>
    <w:rsid w:val="00B4171E"/>
    <w:rsid w:val="00B44357"/>
    <w:rsid w:val="00B55C40"/>
    <w:rsid w:val="00B5631F"/>
    <w:rsid w:val="00B72C0E"/>
    <w:rsid w:val="00B914E5"/>
    <w:rsid w:val="00B9185D"/>
    <w:rsid w:val="00B93F2C"/>
    <w:rsid w:val="00BA1717"/>
    <w:rsid w:val="00BA5332"/>
    <w:rsid w:val="00BA632E"/>
    <w:rsid w:val="00BB55B8"/>
    <w:rsid w:val="00BB7B67"/>
    <w:rsid w:val="00BB7B8E"/>
    <w:rsid w:val="00BC1C18"/>
    <w:rsid w:val="00BC2B40"/>
    <w:rsid w:val="00BC2B6A"/>
    <w:rsid w:val="00BC3276"/>
    <w:rsid w:val="00BC5C4C"/>
    <w:rsid w:val="00BD5A7A"/>
    <w:rsid w:val="00BD7EE3"/>
    <w:rsid w:val="00BE3045"/>
    <w:rsid w:val="00C312BA"/>
    <w:rsid w:val="00C40E78"/>
    <w:rsid w:val="00C44AB5"/>
    <w:rsid w:val="00C74D40"/>
    <w:rsid w:val="00C771AA"/>
    <w:rsid w:val="00C77514"/>
    <w:rsid w:val="00C823AF"/>
    <w:rsid w:val="00C8475B"/>
    <w:rsid w:val="00C92787"/>
    <w:rsid w:val="00CA62FB"/>
    <w:rsid w:val="00CB625F"/>
    <w:rsid w:val="00CB64B3"/>
    <w:rsid w:val="00CB6F00"/>
    <w:rsid w:val="00CE3601"/>
    <w:rsid w:val="00CF53C0"/>
    <w:rsid w:val="00D13013"/>
    <w:rsid w:val="00D266E1"/>
    <w:rsid w:val="00D44933"/>
    <w:rsid w:val="00D747F2"/>
    <w:rsid w:val="00D75342"/>
    <w:rsid w:val="00D82A3C"/>
    <w:rsid w:val="00DB7B25"/>
    <w:rsid w:val="00DC3613"/>
    <w:rsid w:val="00DD5239"/>
    <w:rsid w:val="00DD6161"/>
    <w:rsid w:val="00DE2B17"/>
    <w:rsid w:val="00DE5DDC"/>
    <w:rsid w:val="00DF6F7A"/>
    <w:rsid w:val="00E25EE9"/>
    <w:rsid w:val="00E32FC4"/>
    <w:rsid w:val="00E63B43"/>
    <w:rsid w:val="00E7024A"/>
    <w:rsid w:val="00E7348C"/>
    <w:rsid w:val="00EB2E18"/>
    <w:rsid w:val="00EC6D5A"/>
    <w:rsid w:val="00EE0260"/>
    <w:rsid w:val="00EE3239"/>
    <w:rsid w:val="00EF3442"/>
    <w:rsid w:val="00F032FE"/>
    <w:rsid w:val="00F20DC5"/>
    <w:rsid w:val="00F407C2"/>
    <w:rsid w:val="00F41FAD"/>
    <w:rsid w:val="00F444E4"/>
    <w:rsid w:val="00F8513E"/>
    <w:rsid w:val="00F851C1"/>
    <w:rsid w:val="00F869B5"/>
    <w:rsid w:val="00FA2A76"/>
    <w:rsid w:val="00FB2928"/>
    <w:rsid w:val="00FB2941"/>
    <w:rsid w:val="00FB3EBD"/>
    <w:rsid w:val="00FE34EF"/>
    <w:rsid w:val="00FE450E"/>
    <w:rsid w:val="00FF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B40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E63B4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25EE9"/>
    <w:pPr>
      <w:ind w:left="720"/>
      <w:contextualSpacing/>
    </w:pPr>
    <w:rPr>
      <w:sz w:val="20"/>
      <w:szCs w:val="20"/>
    </w:rPr>
  </w:style>
  <w:style w:type="paragraph" w:styleId="a5">
    <w:name w:val="Title"/>
    <w:basedOn w:val="a"/>
    <w:link w:val="a6"/>
    <w:qFormat/>
    <w:rsid w:val="00DC3613"/>
    <w:pPr>
      <w:ind w:firstLine="567"/>
      <w:jc w:val="center"/>
    </w:pPr>
    <w:rPr>
      <w:b/>
      <w:szCs w:val="20"/>
    </w:rPr>
  </w:style>
  <w:style w:type="character" w:customStyle="1" w:styleId="a6">
    <w:name w:val="Название Знак"/>
    <w:link w:val="a5"/>
    <w:rsid w:val="00DC3613"/>
    <w:rPr>
      <w:b/>
      <w:sz w:val="24"/>
      <w:lang w:val="ru-RU" w:eastAsia="ru-RU" w:bidi="ar-SA"/>
    </w:rPr>
  </w:style>
  <w:style w:type="character" w:customStyle="1" w:styleId="grame">
    <w:name w:val="grame"/>
    <w:basedOn w:val="a0"/>
    <w:rsid w:val="007B1B7F"/>
  </w:style>
  <w:style w:type="table" w:styleId="a7">
    <w:name w:val="Table Grid"/>
    <w:basedOn w:val="a1"/>
    <w:rsid w:val="004212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882EBC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882EBC"/>
    <w:rPr>
      <w:lang w:val="ru-RU" w:eastAsia="ru-RU" w:bidi="ar-SA"/>
    </w:rPr>
  </w:style>
  <w:style w:type="paragraph" w:customStyle="1" w:styleId="210">
    <w:name w:val="Список 21"/>
    <w:basedOn w:val="a"/>
    <w:rsid w:val="00CB64B3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styleId="a8">
    <w:name w:val="Hyperlink"/>
    <w:rsid w:val="00970C8F"/>
    <w:rPr>
      <w:color w:val="0563C1"/>
      <w:u w:val="single"/>
    </w:rPr>
  </w:style>
  <w:style w:type="paragraph" w:styleId="a9">
    <w:name w:val="No Spacing"/>
    <w:uiPriority w:val="1"/>
    <w:qFormat/>
    <w:rsid w:val="000D0289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6C491F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91BD0"/>
  </w:style>
  <w:style w:type="paragraph" w:styleId="aa">
    <w:name w:val="Normal (Web)"/>
    <w:basedOn w:val="a"/>
    <w:uiPriority w:val="99"/>
    <w:rsid w:val="00E7348C"/>
    <w:pPr>
      <w:spacing w:before="100" w:beforeAutospacing="1" w:after="100" w:afterAutospacing="1"/>
    </w:pPr>
  </w:style>
  <w:style w:type="paragraph" w:customStyle="1" w:styleId="23">
    <w:name w:val="Абзац списка2"/>
    <w:basedOn w:val="a"/>
    <w:rsid w:val="00E7348C"/>
    <w:pPr>
      <w:ind w:left="720"/>
      <w:contextualSpacing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63B43"/>
    <w:rPr>
      <w:rFonts w:ascii="Cambria" w:hAnsi="Cambria"/>
      <w:b/>
      <w:bCs/>
      <w:i/>
      <w:iCs/>
      <w:sz w:val="28"/>
      <w:szCs w:val="28"/>
    </w:rPr>
  </w:style>
  <w:style w:type="paragraph" w:styleId="ab">
    <w:name w:val="Balloon Text"/>
    <w:basedOn w:val="a"/>
    <w:link w:val="ac"/>
    <w:semiHidden/>
    <w:unhideWhenUsed/>
    <w:rsid w:val="001B3B7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1B3B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C6E82-8C5F-4E4E-9E93-8CA082FD3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23</Pages>
  <Words>4296</Words>
  <Characters>24492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 «КРЫМСКИЙ МЕДИЦИНСКИЙ КОЛЛЕДЖ»</vt:lpstr>
    </vt:vector>
  </TitlesOfParts>
  <Company>Krokoz™ Inc.</Company>
  <LinksUpToDate>false</LinksUpToDate>
  <CharactersWithSpaces>28731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 «КРЫМСКИЙ МЕДИЦИНСКИЙ КОЛЛЕДЖ»</dc:title>
  <dc:creator>Natalia</dc:creator>
  <cp:lastModifiedBy>Antonina</cp:lastModifiedBy>
  <cp:revision>20</cp:revision>
  <cp:lastPrinted>2017-12-04T06:05:00Z</cp:lastPrinted>
  <dcterms:created xsi:type="dcterms:W3CDTF">2017-10-10T14:37:00Z</dcterms:created>
  <dcterms:modified xsi:type="dcterms:W3CDTF">2023-02-19T17:41:00Z</dcterms:modified>
</cp:coreProperties>
</file>